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284" w:type="dxa"/>
        <w:tblLayout w:type="fixed"/>
        <w:tblLook w:val="0000" w:firstRow="0" w:lastRow="0" w:firstColumn="0" w:lastColumn="0" w:noHBand="0" w:noVBand="0"/>
      </w:tblPr>
      <w:tblGrid>
        <w:gridCol w:w="3686"/>
        <w:gridCol w:w="5954"/>
      </w:tblGrid>
      <w:tr w:rsidR="006220DA" w:rsidRPr="006220DA">
        <w:trPr>
          <w:trHeight w:val="1135"/>
        </w:trPr>
        <w:tc>
          <w:tcPr>
            <w:tcW w:w="3686" w:type="dxa"/>
          </w:tcPr>
          <w:p w:rsidR="0062728A" w:rsidRPr="006220DA" w:rsidRDefault="005C23AA" w:rsidP="00885CB2">
            <w:pPr>
              <w:jc w:val="center"/>
              <w:rPr>
                <w:b/>
                <w:bCs/>
                <w:sz w:val="26"/>
                <w:szCs w:val="26"/>
              </w:rPr>
            </w:pPr>
            <w:r w:rsidRPr="006220DA">
              <w:rPr>
                <w:b/>
                <w:bCs/>
                <w:sz w:val="26"/>
                <w:szCs w:val="26"/>
              </w:rPr>
              <w:t>HỘI ĐỒNG NHÂN DÂN</w:t>
            </w:r>
          </w:p>
          <w:p w:rsidR="0062728A" w:rsidRPr="006220DA" w:rsidRDefault="005C23AA" w:rsidP="00885CB2">
            <w:pPr>
              <w:jc w:val="center"/>
              <w:rPr>
                <w:b/>
                <w:bCs/>
                <w:sz w:val="26"/>
                <w:szCs w:val="26"/>
              </w:rPr>
            </w:pPr>
            <w:r w:rsidRPr="006220DA">
              <w:rPr>
                <w:b/>
                <w:bCs/>
                <w:sz w:val="26"/>
                <w:szCs w:val="26"/>
              </w:rPr>
              <w:t>TỈNH THANH HÓA</w:t>
            </w:r>
          </w:p>
          <w:p w:rsidR="0062728A" w:rsidRPr="006220DA" w:rsidRDefault="005C23AA" w:rsidP="00885CB2">
            <w:pPr>
              <w:jc w:val="center"/>
              <w:rPr>
                <w:b/>
                <w:bCs/>
                <w:sz w:val="12"/>
                <w:szCs w:val="10"/>
              </w:rPr>
            </w:pPr>
            <w:r w:rsidRPr="006220DA">
              <w:rPr>
                <w:b/>
                <w:bCs/>
                <w:noProof/>
              </w:rPr>
              <mc:AlternateContent>
                <mc:Choice Requires="wps">
                  <w:drawing>
                    <wp:anchor distT="0" distB="0" distL="114300" distR="114300" simplePos="0" relativeHeight="251661824" behindDoc="0" locked="0" layoutInCell="1" allowOverlap="1" wp14:anchorId="707F1236" wp14:editId="55EA93F5">
                      <wp:simplePos x="0" y="0"/>
                      <wp:positionH relativeFrom="column">
                        <wp:posOffset>731520</wp:posOffset>
                      </wp:positionH>
                      <wp:positionV relativeFrom="paragraph">
                        <wp:posOffset>38735</wp:posOffset>
                      </wp:positionV>
                      <wp:extent cx="6477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F4FF82" id="Line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3.05pt" to="108.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1DEQIAACc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"/>
                  </w:pict>
                </mc:Fallback>
              </mc:AlternateContent>
            </w:r>
          </w:p>
          <w:p w:rsidR="0062728A" w:rsidRPr="006220DA" w:rsidRDefault="005C23AA" w:rsidP="00885CB2">
            <w:pPr>
              <w:jc w:val="center"/>
            </w:pPr>
            <w:r w:rsidRPr="006220DA">
              <w:t>Số:        /NQ-HĐND</w:t>
            </w:r>
          </w:p>
        </w:tc>
        <w:tc>
          <w:tcPr>
            <w:tcW w:w="5954" w:type="dxa"/>
          </w:tcPr>
          <w:p w:rsidR="0062728A" w:rsidRPr="006220DA" w:rsidRDefault="005C23AA" w:rsidP="00885CB2">
            <w:pPr>
              <w:pStyle w:val="Heading1"/>
              <w:spacing w:before="0"/>
              <w:ind w:left="-68"/>
              <w:jc w:val="center"/>
              <w:rPr>
                <w:rFonts w:ascii="Times New Roman" w:hAnsi="Times New Roman"/>
                <w:color w:val="auto"/>
                <w:sz w:val="26"/>
                <w:szCs w:val="26"/>
              </w:rPr>
            </w:pPr>
            <w:r w:rsidRPr="006220DA">
              <w:rPr>
                <w:rFonts w:ascii="Times New Roman" w:hAnsi="Times New Roman"/>
                <w:color w:val="auto"/>
                <w:sz w:val="26"/>
                <w:szCs w:val="26"/>
              </w:rPr>
              <w:t>CỘNG HÒA XÃ HỘI CHỦ NGHĨA VIỆT NAM</w:t>
            </w:r>
          </w:p>
          <w:p w:rsidR="0062728A" w:rsidRPr="006220DA" w:rsidRDefault="005C23AA" w:rsidP="00885CB2">
            <w:pPr>
              <w:pStyle w:val="Heading1"/>
              <w:spacing w:before="0"/>
              <w:ind w:left="-67"/>
              <w:jc w:val="center"/>
              <w:rPr>
                <w:rFonts w:ascii="Times New Roman" w:hAnsi="Times New Roman"/>
                <w:color w:val="auto"/>
              </w:rPr>
            </w:pPr>
            <w:r w:rsidRPr="006220DA">
              <w:rPr>
                <w:rFonts w:ascii="Times New Roman" w:hAnsi="Times New Roman"/>
                <w:color w:val="auto"/>
              </w:rPr>
              <w:t>Độc lập - Tự do - Hạnh phúc</w:t>
            </w:r>
          </w:p>
          <w:p w:rsidR="0062728A" w:rsidRPr="006220DA" w:rsidRDefault="005C23AA" w:rsidP="00885CB2">
            <w:pPr>
              <w:jc w:val="center"/>
              <w:rPr>
                <w:i/>
                <w:sz w:val="12"/>
              </w:rPr>
            </w:pPr>
            <w:r w:rsidRPr="006220DA">
              <w:rPr>
                <w:i/>
                <w:noProof/>
                <w:sz w:val="12"/>
              </w:rPr>
              <mc:AlternateContent>
                <mc:Choice Requires="wps">
                  <w:drawing>
                    <wp:anchor distT="0" distB="0" distL="114300" distR="114300" simplePos="0" relativeHeight="251662848" behindDoc="0" locked="0" layoutInCell="1" allowOverlap="1" wp14:anchorId="171D2B3C" wp14:editId="551052F8">
                      <wp:simplePos x="0" y="0"/>
                      <wp:positionH relativeFrom="column">
                        <wp:posOffset>744855</wp:posOffset>
                      </wp:positionH>
                      <wp:positionV relativeFrom="paragraph">
                        <wp:posOffset>20320</wp:posOffset>
                      </wp:positionV>
                      <wp:extent cx="2159635" cy="0"/>
                      <wp:effectExtent l="0" t="0" r="31115" b="1905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2C4183" id="Line 6"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1.6pt" to="228.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DSb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"/>
                  </w:pict>
                </mc:Fallback>
              </mc:AlternateContent>
            </w:r>
          </w:p>
          <w:p w:rsidR="0062728A" w:rsidRPr="006220DA" w:rsidRDefault="005C23AA" w:rsidP="00885CB2">
            <w:pPr>
              <w:jc w:val="center"/>
            </w:pPr>
            <w:r w:rsidRPr="006220DA">
              <w:rPr>
                <w:i/>
              </w:rPr>
              <w:t>Thanh Hóa, ngày</w:t>
            </w:r>
            <w:r w:rsidR="005A5751" w:rsidRPr="006220DA">
              <w:rPr>
                <w:i/>
                <w:lang w:val="vi-VN"/>
              </w:rPr>
              <w:t xml:space="preserve">      </w:t>
            </w:r>
            <w:r w:rsidRPr="006220DA">
              <w:rPr>
                <w:i/>
              </w:rPr>
              <w:t>tháng</w:t>
            </w:r>
            <w:r w:rsidR="005A5751" w:rsidRPr="006220DA">
              <w:rPr>
                <w:i/>
                <w:lang w:val="vi-VN"/>
              </w:rPr>
              <w:t xml:space="preserve">      </w:t>
            </w:r>
            <w:r w:rsidRPr="006220DA">
              <w:rPr>
                <w:i/>
              </w:rPr>
              <w:t>năm 2026</w:t>
            </w:r>
          </w:p>
        </w:tc>
      </w:tr>
    </w:tbl>
    <w:p w:rsidR="0062728A" w:rsidRPr="006220DA" w:rsidRDefault="005C23AA" w:rsidP="00885CB2">
      <w:pPr>
        <w:keepNext/>
        <w:widowControl w:val="0"/>
        <w:ind w:firstLine="709"/>
        <w:jc w:val="center"/>
        <w:rPr>
          <w:bCs/>
          <w:sz w:val="36"/>
          <w:lang w:val="fr-FR"/>
        </w:rPr>
      </w:pPr>
      <w:r w:rsidRPr="006220DA">
        <w:rPr>
          <w:b/>
          <w:noProof/>
          <w:sz w:val="35"/>
          <w:szCs w:val="27"/>
        </w:rPr>
        <mc:AlternateContent>
          <mc:Choice Requires="wps">
            <w:drawing>
              <wp:anchor distT="0" distB="0" distL="114300" distR="114300" simplePos="0" relativeHeight="251658752" behindDoc="0" locked="0" layoutInCell="1" allowOverlap="1" wp14:anchorId="1C0E70C3" wp14:editId="7108AB99">
                <wp:simplePos x="0" y="0"/>
                <wp:positionH relativeFrom="column">
                  <wp:posOffset>272415</wp:posOffset>
                </wp:positionH>
                <wp:positionV relativeFrom="paragraph">
                  <wp:posOffset>35878</wp:posOffset>
                </wp:positionV>
                <wp:extent cx="970915" cy="32385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23850"/>
                        </a:xfrm>
                        <a:prstGeom prst="rect">
                          <a:avLst/>
                        </a:prstGeom>
                        <a:solidFill>
                          <a:srgbClr val="FFFFFF"/>
                        </a:solidFill>
                        <a:ln w="9525">
                          <a:solidFill>
                            <a:srgbClr val="000000"/>
                          </a:solidFill>
                          <a:miter lim="800000"/>
                          <a:headEnd/>
                          <a:tailEnd/>
                        </a:ln>
                      </wps:spPr>
                      <wps:txbx>
                        <w:txbxContent>
                          <w:p w:rsidR="0062728A" w:rsidRDefault="005C23AA">
                            <w:pPr>
                              <w:spacing w:before="60"/>
                              <w:jc w:val="center"/>
                              <w:rPr>
                                <w:b/>
                                <w:sz w:val="26"/>
                                <w:szCs w:val="26"/>
                                <w:lang w:val="vi-VN"/>
                              </w:rPr>
                            </w:pPr>
                            <w:r>
                              <w:rPr>
                                <w:b/>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1.45pt;margin-top:2.85pt;width:76.45pt;height:2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">
                <v:textbox>
                  <w:txbxContent>
                    <w:p w:rsidR="0062728A" w:rsidRDefault="005C23AA">
                      <w:pPr>
                        <w:spacing w:before="60"/>
                        <w:jc w:val="center"/>
                        <w:rPr>
                          <w:b/>
                          <w:sz w:val="26"/>
                          <w:szCs w:val="26"/>
                          <w:lang w:val="vi-VN"/>
                        </w:rPr>
                      </w:pPr>
                      <w:r>
                        <w:rPr>
                          <w:b/>
                          <w:sz w:val="26"/>
                          <w:szCs w:val="26"/>
                        </w:rPr>
                        <w:t>DỰ THẢO</w:t>
                      </w:r>
                    </w:p>
                  </w:txbxContent>
                </v:textbox>
              </v:rect>
            </w:pict>
          </mc:Fallback>
        </mc:AlternateContent>
      </w:r>
    </w:p>
    <w:p w:rsidR="0062728A" w:rsidRPr="006220DA" w:rsidRDefault="005C23AA" w:rsidP="00885CB2">
      <w:pPr>
        <w:keepNext/>
        <w:widowControl w:val="0"/>
        <w:jc w:val="center"/>
        <w:rPr>
          <w:b/>
          <w:bCs/>
          <w:lang w:val="fr-FR"/>
        </w:rPr>
      </w:pPr>
      <w:r w:rsidRPr="006220DA">
        <w:rPr>
          <w:b/>
          <w:bCs/>
          <w:lang w:val="fr-FR"/>
        </w:rPr>
        <w:t>NGHỊ QUYẾT</w:t>
      </w:r>
    </w:p>
    <w:p w:rsidR="0062728A" w:rsidRPr="006220DA" w:rsidRDefault="005C23AA" w:rsidP="00885CB2">
      <w:pPr>
        <w:keepNext/>
        <w:widowControl w:val="0"/>
        <w:jc w:val="center"/>
        <w:rPr>
          <w:b/>
        </w:rPr>
      </w:pPr>
      <w:r w:rsidRPr="006220DA">
        <w:rPr>
          <w:b/>
          <w:bCs/>
          <w:lang w:val="fr-FR"/>
        </w:rPr>
        <w:t xml:space="preserve">Về </w:t>
      </w:r>
      <w:r w:rsidRPr="006220DA">
        <w:rPr>
          <w:b/>
        </w:rPr>
        <w:t xml:space="preserve">điều chỉnh Quy hoạch tỉnh Thanh Hóa thời kỳ 2021 - 2030, </w:t>
      </w:r>
    </w:p>
    <w:p w:rsidR="0062728A" w:rsidRPr="006220DA" w:rsidRDefault="005C23AA" w:rsidP="00885CB2">
      <w:pPr>
        <w:keepNext/>
        <w:widowControl w:val="0"/>
        <w:jc w:val="center"/>
        <w:rPr>
          <w:b/>
          <w:bCs/>
          <w:lang w:val="fr-FR"/>
        </w:rPr>
      </w:pPr>
      <w:r w:rsidRPr="006220DA">
        <w:rPr>
          <w:b/>
        </w:rPr>
        <w:t>tầm nhìn đến năm 2050</w:t>
      </w:r>
    </w:p>
    <w:p w:rsidR="0062728A" w:rsidRPr="006220DA" w:rsidRDefault="005C23AA" w:rsidP="00885CB2">
      <w:pPr>
        <w:keepNext/>
        <w:widowControl w:val="0"/>
        <w:jc w:val="center"/>
        <w:rPr>
          <w:b/>
          <w:bCs/>
          <w:lang w:val="fr-FR"/>
        </w:rPr>
      </w:pPr>
      <w:r w:rsidRPr="006220DA">
        <w:rPr>
          <w:bCs/>
          <w:noProof/>
          <w:sz w:val="46"/>
        </w:rPr>
        <mc:AlternateContent>
          <mc:Choice Requires="wps">
            <w:drawing>
              <wp:anchor distT="0" distB="0" distL="114300" distR="114300" simplePos="0" relativeHeight="251659776" behindDoc="0" locked="0" layoutInCell="1" allowOverlap="1" wp14:anchorId="4684A987" wp14:editId="6A688B30">
                <wp:simplePos x="0" y="0"/>
                <wp:positionH relativeFrom="column">
                  <wp:posOffset>2192655</wp:posOffset>
                </wp:positionH>
                <wp:positionV relativeFrom="paragraph">
                  <wp:posOffset>18287</wp:posOffset>
                </wp:positionV>
                <wp:extent cx="1175657"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1175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65pt,1.45pt" to="265.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" strokecolor="black [3040]"/>
            </w:pict>
          </mc:Fallback>
        </mc:AlternateContent>
      </w:r>
    </w:p>
    <w:p w:rsidR="0062728A" w:rsidRPr="006220DA" w:rsidRDefault="0062728A" w:rsidP="00885CB2">
      <w:pPr>
        <w:keepNext/>
        <w:widowControl w:val="0"/>
        <w:jc w:val="center"/>
        <w:rPr>
          <w:b/>
          <w:bCs/>
          <w:sz w:val="36"/>
          <w:szCs w:val="26"/>
        </w:rPr>
      </w:pPr>
    </w:p>
    <w:p w:rsidR="0062728A" w:rsidRPr="006220DA" w:rsidRDefault="005C23AA" w:rsidP="00885CB2">
      <w:pPr>
        <w:widowControl w:val="0"/>
        <w:jc w:val="center"/>
        <w:outlineLvl w:val="0"/>
        <w:rPr>
          <w:b/>
          <w:bCs/>
          <w:sz w:val="26"/>
          <w:szCs w:val="26"/>
        </w:rPr>
      </w:pPr>
      <w:r w:rsidRPr="006220DA">
        <w:rPr>
          <w:b/>
          <w:bCs/>
          <w:sz w:val="26"/>
          <w:szCs w:val="26"/>
        </w:rPr>
        <w:t>HỘI ĐỒNG NHÂN DÂN TỈNH THANH HÓA</w:t>
      </w:r>
    </w:p>
    <w:p w:rsidR="0062728A" w:rsidRPr="006220DA" w:rsidRDefault="005C23AA" w:rsidP="00885CB2">
      <w:pPr>
        <w:widowControl w:val="0"/>
        <w:jc w:val="center"/>
        <w:outlineLvl w:val="0"/>
        <w:rPr>
          <w:b/>
          <w:bCs/>
          <w:sz w:val="26"/>
          <w:szCs w:val="26"/>
          <w:lang w:val="vi-VN"/>
        </w:rPr>
      </w:pPr>
      <w:r w:rsidRPr="006220DA">
        <w:rPr>
          <w:b/>
          <w:bCs/>
          <w:sz w:val="26"/>
          <w:szCs w:val="26"/>
        </w:rPr>
        <w:t xml:space="preserve">KHÓA XIX, KỲ HỌP THỨ </w:t>
      </w:r>
      <w:r w:rsidR="00885CB2" w:rsidRPr="006220DA">
        <w:rPr>
          <w:b/>
          <w:bCs/>
          <w:sz w:val="26"/>
          <w:szCs w:val="26"/>
          <w:lang w:val="vi-VN"/>
        </w:rPr>
        <w:t>2</w:t>
      </w:r>
    </w:p>
    <w:p w:rsidR="0062728A" w:rsidRPr="006220DA" w:rsidRDefault="0062728A" w:rsidP="00885CB2">
      <w:pPr>
        <w:widowControl w:val="0"/>
        <w:spacing w:before="120" w:after="120"/>
        <w:jc w:val="both"/>
        <w:rPr>
          <w:b/>
          <w:bCs/>
          <w:sz w:val="20"/>
          <w:szCs w:val="24"/>
        </w:rPr>
      </w:pPr>
    </w:p>
    <w:p w:rsidR="0062728A" w:rsidRPr="006220DA" w:rsidRDefault="005C23AA" w:rsidP="00885CB2">
      <w:pPr>
        <w:widowControl w:val="0"/>
        <w:spacing w:before="120" w:after="120"/>
        <w:ind w:firstLine="720"/>
        <w:jc w:val="both"/>
        <w:rPr>
          <w:i/>
        </w:rPr>
      </w:pPr>
      <w:r w:rsidRPr="006220DA">
        <w:rPr>
          <w:i/>
        </w:rPr>
        <w:t xml:space="preserve">Căn cứ Luật Tổ chức chính quyền địa phương </w:t>
      </w:r>
      <w:r w:rsidRPr="006220DA">
        <w:rPr>
          <w:rFonts w:eastAsia="Calibri"/>
          <w:i/>
          <w:iCs/>
          <w:kern w:val="2"/>
        </w:rPr>
        <w:t>ngày 16 tháng 6 năm 2025</w:t>
      </w:r>
      <w:r w:rsidRPr="006220DA">
        <w:rPr>
          <w:i/>
        </w:rPr>
        <w:t>;</w:t>
      </w:r>
    </w:p>
    <w:p w:rsidR="0062728A" w:rsidRPr="006220DA" w:rsidRDefault="005C23AA" w:rsidP="00885CB2">
      <w:pPr>
        <w:tabs>
          <w:tab w:val="num" w:pos="720"/>
        </w:tabs>
        <w:spacing w:before="120" w:after="120"/>
        <w:ind w:firstLine="720"/>
        <w:jc w:val="both"/>
        <w:rPr>
          <w:rFonts w:eastAsia="Calibri"/>
          <w:i/>
          <w:iCs/>
          <w:kern w:val="2"/>
        </w:rPr>
      </w:pPr>
      <w:r w:rsidRPr="006220DA">
        <w:rPr>
          <w:rFonts w:eastAsia="Calibri"/>
          <w:i/>
          <w:iCs/>
          <w:kern w:val="2"/>
        </w:rPr>
        <w:t>Căn cứ Luật Quy hoạch ngày 10 tháng 12 năm 2025;</w:t>
      </w:r>
    </w:p>
    <w:p w:rsidR="0062728A" w:rsidRPr="006220DA" w:rsidRDefault="005C23AA" w:rsidP="00885CB2">
      <w:pPr>
        <w:tabs>
          <w:tab w:val="num" w:pos="720"/>
        </w:tabs>
        <w:spacing w:before="120" w:after="120"/>
        <w:ind w:firstLine="720"/>
        <w:jc w:val="both"/>
        <w:rPr>
          <w:rFonts w:eastAsia="Calibri"/>
          <w:i/>
          <w:iCs/>
          <w:kern w:val="2"/>
        </w:rPr>
      </w:pPr>
      <w:r w:rsidRPr="006220DA">
        <w:rPr>
          <w:rFonts w:eastAsia="Calibri"/>
          <w:i/>
          <w:iCs/>
          <w:kern w:val="2"/>
        </w:rPr>
        <w:t>Căn cứ Nghị quyết số 252/2025/QH15 ngày 10 tháng 12 năm 2025 của Quốc hội về sửa đổi, bổ sung một số điều của Nghị quyết số 81/2023/QH15 ngày 09 tháng 01 năm 2023 của Quốc hội về Quy hoạch tổng thể quốc gia thời kỳ 2021 - 2030, tầm nhìn đến năm 2050;</w:t>
      </w:r>
    </w:p>
    <w:p w:rsidR="0062728A" w:rsidRPr="006220DA" w:rsidRDefault="005C23AA" w:rsidP="00885CB2">
      <w:pPr>
        <w:tabs>
          <w:tab w:val="num" w:pos="720"/>
        </w:tabs>
        <w:spacing w:before="120" w:after="120"/>
        <w:ind w:firstLine="720"/>
        <w:jc w:val="both"/>
        <w:rPr>
          <w:rFonts w:eastAsia="Calibri"/>
          <w:i/>
          <w:iCs/>
          <w:kern w:val="2"/>
        </w:rPr>
      </w:pPr>
      <w:r w:rsidRPr="006220DA">
        <w:rPr>
          <w:rFonts w:eastAsia="Calibri"/>
          <w:i/>
          <w:iCs/>
          <w:kern w:val="2"/>
        </w:rPr>
        <w:t>Căn cứ Nghị quyết số 1686/NQ-UBTVQH15 ngày 16 tháng 6 năm 2025 của Ủy ban thường vụ Quốc hội về việc sắp xếp các đơn vị hành chính cấp xã của tỉnh Thanh Hóa năm 2025;</w:t>
      </w:r>
    </w:p>
    <w:p w:rsidR="0062728A" w:rsidRPr="006220DA" w:rsidRDefault="005C23AA" w:rsidP="00885CB2">
      <w:pPr>
        <w:tabs>
          <w:tab w:val="num" w:pos="720"/>
        </w:tabs>
        <w:spacing w:before="120" w:after="120"/>
        <w:ind w:firstLine="720"/>
        <w:jc w:val="both"/>
        <w:rPr>
          <w:rFonts w:eastAsia="Calibri"/>
          <w:b/>
          <w:i/>
          <w:kern w:val="2"/>
          <w:lang w:val="pt-BR"/>
        </w:rPr>
      </w:pPr>
      <w:r w:rsidRPr="006220DA">
        <w:rPr>
          <w:rFonts w:eastAsia="Calibri"/>
          <w:i/>
          <w:iCs/>
          <w:kern w:val="2"/>
        </w:rPr>
        <w:t xml:space="preserve">Căn cứ Nghị định số 70/2026/NĐ-CP ngày 09 tháng 3 năm 2026 của Chính phủ quy định chi tiết thi hành một số điều của Luật Quy hoạch; </w:t>
      </w:r>
    </w:p>
    <w:p w:rsidR="0062728A" w:rsidRPr="006220DA" w:rsidRDefault="005C23AA" w:rsidP="00885CB2">
      <w:pPr>
        <w:tabs>
          <w:tab w:val="num" w:pos="720"/>
        </w:tabs>
        <w:spacing w:before="120" w:after="120"/>
        <w:ind w:firstLine="720"/>
        <w:jc w:val="both"/>
        <w:rPr>
          <w:rFonts w:eastAsia="Calibri"/>
          <w:i/>
          <w:kern w:val="2"/>
          <w:lang w:val="pt-BR"/>
        </w:rPr>
      </w:pPr>
      <w:r w:rsidRPr="006220DA">
        <w:rPr>
          <w:rFonts w:eastAsia="Calibri"/>
          <w:i/>
          <w:kern w:val="2"/>
          <w:lang w:val="pt-BR"/>
        </w:rPr>
        <w:t>Căn cứ Quyết định số 613/QĐ-TTg ngày 03 tháng 4 năm 2026 của Thủ tướng Chính phủ phê duyệt điều chỉnh Quy hoạch vùng Bắc Trung Bộ thời kỳ 2021 - 2030, tầm nhìn đến năm 2050;</w:t>
      </w:r>
    </w:p>
    <w:p w:rsidR="0062728A" w:rsidRPr="006220DA" w:rsidRDefault="005C23AA" w:rsidP="00885CB2">
      <w:pPr>
        <w:tabs>
          <w:tab w:val="num" w:pos="720"/>
        </w:tabs>
        <w:spacing w:before="120" w:after="120"/>
        <w:ind w:firstLine="720"/>
        <w:jc w:val="both"/>
        <w:rPr>
          <w:rFonts w:eastAsia="Calibri"/>
          <w:i/>
          <w:iCs/>
          <w:kern w:val="2"/>
        </w:rPr>
      </w:pPr>
      <w:r w:rsidRPr="006220DA">
        <w:rPr>
          <w:rFonts w:eastAsia="Calibri"/>
          <w:i/>
          <w:kern w:val="2"/>
          <w:lang w:val="pt-BR"/>
        </w:rPr>
        <w:t>Căn cứ</w:t>
      </w:r>
      <w:r w:rsidRPr="006220DA">
        <w:rPr>
          <w:rFonts w:eastAsia="Calibri"/>
          <w:b/>
          <w:i/>
          <w:kern w:val="2"/>
          <w:lang w:val="pt-BR"/>
        </w:rPr>
        <w:t xml:space="preserve"> </w:t>
      </w:r>
      <w:r w:rsidRPr="006220DA">
        <w:rPr>
          <w:rFonts w:eastAsia="Calibri"/>
          <w:i/>
          <w:iCs/>
          <w:kern w:val="2"/>
        </w:rPr>
        <w:t>Quyết định số 153/QĐ-TTg ngày 27 tháng 02 năm 2023 của Thủ</w:t>
      </w:r>
      <w:r w:rsidRPr="006220DA">
        <w:rPr>
          <w:rFonts w:eastAsia="Calibri"/>
          <w:i/>
          <w:iCs/>
          <w:kern w:val="2"/>
        </w:rPr>
        <w:br/>
        <w:t>tướng Chính phủ phê duyệt Quy hoạch tỉnh Thanh Hóa thời kỳ 2021 - 2030, tầm</w:t>
      </w:r>
      <w:r w:rsidRPr="006220DA">
        <w:rPr>
          <w:rFonts w:eastAsia="Calibri"/>
          <w:i/>
          <w:iCs/>
          <w:kern w:val="2"/>
        </w:rPr>
        <w:br/>
        <w:t xml:space="preserve">nhìn đến năm 2045; </w:t>
      </w:r>
    </w:p>
    <w:p w:rsidR="0062728A" w:rsidRPr="006220DA" w:rsidRDefault="005C23AA" w:rsidP="00885CB2">
      <w:pPr>
        <w:tabs>
          <w:tab w:val="num" w:pos="720"/>
        </w:tabs>
        <w:spacing w:before="120" w:after="120"/>
        <w:ind w:firstLine="720"/>
        <w:jc w:val="both"/>
        <w:rPr>
          <w:rFonts w:eastAsia="Calibri"/>
          <w:i/>
          <w:iCs/>
          <w:spacing w:val="-4"/>
          <w:kern w:val="2"/>
        </w:rPr>
      </w:pPr>
      <w:r w:rsidRPr="006220DA">
        <w:rPr>
          <w:rFonts w:eastAsia="Calibri"/>
          <w:i/>
          <w:iCs/>
          <w:spacing w:val="-4"/>
          <w:kern w:val="2"/>
        </w:rPr>
        <w:t>Căn cứ Thông tư số 22/2026/TT-BCT ngày 17 tháng 3 năm 2026 của Bộ trưởng Bộ Tài chính về việc hướng dẫn yêu cầu nội dung và kỹ thuật của cơ sở dữ liệu hồ sơ quy hoạch và sơ đồ, bản đồ quy hoạch cấp quốc gia, quy hoạch vùng, quy hoạch tỉnh;</w:t>
      </w:r>
    </w:p>
    <w:p w:rsidR="0062728A" w:rsidRPr="006220DA" w:rsidRDefault="005C23AA" w:rsidP="00885CB2">
      <w:pPr>
        <w:widowControl w:val="0"/>
        <w:spacing w:before="120" w:after="120"/>
        <w:ind w:firstLine="720"/>
        <w:jc w:val="both"/>
        <w:rPr>
          <w:i/>
        </w:rPr>
      </w:pPr>
      <w:r w:rsidRPr="006220DA">
        <w:rPr>
          <w:rFonts w:eastAsia="Calibri"/>
          <w:i/>
          <w:iCs/>
          <w:kern w:val="2"/>
        </w:rPr>
        <w:t>Căn cứ Quyết định số 1283/QĐ-UBND ngày 29 tháng 4 năm 2026 của UBND tỉnh phê duyệt Đề cương lập điều chỉnh Quy hoạch tỉnh Thanh Hóa thời kỳ 2021 - 2030, tầm nhìn đến năm 2045;</w:t>
      </w:r>
    </w:p>
    <w:p w:rsidR="0062728A" w:rsidRPr="006220DA" w:rsidRDefault="005C23AA" w:rsidP="00885CB2">
      <w:pPr>
        <w:widowControl w:val="0"/>
        <w:spacing w:before="120" w:after="120"/>
        <w:ind w:firstLine="720"/>
        <w:jc w:val="both"/>
        <w:rPr>
          <w:i/>
        </w:rPr>
      </w:pPr>
      <w:r w:rsidRPr="006220DA">
        <w:rPr>
          <w:i/>
        </w:rPr>
        <w:t xml:space="preserve">Xét Tờ trình số     /TTr-UBND ngày    tháng     năm 2026 của Ủy ban nhân dân tỉnh về thông qua </w:t>
      </w:r>
      <w:r w:rsidRPr="006220DA">
        <w:rPr>
          <w:rFonts w:eastAsia="Calibri"/>
          <w:i/>
          <w:iCs/>
          <w:kern w:val="2"/>
        </w:rPr>
        <w:t>điều chỉnh Quy hoạch tỉnh Thanh Hóa thời kỳ 2021 - 2030, tầm nhìn đến năm 2050</w:t>
      </w:r>
      <w:r w:rsidRPr="006220DA">
        <w:rPr>
          <w:i/>
        </w:rPr>
        <w:t xml:space="preserve">; Báo cáo thẩm tra số      /BC-KTNS ngày     tháng    năm 2026 của Ban Kinh tế - Ngân sách Hội đồng nhân dân tỉnh; ý kiến thảo luận của đại biểu Hội đồng nhân dân tỉnh tại Kỳ họp. </w:t>
      </w:r>
    </w:p>
    <w:p w:rsidR="0062728A" w:rsidRPr="006220DA" w:rsidRDefault="005C23AA" w:rsidP="00885CB2">
      <w:pPr>
        <w:widowControl w:val="0"/>
        <w:spacing w:before="120" w:after="120"/>
        <w:jc w:val="center"/>
        <w:rPr>
          <w:b/>
        </w:rPr>
      </w:pPr>
      <w:r w:rsidRPr="006220DA">
        <w:rPr>
          <w:b/>
        </w:rPr>
        <w:lastRenderedPageBreak/>
        <w:t>QUYẾT NGHỊ:</w:t>
      </w:r>
    </w:p>
    <w:p w:rsidR="0062728A" w:rsidRPr="006220DA" w:rsidRDefault="005C23AA" w:rsidP="00885CB2">
      <w:pPr>
        <w:widowControl w:val="0"/>
        <w:spacing w:before="120" w:after="120"/>
        <w:ind w:firstLine="720"/>
        <w:jc w:val="both"/>
        <w:rPr>
          <w:lang w:val="vi-VN"/>
        </w:rPr>
      </w:pPr>
      <w:r w:rsidRPr="006220DA">
        <w:rPr>
          <w:b/>
        </w:rPr>
        <w:t xml:space="preserve">Điều 1. </w:t>
      </w:r>
      <w:r w:rsidRPr="006220DA">
        <w:t xml:space="preserve">Thông qua </w:t>
      </w:r>
      <w:r w:rsidRPr="006220DA">
        <w:rPr>
          <w:rFonts w:eastAsia="Calibri"/>
          <w:iCs/>
          <w:kern w:val="2"/>
        </w:rPr>
        <w:t>điều chỉnh Quy hoạch tỉnh Thanh Hóa thời kỳ 2021 - 2030, tầm nhìn đến năm 2050</w:t>
      </w:r>
      <w:r w:rsidRPr="006220DA">
        <w:t>, với một số nội dung chủ yếu như sau:</w:t>
      </w:r>
    </w:p>
    <w:p w:rsidR="00115DFF" w:rsidRPr="006220DA" w:rsidRDefault="00115DFF" w:rsidP="00885CB2">
      <w:pPr>
        <w:widowControl w:val="0"/>
        <w:shd w:val="clear" w:color="auto" w:fill="FFFFFF"/>
        <w:spacing w:before="120"/>
        <w:ind w:firstLine="720"/>
        <w:jc w:val="both"/>
        <w:rPr>
          <w:b/>
          <w:sz w:val="26"/>
          <w:szCs w:val="26"/>
        </w:rPr>
      </w:pPr>
      <w:r w:rsidRPr="006220DA">
        <w:rPr>
          <w:rFonts w:eastAsia="Calibri"/>
          <w:b/>
          <w:kern w:val="2"/>
          <w:szCs w:val="22"/>
        </w:rPr>
        <w:t>1. Điều chỉnh tầm nhìn quy hoạch</w:t>
      </w:r>
    </w:p>
    <w:p w:rsidR="00115DFF" w:rsidRPr="006220DA" w:rsidRDefault="00115DFF" w:rsidP="00885CB2">
      <w:pPr>
        <w:widowControl w:val="0"/>
        <w:shd w:val="clear" w:color="auto" w:fill="FFFFFF"/>
        <w:spacing w:before="120"/>
        <w:ind w:firstLine="720"/>
        <w:jc w:val="both"/>
        <w:rPr>
          <w:b/>
          <w:spacing w:val="-2"/>
          <w:sz w:val="26"/>
          <w:szCs w:val="26"/>
        </w:rPr>
      </w:pPr>
      <w:r w:rsidRPr="006220DA">
        <w:rPr>
          <w:rFonts w:eastAsia="Calibri"/>
          <w:spacing w:val="-2"/>
          <w:kern w:val="2"/>
          <w:szCs w:val="22"/>
        </w:rPr>
        <w:t xml:space="preserve">Điều chỉnh tầm nhìn quy hoạch được phê duyệt tại </w:t>
      </w:r>
      <w:r w:rsidRPr="006220DA">
        <w:rPr>
          <w:spacing w:val="-2"/>
        </w:rPr>
        <w:t xml:space="preserve">Quyết định số 153/QĐ-TTg ngày 27/02/2023 </w:t>
      </w:r>
      <w:r w:rsidRPr="006220DA">
        <w:rPr>
          <w:rFonts w:eastAsia="Calibri"/>
          <w:spacing w:val="-2"/>
          <w:kern w:val="2"/>
          <w:szCs w:val="22"/>
        </w:rPr>
        <w:t xml:space="preserve">từ </w:t>
      </w:r>
      <w:r w:rsidRPr="006220DA">
        <w:rPr>
          <w:rFonts w:eastAsia="Calibri"/>
          <w:b/>
          <w:i/>
          <w:spacing w:val="-2"/>
          <w:kern w:val="2"/>
          <w:szCs w:val="22"/>
        </w:rPr>
        <w:t>đến năm 2045</w:t>
      </w:r>
      <w:r w:rsidRPr="006220DA">
        <w:rPr>
          <w:rFonts w:eastAsia="Calibri"/>
          <w:spacing w:val="-2"/>
          <w:kern w:val="2"/>
          <w:szCs w:val="22"/>
        </w:rPr>
        <w:t xml:space="preserve"> thành </w:t>
      </w:r>
      <w:r w:rsidRPr="006220DA">
        <w:rPr>
          <w:rFonts w:eastAsia="Calibri"/>
          <w:i/>
          <w:spacing w:val="-2"/>
          <w:kern w:val="2"/>
          <w:szCs w:val="22"/>
        </w:rPr>
        <w:t xml:space="preserve">“tầm nhìn </w:t>
      </w:r>
      <w:r w:rsidRPr="006220DA">
        <w:rPr>
          <w:rFonts w:eastAsia="Calibri"/>
          <w:b/>
          <w:i/>
          <w:spacing w:val="-2"/>
          <w:kern w:val="2"/>
          <w:szCs w:val="22"/>
        </w:rPr>
        <w:t>đến năm 2050</w:t>
      </w:r>
      <w:r w:rsidRPr="006220DA">
        <w:rPr>
          <w:rFonts w:eastAsia="Calibri"/>
          <w:i/>
          <w:spacing w:val="-2"/>
          <w:kern w:val="2"/>
          <w:szCs w:val="22"/>
        </w:rPr>
        <w:t>”</w:t>
      </w:r>
      <w:r w:rsidRPr="006220DA">
        <w:rPr>
          <w:rFonts w:eastAsia="Calibri"/>
          <w:spacing w:val="-2"/>
          <w:kern w:val="2"/>
          <w:szCs w:val="22"/>
        </w:rPr>
        <w:t>.</w:t>
      </w:r>
    </w:p>
    <w:p w:rsidR="00115DFF" w:rsidRPr="006220DA" w:rsidRDefault="00115DFF" w:rsidP="00885CB2">
      <w:pPr>
        <w:widowControl w:val="0"/>
        <w:spacing w:before="120"/>
        <w:ind w:firstLine="720"/>
        <w:jc w:val="both"/>
        <w:rPr>
          <w:rFonts w:eastAsia="Arial"/>
          <w:b/>
        </w:rPr>
      </w:pPr>
      <w:r w:rsidRPr="006220DA">
        <w:rPr>
          <w:rFonts w:eastAsia="Arial"/>
          <w:b/>
        </w:rPr>
        <w:t>2. Điều chỉnh địa danh và phương hướng tổ chức hạ tầng xã hội phù hợp với mô hình chính quyền địa phương 2 cấp</w:t>
      </w:r>
    </w:p>
    <w:p w:rsidR="00115DFF" w:rsidRPr="006220DA" w:rsidRDefault="00115DFF" w:rsidP="00885CB2">
      <w:pPr>
        <w:widowControl w:val="0"/>
        <w:spacing w:before="120"/>
        <w:ind w:firstLine="720"/>
        <w:jc w:val="both"/>
        <w:rPr>
          <w:rFonts w:eastAsia="Arial"/>
        </w:rPr>
      </w:pPr>
      <w:r w:rsidRPr="006220DA">
        <w:rPr>
          <w:rFonts w:eastAsia="Arial"/>
        </w:rPr>
        <w:t>- Điều chỉnh về địa danh, tên gọi các dự án, các khu chức năng trong quy hoạch, phù hợp với địa danh các xã mới; bỏ địa danh huyện, thị xã, thành phố và địa danh thị trấn (chỉ còn xã, phường).</w:t>
      </w:r>
    </w:p>
    <w:p w:rsidR="00115DFF" w:rsidRPr="006220DA" w:rsidRDefault="00115DFF" w:rsidP="00885CB2">
      <w:pPr>
        <w:widowControl w:val="0"/>
        <w:spacing w:before="120"/>
        <w:ind w:firstLine="720"/>
        <w:jc w:val="both"/>
        <w:rPr>
          <w:rFonts w:eastAsia="Arial"/>
        </w:rPr>
      </w:pPr>
      <w:r w:rsidRPr="006220DA">
        <w:rPr>
          <w:rFonts w:eastAsia="Arial"/>
        </w:rPr>
        <w:t>- Điều chỉnh phương hướng tổ chức đô thị và nông thôn, các hệ thống hạ tầng xã hội theo quy định của các ngành.</w:t>
      </w:r>
    </w:p>
    <w:p w:rsidR="00115DFF" w:rsidRPr="006220DA" w:rsidRDefault="00115DFF" w:rsidP="00885CB2">
      <w:pPr>
        <w:widowControl w:val="0"/>
        <w:spacing w:before="120"/>
        <w:ind w:firstLine="720"/>
        <w:jc w:val="both"/>
        <w:rPr>
          <w:rFonts w:eastAsia="Arial"/>
          <w:b/>
        </w:rPr>
      </w:pPr>
      <w:r w:rsidRPr="006220DA">
        <w:rPr>
          <w:rFonts w:eastAsia="Arial"/>
          <w:b/>
        </w:rPr>
        <w:t>3. Điều chỉnh quan điểm phát triển</w:t>
      </w:r>
    </w:p>
    <w:p w:rsidR="00115DFF" w:rsidRPr="006220DA" w:rsidRDefault="00DD0DD7" w:rsidP="00885CB2">
      <w:pPr>
        <w:widowControl w:val="0"/>
        <w:spacing w:before="120"/>
        <w:ind w:firstLine="720"/>
        <w:jc w:val="both"/>
        <w:rPr>
          <w:rFonts w:eastAsia="Arial"/>
        </w:rPr>
      </w:pPr>
      <w:r w:rsidRPr="006220DA">
        <w:rPr>
          <w:rFonts w:eastAsia="Arial"/>
        </w:rPr>
        <w:t xml:space="preserve">Điều chỉnh, cập nhật nội dung 05 quan điểm phát triển theo quy hoạch đã được Thủ tướng Chính phủ phê duyệt tại </w:t>
      </w:r>
      <w:r w:rsidRPr="006220DA">
        <w:t>Quyết định số 153/QĐ-TTg ngày 27/02/2023</w:t>
      </w:r>
      <w:r w:rsidRPr="006220DA">
        <w:rPr>
          <w:rFonts w:eastAsia="Arial"/>
          <w:vertAlign w:val="superscript"/>
        </w:rPr>
        <w:footnoteReference w:id="1"/>
      </w:r>
      <w:r w:rsidRPr="006220DA">
        <w:rPr>
          <w:rFonts w:eastAsia="Arial"/>
        </w:rPr>
        <w:t xml:space="preserve">, trong đó, đối với mỗi quan điểm phát triển có rà soát, cập nhật bổ sung các nội dung về: </w:t>
      </w:r>
      <w:r w:rsidRPr="006220DA">
        <w:rPr>
          <w:rFonts w:eastAsia="Arial"/>
          <w:b/>
        </w:rPr>
        <w:t>tăng trưởng xanh, phát triển gắn với khoa học công nghệ, đổi mới sáng tạo và chuyển đổi số</w:t>
      </w:r>
      <w:r w:rsidR="00115DFF" w:rsidRPr="006220DA">
        <w:rPr>
          <w:rFonts w:eastAsia="Arial"/>
        </w:rPr>
        <w:t>.</w:t>
      </w:r>
    </w:p>
    <w:p w:rsidR="00115DFF" w:rsidRPr="006220DA" w:rsidRDefault="00115DFF" w:rsidP="00885CB2">
      <w:pPr>
        <w:widowControl w:val="0"/>
        <w:spacing w:before="120"/>
        <w:ind w:firstLine="720"/>
        <w:jc w:val="both"/>
        <w:rPr>
          <w:rFonts w:eastAsia="Arial"/>
          <w:b/>
        </w:rPr>
      </w:pPr>
      <w:r w:rsidRPr="006220DA">
        <w:rPr>
          <w:rFonts w:eastAsia="Arial"/>
          <w:b/>
        </w:rPr>
        <w:t>4. Điều chỉnh mục tiêu quy hoạch</w:t>
      </w:r>
    </w:p>
    <w:p w:rsidR="00115DFF" w:rsidRPr="006220DA" w:rsidRDefault="00115DFF" w:rsidP="00885CB2">
      <w:pPr>
        <w:widowControl w:val="0"/>
        <w:spacing w:before="120"/>
        <w:ind w:firstLine="720"/>
        <w:jc w:val="both"/>
        <w:rPr>
          <w:rFonts w:eastAsia="Arial"/>
          <w:b/>
        </w:rPr>
      </w:pPr>
      <w:r w:rsidRPr="006220DA">
        <w:rPr>
          <w:rFonts w:eastAsia="Calibri"/>
          <w:kern w:val="2"/>
        </w:rPr>
        <w:t>Điều chỉnh, cập nhật mục tiêu tổng quát và mục tiêu cụ thể t</w:t>
      </w:r>
      <w:r w:rsidRPr="006220DA">
        <w:rPr>
          <w:rFonts w:eastAsia="Arial"/>
        </w:rPr>
        <w:t>heo Nghị quyết Đại hội Đảng bộ tỉnh lần thứ XX, nhiệm kỳ 2026 - 2030; trong đó:</w:t>
      </w:r>
      <w:r w:rsidRPr="006220DA">
        <w:rPr>
          <w:rFonts w:eastAsia="Arial"/>
          <w:b/>
        </w:rPr>
        <w:t xml:space="preserve"> </w:t>
      </w:r>
    </w:p>
    <w:p w:rsidR="00115DFF" w:rsidRPr="006220DA" w:rsidRDefault="00115DFF" w:rsidP="00885CB2">
      <w:pPr>
        <w:widowControl w:val="0"/>
        <w:shd w:val="clear" w:color="auto" w:fill="FFFFFF"/>
        <w:spacing w:before="120"/>
        <w:ind w:firstLine="720"/>
        <w:jc w:val="both"/>
        <w:rPr>
          <w:lang w:val="en-GB"/>
        </w:rPr>
      </w:pPr>
      <w:r w:rsidRPr="006220DA">
        <w:t>4.1. Điều chỉnh mục tiêu tổng quát</w:t>
      </w:r>
      <w:r w:rsidR="00B333C9" w:rsidRPr="006220DA">
        <w:rPr>
          <w:lang w:val="vi-VN"/>
        </w:rPr>
        <w:t xml:space="preserve"> thành</w:t>
      </w:r>
      <w:r w:rsidR="00EF17D9" w:rsidRPr="006220DA">
        <w:rPr>
          <w:lang w:val="en-GB"/>
        </w:rPr>
        <w:t>:</w:t>
      </w:r>
    </w:p>
    <w:p w:rsidR="00115DFF" w:rsidRPr="006220DA" w:rsidRDefault="00EF17D9" w:rsidP="00885CB2">
      <w:pPr>
        <w:widowControl w:val="0"/>
        <w:spacing w:before="120"/>
        <w:ind w:firstLine="720"/>
        <w:jc w:val="both"/>
        <w:rPr>
          <w:noProof/>
          <w:spacing w:val="2"/>
        </w:rPr>
      </w:pPr>
      <w:r w:rsidRPr="006220DA">
        <w:rPr>
          <w:noProof/>
          <w:spacing w:val="2"/>
        </w:rPr>
        <w:t xml:space="preserve">Thúc đẩy tốc độ tăng trưởng hằng năm từ 11% trở lên; chuyển mạnh mô hình tăng trưởng từ chiều rộng sang chiều sâu, đưa Thanh Hóa trở thành một trong những trung tâm lớn của khu vực và cả nước về công nghiệp năng lượng, công nghiệp chế biến, chế tạo, nông nghiệp quy mô lớn, giá trị tăng thêm cao, du lịch và dịch vụ logistics. Phát triển đột phá khoa học - công nghệ, đổi mới sáng tạo và chuyển đổi số; nâng cao năng lực quản trị, năng suất lao động, sức cạnh tranh và chất lượng phục vụ người dân, doanh nghiệp. Phát triển giáo dục và đào tạo, y tế, văn hóa, thể thao theo hướng chuẩn hóa, hiện đại hóa, xã hội hóa; giữ vững thành tích giáo dục mũi nhọn, thể thao thành tích cao trong nhóm các tỉnh, thành phố dẫn đầu cả nước; đưa Thanh Hóa trở thành một trong những trung tâm về dịch vụ y tế kỹ thuật cao của khu vực Bắc Trung Bộ, từng bước trở thành trung tâm công nghệ cao về y học và dược học. Giảm thiểu ô nhiễm môi trường, sử dụng hợp lý, tiết kiệm, hiệu quả các nguồn tài nguyên và thích ứng tốt với biến đổi khí hậu. Giữ vững ổn định chính trị; bảo đảm vững chắc quốc phòng, an ninh, trật tự an toàn xã hội. Cải thiện rõ nét đời sống vật </w:t>
      </w:r>
      <w:r w:rsidRPr="006220DA">
        <w:rPr>
          <w:noProof/>
          <w:spacing w:val="2"/>
        </w:rPr>
        <w:lastRenderedPageBreak/>
        <w:t>chất, văn hóa, tinh thần của Nhân dân. Phấn đấu đến năm 2030, Thanh Hóa thuộc nhóm các tỉnh dẫn đầu cả nước, một cực tăng trưởng mới cùng với Hà Nội, Hải Phòng và Quảng Ninh tạo thành tứ giác phát triển ở phía Bắc của Tổ quốc. Sau năm 2030 đạt tiêu chuẩn trình độ phát triển của đô thị loại I, thành phố trực thuộc trung ương</w:t>
      </w:r>
      <w:r w:rsidR="00115DFF" w:rsidRPr="006220DA">
        <w:rPr>
          <w:noProof/>
          <w:spacing w:val="2"/>
        </w:rPr>
        <w:t>.</w:t>
      </w:r>
    </w:p>
    <w:p w:rsidR="00115DFF" w:rsidRPr="006220DA" w:rsidRDefault="00115DFF" w:rsidP="00885CB2">
      <w:pPr>
        <w:widowControl w:val="0"/>
        <w:spacing w:before="120"/>
        <w:ind w:firstLine="720"/>
        <w:jc w:val="both"/>
        <w:rPr>
          <w:rFonts w:eastAsia="Calibri" w:cs="Arial"/>
          <w:b/>
          <w:bCs/>
          <w:noProof/>
          <w:kern w:val="2"/>
        </w:rPr>
      </w:pPr>
      <w:r w:rsidRPr="006220DA">
        <w:rPr>
          <w:rFonts w:eastAsia="Arial" w:cs="Arial"/>
          <w:noProof/>
        </w:rPr>
        <w:t>4.2. Rà soát, cập nhật lại các mục tiêu cụ thể, gồm: Điều chỉnh 10 chỉ tiêu</w:t>
      </w:r>
      <w:r w:rsidRPr="006220DA">
        <w:rPr>
          <w:rFonts w:eastAsia="Arial" w:cs="Arial"/>
          <w:noProof/>
          <w:vertAlign w:val="superscript"/>
        </w:rPr>
        <w:footnoteReference w:id="2"/>
      </w:r>
      <w:r w:rsidRPr="006220DA">
        <w:rPr>
          <w:rFonts w:eastAsia="Arial" w:cs="Arial"/>
          <w:noProof/>
        </w:rPr>
        <w:t>, bổ sung 11 chỉ tiêu</w:t>
      </w:r>
      <w:r w:rsidRPr="006220DA">
        <w:rPr>
          <w:rFonts w:eastAsia="Arial" w:cs="Arial"/>
          <w:noProof/>
          <w:vertAlign w:val="superscript"/>
        </w:rPr>
        <w:footnoteReference w:id="3"/>
      </w:r>
      <w:r w:rsidRPr="006220DA">
        <w:rPr>
          <w:rFonts w:eastAsia="Arial" w:cs="Arial"/>
          <w:noProof/>
        </w:rPr>
        <w:t>, loại bỏ 1 chỉ tiêu</w:t>
      </w:r>
      <w:r w:rsidRPr="006220DA">
        <w:rPr>
          <w:rFonts w:eastAsia="Arial" w:cs="Arial"/>
          <w:noProof/>
          <w:vertAlign w:val="superscript"/>
        </w:rPr>
        <w:footnoteReference w:id="4"/>
      </w:r>
      <w:r w:rsidRPr="006220DA">
        <w:rPr>
          <w:rFonts w:eastAsia="Arial" w:cs="Arial"/>
          <w:noProof/>
        </w:rPr>
        <w:t>, giữ nguyên 9 chỉ tiêu.</w:t>
      </w:r>
    </w:p>
    <w:p w:rsidR="00115DFF" w:rsidRPr="006220DA" w:rsidRDefault="00C91AC1" w:rsidP="00885CB2">
      <w:pPr>
        <w:widowControl w:val="0"/>
        <w:spacing w:before="120"/>
        <w:ind w:firstLine="720"/>
        <w:jc w:val="both"/>
        <w:rPr>
          <w:rFonts w:eastAsia="Arial"/>
          <w:b/>
        </w:rPr>
      </w:pPr>
      <w:r w:rsidRPr="006220DA">
        <w:rPr>
          <w:rFonts w:eastAsia="Arial"/>
          <w:b/>
        </w:rPr>
        <w:t>5</w:t>
      </w:r>
      <w:r w:rsidR="00115DFF" w:rsidRPr="006220DA">
        <w:rPr>
          <w:rFonts w:eastAsia="Arial"/>
          <w:b/>
        </w:rPr>
        <w:t>. Điều chỉnh phương hướng phát triển các ngành, lĩnh vực; tổ chức không gian phát triển</w:t>
      </w:r>
    </w:p>
    <w:p w:rsidR="00115DFF" w:rsidRPr="006220DA" w:rsidRDefault="00C91AC1" w:rsidP="00885CB2">
      <w:pPr>
        <w:widowControl w:val="0"/>
        <w:spacing w:before="120"/>
        <w:ind w:firstLine="720"/>
        <w:jc w:val="both"/>
        <w:rPr>
          <w:rFonts w:eastAsia="Arial"/>
        </w:rPr>
      </w:pPr>
      <w:r w:rsidRPr="006220DA">
        <w:rPr>
          <w:rFonts w:eastAsia="Arial"/>
        </w:rPr>
        <w:t>5</w:t>
      </w:r>
      <w:r w:rsidR="00115DFF" w:rsidRPr="006220DA">
        <w:rPr>
          <w:rFonts w:eastAsia="Arial"/>
        </w:rPr>
        <w:t>.1. Về phương hướng phát triển các ngành, lĩnh vực quan trọng</w:t>
      </w:r>
    </w:p>
    <w:p w:rsidR="00115DFF" w:rsidRPr="006220DA" w:rsidRDefault="00B333C9" w:rsidP="00885CB2">
      <w:pPr>
        <w:widowControl w:val="0"/>
        <w:spacing w:before="120"/>
        <w:ind w:firstLine="720"/>
        <w:jc w:val="both"/>
        <w:rPr>
          <w:rFonts w:eastAsia="Arial"/>
        </w:rPr>
      </w:pPr>
      <w:r w:rsidRPr="006220DA">
        <w:rPr>
          <w:rFonts w:eastAsia="Arial"/>
          <w:lang w:val="vi-VN"/>
        </w:rPr>
        <w:t>a) T</w:t>
      </w:r>
      <w:r w:rsidR="00115DFF" w:rsidRPr="006220DA">
        <w:rPr>
          <w:rFonts w:eastAsia="Arial"/>
        </w:rPr>
        <w:t xml:space="preserve">iếp tục xác định 03 trụ cột phát triển kinh tế của tỉnh là Công nghiệp chế biến, chế tạo - Nông nghiệp - Du lịch; cập nhật các nội dung bên trong theo hướng chuyển đổi số, chuyển đổi xanh và các định hướng mới của ngành theo quy hoạch cấp trên. </w:t>
      </w:r>
    </w:p>
    <w:p w:rsidR="00115DFF" w:rsidRPr="006220DA" w:rsidRDefault="00B333C9" w:rsidP="00885CB2">
      <w:pPr>
        <w:widowControl w:val="0"/>
        <w:spacing w:before="120"/>
        <w:ind w:firstLine="720"/>
        <w:jc w:val="both"/>
        <w:rPr>
          <w:rFonts w:eastAsia="Arial"/>
        </w:rPr>
      </w:pPr>
      <w:r w:rsidRPr="006220DA">
        <w:rPr>
          <w:rFonts w:eastAsia="Arial"/>
          <w:lang w:val="vi-VN"/>
        </w:rPr>
        <w:t>b) B</w:t>
      </w:r>
      <w:r w:rsidR="00115DFF" w:rsidRPr="006220DA">
        <w:rPr>
          <w:rFonts w:eastAsia="Arial"/>
        </w:rPr>
        <w:t>ổ sung 2 lĩnh vực tiềm năng phát triển thành trụ cột mới gồm:</w:t>
      </w:r>
    </w:p>
    <w:p w:rsidR="00115DFF" w:rsidRPr="006220DA" w:rsidRDefault="00115DFF" w:rsidP="00885CB2">
      <w:pPr>
        <w:widowControl w:val="0"/>
        <w:spacing w:before="120"/>
        <w:ind w:firstLine="720"/>
        <w:jc w:val="both"/>
        <w:rPr>
          <w:rFonts w:eastAsia="Arial"/>
        </w:rPr>
      </w:pPr>
      <w:r w:rsidRPr="006220DA">
        <w:rPr>
          <w:rFonts w:eastAsia="Arial"/>
        </w:rPr>
        <w:t>- Lĩnh vực khoa học công nghệ, đổi mới sáng tạo và chuyển đổi số.</w:t>
      </w:r>
    </w:p>
    <w:p w:rsidR="00115DFF" w:rsidRPr="006220DA" w:rsidRDefault="00115DFF" w:rsidP="00885CB2">
      <w:pPr>
        <w:widowControl w:val="0"/>
        <w:spacing w:before="120"/>
        <w:ind w:firstLine="720"/>
        <w:jc w:val="both"/>
        <w:rPr>
          <w:rFonts w:eastAsia="Arial"/>
        </w:rPr>
      </w:pPr>
      <w:r w:rsidRPr="006220DA">
        <w:rPr>
          <w:rFonts w:eastAsia="Arial"/>
        </w:rPr>
        <w:t>- Lĩnh vực logistics và dịch vụ cảng.</w:t>
      </w:r>
    </w:p>
    <w:p w:rsidR="00115DFF" w:rsidRPr="006220DA" w:rsidRDefault="00C91AC1" w:rsidP="00885CB2">
      <w:pPr>
        <w:widowControl w:val="0"/>
        <w:spacing w:before="120"/>
        <w:ind w:firstLine="720"/>
        <w:jc w:val="both"/>
        <w:rPr>
          <w:rFonts w:eastAsia="Arial"/>
        </w:rPr>
      </w:pPr>
      <w:r w:rsidRPr="006220DA">
        <w:rPr>
          <w:rFonts w:eastAsia="Arial"/>
        </w:rPr>
        <w:t>5</w:t>
      </w:r>
      <w:r w:rsidR="00115DFF" w:rsidRPr="006220DA">
        <w:rPr>
          <w:rFonts w:eastAsia="Arial"/>
        </w:rPr>
        <w:t xml:space="preserve">.2. Về phương hướng phát triển các ngành, lĩnh vực còn lại: </w:t>
      </w:r>
    </w:p>
    <w:p w:rsidR="00115DFF" w:rsidRPr="006220DA" w:rsidRDefault="00115DFF" w:rsidP="00885CB2">
      <w:pPr>
        <w:widowControl w:val="0"/>
        <w:spacing w:before="120"/>
        <w:ind w:firstLine="720"/>
        <w:jc w:val="both"/>
        <w:rPr>
          <w:rFonts w:eastAsia="Arial"/>
        </w:rPr>
      </w:pPr>
      <w:r w:rsidRPr="006220DA">
        <w:rPr>
          <w:rFonts w:eastAsia="Arial"/>
        </w:rPr>
        <w:t>Cập nhật các định hướng mới của các thương mại, y tế và chăm sóc sức khoẻ Nhân dân, giáo dục và đào tạo, văn hóa, thể thao, đối ngoại, an ninh, quốc phòng phù hợp với chuyển đổi chính quyền địa phương hai cấp, chuyển đổi số và các định hướng ngành.</w:t>
      </w:r>
    </w:p>
    <w:p w:rsidR="00115DFF" w:rsidRPr="006220DA" w:rsidRDefault="00115DFF" w:rsidP="00885CB2">
      <w:pPr>
        <w:widowControl w:val="0"/>
        <w:spacing w:before="120"/>
        <w:ind w:firstLine="720"/>
        <w:jc w:val="both"/>
        <w:rPr>
          <w:rFonts w:eastAsia="Arial"/>
        </w:rPr>
      </w:pPr>
      <w:r w:rsidRPr="006220DA">
        <w:rPr>
          <w:rFonts w:eastAsia="Arial"/>
        </w:rPr>
        <w:t xml:space="preserve"> </w:t>
      </w:r>
      <w:r w:rsidR="00C91AC1" w:rsidRPr="006220DA">
        <w:rPr>
          <w:rFonts w:eastAsia="Arial"/>
        </w:rPr>
        <w:t>5</w:t>
      </w:r>
      <w:r w:rsidRPr="006220DA">
        <w:rPr>
          <w:rFonts w:eastAsia="Arial"/>
        </w:rPr>
        <w:t>.3. Về phương hướng tổ chức không gian phát triển kinh tế xã hội</w:t>
      </w:r>
    </w:p>
    <w:p w:rsidR="00115DFF" w:rsidRPr="006220DA" w:rsidRDefault="00115DFF" w:rsidP="00885CB2">
      <w:pPr>
        <w:widowControl w:val="0"/>
        <w:spacing w:before="120"/>
        <w:ind w:firstLine="720"/>
        <w:jc w:val="both"/>
        <w:rPr>
          <w:rFonts w:eastAsia="Arial"/>
        </w:rPr>
      </w:pPr>
      <w:r w:rsidRPr="006220DA">
        <w:rPr>
          <w:rFonts w:eastAsia="Arial"/>
        </w:rPr>
        <w:t xml:space="preserve"> -  Về phân vùng phát triển:</w:t>
      </w:r>
    </w:p>
    <w:p w:rsidR="00115DFF" w:rsidRPr="006220DA" w:rsidRDefault="00115DFF" w:rsidP="00885CB2">
      <w:pPr>
        <w:widowControl w:val="0"/>
        <w:spacing w:before="120"/>
        <w:ind w:firstLine="720"/>
        <w:jc w:val="both"/>
        <w:rPr>
          <w:rFonts w:eastAsia="Arial"/>
        </w:rPr>
      </w:pPr>
      <w:r w:rsidRPr="006220DA">
        <w:rPr>
          <w:rFonts w:eastAsia="Arial"/>
        </w:rPr>
        <w:lastRenderedPageBreak/>
        <w:t xml:space="preserve"> Bỏ việc phân chia 5 vùng quy hoạch xây dựng liên huyện</w:t>
      </w:r>
      <w:r w:rsidR="00B333C9" w:rsidRPr="006220DA">
        <w:rPr>
          <w:rFonts w:eastAsia="Arial"/>
          <w:lang w:val="vi-VN"/>
        </w:rPr>
        <w:t xml:space="preserve"> và</w:t>
      </w:r>
      <w:r w:rsidRPr="006220DA">
        <w:rPr>
          <w:rFonts w:eastAsia="Arial"/>
        </w:rPr>
        <w:t xml:space="preserve"> điều chỉnh xác định 03 không gian kinh tế, gồm:</w:t>
      </w:r>
    </w:p>
    <w:p w:rsidR="00115DFF" w:rsidRPr="006220DA" w:rsidRDefault="00115DFF" w:rsidP="00885CB2">
      <w:pPr>
        <w:widowControl w:val="0"/>
        <w:spacing w:before="120"/>
        <w:ind w:firstLine="720"/>
        <w:jc w:val="both"/>
        <w:rPr>
          <w:rFonts w:eastAsia="Arial"/>
        </w:rPr>
      </w:pPr>
      <w:r w:rsidRPr="006220DA">
        <w:rPr>
          <w:rFonts w:eastAsia="Arial"/>
        </w:rPr>
        <w:t>+ Không gian vùng đất, vùng nước ven biển;</w:t>
      </w:r>
    </w:p>
    <w:p w:rsidR="00115DFF" w:rsidRPr="006220DA" w:rsidRDefault="00115DFF" w:rsidP="00885CB2">
      <w:pPr>
        <w:widowControl w:val="0"/>
        <w:spacing w:before="120"/>
        <w:ind w:firstLine="720"/>
        <w:jc w:val="both"/>
        <w:rPr>
          <w:rFonts w:eastAsia="Arial"/>
        </w:rPr>
      </w:pPr>
      <w:r w:rsidRPr="006220DA">
        <w:rPr>
          <w:rFonts w:eastAsia="Arial"/>
        </w:rPr>
        <w:t>+ Không gian vùng đồng bằng;</w:t>
      </w:r>
    </w:p>
    <w:p w:rsidR="00115DFF" w:rsidRPr="006220DA" w:rsidRDefault="00115DFF" w:rsidP="00885CB2">
      <w:pPr>
        <w:widowControl w:val="0"/>
        <w:spacing w:before="120"/>
        <w:ind w:firstLine="720"/>
        <w:jc w:val="both"/>
        <w:rPr>
          <w:rFonts w:eastAsia="Arial"/>
        </w:rPr>
      </w:pPr>
      <w:r w:rsidRPr="006220DA">
        <w:rPr>
          <w:rFonts w:eastAsia="Arial"/>
        </w:rPr>
        <w:t>+ Không gian vùng trung du và miền núi phía Tây;</w:t>
      </w:r>
    </w:p>
    <w:p w:rsidR="00115DFF" w:rsidRPr="006220DA" w:rsidRDefault="00115DFF" w:rsidP="00885CB2">
      <w:pPr>
        <w:widowControl w:val="0"/>
        <w:spacing w:before="120"/>
        <w:ind w:firstLine="720"/>
        <w:jc w:val="both"/>
        <w:rPr>
          <w:rFonts w:eastAsia="Arial"/>
        </w:rPr>
      </w:pPr>
      <w:r w:rsidRPr="006220DA">
        <w:rPr>
          <w:rFonts w:eastAsia="Arial"/>
        </w:rPr>
        <w:t xml:space="preserve">- Về các trung tâm kinh tế động lực: </w:t>
      </w:r>
      <w:r w:rsidR="00B333C9" w:rsidRPr="006220DA">
        <w:rPr>
          <w:rFonts w:eastAsia="Arial"/>
          <w:lang w:val="vi-VN"/>
        </w:rPr>
        <w:t>B</w:t>
      </w:r>
      <w:r w:rsidRPr="006220DA">
        <w:rPr>
          <w:rFonts w:eastAsia="Arial"/>
        </w:rPr>
        <w:t xml:space="preserve">ổ sung Khu du lịch Sầm Sơn - Hải Tiến là trung tâm động lực chuyên biệt về phát triển kinh tế du lịch. </w:t>
      </w:r>
      <w:r w:rsidRPr="006220DA">
        <w:t>Toàn tỉnh gồm 01 đô thị trung tâm vùng Bắc Trung Bộ và 04 trung tâm động lực cấp tỉnh: (1) Trung</w:t>
      </w:r>
      <w:r w:rsidRPr="006220DA">
        <w:rPr>
          <w:lang w:val="vi-VN"/>
        </w:rPr>
        <w:t xml:space="preserve"> tâm động lực tại trung tâm tỉnh (</w:t>
      </w:r>
      <w:r w:rsidRPr="006220DA">
        <w:t>Đô thị Thanh Hoá</w:t>
      </w:r>
      <w:r w:rsidRPr="006220DA">
        <w:rPr>
          <w:lang w:val="vi-VN"/>
        </w:rPr>
        <w:t xml:space="preserve"> và phụ cận)</w:t>
      </w:r>
      <w:r w:rsidRPr="006220DA">
        <w:t xml:space="preserve"> (2) Trung</w:t>
      </w:r>
      <w:r w:rsidRPr="006220DA">
        <w:rPr>
          <w:lang w:val="vi-VN"/>
        </w:rPr>
        <w:t xml:space="preserve"> tâm động lực tại phía Nam (</w:t>
      </w:r>
      <w:r w:rsidRPr="006220DA">
        <w:t xml:space="preserve">Khu Kinh tế Nghi </w:t>
      </w:r>
      <w:r w:rsidRPr="006220DA">
        <w:rPr>
          <w:lang w:val="vi-VN"/>
        </w:rPr>
        <w:t>)</w:t>
      </w:r>
      <w:r w:rsidRPr="006220DA">
        <w:t>; (3) Trung</w:t>
      </w:r>
      <w:r w:rsidRPr="006220DA">
        <w:rPr>
          <w:lang w:val="vi-VN"/>
        </w:rPr>
        <w:t xml:space="preserve"> tâm động lực tại phía Đông (</w:t>
      </w:r>
      <w:r w:rsidRPr="006220DA">
        <w:t xml:space="preserve">Khu du lịch Sầm Sơn </w:t>
      </w:r>
      <w:r w:rsidRPr="006220DA">
        <w:rPr>
          <w:lang w:val="vi-VN"/>
        </w:rPr>
        <w:t>-</w:t>
      </w:r>
      <w:r w:rsidRPr="006220DA">
        <w:t xml:space="preserve"> Hải Tiến</w:t>
      </w:r>
      <w:r w:rsidRPr="006220DA">
        <w:rPr>
          <w:lang w:val="vi-VN"/>
        </w:rPr>
        <w:t xml:space="preserve"> và phụ cận)</w:t>
      </w:r>
      <w:r w:rsidRPr="006220DA">
        <w:t>; (4)</w:t>
      </w:r>
      <w:r w:rsidRPr="006220DA">
        <w:rPr>
          <w:lang w:val="vi-VN"/>
        </w:rPr>
        <w:t xml:space="preserve"> Trung tâm động lực tại phía Bắc</w:t>
      </w:r>
      <w:r w:rsidRPr="006220DA">
        <w:t xml:space="preserve"> </w:t>
      </w:r>
      <w:r w:rsidRPr="006220DA">
        <w:rPr>
          <w:lang w:val="vi-VN"/>
        </w:rPr>
        <w:t>(</w:t>
      </w:r>
      <w:r w:rsidRPr="006220DA">
        <w:t>Khu vực Bỉm Sơn</w:t>
      </w:r>
      <w:r w:rsidRPr="006220DA">
        <w:rPr>
          <w:lang w:val="vi-VN"/>
        </w:rPr>
        <w:t xml:space="preserve"> - Thạch Quảng</w:t>
      </w:r>
      <w:r w:rsidRPr="006220DA">
        <w:t xml:space="preserve"> và phụ</w:t>
      </w:r>
      <w:r w:rsidRPr="006220DA">
        <w:rPr>
          <w:lang w:val="vi-VN"/>
        </w:rPr>
        <w:t xml:space="preserve"> cận)</w:t>
      </w:r>
      <w:r w:rsidRPr="006220DA">
        <w:t>; (5) Trung</w:t>
      </w:r>
      <w:r w:rsidRPr="006220DA">
        <w:rPr>
          <w:lang w:val="vi-VN"/>
        </w:rPr>
        <w:t xml:space="preserve"> tâm động lực tại phía Tây (</w:t>
      </w:r>
      <w:r w:rsidRPr="006220DA">
        <w:t xml:space="preserve">Khu vực Lam Sơn </w:t>
      </w:r>
      <w:r w:rsidRPr="006220DA">
        <w:rPr>
          <w:lang w:val="vi-VN"/>
        </w:rPr>
        <w:t>-</w:t>
      </w:r>
      <w:r w:rsidRPr="006220DA">
        <w:t xml:space="preserve"> Sao Vàng</w:t>
      </w:r>
      <w:r w:rsidRPr="006220DA">
        <w:rPr>
          <w:lang w:val="vi-VN"/>
        </w:rPr>
        <w:t xml:space="preserve"> và phụ cận)</w:t>
      </w:r>
      <w:r w:rsidRPr="006220DA">
        <w:t xml:space="preserve">.   </w:t>
      </w:r>
    </w:p>
    <w:p w:rsidR="00115DFF" w:rsidRPr="006220DA" w:rsidRDefault="00115DFF" w:rsidP="00885CB2">
      <w:pPr>
        <w:widowControl w:val="0"/>
        <w:spacing w:before="120"/>
        <w:ind w:firstLine="720"/>
        <w:jc w:val="both"/>
        <w:rPr>
          <w:rFonts w:eastAsia="Arial"/>
        </w:rPr>
      </w:pPr>
      <w:r w:rsidRPr="006220DA">
        <w:rPr>
          <w:rFonts w:eastAsia="Arial"/>
        </w:rPr>
        <w:t xml:space="preserve">- Về các hành lang kinh tế: Giữ nguyên 06 hành lang theo quy hoạch đã được phê duyệt gồm: </w:t>
      </w:r>
      <w:r w:rsidR="00DA39F0" w:rsidRPr="006220DA">
        <w:rPr>
          <w:rFonts w:eastAsia="Arial"/>
        </w:rPr>
        <w:t>(1) Hành lang kinh tế Bắc - Nam phía Đông; (2) Hành lang kinh tế Bắc - Nam phía Tây; (3) Hành lang kinh tế Đông - Tây; (4) Hành lang kinh tế Đông Bắc; (5) Hành lang kinh tế ven biển; (6) Hành lang kinh tế quốc tế</w:t>
      </w:r>
      <w:r w:rsidRPr="006220DA">
        <w:rPr>
          <w:rFonts w:eastAsia="Arial"/>
        </w:rPr>
        <w:t xml:space="preserve">. </w:t>
      </w:r>
    </w:p>
    <w:p w:rsidR="00115DFF" w:rsidRPr="006220DA" w:rsidRDefault="00C91AC1" w:rsidP="00885CB2">
      <w:pPr>
        <w:widowControl w:val="0"/>
        <w:spacing w:before="120"/>
        <w:ind w:firstLine="720"/>
        <w:jc w:val="both"/>
        <w:rPr>
          <w:rFonts w:eastAsia="Arial"/>
          <w:b/>
        </w:rPr>
      </w:pPr>
      <w:r w:rsidRPr="006220DA">
        <w:rPr>
          <w:rFonts w:eastAsia="Arial"/>
          <w:b/>
        </w:rPr>
        <w:t>6</w:t>
      </w:r>
      <w:r w:rsidR="00115DFF" w:rsidRPr="006220DA">
        <w:rPr>
          <w:rFonts w:eastAsia="Arial"/>
          <w:b/>
        </w:rPr>
        <w:t xml:space="preserve">. Điều chỉnh phương hướng phát triển hệ thống đô thị, các khu chức năng; khu vực khó khăn, đặc biệt khó khăn </w:t>
      </w:r>
    </w:p>
    <w:p w:rsidR="00115DFF" w:rsidRPr="006220DA" w:rsidRDefault="00C91AC1" w:rsidP="00885CB2">
      <w:pPr>
        <w:widowControl w:val="0"/>
        <w:spacing w:before="120"/>
        <w:ind w:firstLine="720"/>
        <w:jc w:val="both"/>
        <w:rPr>
          <w:rFonts w:eastAsia="Arial"/>
        </w:rPr>
      </w:pPr>
      <w:r w:rsidRPr="006220DA">
        <w:rPr>
          <w:rFonts w:eastAsia="Arial"/>
        </w:rPr>
        <w:t>6</w:t>
      </w:r>
      <w:r w:rsidR="00115DFF" w:rsidRPr="006220DA">
        <w:rPr>
          <w:rFonts w:eastAsia="Arial"/>
        </w:rPr>
        <w:t>.1. Về phương hướng phát triển hệ thống đô thị</w:t>
      </w:r>
    </w:p>
    <w:p w:rsidR="00B333C9" w:rsidRPr="006220DA" w:rsidRDefault="00115DFF" w:rsidP="00885CB2">
      <w:pPr>
        <w:widowControl w:val="0"/>
        <w:spacing w:before="120"/>
        <w:ind w:firstLine="720"/>
        <w:jc w:val="both"/>
        <w:rPr>
          <w:rFonts w:eastAsia="Arial"/>
          <w:lang w:val="vi-VN"/>
        </w:rPr>
      </w:pPr>
      <w:r w:rsidRPr="006220DA">
        <w:rPr>
          <w:rFonts w:eastAsia="Arial"/>
        </w:rPr>
        <w:t>Điều chỉnh hệ thống đô thị phù hợp với chính quyền địa phương 2 cấp và các định hướng mới về phát triển đô thị quốc gia</w:t>
      </w:r>
      <w:r w:rsidR="00B333C9" w:rsidRPr="006220DA">
        <w:rPr>
          <w:rFonts w:eastAsia="Arial"/>
          <w:lang w:val="vi-VN"/>
        </w:rPr>
        <w:t>.</w:t>
      </w:r>
      <w:r w:rsidRPr="006220DA">
        <w:rPr>
          <w:rFonts w:eastAsia="Arial"/>
        </w:rPr>
        <w:t xml:space="preserve"> </w:t>
      </w:r>
    </w:p>
    <w:p w:rsidR="00115DFF" w:rsidRPr="006220DA" w:rsidRDefault="00115DFF" w:rsidP="00885CB2">
      <w:pPr>
        <w:widowControl w:val="0"/>
        <w:spacing w:before="120"/>
        <w:ind w:firstLine="720"/>
        <w:jc w:val="both"/>
        <w:rPr>
          <w:rFonts w:eastAsia="Arial"/>
        </w:rPr>
      </w:pPr>
      <w:r w:rsidRPr="006220DA">
        <w:rPr>
          <w:rFonts w:eastAsia="Arial"/>
        </w:rPr>
        <w:t>- Sau khi điều chỉnh, hệ thống đô thị tỉnh Thanh Hóa đến năm 2030 có 38 đô thị, gồm: 01 đô thị loại II trung tâm cấp vùng Bắc Trung Bộ đồng thời là trung tâm tỉnh; 04 đô thị loại II trung tâm động lực của tỉnh; 33 đô thị loại III</w:t>
      </w:r>
      <w:r w:rsidRPr="006220DA">
        <w:rPr>
          <w:rFonts w:eastAsia="Arial"/>
          <w:vertAlign w:val="superscript"/>
        </w:rPr>
        <w:footnoteReference w:id="5"/>
      </w:r>
      <w:r w:rsidRPr="006220DA">
        <w:rPr>
          <w:rFonts w:eastAsia="Arial"/>
        </w:rPr>
        <w:t xml:space="preserve">. </w:t>
      </w:r>
    </w:p>
    <w:p w:rsidR="00115DFF" w:rsidRPr="006220DA" w:rsidRDefault="00115DFF" w:rsidP="00885CB2">
      <w:pPr>
        <w:widowControl w:val="0"/>
        <w:spacing w:before="120"/>
        <w:ind w:firstLine="720"/>
        <w:jc w:val="both"/>
        <w:rPr>
          <w:rFonts w:eastAsia="Arial"/>
        </w:rPr>
      </w:pPr>
      <w:r w:rsidRPr="006220DA">
        <w:rPr>
          <w:rFonts w:eastAsia="Arial"/>
        </w:rPr>
        <w:t>- Tỷ lệ đô thị hóa đến năm 2030 đạt 50%</w:t>
      </w:r>
      <w:r w:rsidR="00B333C9" w:rsidRPr="006220DA">
        <w:rPr>
          <w:rFonts w:eastAsia="Arial"/>
          <w:lang w:val="vi-VN"/>
        </w:rPr>
        <w:t xml:space="preserve"> trở lên</w:t>
      </w:r>
      <w:r w:rsidRPr="006220DA">
        <w:rPr>
          <w:rFonts w:eastAsia="Arial"/>
        </w:rPr>
        <w:t xml:space="preserve">. </w:t>
      </w:r>
    </w:p>
    <w:p w:rsidR="00115DFF" w:rsidRPr="006220DA" w:rsidRDefault="00115DFF" w:rsidP="00885CB2">
      <w:pPr>
        <w:widowControl w:val="0"/>
        <w:spacing w:before="120"/>
        <w:ind w:firstLine="720"/>
        <w:jc w:val="both"/>
        <w:rPr>
          <w:rFonts w:eastAsia="Arial"/>
        </w:rPr>
      </w:pPr>
      <w:r w:rsidRPr="006220DA">
        <w:rPr>
          <w:rFonts w:eastAsia="Arial"/>
        </w:rPr>
        <w:t xml:space="preserve">- Lồng ghép nội dung phát triển đô thị thông minh trong quy hoạch các đô thị. Phát triển các tuyến giao thông công cộng dọc các hành lang phát triển và kết nối các trung tâm động lực làm cơ sở phát triển đô thị theo định hướng giao thông công cộng (TOD): gồm hành lang ven biển và hành lang trung tâm. </w:t>
      </w:r>
    </w:p>
    <w:p w:rsidR="00115DFF" w:rsidRPr="006220DA" w:rsidRDefault="00115DFF" w:rsidP="00885CB2">
      <w:pPr>
        <w:widowControl w:val="0"/>
        <w:spacing w:before="120"/>
        <w:ind w:firstLine="720"/>
        <w:jc w:val="both"/>
        <w:rPr>
          <w:rFonts w:eastAsia="Arial"/>
        </w:rPr>
      </w:pPr>
      <w:r w:rsidRPr="006220DA">
        <w:rPr>
          <w:rFonts w:eastAsia="Arial"/>
        </w:rPr>
        <w:t>- Tầm nhìn đến năm 2050, các đô thị thuộc mạng lưới đô thị tỉnh Thanh Hóa đạt trình độ phát triển của đô thị loại II, các đô thị trung tâm đạt trình độ phát triển của đô thị loại I.</w:t>
      </w:r>
    </w:p>
    <w:p w:rsidR="00115DFF" w:rsidRPr="006220DA" w:rsidRDefault="00C91AC1" w:rsidP="00885CB2">
      <w:pPr>
        <w:widowControl w:val="0"/>
        <w:spacing w:before="120"/>
        <w:ind w:firstLine="720"/>
        <w:jc w:val="both"/>
        <w:rPr>
          <w:rFonts w:eastAsia="Arial"/>
        </w:rPr>
      </w:pPr>
      <w:r w:rsidRPr="006220DA">
        <w:rPr>
          <w:rFonts w:eastAsia="Arial"/>
        </w:rPr>
        <w:t>6</w:t>
      </w:r>
      <w:r w:rsidR="00115DFF" w:rsidRPr="006220DA">
        <w:rPr>
          <w:rFonts w:eastAsia="Arial"/>
        </w:rPr>
        <w:t>.2. Về phương hướng phát triển các khu chức năng</w:t>
      </w:r>
    </w:p>
    <w:p w:rsidR="00115DFF" w:rsidRPr="006220DA" w:rsidRDefault="00115DFF" w:rsidP="00885CB2">
      <w:pPr>
        <w:widowControl w:val="0"/>
        <w:spacing w:before="120"/>
        <w:ind w:firstLine="720"/>
        <w:jc w:val="both"/>
        <w:rPr>
          <w:rFonts w:eastAsia="Arial"/>
        </w:rPr>
      </w:pPr>
      <w:r w:rsidRPr="006220DA">
        <w:rPr>
          <w:rFonts w:eastAsia="Arial"/>
        </w:rPr>
        <w:t>a) Về các Khu Kinh tế (KKT)</w:t>
      </w:r>
    </w:p>
    <w:p w:rsidR="00115DFF" w:rsidRPr="006220DA" w:rsidRDefault="00B333C9" w:rsidP="00E64AEF">
      <w:pPr>
        <w:widowControl w:val="0"/>
        <w:spacing w:before="100"/>
        <w:ind w:firstLine="720"/>
        <w:jc w:val="both"/>
        <w:rPr>
          <w:rFonts w:eastAsia="Arial"/>
        </w:rPr>
      </w:pPr>
      <w:r w:rsidRPr="006220DA">
        <w:rPr>
          <w:rFonts w:eastAsia="Arial"/>
          <w:spacing w:val="4"/>
          <w:lang w:val="vi-VN"/>
        </w:rPr>
        <w:lastRenderedPageBreak/>
        <w:t>- B</w:t>
      </w:r>
      <w:r w:rsidR="00115DFF" w:rsidRPr="006220DA">
        <w:rPr>
          <w:rFonts w:eastAsia="Arial"/>
          <w:spacing w:val="4"/>
        </w:rPr>
        <w:t>ổ</w:t>
      </w:r>
      <w:r w:rsidRPr="006220DA">
        <w:rPr>
          <w:rFonts w:eastAsia="Arial"/>
          <w:spacing w:val="4"/>
        </w:rPr>
        <w:t xml:space="preserve"> sung</w:t>
      </w:r>
      <w:r w:rsidR="00115DFF" w:rsidRPr="006220DA">
        <w:rPr>
          <w:rFonts w:eastAsia="Arial"/>
        </w:rPr>
        <w:t xml:space="preserve"> Khu Kinh tế số và đổi mới sáng tạo Thanh Hóa là khu kinh tế chuyên biệt nhằm tạo không gian phát triển mới</w:t>
      </w:r>
      <w:r w:rsidR="00115DFF" w:rsidRPr="006220DA">
        <w:rPr>
          <w:rFonts w:eastAsia="Arial"/>
          <w:vertAlign w:val="superscript"/>
        </w:rPr>
        <w:footnoteReference w:id="6"/>
      </w:r>
      <w:r w:rsidR="00115DFF" w:rsidRPr="006220DA">
        <w:rPr>
          <w:rFonts w:eastAsia="Arial"/>
        </w:rPr>
        <w:t>, với cơ chế, chính sách đặc thù để thu hút đầu tư, thúc đẩy nghiên cứu, triển khai và ứng dụng các công nghệ tiên tiến, phát triển các ngành kinh tế mới, kinh tế số, kinh tế tri thức và đổi mới sáng tạo; qua đó hình thành hệ sinh thái đổi mới sáng tạo, góp phần tạo động lực tăng trưởng mới cho tỉnh và thúc đẩy kinh tế số của vùng Bắc Trung Bộ</w:t>
      </w:r>
      <w:r w:rsidR="00115DFF" w:rsidRPr="006220DA">
        <w:rPr>
          <w:rFonts w:eastAsia="Arial"/>
          <w:vertAlign w:val="superscript"/>
        </w:rPr>
        <w:footnoteReference w:id="7"/>
      </w:r>
      <w:r w:rsidR="00115DFF" w:rsidRPr="006220DA">
        <w:rPr>
          <w:rFonts w:eastAsia="Arial"/>
        </w:rPr>
        <w:t xml:space="preserve">. </w:t>
      </w:r>
    </w:p>
    <w:p w:rsidR="00115DFF" w:rsidRPr="006220DA" w:rsidRDefault="00115DFF" w:rsidP="00E64AEF">
      <w:pPr>
        <w:widowControl w:val="0"/>
        <w:spacing w:before="100"/>
        <w:ind w:firstLine="720"/>
        <w:jc w:val="both"/>
        <w:rPr>
          <w:rFonts w:eastAsia="Arial"/>
        </w:rPr>
      </w:pPr>
      <w:bookmarkStart w:id="0" w:name="_Hlk226462833"/>
      <w:r w:rsidRPr="006220DA">
        <w:rPr>
          <w:rFonts w:eastAsia="Arial"/>
        </w:rPr>
        <w:t>- Nghiên cứu hình thành các Khu thương mại tự do gắn với phát triển của các Khu kinh tế trên địa bàn tỉnh.</w:t>
      </w:r>
    </w:p>
    <w:bookmarkEnd w:id="0"/>
    <w:p w:rsidR="00115DFF" w:rsidRPr="006220DA" w:rsidRDefault="00115DFF" w:rsidP="00E64AEF">
      <w:pPr>
        <w:widowControl w:val="0"/>
        <w:spacing w:before="100"/>
        <w:ind w:firstLine="720"/>
        <w:jc w:val="both"/>
        <w:rPr>
          <w:rFonts w:eastAsia="Arial"/>
        </w:rPr>
      </w:pPr>
      <w:r w:rsidRPr="006220DA">
        <w:rPr>
          <w:rFonts w:eastAsia="Arial"/>
        </w:rPr>
        <w:t>b) Về các Khu công nghiệp (KCN)</w:t>
      </w:r>
    </w:p>
    <w:p w:rsidR="00AF7019" w:rsidRPr="006220DA" w:rsidRDefault="004C394F" w:rsidP="00E64AEF">
      <w:pPr>
        <w:widowControl w:val="0"/>
        <w:spacing w:before="100"/>
        <w:ind w:firstLine="720"/>
        <w:jc w:val="both"/>
        <w:rPr>
          <w:rFonts w:eastAsia="Arial"/>
          <w:lang w:val="en-GB"/>
        </w:rPr>
      </w:pPr>
      <w:r w:rsidRPr="006220DA">
        <w:rPr>
          <w:rFonts w:eastAsia="Arial"/>
          <w:lang w:val="en-GB"/>
        </w:rPr>
        <w:t>- C</w:t>
      </w:r>
      <w:r w:rsidR="00AF7019" w:rsidRPr="006220DA">
        <w:rPr>
          <w:rFonts w:eastAsia="Arial"/>
          <w:lang w:val="en-GB"/>
        </w:rPr>
        <w:t>ác khu công nghiệp trong Khu kinh tế Nghi Sơn</w:t>
      </w:r>
      <w:r w:rsidRPr="006220DA">
        <w:rPr>
          <w:rFonts w:eastAsia="Arial"/>
          <w:lang w:val="en-GB"/>
        </w:rPr>
        <w:t>:</w:t>
      </w:r>
      <w:r w:rsidR="00AF7019" w:rsidRPr="006220DA">
        <w:rPr>
          <w:rFonts w:eastAsia="Arial"/>
          <w:lang w:val="en-GB"/>
        </w:rPr>
        <w:t xml:space="preserve"> </w:t>
      </w:r>
      <w:r w:rsidRPr="006220DA">
        <w:rPr>
          <w:rFonts w:eastAsia="Arial"/>
          <w:lang w:val="en-GB"/>
        </w:rPr>
        <w:t>C</w:t>
      </w:r>
      <w:r w:rsidR="00AF7019" w:rsidRPr="006220DA">
        <w:rPr>
          <w:rFonts w:eastAsia="Arial"/>
          <w:lang w:val="en-GB"/>
        </w:rPr>
        <w:t>ơ bản giữ ổn định theo quy hoạch đã được phê duyệt.</w:t>
      </w:r>
    </w:p>
    <w:p w:rsidR="00AF7019" w:rsidRPr="006220DA" w:rsidRDefault="004C394F" w:rsidP="00E64AEF">
      <w:pPr>
        <w:widowControl w:val="0"/>
        <w:spacing w:before="100"/>
        <w:ind w:firstLine="720"/>
        <w:jc w:val="both"/>
        <w:rPr>
          <w:rFonts w:eastAsia="Arial"/>
          <w:lang w:val="en-GB"/>
        </w:rPr>
      </w:pPr>
      <w:r w:rsidRPr="006220DA">
        <w:rPr>
          <w:rFonts w:eastAsia="Arial"/>
          <w:lang w:val="en-GB"/>
        </w:rPr>
        <w:t>- C</w:t>
      </w:r>
      <w:r w:rsidR="00AF7019" w:rsidRPr="006220DA">
        <w:rPr>
          <w:rFonts w:eastAsia="Arial"/>
          <w:lang w:val="en-GB"/>
        </w:rPr>
        <w:t>ác khu công nghiệp ngoài Khu kinh tế Nghi Sơn</w:t>
      </w:r>
      <w:r w:rsidRPr="006220DA">
        <w:rPr>
          <w:rFonts w:eastAsia="Arial"/>
          <w:lang w:val="en-GB"/>
        </w:rPr>
        <w:t>:</w:t>
      </w:r>
      <w:r w:rsidR="00AF7019" w:rsidRPr="006220DA">
        <w:rPr>
          <w:rFonts w:eastAsia="Arial"/>
          <w:lang w:val="en-GB"/>
        </w:rPr>
        <w:t xml:space="preserve"> </w:t>
      </w:r>
      <w:r w:rsidRPr="006220DA">
        <w:rPr>
          <w:rFonts w:eastAsia="Arial"/>
          <w:lang w:val="en-GB"/>
        </w:rPr>
        <w:t>Đ</w:t>
      </w:r>
      <w:r w:rsidR="00AF7019" w:rsidRPr="006220DA">
        <w:rPr>
          <w:rFonts w:eastAsia="Arial"/>
          <w:lang w:val="en-GB"/>
        </w:rPr>
        <w:t xml:space="preserve">iều chỉnh mô hình </w:t>
      </w:r>
      <w:r w:rsidRPr="006220DA">
        <w:rPr>
          <w:rFonts w:eastAsia="Arial"/>
          <w:lang w:val="en-GB"/>
        </w:rPr>
        <w:t xml:space="preserve">chuyển đổi </w:t>
      </w:r>
      <w:r w:rsidR="00AF7019" w:rsidRPr="006220DA">
        <w:rPr>
          <w:rFonts w:eastAsia="Arial"/>
          <w:lang w:val="en-GB"/>
        </w:rPr>
        <w:t>từ khu công nghiệp sang cụm công nghiệp đối với các khu công nghiệp không đảm bảo về q</w:t>
      </w:r>
      <w:r w:rsidR="00103950" w:rsidRPr="006220DA">
        <w:rPr>
          <w:rFonts w:eastAsia="Arial"/>
          <w:lang w:val="en-GB"/>
        </w:rPr>
        <w:t>ũy</w:t>
      </w:r>
      <w:r w:rsidR="00AF7019" w:rsidRPr="006220DA">
        <w:rPr>
          <w:rFonts w:eastAsia="Arial"/>
          <w:lang w:val="en-GB"/>
        </w:rPr>
        <w:t xml:space="preserve"> đất, hạ tầng kỹ thuật, lao động, khó thu hút đầu tư; đồng thời, bổ sung các khu công nghiệp tại các vị trí thuận lợi về hạ tầng kỹ thuậ</w:t>
      </w:r>
      <w:r w:rsidR="00103950" w:rsidRPr="006220DA">
        <w:rPr>
          <w:rFonts w:eastAsia="Arial"/>
          <w:lang w:val="en-GB"/>
        </w:rPr>
        <w:t>t</w:t>
      </w:r>
      <w:r w:rsidR="00AF7019" w:rsidRPr="006220DA">
        <w:rPr>
          <w:rFonts w:eastAsia="Arial"/>
          <w:lang w:val="en-GB"/>
        </w:rPr>
        <w:t>, q</w:t>
      </w:r>
      <w:r w:rsidR="00103950" w:rsidRPr="006220DA">
        <w:rPr>
          <w:rFonts w:eastAsia="Arial"/>
          <w:lang w:val="en-GB"/>
        </w:rPr>
        <w:t>ũy</w:t>
      </w:r>
      <w:r w:rsidR="00AF7019" w:rsidRPr="006220DA">
        <w:rPr>
          <w:rFonts w:eastAsia="Arial"/>
          <w:lang w:val="en-GB"/>
        </w:rPr>
        <w:t xml:space="preserve"> đất, lao động, nhằm thúc đẩy tăng trưởng kinh tế nói chung và ngành công nghiệp nói riêng.</w:t>
      </w:r>
    </w:p>
    <w:p w:rsidR="00115DFF" w:rsidRPr="006220DA" w:rsidRDefault="00115DFF" w:rsidP="00E64AEF">
      <w:pPr>
        <w:widowControl w:val="0"/>
        <w:spacing w:before="100"/>
        <w:ind w:firstLine="720"/>
        <w:jc w:val="both"/>
        <w:rPr>
          <w:rFonts w:eastAsia="Arial"/>
        </w:rPr>
      </w:pPr>
      <w:r w:rsidRPr="006220DA">
        <w:rPr>
          <w:rFonts w:eastAsia="Arial"/>
        </w:rPr>
        <w:t>c) Về các Cụm công nghiệp (CCN)</w:t>
      </w:r>
      <w:bookmarkStart w:id="1" w:name="_Hlk227766655"/>
    </w:p>
    <w:p w:rsidR="00103950" w:rsidRPr="006220DA" w:rsidRDefault="004C394F" w:rsidP="00E64AEF">
      <w:pPr>
        <w:widowControl w:val="0"/>
        <w:spacing w:before="100"/>
        <w:ind w:firstLine="720"/>
        <w:jc w:val="both"/>
        <w:rPr>
          <w:rFonts w:eastAsia="Arial" w:cs="Arial"/>
          <w:spacing w:val="-2"/>
          <w:szCs w:val="24"/>
        </w:rPr>
      </w:pPr>
      <w:r w:rsidRPr="006220DA">
        <w:rPr>
          <w:rFonts w:eastAsia="Arial"/>
          <w:lang w:val="en-GB"/>
        </w:rPr>
        <w:t>Đ</w:t>
      </w:r>
      <w:r w:rsidR="00103950" w:rsidRPr="006220DA">
        <w:rPr>
          <w:rFonts w:eastAsia="Arial"/>
          <w:lang w:val="en-GB"/>
        </w:rPr>
        <w:t>ưa ra ngoài quy hoạch đối với các cụm công nghiệp không đảm bảo về qũy đất, hạ tầng kỹ thuật, lao động, khó thu hút đầu tư; đồng thời, bổ sung các cụm công nghiệp tại các vị trí thuận lợi về hạ tầng kỹ thuật, qũy đất, lao động, nhằm thúc đẩy tăng trưởng kinh tế nói chung và ngành công nghiệp nói riêng.</w:t>
      </w:r>
    </w:p>
    <w:bookmarkEnd w:id="1"/>
    <w:p w:rsidR="00115DFF" w:rsidRPr="006220DA" w:rsidRDefault="00115DFF" w:rsidP="00E64AEF">
      <w:pPr>
        <w:widowControl w:val="0"/>
        <w:spacing w:before="100"/>
        <w:ind w:firstLine="720"/>
        <w:jc w:val="both"/>
        <w:rPr>
          <w:rFonts w:eastAsia="Arial"/>
        </w:rPr>
      </w:pPr>
      <w:r w:rsidRPr="006220DA">
        <w:rPr>
          <w:rFonts w:eastAsia="Arial"/>
        </w:rPr>
        <w:t>d) Về các Khu du lịch</w:t>
      </w:r>
    </w:p>
    <w:p w:rsidR="00115DFF" w:rsidRPr="006220DA" w:rsidRDefault="00115DFF" w:rsidP="00E64AEF">
      <w:pPr>
        <w:widowControl w:val="0"/>
        <w:spacing w:before="100"/>
        <w:ind w:firstLine="720"/>
        <w:jc w:val="both"/>
        <w:rPr>
          <w:rFonts w:eastAsia="Arial"/>
          <w:spacing w:val="-2"/>
        </w:rPr>
      </w:pPr>
      <w:r w:rsidRPr="006220DA">
        <w:rPr>
          <w:spacing w:val="-2"/>
          <w:szCs w:val="24"/>
        </w:rPr>
        <w:t xml:space="preserve">Cập nhật Quyết định số 509/2023/QĐ-TTg ngày 13/6/2021 của Thủ tướng Chính phủ về việc </w:t>
      </w:r>
      <w:r w:rsidRPr="006220DA">
        <w:rPr>
          <w:rFonts w:eastAsia="Arial"/>
          <w:spacing w:val="-2"/>
          <w:szCs w:val="24"/>
        </w:rPr>
        <w:t>phê duyệt Quy hoạch hệ thống du lịch thời kỳ 2021 - 2030, tầm nhìn đến năm 2045;</w:t>
      </w:r>
      <w:r w:rsidRPr="006220DA">
        <w:rPr>
          <w:spacing w:val="-2"/>
          <w:szCs w:val="24"/>
        </w:rPr>
        <w:t xml:space="preserve"> </w:t>
      </w:r>
      <w:r w:rsidRPr="006220DA">
        <w:rPr>
          <w:rFonts w:eastAsia="Arial"/>
          <w:spacing w:val="-2"/>
          <w:szCs w:val="24"/>
        </w:rPr>
        <w:t xml:space="preserve">Quyết định số 374/QĐ-BVHTTDL ngày 28/02/2026 của Bộ trưởng Bộ Văn hóa, Thể thao và Du lịch về việc phê duyệt điều chỉnh Quy hoạch hệ thống du lịch thời kỳ 2021 - 2030, tầm nhìn đến năm 2045. </w:t>
      </w:r>
      <w:r w:rsidRPr="006220DA">
        <w:rPr>
          <w:rFonts w:eastAsia="Arial"/>
          <w:spacing w:val="-2"/>
        </w:rPr>
        <w:t>Trong đó, cập nhật Khu Du lịch Sầm Sơn - Hải Tiến là khu du lịch biển quốc gia; Khu du lịch Bến En, Khu du lịch Pù Luông là các khu du lịch quốc gia tiềm năng sau năm 2030. Bổ sung các khu du lịch cấp tỉnh theo định hướng của ngành</w:t>
      </w:r>
      <w:r w:rsidR="004C394F" w:rsidRPr="006220DA">
        <w:rPr>
          <w:rFonts w:eastAsia="Arial"/>
          <w:spacing w:val="-2"/>
        </w:rPr>
        <w:t xml:space="preserve"> </w:t>
      </w:r>
      <w:r w:rsidR="004C394F" w:rsidRPr="006220DA">
        <w:rPr>
          <w:rFonts w:eastAsia="Arial"/>
          <w:spacing w:val="-2"/>
          <w:szCs w:val="24"/>
        </w:rPr>
        <w:t xml:space="preserve">và </w:t>
      </w:r>
      <w:r w:rsidR="004C394F" w:rsidRPr="006220DA">
        <w:rPr>
          <w:rFonts w:eastAsia="Arial"/>
          <w:spacing w:val="-2"/>
          <w:szCs w:val="24"/>
        </w:rPr>
        <w:t xml:space="preserve">chủ trương của </w:t>
      </w:r>
      <w:r w:rsidR="004C394F" w:rsidRPr="006220DA">
        <w:rPr>
          <w:rFonts w:eastAsia="Arial"/>
          <w:spacing w:val="-2"/>
          <w:szCs w:val="24"/>
        </w:rPr>
        <w:t>cấp có thẩm quyền có liên quan</w:t>
      </w:r>
      <w:r w:rsidRPr="006220DA">
        <w:rPr>
          <w:rFonts w:eastAsia="Arial"/>
          <w:spacing w:val="-2"/>
        </w:rPr>
        <w:t>.</w:t>
      </w:r>
    </w:p>
    <w:p w:rsidR="00115DFF" w:rsidRPr="006220DA" w:rsidRDefault="00115DFF" w:rsidP="00E64AEF">
      <w:pPr>
        <w:widowControl w:val="0"/>
        <w:spacing w:before="100"/>
        <w:ind w:firstLine="720"/>
        <w:jc w:val="both"/>
        <w:rPr>
          <w:rFonts w:eastAsia="Arial"/>
        </w:rPr>
      </w:pPr>
      <w:r w:rsidRPr="006220DA">
        <w:rPr>
          <w:rFonts w:eastAsia="Arial"/>
        </w:rPr>
        <w:t>e) Về các khu chức năng khác</w:t>
      </w:r>
    </w:p>
    <w:p w:rsidR="00115DFF" w:rsidRPr="006220DA" w:rsidRDefault="00115DFF" w:rsidP="00E64AEF">
      <w:pPr>
        <w:widowControl w:val="0"/>
        <w:spacing w:before="100"/>
        <w:ind w:firstLine="720"/>
        <w:jc w:val="both"/>
        <w:rPr>
          <w:rFonts w:eastAsia="Arial"/>
          <w:spacing w:val="-2"/>
        </w:rPr>
      </w:pPr>
      <w:r w:rsidRPr="006220DA">
        <w:rPr>
          <w:rFonts w:eastAsia="Arial"/>
          <w:spacing w:val="-2"/>
        </w:rPr>
        <w:t xml:space="preserve">- Nghiên cứu quy hoạch khu Trung tâm hành chính mới của tỉnh Thanh Hóa xứng danh 1000 năm Danh xưng Thanh Hóa gắn với bảo tàng, trung tâm hội nghị, công viên văn hóa và quảng trường, bố trí tại khu vực Đô thị Thanh Hóa. </w:t>
      </w:r>
    </w:p>
    <w:p w:rsidR="00115DFF" w:rsidRPr="006220DA" w:rsidRDefault="00115DFF" w:rsidP="00885CB2">
      <w:pPr>
        <w:widowControl w:val="0"/>
        <w:spacing w:before="120"/>
        <w:ind w:firstLine="720"/>
        <w:jc w:val="both"/>
        <w:rPr>
          <w:rFonts w:eastAsia="Arial"/>
        </w:rPr>
      </w:pPr>
      <w:r w:rsidRPr="006220DA">
        <w:rPr>
          <w:rFonts w:eastAsia="Arial"/>
        </w:rPr>
        <w:lastRenderedPageBreak/>
        <w:t>- Bổ sung quy hoạch các khu công nghệ cao, khu công nghệ số tập trung; khu trung tâm dữ liệu; khu trung tâm bưu chính tại các trung tâm kinh tế động lực của tỉnh nhằm hình thành hệ sinh thái đổi mới sáng tạo và kinh tế số.</w:t>
      </w:r>
    </w:p>
    <w:p w:rsidR="00115DFF" w:rsidRPr="006220DA" w:rsidRDefault="00115DFF" w:rsidP="00885CB2">
      <w:pPr>
        <w:widowControl w:val="0"/>
        <w:spacing w:before="120"/>
        <w:ind w:firstLine="720"/>
        <w:jc w:val="both"/>
        <w:rPr>
          <w:rFonts w:eastAsia="Arial"/>
        </w:rPr>
      </w:pPr>
      <w:r w:rsidRPr="006220DA">
        <w:rPr>
          <w:rFonts w:eastAsia="Arial"/>
        </w:rPr>
        <w:t xml:space="preserve">- Kế thừa quy hoạch các khu chức năng văn hóa; khu thể dục thể thao; khu phức hợp y tế cấp tỉnh theo quy hoạch được duyệt đã xác định như Khu công viên văn hóa xứ Thanh, Khu liên hợp thi đấu và huấn luyện thể thao, Khu phức hợp Y tế. Bổ sung yêu cầu bố trí trong quy hoạch đô thị và nông thôn các khu thể thao, vui chơi giải trí ngoài trời. </w:t>
      </w:r>
    </w:p>
    <w:p w:rsidR="00115DFF" w:rsidRPr="006220DA" w:rsidRDefault="00115DFF" w:rsidP="00885CB2">
      <w:pPr>
        <w:widowControl w:val="0"/>
        <w:spacing w:before="120"/>
        <w:ind w:firstLine="720"/>
        <w:jc w:val="both"/>
        <w:rPr>
          <w:rFonts w:eastAsia="Arial"/>
        </w:rPr>
      </w:pPr>
      <w:r w:rsidRPr="006220DA">
        <w:rPr>
          <w:rFonts w:eastAsia="Arial"/>
        </w:rPr>
        <w:t>- Rà soát, cập nhật theo các định hướng mới của ngành về các khu nông nghiệp ứng dụng công nghệ cao; khu lâm nghiệp ứng dụng công nghệ cao; phương hướng phát triển các vùng sản xuất nông nghiệp tập trung.</w:t>
      </w:r>
    </w:p>
    <w:p w:rsidR="00115DFF" w:rsidRPr="006220DA" w:rsidRDefault="00C91AC1" w:rsidP="00885CB2">
      <w:pPr>
        <w:widowControl w:val="0"/>
        <w:spacing w:before="120"/>
        <w:ind w:firstLine="720"/>
        <w:jc w:val="both"/>
        <w:rPr>
          <w:rFonts w:eastAsia="Arial"/>
        </w:rPr>
      </w:pPr>
      <w:r w:rsidRPr="006220DA">
        <w:rPr>
          <w:rFonts w:eastAsia="Arial"/>
        </w:rPr>
        <w:t>6</w:t>
      </w:r>
      <w:r w:rsidR="00115DFF" w:rsidRPr="006220DA">
        <w:rPr>
          <w:rFonts w:eastAsia="Arial"/>
        </w:rPr>
        <w:t>.3. Về phương hướng phát triển các khu vực khó khăn</w:t>
      </w:r>
    </w:p>
    <w:p w:rsidR="00115DFF" w:rsidRPr="006220DA" w:rsidRDefault="00115DFF" w:rsidP="00885CB2">
      <w:pPr>
        <w:widowControl w:val="0"/>
        <w:spacing w:before="120"/>
        <w:ind w:firstLine="720"/>
        <w:jc w:val="both"/>
        <w:rPr>
          <w:rFonts w:eastAsia="Arial"/>
        </w:rPr>
      </w:pPr>
      <w:r w:rsidRPr="006220DA">
        <w:rPr>
          <w:rFonts w:eastAsia="Arial"/>
        </w:rPr>
        <w:t>Cập nhật phương hướng thực hiện các chương trình mục tiêu quốc gia và danh mục các khu vực khó khăn, đặc biệt khó khăn sau khi hình thành chính quyền 2 cấp theo Quyết định số 267/QĐ-UBND ngày 21/01/2026 của UBND tỉnh</w:t>
      </w:r>
      <w:r w:rsidR="00987997" w:rsidRPr="006220DA">
        <w:rPr>
          <w:rFonts w:eastAsia="Arial"/>
        </w:rPr>
        <w:t xml:space="preserve"> và các quyết định khác của cấp có thẩm quyền có liên quan</w:t>
      </w:r>
      <w:r w:rsidRPr="006220DA">
        <w:rPr>
          <w:rFonts w:eastAsia="Arial"/>
        </w:rPr>
        <w:t>.</w:t>
      </w:r>
    </w:p>
    <w:p w:rsidR="00115DFF" w:rsidRPr="006220DA" w:rsidRDefault="00C91AC1" w:rsidP="00885CB2">
      <w:pPr>
        <w:widowControl w:val="0"/>
        <w:spacing w:before="120"/>
        <w:ind w:firstLine="720"/>
        <w:jc w:val="both"/>
        <w:rPr>
          <w:rFonts w:eastAsia="Arial"/>
          <w:b/>
        </w:rPr>
      </w:pPr>
      <w:r w:rsidRPr="006220DA">
        <w:rPr>
          <w:rFonts w:eastAsia="Arial"/>
          <w:b/>
        </w:rPr>
        <w:t>7</w:t>
      </w:r>
      <w:r w:rsidR="00115DFF" w:rsidRPr="006220DA">
        <w:rPr>
          <w:rFonts w:eastAsia="Arial"/>
          <w:b/>
        </w:rPr>
        <w:t>. Điều chỉnh phương hướng phát triển hạ tầng kỹ thuật</w:t>
      </w:r>
    </w:p>
    <w:p w:rsidR="00115DFF" w:rsidRPr="006220DA" w:rsidRDefault="00115DFF" w:rsidP="00885CB2">
      <w:pPr>
        <w:widowControl w:val="0"/>
        <w:spacing w:before="120"/>
        <w:ind w:firstLine="720"/>
        <w:jc w:val="both"/>
        <w:rPr>
          <w:rFonts w:eastAsia="Arial"/>
          <w:spacing w:val="-2"/>
        </w:rPr>
      </w:pPr>
      <w:r w:rsidRPr="006220DA">
        <w:rPr>
          <w:rFonts w:eastAsia="Arial"/>
          <w:spacing w:val="-2"/>
        </w:rPr>
        <w:t>Điều chỉnh phương hướng phát triển các hệ thống hạ tầng kỹ thuật sau khi rà soát, cập nhật các định hướng mới tại các quy hoạch ngành, lĩnh vực quốc gia và khắc phục các bất cập trong quá trình thực hiện quy hoạch được duyệt, đáp ứng nhu cầu phát triển của hệ thống đô thị, nông thôn và các khu chức năng, gồm:</w:t>
      </w:r>
    </w:p>
    <w:p w:rsidR="00115DFF" w:rsidRPr="006220DA" w:rsidRDefault="00115DFF" w:rsidP="00885CB2">
      <w:pPr>
        <w:widowControl w:val="0"/>
        <w:spacing w:before="120"/>
        <w:ind w:firstLine="720"/>
        <w:jc w:val="both"/>
        <w:rPr>
          <w:rFonts w:eastAsia="Arial"/>
        </w:rPr>
      </w:pPr>
      <w:r w:rsidRPr="006220DA">
        <w:rPr>
          <w:rFonts w:eastAsia="Arial"/>
        </w:rPr>
        <w:t>- Phương hướng phát triển mạng lưới giao thông: gồm đường bộ, đường thủy, đường sắt, cảng biển, cảng hàng không theo hướng tăng cường kết nối giao thông trong nội tỉnh với các hệ thống quốc gia, tăng cường liên kết trong tỉnh, liên kết vùng với các tỉnh Nghệ An, Ninh Bình, Phú Thọ, Sơn La, Hủa Phăn; liên kết với các cực tăng trưởng Hà Nội - Quảng Ninh - Hải Phòng.</w:t>
      </w:r>
    </w:p>
    <w:p w:rsidR="00115DFF" w:rsidRPr="006220DA" w:rsidRDefault="00115DFF" w:rsidP="00885CB2">
      <w:pPr>
        <w:widowControl w:val="0"/>
        <w:spacing w:before="120"/>
        <w:ind w:firstLine="720"/>
        <w:jc w:val="both"/>
        <w:rPr>
          <w:rFonts w:eastAsia="Arial"/>
        </w:rPr>
      </w:pPr>
      <w:r w:rsidRPr="006220DA">
        <w:rPr>
          <w:rFonts w:eastAsia="Arial"/>
        </w:rPr>
        <w:t>- Phương hướng phát triển mạng lưới cấp điện: gồm phát triển nguồn điện và lưới điện theo quy hoạch Điện VIII quốc gia; nguồn điện, lưới điện thuộc thẩm quyền quyết định của tỉnh (nguồn điện dưới 50MW đấu nối lưới dưới 220kV; lưới điện từ 110kV trở xuống; mạng lưới trung áp, hạ áp).</w:t>
      </w:r>
    </w:p>
    <w:p w:rsidR="00115DFF" w:rsidRPr="006220DA" w:rsidRDefault="00115DFF" w:rsidP="00885CB2">
      <w:pPr>
        <w:widowControl w:val="0"/>
        <w:spacing w:before="120"/>
        <w:ind w:firstLine="720"/>
        <w:jc w:val="both"/>
        <w:rPr>
          <w:rFonts w:eastAsia="Arial"/>
        </w:rPr>
      </w:pPr>
      <w:r w:rsidRPr="006220DA">
        <w:rPr>
          <w:rFonts w:eastAsia="Arial"/>
        </w:rPr>
        <w:t xml:space="preserve">- Phương hướng phát triển hạ tầng năng lượng: gồm kho dầu dự trữ quốc gia, kho xăng dầu, kho khí đốt (LNG, LPG) và các hệ thống đường ống dẫn. </w:t>
      </w:r>
    </w:p>
    <w:p w:rsidR="00115DFF" w:rsidRPr="006220DA" w:rsidRDefault="00115DFF" w:rsidP="00885CB2">
      <w:pPr>
        <w:widowControl w:val="0"/>
        <w:spacing w:before="120"/>
        <w:ind w:firstLine="720"/>
        <w:jc w:val="both"/>
        <w:rPr>
          <w:rFonts w:eastAsia="Arial"/>
        </w:rPr>
      </w:pPr>
      <w:r w:rsidRPr="006220DA">
        <w:rPr>
          <w:rFonts w:eastAsia="Arial"/>
        </w:rPr>
        <w:t>- Điều chỉnh các phương hướng phát triển hạ tầng khác gồm: Phương hướng phát triển hạ tầng viễn thông; phương hướng phát triển hạ tầng cấp nước sinh hoạt; phương hướng phát triển hạ tầng thủy lợi; phương hướng hạ tầng xử lý chất thải rắn và nghĩa trang; phương hướng hạ tầng phòng cháy chữa cháy; phương hướng phát triển các khu cửa khẩu.</w:t>
      </w:r>
    </w:p>
    <w:p w:rsidR="00115DFF" w:rsidRPr="006220DA" w:rsidRDefault="00C91AC1" w:rsidP="00885CB2">
      <w:pPr>
        <w:widowControl w:val="0"/>
        <w:spacing w:before="120"/>
        <w:ind w:firstLine="720"/>
        <w:jc w:val="both"/>
        <w:rPr>
          <w:rFonts w:eastAsia="Arial"/>
          <w:b/>
        </w:rPr>
      </w:pPr>
      <w:r w:rsidRPr="006220DA">
        <w:rPr>
          <w:rFonts w:eastAsia="Arial"/>
          <w:b/>
        </w:rPr>
        <w:t>8</w:t>
      </w:r>
      <w:r w:rsidR="00115DFF" w:rsidRPr="006220DA">
        <w:rPr>
          <w:rFonts w:eastAsia="Arial"/>
          <w:b/>
        </w:rPr>
        <w:t xml:space="preserve">. Điều chỉnh phương hướng phát triển hệ thống hạ tầng xã hội </w:t>
      </w:r>
    </w:p>
    <w:p w:rsidR="00115DFF" w:rsidRPr="006220DA" w:rsidRDefault="00115DFF" w:rsidP="00885CB2">
      <w:pPr>
        <w:widowControl w:val="0"/>
        <w:spacing w:before="120"/>
        <w:ind w:firstLine="720"/>
        <w:jc w:val="both"/>
        <w:rPr>
          <w:rFonts w:eastAsia="Arial"/>
        </w:rPr>
      </w:pPr>
      <w:r w:rsidRPr="006220DA">
        <w:rPr>
          <w:rFonts w:eastAsia="Arial"/>
        </w:rPr>
        <w:t>Điều chỉnh phương hướng phát triển hệ thống hạ tầng xã hội trên cơ sở rà soát, cập nhật các quy định của ngành theo mô hình chính quyền địa phương 2 cấp, tại cấp độ quy hoạch tỉnh gồm các nội dung:</w:t>
      </w:r>
    </w:p>
    <w:p w:rsidR="00115DFF" w:rsidRPr="006220DA" w:rsidRDefault="00115DFF" w:rsidP="00D506AA">
      <w:pPr>
        <w:widowControl w:val="0"/>
        <w:spacing w:before="120" w:line="247" w:lineRule="auto"/>
        <w:ind w:firstLine="720"/>
        <w:jc w:val="both"/>
        <w:rPr>
          <w:rFonts w:eastAsia="Arial"/>
        </w:rPr>
      </w:pPr>
      <w:r w:rsidRPr="006220DA">
        <w:rPr>
          <w:rFonts w:eastAsia="Arial"/>
        </w:rPr>
        <w:lastRenderedPageBreak/>
        <w:t>- Phương hướng phát triển hạ tầng thương mại: gồm hệ thống chợ hạng I; hệ thống trung tâm thương mại hạng I; trung tâm hội chợ, triển lãm; hệ thống trung tâm logistics.</w:t>
      </w:r>
    </w:p>
    <w:p w:rsidR="00115DFF" w:rsidRPr="006220DA" w:rsidRDefault="00115DFF" w:rsidP="00D506AA">
      <w:pPr>
        <w:widowControl w:val="0"/>
        <w:spacing w:before="120" w:line="247" w:lineRule="auto"/>
        <w:ind w:firstLine="720"/>
        <w:jc w:val="both"/>
        <w:rPr>
          <w:rFonts w:eastAsia="Arial"/>
        </w:rPr>
      </w:pPr>
      <w:r w:rsidRPr="006220DA">
        <w:rPr>
          <w:rFonts w:eastAsia="Arial"/>
        </w:rPr>
        <w:t>- Phương hướng phát triển hạ tầng y tế: gồm các trung tâm y tế cấp tỉnh, các bệnh viện đa khoa, chuyên khoa cấp cơ bản và cấp chuyên sâu; trạm y tế cấp xã; cơ sở y tế thuộc Trường Đại học Y Hà Nội tại Thanh Hóa; khuyến khích phát triển hệ thống cơ sở y tế ngoài công lập.</w:t>
      </w:r>
    </w:p>
    <w:p w:rsidR="00115DFF" w:rsidRPr="006220DA" w:rsidRDefault="00115DFF" w:rsidP="00D506AA">
      <w:pPr>
        <w:widowControl w:val="0"/>
        <w:spacing w:before="120" w:line="247" w:lineRule="auto"/>
        <w:ind w:firstLine="720"/>
        <w:jc w:val="both"/>
        <w:rPr>
          <w:rFonts w:eastAsia="Arial"/>
        </w:rPr>
      </w:pPr>
      <w:r w:rsidRPr="006220DA">
        <w:rPr>
          <w:rFonts w:eastAsia="Arial"/>
        </w:rPr>
        <w:t xml:space="preserve">- Phương hướng phát triển hạ tầng giáo dục đào tạo: gồm phát triển Trường Đại học Hồng Đức; các cơ sở đại học ngoài công lập; phân hiệu đại học quốc gia tại tỉnh Thanh Hóa; phát triển các cơ sở giáo dục nghề nghiệp; phát triển cơ sở giáo dục chuyên biệt đối với người khuyết tật. </w:t>
      </w:r>
    </w:p>
    <w:p w:rsidR="00115DFF" w:rsidRPr="006220DA" w:rsidRDefault="00115DFF" w:rsidP="00D506AA">
      <w:pPr>
        <w:widowControl w:val="0"/>
        <w:spacing w:before="120" w:line="247" w:lineRule="auto"/>
        <w:ind w:firstLine="720"/>
        <w:jc w:val="both"/>
        <w:rPr>
          <w:rFonts w:eastAsia="Arial"/>
        </w:rPr>
      </w:pPr>
      <w:r w:rsidRPr="006220DA">
        <w:rPr>
          <w:rFonts w:eastAsia="Arial"/>
        </w:rPr>
        <w:t xml:space="preserve">- Phương hướng phát triển các thiết chế văn hóa, thể thao: cập nhật định hướng mới của ngành về thiết chế văn hóa, thể thao các cấp phù hợp với mô hình chính quyền địa phương 2 cấp và định hướng tiếp tục tinh giảm bộ máy. </w:t>
      </w:r>
    </w:p>
    <w:p w:rsidR="00115DFF" w:rsidRPr="006220DA" w:rsidRDefault="00115DFF" w:rsidP="00D506AA">
      <w:pPr>
        <w:widowControl w:val="0"/>
        <w:spacing w:before="120" w:line="247" w:lineRule="auto"/>
        <w:ind w:firstLine="720"/>
        <w:jc w:val="both"/>
        <w:rPr>
          <w:rFonts w:eastAsia="Arial"/>
        </w:rPr>
      </w:pPr>
      <w:r w:rsidRPr="006220DA">
        <w:rPr>
          <w:rFonts w:eastAsia="Arial"/>
        </w:rPr>
        <w:t>- Điều chỉnh các phương hướng phát triển hạ tầng xã hội khác gồm: Phương hướng phát triển hệ thống bảo trợ xã hội, phương hướng phát triển hạ tầng khoa học và công nghệ trên cơ sở rà soát các quy hoạch cấp trên và nhu cầu phát triển của tỉnh.</w:t>
      </w:r>
    </w:p>
    <w:p w:rsidR="00115DFF" w:rsidRPr="006220DA" w:rsidRDefault="00C91AC1" w:rsidP="00D506AA">
      <w:pPr>
        <w:widowControl w:val="0"/>
        <w:spacing w:before="120" w:line="247" w:lineRule="auto"/>
        <w:ind w:firstLine="720"/>
        <w:jc w:val="both"/>
        <w:rPr>
          <w:rFonts w:eastAsia="Arial"/>
          <w:b/>
        </w:rPr>
      </w:pPr>
      <w:r w:rsidRPr="006220DA">
        <w:rPr>
          <w:rFonts w:eastAsia="Arial"/>
          <w:b/>
        </w:rPr>
        <w:t>9</w:t>
      </w:r>
      <w:r w:rsidR="00115DFF" w:rsidRPr="006220DA">
        <w:rPr>
          <w:rFonts w:eastAsia="Arial"/>
          <w:b/>
        </w:rPr>
        <w:t xml:space="preserve">. Điều chỉnh các phương hướng bảo vệ môi trường và đa dạng sinh học; quản lý về địa chất, khoáng sản; phòng chống thiên tai và ứng phó với biến đổi khí hậu </w:t>
      </w:r>
    </w:p>
    <w:p w:rsidR="00115DFF" w:rsidRPr="006220DA" w:rsidRDefault="00C91AC1" w:rsidP="00D506AA">
      <w:pPr>
        <w:widowControl w:val="0"/>
        <w:spacing w:before="120" w:line="247" w:lineRule="auto"/>
        <w:ind w:firstLine="720"/>
        <w:jc w:val="both"/>
        <w:rPr>
          <w:rFonts w:eastAsia="Arial"/>
        </w:rPr>
      </w:pPr>
      <w:r w:rsidRPr="006220DA">
        <w:rPr>
          <w:rFonts w:eastAsia="Arial"/>
        </w:rPr>
        <w:t>9</w:t>
      </w:r>
      <w:r w:rsidR="00115DFF" w:rsidRPr="006220DA">
        <w:rPr>
          <w:rFonts w:eastAsia="Arial"/>
        </w:rPr>
        <w:t>.1. Cơ bản giữ nguyên theo quy hoạch được duyệt; cập nhật các quy hoạch ngành cấp trên; cập nhật địa danh sau khi thực hiện mô hình chính quyền địa phương 2 cấp.</w:t>
      </w:r>
    </w:p>
    <w:p w:rsidR="00115DFF" w:rsidRPr="006220DA" w:rsidRDefault="00C91AC1" w:rsidP="00D506AA">
      <w:pPr>
        <w:widowControl w:val="0"/>
        <w:spacing w:before="120" w:line="247" w:lineRule="auto"/>
        <w:ind w:firstLine="720"/>
        <w:jc w:val="both"/>
        <w:rPr>
          <w:rFonts w:eastAsia="Arial"/>
        </w:rPr>
      </w:pPr>
      <w:r w:rsidRPr="006220DA">
        <w:rPr>
          <w:rFonts w:eastAsia="Arial"/>
        </w:rPr>
        <w:t>9</w:t>
      </w:r>
      <w:r w:rsidR="00115DFF" w:rsidRPr="006220DA">
        <w:rPr>
          <w:rFonts w:eastAsia="Arial"/>
        </w:rPr>
        <w:t>.2. Đối với phương án quản lý về địa chất khoáng sản</w:t>
      </w:r>
    </w:p>
    <w:p w:rsidR="00322631" w:rsidRPr="006220DA" w:rsidRDefault="00322631" w:rsidP="00D506AA">
      <w:pPr>
        <w:widowControl w:val="0"/>
        <w:spacing w:before="120" w:line="247" w:lineRule="auto"/>
        <w:ind w:firstLine="720"/>
        <w:jc w:val="both"/>
        <w:rPr>
          <w:rFonts w:eastAsia="Arial"/>
        </w:rPr>
      </w:pPr>
      <w:r w:rsidRPr="006220DA">
        <w:rPr>
          <w:rFonts w:eastAsia="Arial"/>
        </w:rPr>
        <w:t>- Cập nhật các khu vực đã được khoanh định thuộc Quy hoạch thăm dò, khai thác và sử dụng các loại khoáng sản; Quy hoạch thăm dò, khai thác và sử dụng các loại khoáng sản làm vật liệu xây dựng đã được Thủ tướng Chính phủ phê duyệt.</w:t>
      </w:r>
    </w:p>
    <w:p w:rsidR="00322631" w:rsidRPr="006220DA" w:rsidRDefault="00322631" w:rsidP="00D506AA">
      <w:pPr>
        <w:widowControl w:val="0"/>
        <w:spacing w:before="120" w:line="247" w:lineRule="auto"/>
        <w:ind w:firstLine="720"/>
        <w:jc w:val="both"/>
        <w:rPr>
          <w:rFonts w:eastAsia="Arial"/>
          <w:spacing w:val="-4"/>
        </w:rPr>
      </w:pPr>
      <w:r w:rsidRPr="006220DA">
        <w:rPr>
          <w:rFonts w:eastAsia="Arial"/>
          <w:spacing w:val="-4"/>
        </w:rPr>
        <w:t>- Giữ nguyên các mỏ đã có trong quy hoạch tỉnh được duyệt:</w:t>
      </w:r>
    </w:p>
    <w:p w:rsidR="00115DFF" w:rsidRPr="006220DA" w:rsidRDefault="00322631" w:rsidP="00D506AA">
      <w:pPr>
        <w:widowControl w:val="0"/>
        <w:spacing w:before="120" w:line="247" w:lineRule="auto"/>
        <w:ind w:firstLine="720"/>
        <w:jc w:val="both"/>
      </w:pPr>
      <w:r w:rsidRPr="006220DA">
        <w:rPr>
          <w:rFonts w:eastAsia="Arial"/>
          <w:spacing w:val="-4"/>
        </w:rPr>
        <w:t xml:space="preserve">- </w:t>
      </w:r>
      <w:r w:rsidR="00B95CA8" w:rsidRPr="006220DA">
        <w:rPr>
          <w:rFonts w:eastAsia="Arial"/>
          <w:spacing w:val="-4"/>
        </w:rPr>
        <w:t>Cập nhật, bổ sung các mỏ khoáng sản nhóm III và các mỏ khác thuộc thẩm quyền của UBND tỉnh theo quy định</w:t>
      </w:r>
      <w:r w:rsidRPr="006220DA">
        <w:rPr>
          <w:rFonts w:eastAsia="Arial"/>
          <w:spacing w:val="-4"/>
        </w:rPr>
        <w:t>.</w:t>
      </w:r>
      <w:r w:rsidR="00115DFF" w:rsidRPr="006220DA">
        <w:t xml:space="preserve"> </w:t>
      </w:r>
    </w:p>
    <w:p w:rsidR="00115DFF" w:rsidRPr="006220DA" w:rsidRDefault="00115DFF" w:rsidP="00D506AA">
      <w:pPr>
        <w:widowControl w:val="0"/>
        <w:spacing w:before="120" w:line="247" w:lineRule="auto"/>
        <w:ind w:firstLine="720"/>
        <w:jc w:val="both"/>
        <w:rPr>
          <w:rFonts w:eastAsia="Arial"/>
          <w:b/>
        </w:rPr>
      </w:pPr>
      <w:r w:rsidRPr="006220DA">
        <w:rPr>
          <w:rFonts w:eastAsia="Arial"/>
          <w:b/>
        </w:rPr>
        <w:t>1</w:t>
      </w:r>
      <w:r w:rsidR="00C91AC1" w:rsidRPr="006220DA">
        <w:rPr>
          <w:rFonts w:eastAsia="Arial"/>
          <w:b/>
        </w:rPr>
        <w:t>0</w:t>
      </w:r>
      <w:r w:rsidRPr="006220DA">
        <w:rPr>
          <w:rFonts w:eastAsia="Arial"/>
          <w:b/>
        </w:rPr>
        <w:t xml:space="preserve">. Điều chỉnh định hướng sử dụng đất </w:t>
      </w:r>
    </w:p>
    <w:p w:rsidR="00115DFF" w:rsidRPr="006220DA" w:rsidRDefault="00115DFF" w:rsidP="00D506AA">
      <w:pPr>
        <w:widowControl w:val="0"/>
        <w:spacing w:before="120" w:line="247" w:lineRule="auto"/>
        <w:ind w:firstLine="720"/>
        <w:jc w:val="both"/>
        <w:rPr>
          <w:rFonts w:eastAsia="Arial"/>
        </w:rPr>
      </w:pPr>
      <w:r w:rsidRPr="006220DA">
        <w:rPr>
          <w:rFonts w:eastAsia="Arial"/>
        </w:rPr>
        <w:t>Cập nhật phương án sử dụng đất UBND tỉnh đã báo cáo Bộ Nông nghiệp và môi trường: Đến năm 2030, tổng diện tích tự nhiên 1.112.077 ha, trong đó: diện tích nhóm đất nông nghiệp là 863.467 ha; nhóm đất phi nông nghiệp là 235.324 ha; nhóm đất chưa sử dụng là 13.286 ha.</w:t>
      </w:r>
    </w:p>
    <w:p w:rsidR="00115DFF" w:rsidRPr="006220DA" w:rsidRDefault="00115DFF" w:rsidP="00D506AA">
      <w:pPr>
        <w:widowControl w:val="0"/>
        <w:spacing w:before="120" w:line="247" w:lineRule="auto"/>
        <w:ind w:firstLine="720"/>
        <w:jc w:val="both"/>
        <w:rPr>
          <w:rFonts w:eastAsia="Arial"/>
        </w:rPr>
      </w:pPr>
      <w:r w:rsidRPr="006220DA">
        <w:rPr>
          <w:rFonts w:eastAsia="Arial"/>
        </w:rPr>
        <w:t>(Diện tích tăng khoảng 961 ha do các dự án lấn biển tại Khu kinh tế Nghi Sơn, các khu vực ven biển Hoằng Tiến, Vạn Lộc và các khu vực khác).</w:t>
      </w:r>
    </w:p>
    <w:p w:rsidR="00115DFF" w:rsidRPr="006220DA" w:rsidRDefault="00115DFF" w:rsidP="00885CB2">
      <w:pPr>
        <w:widowControl w:val="0"/>
        <w:spacing w:before="120"/>
        <w:ind w:firstLine="720"/>
        <w:jc w:val="both"/>
        <w:rPr>
          <w:rFonts w:eastAsia="Arial"/>
          <w:b/>
        </w:rPr>
      </w:pPr>
      <w:r w:rsidRPr="006220DA">
        <w:rPr>
          <w:rFonts w:eastAsia="Arial"/>
          <w:b/>
        </w:rPr>
        <w:lastRenderedPageBreak/>
        <w:t>1</w:t>
      </w:r>
      <w:r w:rsidR="00C91AC1" w:rsidRPr="006220DA">
        <w:rPr>
          <w:rFonts w:eastAsia="Arial"/>
          <w:b/>
        </w:rPr>
        <w:t>1</w:t>
      </w:r>
      <w:r w:rsidRPr="006220DA">
        <w:rPr>
          <w:rFonts w:eastAsia="Arial"/>
          <w:b/>
        </w:rPr>
        <w:t>. Dự kiến các giải pháp và nguồn lực thực hiện quy hoạch</w:t>
      </w:r>
    </w:p>
    <w:p w:rsidR="00115DFF" w:rsidRPr="006220DA" w:rsidRDefault="00115DFF" w:rsidP="00885CB2">
      <w:pPr>
        <w:widowControl w:val="0"/>
        <w:spacing w:before="120"/>
        <w:ind w:firstLine="720"/>
        <w:jc w:val="both"/>
        <w:rPr>
          <w:rFonts w:eastAsia="Arial"/>
        </w:rPr>
      </w:pPr>
      <w:r w:rsidRPr="006220DA">
        <w:rPr>
          <w:rFonts w:eastAsia="Arial"/>
        </w:rPr>
        <w:t>- Giải pháp về huy động vốn đầ tư;</w:t>
      </w:r>
    </w:p>
    <w:p w:rsidR="00115DFF" w:rsidRPr="006220DA" w:rsidRDefault="00115DFF" w:rsidP="00885CB2">
      <w:pPr>
        <w:widowControl w:val="0"/>
        <w:spacing w:before="120"/>
        <w:ind w:firstLine="720"/>
        <w:jc w:val="both"/>
        <w:rPr>
          <w:rFonts w:eastAsia="Arial"/>
        </w:rPr>
      </w:pPr>
      <w:r w:rsidRPr="006220DA">
        <w:rPr>
          <w:rFonts w:eastAsia="Arial"/>
        </w:rPr>
        <w:t>- Giải pháp về phát triển nguồn nhân lực;</w:t>
      </w:r>
    </w:p>
    <w:p w:rsidR="00115DFF" w:rsidRPr="006220DA" w:rsidRDefault="00115DFF" w:rsidP="00885CB2">
      <w:pPr>
        <w:widowControl w:val="0"/>
        <w:spacing w:before="120"/>
        <w:ind w:firstLine="720"/>
        <w:jc w:val="both"/>
        <w:rPr>
          <w:rFonts w:eastAsia="Arial"/>
        </w:rPr>
      </w:pPr>
      <w:r w:rsidRPr="006220DA">
        <w:rPr>
          <w:rFonts w:eastAsia="Arial"/>
        </w:rPr>
        <w:t>- Giải pháp về môi trường;</w:t>
      </w:r>
    </w:p>
    <w:p w:rsidR="00115DFF" w:rsidRPr="006220DA" w:rsidRDefault="00115DFF" w:rsidP="00885CB2">
      <w:pPr>
        <w:widowControl w:val="0"/>
        <w:spacing w:before="120"/>
        <w:ind w:firstLine="720"/>
        <w:jc w:val="both"/>
        <w:rPr>
          <w:rFonts w:eastAsia="Arial"/>
        </w:rPr>
      </w:pPr>
      <w:r w:rsidRPr="006220DA">
        <w:rPr>
          <w:rFonts w:eastAsia="Arial"/>
        </w:rPr>
        <w:t>- Giải pháp về khoa học, công nghệ, đổi mới sáng tạo và chuyển đổi số;</w:t>
      </w:r>
    </w:p>
    <w:p w:rsidR="00115DFF" w:rsidRPr="006220DA" w:rsidRDefault="00115DFF" w:rsidP="00885CB2">
      <w:pPr>
        <w:widowControl w:val="0"/>
        <w:spacing w:before="120"/>
        <w:ind w:firstLine="720"/>
        <w:jc w:val="both"/>
        <w:rPr>
          <w:rFonts w:eastAsia="Arial"/>
        </w:rPr>
      </w:pPr>
      <w:r w:rsidRPr="006220DA">
        <w:rPr>
          <w:rFonts w:eastAsia="Arial"/>
        </w:rPr>
        <w:t>- Giải pháp về cơ chế, chính sách liên kết phát triển;</w:t>
      </w:r>
    </w:p>
    <w:p w:rsidR="00115DFF" w:rsidRPr="006220DA" w:rsidRDefault="00115DFF" w:rsidP="00885CB2">
      <w:pPr>
        <w:widowControl w:val="0"/>
        <w:spacing w:before="120"/>
        <w:ind w:firstLine="720"/>
        <w:jc w:val="both"/>
        <w:rPr>
          <w:rFonts w:eastAsia="Arial"/>
        </w:rPr>
      </w:pPr>
      <w:r w:rsidRPr="006220DA">
        <w:rPr>
          <w:rFonts w:eastAsia="Arial"/>
        </w:rPr>
        <w:t>- Giải pháp về quản lý, kiểm s</w:t>
      </w:r>
      <w:bookmarkStart w:id="2" w:name="_GoBack"/>
      <w:bookmarkEnd w:id="2"/>
      <w:r w:rsidRPr="006220DA">
        <w:rPr>
          <w:rFonts w:eastAsia="Arial"/>
        </w:rPr>
        <w:t>oát phát triển đô thị và nông thôn;</w:t>
      </w:r>
    </w:p>
    <w:p w:rsidR="00115DFF" w:rsidRPr="006220DA" w:rsidRDefault="00115DFF" w:rsidP="00885CB2">
      <w:pPr>
        <w:widowControl w:val="0"/>
        <w:spacing w:before="120"/>
        <w:ind w:firstLine="720"/>
        <w:jc w:val="both"/>
        <w:rPr>
          <w:rFonts w:eastAsia="Arial"/>
        </w:rPr>
      </w:pPr>
      <w:r w:rsidRPr="006220DA">
        <w:rPr>
          <w:rFonts w:eastAsia="Arial"/>
        </w:rPr>
        <w:t>- Giải pháp về tổ chức thực hiện quy hoạch;</w:t>
      </w:r>
    </w:p>
    <w:p w:rsidR="00115DFF" w:rsidRPr="006220DA" w:rsidRDefault="00115DFF" w:rsidP="00885CB2">
      <w:pPr>
        <w:widowControl w:val="0"/>
        <w:shd w:val="clear" w:color="auto" w:fill="FFFFFF"/>
        <w:spacing w:before="120"/>
        <w:ind w:firstLine="720"/>
        <w:jc w:val="both"/>
        <w:rPr>
          <w:b/>
          <w:sz w:val="26"/>
        </w:rPr>
      </w:pPr>
      <w:r w:rsidRPr="006220DA">
        <w:rPr>
          <w:rFonts w:eastAsia="Arial"/>
        </w:rPr>
        <w:t>- Dự kiến nguồn lực thực hiện quy hoạch tỉnh.</w:t>
      </w:r>
    </w:p>
    <w:p w:rsidR="0062728A" w:rsidRPr="006220DA" w:rsidRDefault="005C23AA" w:rsidP="00885CB2">
      <w:pPr>
        <w:widowControl w:val="0"/>
        <w:pBdr>
          <w:top w:val="dotted" w:sz="4" w:space="0" w:color="FFFFFF"/>
          <w:left w:val="dotted" w:sz="4" w:space="0" w:color="FFFFFF"/>
          <w:bottom w:val="dotted" w:sz="4" w:space="3" w:color="FFFFFF"/>
          <w:right w:val="dotted" w:sz="4" w:space="0" w:color="FFFFFF"/>
        </w:pBdr>
        <w:shd w:val="clear" w:color="auto" w:fill="FFFFFF"/>
        <w:spacing w:before="120"/>
        <w:ind w:firstLine="720"/>
        <w:jc w:val="both"/>
        <w:rPr>
          <w:b/>
        </w:rPr>
      </w:pPr>
      <w:r w:rsidRPr="006220DA">
        <w:rPr>
          <w:b/>
        </w:rPr>
        <w:t>Điều 2. Tổ chức thực hiện</w:t>
      </w:r>
    </w:p>
    <w:p w:rsidR="0062728A" w:rsidRPr="006220DA" w:rsidRDefault="005C23AA" w:rsidP="00885CB2">
      <w:pPr>
        <w:widowControl w:val="0"/>
        <w:ind w:firstLine="720"/>
        <w:jc w:val="both"/>
        <w:rPr>
          <w:noProof/>
          <w14:ligatures w14:val="standardContextual"/>
        </w:rPr>
      </w:pPr>
      <w:r w:rsidRPr="006220DA">
        <w:rPr>
          <w:noProof/>
          <w:lang w:val="vi-VN"/>
          <w14:ligatures w14:val="standardContextual"/>
        </w:rPr>
        <w:t>1. Giao Ủy ban nhân dân tỉnh</w:t>
      </w:r>
      <w:r w:rsidRPr="006220DA">
        <w:rPr>
          <w:noProof/>
          <w14:ligatures w14:val="standardContextual"/>
        </w:rPr>
        <w:t>:</w:t>
      </w:r>
    </w:p>
    <w:p w:rsidR="0062728A" w:rsidRPr="006220DA" w:rsidRDefault="005C23AA" w:rsidP="00885CB2">
      <w:pPr>
        <w:widowControl w:val="0"/>
        <w:spacing w:before="60"/>
        <w:ind w:firstLine="720"/>
        <w:jc w:val="both"/>
        <w:rPr>
          <w:noProof/>
          <w:kern w:val="2"/>
          <w:lang w:val="vi-VN" w:eastAsia="ja-JP"/>
        </w:rPr>
      </w:pPr>
      <w:r w:rsidRPr="006220DA">
        <w:rPr>
          <w:noProof/>
          <w:kern w:val="2"/>
          <w:lang w:val="vi-VN" w:eastAsia="ja-JP"/>
        </w:rPr>
        <w:t xml:space="preserve">a) Hoàn thiện và phê duyệt điều chỉnh Quy hoạch tỉnh </w:t>
      </w:r>
      <w:r w:rsidRPr="006220DA">
        <w:rPr>
          <w:noProof/>
          <w:kern w:val="2"/>
          <w:lang w:eastAsia="ja-JP"/>
        </w:rPr>
        <w:t xml:space="preserve">Thanh Hóa </w:t>
      </w:r>
      <w:r w:rsidRPr="006220DA">
        <w:rPr>
          <w:noProof/>
          <w:kern w:val="2"/>
          <w:lang w:val="vi-VN" w:eastAsia="ja-JP"/>
        </w:rPr>
        <w:t>thời kỳ 2021-2030, tầm nhìn đến năm 2050; chịu trách nhiệm về nội dung hồ sơ điều chỉnh Quy hoạch tỉnh.</w:t>
      </w:r>
    </w:p>
    <w:p w:rsidR="0062728A" w:rsidRPr="006220DA" w:rsidRDefault="005C23AA" w:rsidP="00885CB2">
      <w:pPr>
        <w:widowControl w:val="0"/>
        <w:spacing w:before="60"/>
        <w:ind w:firstLine="720"/>
        <w:jc w:val="both"/>
        <w:rPr>
          <w:noProof/>
          <w:kern w:val="2"/>
          <w:lang w:val="vi-VN" w:eastAsia="ja-JP"/>
        </w:rPr>
      </w:pPr>
      <w:r w:rsidRPr="006220DA">
        <w:rPr>
          <w:noProof/>
          <w:kern w:val="2"/>
          <w:lang w:val="vi-VN" w:eastAsia="ja-JP"/>
        </w:rPr>
        <w:t xml:space="preserve">b) Xây dựng và ban hành các chương trình, chính sách và bố trí nguồn lực thực hiện quy hoạch theo thẩm quyền; xác định các dự án trọng điểm </w:t>
      </w:r>
      <w:r w:rsidRPr="006220DA">
        <w:rPr>
          <w:noProof/>
          <w:kern w:val="2"/>
          <w:lang w:eastAsia="ja-JP"/>
        </w:rPr>
        <w:t xml:space="preserve">để </w:t>
      </w:r>
      <w:r w:rsidRPr="006220DA">
        <w:rPr>
          <w:noProof/>
          <w:kern w:val="2"/>
          <w:lang w:val="vi-VN" w:eastAsia="ja-JP"/>
        </w:rPr>
        <w:t>thu hút đầu tư theo các ngành, lĩnh vực quan trọng, lĩnh vực có lợi thế, tạo động lực thúc đẩy tăng trưởng, phát triển kinh tế - xã hội trong thời kỳ quy hoạch.</w:t>
      </w:r>
    </w:p>
    <w:p w:rsidR="0062728A" w:rsidRPr="006220DA" w:rsidRDefault="005C23AA" w:rsidP="00885CB2">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pPr>
      <w:r w:rsidRPr="006220DA">
        <w:t>2. Thường trực Hội đồng nhân dân tỉnh, các Ban của Hội đồng nhân dân tỉnh, các Tổ đại biểu Hội đồng nhân dân tỉnh và các đại biểu Hội đồng nhân dân tỉnh theo chức năng, nhiệm vụ của mình, giám sát việc thực hiện Nghị quyết.</w:t>
      </w:r>
    </w:p>
    <w:p w:rsidR="0062728A" w:rsidRPr="006220DA" w:rsidRDefault="005C23AA" w:rsidP="00885CB2">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pacing w:val="-4"/>
        </w:rPr>
      </w:pPr>
      <w:r w:rsidRPr="006220DA">
        <w:rPr>
          <w:spacing w:val="-4"/>
        </w:rPr>
        <w:t xml:space="preserve">Nghị quyết này được Hội đồng nhân dân tỉnh Thanh Hóa khóa XIX, Kỳ họp thứ </w:t>
      </w:r>
      <w:r w:rsidR="00885CB2" w:rsidRPr="006220DA">
        <w:rPr>
          <w:spacing w:val="-4"/>
          <w:lang w:val="vi-VN"/>
        </w:rPr>
        <w:t>2</w:t>
      </w:r>
      <w:r w:rsidRPr="006220DA">
        <w:rPr>
          <w:spacing w:val="-4"/>
        </w:rPr>
        <w:t xml:space="preserve"> thông qua ngày   tháng   năm 2026 và có hiệu lực kể từ ngày thông qua./.</w:t>
      </w:r>
    </w:p>
    <w:tbl>
      <w:tblPr>
        <w:tblW w:w="9072" w:type="dxa"/>
        <w:tblLayout w:type="fixed"/>
        <w:tblLook w:val="0000" w:firstRow="0" w:lastRow="0" w:firstColumn="0" w:lastColumn="0" w:noHBand="0" w:noVBand="0"/>
      </w:tblPr>
      <w:tblGrid>
        <w:gridCol w:w="4820"/>
        <w:gridCol w:w="4252"/>
      </w:tblGrid>
      <w:tr w:rsidR="0062728A" w:rsidRPr="006220DA">
        <w:trPr>
          <w:trHeight w:val="1596"/>
        </w:trPr>
        <w:tc>
          <w:tcPr>
            <w:tcW w:w="4820" w:type="dxa"/>
          </w:tcPr>
          <w:p w:rsidR="0062728A" w:rsidRPr="006220DA" w:rsidRDefault="005C23AA" w:rsidP="00885CB2">
            <w:pPr>
              <w:tabs>
                <w:tab w:val="left" w:pos="127"/>
              </w:tabs>
              <w:jc w:val="both"/>
              <w:rPr>
                <w:b/>
                <w:i/>
                <w:sz w:val="24"/>
                <w:szCs w:val="24"/>
              </w:rPr>
            </w:pPr>
            <w:r w:rsidRPr="006220DA">
              <w:rPr>
                <w:b/>
                <w:i/>
                <w:sz w:val="24"/>
                <w:szCs w:val="24"/>
              </w:rPr>
              <w:t>Nơi nhận:</w:t>
            </w:r>
          </w:p>
          <w:p w:rsidR="0062728A" w:rsidRPr="006220DA" w:rsidRDefault="005C23AA" w:rsidP="00885CB2">
            <w:pPr>
              <w:tabs>
                <w:tab w:val="left" w:pos="127"/>
              </w:tabs>
              <w:jc w:val="both"/>
              <w:rPr>
                <w:sz w:val="22"/>
                <w:szCs w:val="22"/>
              </w:rPr>
            </w:pPr>
            <w:r w:rsidRPr="006220DA">
              <w:rPr>
                <w:sz w:val="22"/>
                <w:szCs w:val="22"/>
              </w:rPr>
              <w:t>- Ủy ban Thường vụ Quốc hội;</w:t>
            </w:r>
          </w:p>
          <w:p w:rsidR="0062728A" w:rsidRPr="006220DA" w:rsidRDefault="005C23AA" w:rsidP="00885CB2">
            <w:pPr>
              <w:tabs>
                <w:tab w:val="left" w:pos="127"/>
              </w:tabs>
              <w:jc w:val="both"/>
              <w:rPr>
                <w:sz w:val="22"/>
                <w:szCs w:val="22"/>
              </w:rPr>
            </w:pPr>
            <w:r w:rsidRPr="006220DA">
              <w:rPr>
                <w:sz w:val="22"/>
                <w:szCs w:val="22"/>
              </w:rPr>
              <w:t>- Chính phủ;</w:t>
            </w:r>
          </w:p>
          <w:p w:rsidR="0062728A" w:rsidRPr="006220DA" w:rsidRDefault="005C23AA" w:rsidP="00885CB2">
            <w:pPr>
              <w:tabs>
                <w:tab w:val="left" w:pos="127"/>
              </w:tabs>
              <w:jc w:val="both"/>
              <w:rPr>
                <w:sz w:val="22"/>
                <w:szCs w:val="22"/>
              </w:rPr>
            </w:pPr>
            <w:r w:rsidRPr="006220DA">
              <w:rPr>
                <w:sz w:val="22"/>
                <w:szCs w:val="22"/>
              </w:rPr>
              <w:t xml:space="preserve">- Bộ Tài chính; </w:t>
            </w:r>
          </w:p>
          <w:p w:rsidR="0062728A" w:rsidRPr="006220DA" w:rsidRDefault="005C23AA" w:rsidP="00885CB2">
            <w:pPr>
              <w:tabs>
                <w:tab w:val="left" w:pos="127"/>
              </w:tabs>
              <w:jc w:val="both"/>
              <w:rPr>
                <w:sz w:val="22"/>
                <w:szCs w:val="22"/>
              </w:rPr>
            </w:pPr>
            <w:r w:rsidRPr="006220DA">
              <w:rPr>
                <w:sz w:val="22"/>
                <w:szCs w:val="22"/>
              </w:rPr>
              <w:t>- TTTU, TTHĐND, UBND, UBMTTQ tỉnh;</w:t>
            </w:r>
          </w:p>
          <w:p w:rsidR="0062728A" w:rsidRPr="006220DA" w:rsidRDefault="005C23AA" w:rsidP="00885CB2">
            <w:pPr>
              <w:tabs>
                <w:tab w:val="left" w:pos="127"/>
              </w:tabs>
              <w:jc w:val="both"/>
              <w:rPr>
                <w:sz w:val="22"/>
                <w:szCs w:val="22"/>
              </w:rPr>
            </w:pPr>
            <w:r w:rsidRPr="006220DA">
              <w:rPr>
                <w:sz w:val="22"/>
                <w:szCs w:val="22"/>
              </w:rPr>
              <w:t>- Đoàn Đại biểu Quốc hội tỉnh;</w:t>
            </w:r>
          </w:p>
          <w:p w:rsidR="0062728A" w:rsidRPr="006220DA" w:rsidRDefault="005C23AA" w:rsidP="00885CB2">
            <w:pPr>
              <w:tabs>
                <w:tab w:val="left" w:pos="127"/>
              </w:tabs>
              <w:jc w:val="both"/>
              <w:rPr>
                <w:sz w:val="22"/>
                <w:szCs w:val="22"/>
              </w:rPr>
            </w:pPr>
            <w:r w:rsidRPr="006220DA">
              <w:rPr>
                <w:sz w:val="22"/>
                <w:szCs w:val="22"/>
              </w:rPr>
              <w:t>- Đại biểu HĐND tỉnh;</w:t>
            </w:r>
          </w:p>
          <w:p w:rsidR="0062728A" w:rsidRPr="006220DA" w:rsidRDefault="005C23AA" w:rsidP="00885CB2">
            <w:pPr>
              <w:tabs>
                <w:tab w:val="left" w:pos="127"/>
              </w:tabs>
              <w:jc w:val="both"/>
              <w:rPr>
                <w:sz w:val="22"/>
                <w:szCs w:val="22"/>
              </w:rPr>
            </w:pPr>
            <w:r w:rsidRPr="006220DA">
              <w:rPr>
                <w:sz w:val="22"/>
                <w:szCs w:val="22"/>
              </w:rPr>
              <w:t>- Các VP: Đoàn ĐBQH&amp;HĐND tỉnh, UBND tỉnh;</w:t>
            </w:r>
          </w:p>
          <w:p w:rsidR="0062728A" w:rsidRPr="006220DA" w:rsidRDefault="005C23AA" w:rsidP="00885CB2">
            <w:pPr>
              <w:tabs>
                <w:tab w:val="left" w:pos="127"/>
              </w:tabs>
              <w:jc w:val="both"/>
              <w:rPr>
                <w:sz w:val="22"/>
                <w:szCs w:val="22"/>
              </w:rPr>
            </w:pPr>
            <w:r w:rsidRPr="006220DA">
              <w:rPr>
                <w:sz w:val="22"/>
                <w:szCs w:val="22"/>
              </w:rPr>
              <w:t>- Các sở, ban, ngành, đơn vị cấp tỉnh;</w:t>
            </w:r>
          </w:p>
          <w:p w:rsidR="0062728A" w:rsidRPr="006220DA" w:rsidRDefault="005C23AA" w:rsidP="00885CB2">
            <w:pPr>
              <w:tabs>
                <w:tab w:val="left" w:pos="127"/>
              </w:tabs>
              <w:jc w:val="both"/>
              <w:rPr>
                <w:sz w:val="22"/>
                <w:szCs w:val="22"/>
              </w:rPr>
            </w:pPr>
            <w:r w:rsidRPr="006220DA">
              <w:rPr>
                <w:sz w:val="22"/>
                <w:szCs w:val="22"/>
              </w:rPr>
              <w:t xml:space="preserve">- HĐND, UBND </w:t>
            </w:r>
            <w:r w:rsidR="005B5117" w:rsidRPr="006220DA">
              <w:rPr>
                <w:sz w:val="22"/>
                <w:szCs w:val="22"/>
                <w:lang w:val="vi-VN"/>
              </w:rPr>
              <w:t>các</w:t>
            </w:r>
            <w:r w:rsidRPr="006220DA">
              <w:rPr>
                <w:sz w:val="22"/>
                <w:szCs w:val="22"/>
              </w:rPr>
              <w:t xml:space="preserve"> xã</w:t>
            </w:r>
            <w:r w:rsidR="005B5117" w:rsidRPr="006220DA">
              <w:rPr>
                <w:sz w:val="22"/>
                <w:szCs w:val="22"/>
                <w:lang w:val="vi-VN"/>
              </w:rPr>
              <w:t>, phường</w:t>
            </w:r>
            <w:r w:rsidRPr="006220DA">
              <w:rPr>
                <w:sz w:val="22"/>
                <w:szCs w:val="22"/>
              </w:rPr>
              <w:t>;</w:t>
            </w:r>
          </w:p>
          <w:p w:rsidR="0062728A" w:rsidRPr="006220DA" w:rsidRDefault="005C23AA" w:rsidP="00885CB2">
            <w:pPr>
              <w:tabs>
                <w:tab w:val="left" w:pos="127"/>
              </w:tabs>
              <w:jc w:val="both"/>
              <w:rPr>
                <w:sz w:val="22"/>
                <w:szCs w:val="22"/>
              </w:rPr>
            </w:pPr>
            <w:r w:rsidRPr="006220DA">
              <w:rPr>
                <w:sz w:val="22"/>
                <w:szCs w:val="22"/>
              </w:rPr>
              <w:t>- Công báo tỉnh</w:t>
            </w:r>
            <w:r w:rsidR="005B5117" w:rsidRPr="006220DA">
              <w:rPr>
                <w:sz w:val="22"/>
                <w:szCs w:val="22"/>
                <w:lang w:val="vi-VN"/>
              </w:rPr>
              <w:t>,</w:t>
            </w:r>
            <w:r w:rsidRPr="006220DA">
              <w:rPr>
                <w:sz w:val="22"/>
                <w:szCs w:val="22"/>
              </w:rPr>
              <w:t xml:space="preserve"> Báo và PT-TH Thanh Hóa;</w:t>
            </w:r>
          </w:p>
          <w:p w:rsidR="0062728A" w:rsidRPr="006220DA" w:rsidRDefault="005C23AA" w:rsidP="00885CB2">
            <w:pPr>
              <w:tabs>
                <w:tab w:val="left" w:pos="127"/>
              </w:tabs>
              <w:jc w:val="both"/>
              <w:rPr>
                <w:sz w:val="22"/>
                <w:szCs w:val="22"/>
              </w:rPr>
            </w:pPr>
            <w:r w:rsidRPr="006220DA">
              <w:rPr>
                <w:sz w:val="22"/>
                <w:szCs w:val="22"/>
              </w:rPr>
              <w:t xml:space="preserve">- Cổng </w:t>
            </w:r>
            <w:r w:rsidR="005B5117" w:rsidRPr="006220DA">
              <w:rPr>
                <w:sz w:val="22"/>
                <w:szCs w:val="22"/>
                <w:lang w:val="vi-VN"/>
              </w:rPr>
              <w:t>TTĐT</w:t>
            </w:r>
            <w:r w:rsidRPr="006220DA">
              <w:rPr>
                <w:sz w:val="22"/>
                <w:szCs w:val="22"/>
              </w:rPr>
              <w:t xml:space="preserve"> của Đoàn ĐBQH&amp;HĐND tỉnh; </w:t>
            </w:r>
          </w:p>
          <w:p w:rsidR="0062728A" w:rsidRPr="006220DA" w:rsidRDefault="005C23AA" w:rsidP="00885CB2">
            <w:pPr>
              <w:tabs>
                <w:tab w:val="left" w:pos="127"/>
              </w:tabs>
              <w:jc w:val="both"/>
              <w:rPr>
                <w:sz w:val="22"/>
                <w:szCs w:val="22"/>
              </w:rPr>
            </w:pPr>
            <w:r w:rsidRPr="006220DA">
              <w:rPr>
                <w:sz w:val="22"/>
                <w:szCs w:val="22"/>
              </w:rPr>
              <w:t>- Lưu: VT, KTNS.</w:t>
            </w:r>
          </w:p>
        </w:tc>
        <w:tc>
          <w:tcPr>
            <w:tcW w:w="4252" w:type="dxa"/>
          </w:tcPr>
          <w:p w:rsidR="0062728A" w:rsidRPr="006220DA" w:rsidRDefault="005C23AA" w:rsidP="00885CB2">
            <w:pPr>
              <w:jc w:val="center"/>
              <w:rPr>
                <w:b/>
                <w:bCs/>
                <w:sz w:val="26"/>
                <w:szCs w:val="26"/>
              </w:rPr>
            </w:pPr>
            <w:r w:rsidRPr="006220DA">
              <w:rPr>
                <w:b/>
                <w:bCs/>
                <w:sz w:val="26"/>
                <w:szCs w:val="26"/>
              </w:rPr>
              <w:t>CHỦ TỊCH</w:t>
            </w:r>
          </w:p>
          <w:p w:rsidR="0062728A" w:rsidRPr="006220DA" w:rsidRDefault="0062728A" w:rsidP="00885CB2">
            <w:pPr>
              <w:jc w:val="center"/>
              <w:rPr>
                <w:b/>
                <w:bCs/>
                <w:sz w:val="190"/>
                <w:szCs w:val="190"/>
              </w:rPr>
            </w:pPr>
          </w:p>
          <w:p w:rsidR="0062728A" w:rsidRPr="006220DA" w:rsidRDefault="005C23AA" w:rsidP="00885CB2">
            <w:pPr>
              <w:jc w:val="center"/>
              <w:rPr>
                <w:b/>
                <w:bCs/>
              </w:rPr>
            </w:pPr>
            <w:r w:rsidRPr="006220DA">
              <w:rPr>
                <w:b/>
                <w:bCs/>
              </w:rPr>
              <w:t>Nguyễn Hồng Phong</w:t>
            </w:r>
          </w:p>
        </w:tc>
      </w:tr>
    </w:tbl>
    <w:p w:rsidR="0062728A" w:rsidRPr="006220DA" w:rsidRDefault="0062728A" w:rsidP="00885CB2">
      <w:pPr>
        <w:widowControl w:val="0"/>
        <w:pBdr>
          <w:top w:val="dotted" w:sz="4" w:space="0" w:color="FFFFFF"/>
          <w:left w:val="dotted" w:sz="4" w:space="0" w:color="FFFFFF"/>
          <w:bottom w:val="dotted" w:sz="4" w:space="15" w:color="FFFFFF"/>
          <w:right w:val="dotted" w:sz="4" w:space="0" w:color="FFFFFF"/>
        </w:pBdr>
        <w:shd w:val="clear" w:color="auto" w:fill="FFFFFF"/>
        <w:spacing w:before="120" w:after="120"/>
      </w:pPr>
    </w:p>
    <w:sectPr w:rsidR="0062728A" w:rsidRPr="006220DA" w:rsidSect="00B333C9">
      <w:headerReference w:type="default" r:id="rId9"/>
      <w:footerReference w:type="even" r:id="rId10"/>
      <w:pgSz w:w="11907" w:h="16840" w:code="9"/>
      <w:pgMar w:top="1021" w:right="1134" w:bottom="1021" w:left="1701" w:header="567"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A3F" w:rsidRDefault="004D5A3F">
      <w:r>
        <w:separator/>
      </w:r>
    </w:p>
  </w:endnote>
  <w:endnote w:type="continuationSeparator" w:id="0">
    <w:p w:rsidR="004D5A3F" w:rsidRDefault="004D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VnArial">
    <w:charset w:val="00"/>
    <w:family w:val="swiss"/>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charset w:val="00"/>
    <w:family w:val="auto"/>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VnAvant">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new Century Schoolbook">
    <w:altName w:val="Calibri"/>
    <w:charset w:val="00"/>
    <w:family w:val="swiss"/>
    <w:pitch w:val="default"/>
  </w:font>
  <w:font w:name="PMingLiU">
    <w:altName w:val="新細明體"/>
    <w:panose1 w:val="02010601000101010101"/>
    <w:charset w:val="88"/>
    <w:family w:val="auto"/>
    <w:notTrueType/>
    <w:pitch w:val="variable"/>
    <w:sig w:usb0="00000001" w:usb1="08080000" w:usb2="00000010" w:usb3="00000000" w:csb0="00100000" w:csb1="00000000"/>
  </w:font>
  <w:font w:name="HGPGothicE">
    <w:charset w:val="80"/>
    <w:family w:val="swiss"/>
    <w:pitch w:val="variable"/>
    <w:sig w:usb0="E00002FF" w:usb1="2AC7EDFE" w:usb2="00000012" w:usb3="00000000" w:csb0="0002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nCentury Schoolbook">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onsolas">
    <w:panose1 w:val="020B0609020204030204"/>
    <w:charset w:val="00"/>
    <w:family w:val="modern"/>
    <w:pitch w:val="fixed"/>
    <w:sig w:usb0="E00006FF" w:usb1="0000FCFF" w:usb2="00000001" w:usb3="00000000" w:csb0="0000019F" w:csb1="00000000"/>
  </w:font>
  <w:font w:name="OpenSymbol">
    <w:charset w:val="00"/>
    <w:family w:val="auto"/>
    <w:pitch w:val="variable"/>
    <w:sig w:usb0="800000AF" w:usb1="1001ECE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28A" w:rsidRDefault="005C23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62728A" w:rsidRDefault="0062728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A3F" w:rsidRDefault="004D5A3F">
      <w:r>
        <w:separator/>
      </w:r>
    </w:p>
  </w:footnote>
  <w:footnote w:type="continuationSeparator" w:id="0">
    <w:p w:rsidR="004D5A3F" w:rsidRDefault="004D5A3F">
      <w:r>
        <w:continuationSeparator/>
      </w:r>
    </w:p>
  </w:footnote>
  <w:footnote w:id="1">
    <w:p w:rsidR="00DD0DD7" w:rsidRPr="00DD0DD7" w:rsidRDefault="00DD0DD7" w:rsidP="00DD0DD7">
      <w:pPr>
        <w:pStyle w:val="FootnoteText"/>
        <w:spacing w:before="40"/>
        <w:jc w:val="both"/>
        <w:rPr>
          <w:rFonts w:ascii="Times New Roman" w:hAnsi="Times New Roman"/>
          <w:b w:val="0"/>
        </w:rPr>
      </w:pPr>
      <w:r w:rsidRPr="00DD0DD7">
        <w:rPr>
          <w:rFonts w:ascii="Times New Roman" w:hAnsi="Times New Roman"/>
          <w:b w:val="0"/>
          <w:vertAlign w:val="superscript"/>
        </w:rPr>
        <w:footnoteRef/>
      </w:r>
      <w:r w:rsidRPr="00DD0DD7">
        <w:rPr>
          <w:rFonts w:ascii="Times New Roman" w:hAnsi="Times New Roman"/>
          <w:b w:val="0"/>
        </w:rPr>
        <w:t xml:space="preserve"> Gồm các quan điểm về: (1) Về tính phù hợp, kế thừa, sự tuân thủ chủ trương, đường lối, quy hoạch cấp trên; (2)  Về định hướng phát triển; (3) Về giải pháp phát triển; (4) Về xã hội và môi trường; (5) Về đảm bảo quốc phòng - an ninh.</w:t>
      </w:r>
    </w:p>
  </w:footnote>
  <w:footnote w:id="2">
    <w:p w:rsidR="00115DFF" w:rsidRPr="00DD0DD7" w:rsidRDefault="00115DFF" w:rsidP="00115DFF">
      <w:pPr>
        <w:spacing w:before="40"/>
        <w:jc w:val="both"/>
        <w:rPr>
          <w:sz w:val="20"/>
          <w:szCs w:val="20"/>
        </w:rPr>
      </w:pPr>
      <w:r w:rsidRPr="00DD0DD7">
        <w:rPr>
          <w:sz w:val="20"/>
          <w:szCs w:val="20"/>
          <w:vertAlign w:val="superscript"/>
        </w:rPr>
        <w:footnoteRef/>
      </w:r>
      <w:r w:rsidRPr="00DD0DD7">
        <w:rPr>
          <w:sz w:val="20"/>
          <w:szCs w:val="20"/>
        </w:rPr>
        <w:t xml:space="preserve"> Điều chỉnh 10 chỉ tiêu, gồm: (1) Tốc độ tăng trưởng GRDP bình quân giai đoạn 2026-2030 điều chỉnh theo mục tiêu Nghị quyết là 11% trở lên; (2) GRDP bình quân đầu người đến năm 2030 điều chỉnh theo mục tiêu Nghị quyết là 7.900 USD trở lên; (3) Tổng vốn đầu tư toàn xã hội giai đoạn 2026-2030 điều chỉnh theo mục tiêu Nghị quyết là 840.000 tỷ đồng trở lên; (4) Cơ cấu các ngành kinh tế trong GRDP đến năm 2030; (6) Tỷ lệ số xã đạt chuẩn nông thôn mới điều chỉnh thành có ít nhất 80% số xã; (6) Đóng góp của năng suất các nhân tố tổng hợp (TFP) vào tăng trưởng tổng sản phẩm (GRDP) trên địa bàn điều chỉnh theo mục tiêu Nghị quyết là 55%; (7) Số bác sỹ trên 1 vạn dân điểu chỉnh từ 15 bác sỹ lên thành 19 bác sỹ/ 10.000 dân; (8) Tỉ lệ hộ nghèo theo tiêu chí mới giai đoạn 2026 - 2030 giảm bình quân hằng năm từ 1% trở lên; (9) Tỉ lệ chất thải rắn sinh hoạt được thu gom, xử lý đến năm 2030 đạt 95%; (10) Tỉ lệ xã, phường đạt tiêu chuẩn an toàn về an ninh trật tự hằng năm đạt 80% trở lên; phấn đấu đến năm 2030 đạt tiêu chí "tỉnh không ma tuý".</w:t>
      </w:r>
    </w:p>
  </w:footnote>
  <w:footnote w:id="3">
    <w:p w:rsidR="00115DFF" w:rsidRPr="00DD0DD7" w:rsidRDefault="00115DFF" w:rsidP="00115DFF">
      <w:pPr>
        <w:spacing w:before="40"/>
        <w:jc w:val="both"/>
        <w:rPr>
          <w:sz w:val="20"/>
          <w:szCs w:val="20"/>
        </w:rPr>
      </w:pPr>
      <w:r w:rsidRPr="00DD0DD7">
        <w:rPr>
          <w:sz w:val="20"/>
          <w:szCs w:val="20"/>
          <w:vertAlign w:val="superscript"/>
        </w:rPr>
        <w:footnoteRef/>
      </w:r>
      <w:r w:rsidRPr="00DD0DD7">
        <w:rPr>
          <w:sz w:val="20"/>
          <w:szCs w:val="20"/>
        </w:rPr>
        <w:t xml:space="preserve"> Bổ sung 11 chỉ tiêu, gồm: (1) Thu nhập bình quân đầu người đến năm 2030 đạt 90 triệu đồng/người; (2) Hệ số hiệu quả sử dụng vốn đầu tư (ICOR) bình quân giai đoạn 2026-2030 đạt 5,2; (3) Tỷ trọng giá trị tăng thêm của kinh tế số trong GRDP năm 2030 đạt 30%; (4) Tỷ trọng giá trị tăng thêm của công nghiệp chế biến, chế tạo trong GRDP năm 2030 đạt 36% trở lên; (5) Số doanh nghiệp thành lập mới 5 năm giai đoạn 2026-2030 đạt 15.000 doanh nghiệp trở lên; (6) Tốc độ tăng thu ngân sách bình quân hàng năm đạt 7% trở lên; (7) Diện tích đất nông nghiệp được tích tụ, tập trung để sản xuất nông nghiệp quy mô lớn, ứng dụng công nghệ cao đến năm 2030 tăng thêm 50.000 ha trở lên; trong đó, diện tích đất sản xuất nông nghiệp ứng dụng công nghệ cao đạt 10.000 ha trở lên; (8) Số căn hộ nhà ở xã hội được xây dựng mới trong 05 năm giai đoạn 2026-2030 đạt 7.500 căn hộ trở lên; (9) Tỷ lệ trường đạt chuẩn quốc gia đến năm 2030 đạt 88,5% trở lên; (10) Tỉ lệ xã, phường đạt tiêu chí an toàn thực phẩm nâng cao năm 2030 đạt 59,5% trở lên; (11) 100% số xã, phường có lực lượng dân quân thường trực; xây dựng mới 3 - 4 đường hầm trong khu vực phòng thủ tỉnh.</w:t>
      </w:r>
    </w:p>
  </w:footnote>
  <w:footnote w:id="4">
    <w:p w:rsidR="00115DFF" w:rsidRPr="00DD0DD7" w:rsidRDefault="00115DFF" w:rsidP="00115DFF">
      <w:pPr>
        <w:pStyle w:val="FootnoteText"/>
        <w:rPr>
          <w:rFonts w:ascii="Times New Roman" w:hAnsi="Times New Roman"/>
          <w:b w:val="0"/>
        </w:rPr>
      </w:pPr>
      <w:r w:rsidRPr="00DD0DD7">
        <w:rPr>
          <w:rFonts w:ascii="Times New Roman" w:hAnsi="Times New Roman"/>
          <w:b w:val="0"/>
          <w:vertAlign w:val="superscript"/>
        </w:rPr>
        <w:footnoteRef/>
      </w:r>
      <w:r w:rsidRPr="00DD0DD7">
        <w:rPr>
          <w:rFonts w:ascii="Times New Roman" w:hAnsi="Times New Roman"/>
          <w:b w:val="0"/>
          <w:vertAlign w:val="superscript"/>
        </w:rPr>
        <w:t xml:space="preserve"> </w:t>
      </w:r>
      <w:r w:rsidRPr="00DD0DD7">
        <w:rPr>
          <w:rFonts w:ascii="Times New Roman" w:hAnsi="Times New Roman"/>
          <w:b w:val="0"/>
        </w:rPr>
        <w:t xml:space="preserve">Tốc độ tăng dân số bình quân hằng năm duy trì ở mức 0,5 - 0,75%. </w:t>
      </w:r>
    </w:p>
  </w:footnote>
  <w:footnote w:id="5">
    <w:p w:rsidR="00115DFF" w:rsidRPr="00DD0DD7" w:rsidRDefault="00115DFF" w:rsidP="00115DFF">
      <w:pPr>
        <w:spacing w:before="40"/>
        <w:jc w:val="both"/>
        <w:rPr>
          <w:sz w:val="20"/>
          <w:szCs w:val="20"/>
        </w:rPr>
      </w:pPr>
      <w:r w:rsidRPr="00DD0DD7">
        <w:rPr>
          <w:sz w:val="20"/>
          <w:szCs w:val="20"/>
        </w:rPr>
        <w:footnoteRef/>
      </w:r>
      <w:r w:rsidRPr="00DD0DD7">
        <w:rPr>
          <w:sz w:val="20"/>
          <w:szCs w:val="20"/>
        </w:rPr>
        <w:t xml:space="preserve"> Cụ thể: 01 Đô thị trung tâm cấp vùng Bắc Trung Bộ, đồng thời là trung tâm tỉnh là Đô thị Thanh Hóa, gồm 07 phường hiện trạng, là đô thị hiện hữu loại II; 04 đô thị trung tâm động lực của tỉnh: Sầm Sơn, Bỉm Sơn, Nghi Sơn, Lam Sơn – Sao Vàng (là các đô thị liên phường, đô thị mới liên xã loại II); 04 đô thị mới liên xã Hoằng Hóa, Quảng Xương, Thiệu Hóa, Tân Ninh là đô thị loại III; 17 đô thị mới phạm vi 01 xã là đô thị loại III; 12 khu vực thuộc xã (các thị trấn cũ, các khu vực thuộc xã đã được công nhận đô thị loại V) sau sáp nhập được chuyển tiếp công nhận đô thị loại III.</w:t>
      </w:r>
    </w:p>
  </w:footnote>
  <w:footnote w:id="6">
    <w:p w:rsidR="00115DFF" w:rsidRPr="00E64AEF" w:rsidRDefault="00115DFF" w:rsidP="00115DFF">
      <w:pPr>
        <w:spacing w:before="40"/>
        <w:jc w:val="both"/>
        <w:rPr>
          <w:spacing w:val="-2"/>
          <w:sz w:val="20"/>
          <w:szCs w:val="20"/>
        </w:rPr>
      </w:pPr>
      <w:r w:rsidRPr="00E64AEF">
        <w:rPr>
          <w:spacing w:val="-2"/>
          <w:sz w:val="20"/>
          <w:szCs w:val="20"/>
          <w:vertAlign w:val="superscript"/>
        </w:rPr>
        <w:footnoteRef/>
      </w:r>
      <w:r w:rsidRPr="00E64AEF">
        <w:rPr>
          <w:spacing w:val="-2"/>
          <w:sz w:val="20"/>
          <w:szCs w:val="20"/>
        </w:rPr>
        <w:t xml:space="preserve"> </w:t>
      </w:r>
      <w:r w:rsidR="00E64AEF" w:rsidRPr="00E64AEF">
        <w:rPr>
          <w:spacing w:val="-2"/>
          <w:sz w:val="20"/>
          <w:szCs w:val="20"/>
        </w:rPr>
        <w:t>Đ</w:t>
      </w:r>
      <w:r w:rsidRPr="00E64AEF">
        <w:rPr>
          <w:spacing w:val="-2"/>
          <w:sz w:val="20"/>
          <w:szCs w:val="20"/>
        </w:rPr>
        <w:t>ịnh hướng tại điều chỉnh Quy hoạch vùng Bắc Trung Bộ được Thủ tướng Chính phủ phê duyệt tại Quyết định số 613/QĐ-TTg ngày 04/4/2026</w:t>
      </w:r>
      <w:r w:rsidR="00E64AEF" w:rsidRPr="00E64AEF">
        <w:rPr>
          <w:spacing w:val="-2"/>
          <w:sz w:val="20"/>
          <w:szCs w:val="20"/>
        </w:rPr>
        <w:t>;</w:t>
      </w:r>
      <w:r w:rsidRPr="00E64AEF">
        <w:rPr>
          <w:spacing w:val="-2"/>
          <w:sz w:val="20"/>
          <w:szCs w:val="20"/>
        </w:rPr>
        <w:t xml:space="preserve"> </w:t>
      </w:r>
      <w:r w:rsidR="00E64AEF" w:rsidRPr="00E64AEF">
        <w:rPr>
          <w:spacing w:val="-2"/>
          <w:sz w:val="20"/>
          <w:szCs w:val="20"/>
        </w:rPr>
        <w:t>t</w:t>
      </w:r>
      <w:r w:rsidRPr="00E64AEF">
        <w:rPr>
          <w:spacing w:val="-2"/>
          <w:sz w:val="20"/>
          <w:szCs w:val="20"/>
        </w:rPr>
        <w:t>rong đó về phương hướng phát triển các khu kinh tế: “Nghiên cứu phát triển các khu kinh tế theo mô hình mới tại các địa phương có tiềm năng điều kiện hình thành theo quy định, nhằm tạo động lực tăng trưởng, thúc đẩy liên kết và kết nối kinh tế với các tỉnh, thành phố lân cận trong vùng, cả nước và quốc tế.</w:t>
      </w:r>
    </w:p>
  </w:footnote>
  <w:footnote w:id="7">
    <w:p w:rsidR="00115DFF" w:rsidRPr="00DD0DD7" w:rsidRDefault="00115DFF" w:rsidP="00115DFF">
      <w:pPr>
        <w:spacing w:before="40"/>
        <w:jc w:val="both"/>
        <w:rPr>
          <w:sz w:val="20"/>
          <w:szCs w:val="20"/>
        </w:rPr>
      </w:pPr>
      <w:r w:rsidRPr="00DD0DD7">
        <w:rPr>
          <w:sz w:val="20"/>
          <w:szCs w:val="20"/>
          <w:vertAlign w:val="superscript"/>
        </w:rPr>
        <w:footnoteRef/>
      </w:r>
      <w:r w:rsidRPr="00DD0DD7">
        <w:rPr>
          <w:sz w:val="20"/>
          <w:szCs w:val="20"/>
          <w:vertAlign w:val="superscript"/>
        </w:rPr>
        <w:t xml:space="preserve"> </w:t>
      </w:r>
      <w:r w:rsidRPr="00DD0DD7">
        <w:rPr>
          <w:sz w:val="20"/>
          <w:szCs w:val="20"/>
        </w:rPr>
        <w:t>Dự kiến gồm các phân khu: (1) Phân khu 1: phạm vi thuộc các phường Đông Quang, Đông Sơn, Hạc Thành, Đồng Tiến, Sầm Sơn, Nam Sầm Sơn, các xã Hoằng Châu, Hoằng Thanh, Hoằng Tiến; (2) Phân khu 2: phạm vi thuộc các xã Sao Vàng, Thọ Bình, Thọ Ngọc; quy mô, diện tích khu kinh tế khoảng 25.000-30.000ha.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095398"/>
      <w:docPartObj>
        <w:docPartGallery w:val="Page Numbers (Top of Page)"/>
        <w:docPartUnique/>
      </w:docPartObj>
    </w:sdtPr>
    <w:sdtEndPr>
      <w:rPr>
        <w:noProof/>
      </w:rPr>
    </w:sdtEndPr>
    <w:sdtContent>
      <w:p w:rsidR="0062728A" w:rsidRPr="00BC1F06" w:rsidRDefault="005C23AA" w:rsidP="00BC1F06">
        <w:pPr>
          <w:pStyle w:val="Header"/>
          <w:jc w:val="center"/>
        </w:pPr>
        <w:r>
          <w:fldChar w:fldCharType="begin"/>
        </w:r>
        <w:r>
          <w:instrText xml:space="preserve"> PAGE   \* MERGEFORMAT </w:instrText>
        </w:r>
        <w:r>
          <w:fldChar w:fldCharType="separate"/>
        </w:r>
        <w:r w:rsidR="006220DA">
          <w:rPr>
            <w:noProof/>
          </w:rPr>
          <w:t>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A9E197E"/>
    <w:styleLink w:val="MyList21"/>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FB12693A"/>
    <w:styleLink w:val="Style4162"/>
    <w:lvl w:ilvl="0">
      <w:start w:val="1"/>
      <w:numFmt w:val="decimal"/>
      <w:pStyle w:val="ListNumber3"/>
      <w:lvlText w:val="%1."/>
      <w:lvlJc w:val="left"/>
      <w:pPr>
        <w:tabs>
          <w:tab w:val="num" w:pos="1080"/>
        </w:tabs>
        <w:ind w:left="1080" w:hanging="360"/>
      </w:pPr>
    </w:lvl>
  </w:abstractNum>
  <w:abstractNum w:abstractNumId="2">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3">
    <w:nsid w:val="FFFFFF82"/>
    <w:multiLevelType w:val="singleLevel"/>
    <w:tmpl w:val="F3EAFDEC"/>
    <w:styleLink w:val="Style41432"/>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3D1EFFD4"/>
    <w:styleLink w:val="Style41422"/>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D0A62B40"/>
    <w:styleLink w:val="DanhMuchBang432"/>
    <w:lvl w:ilvl="0">
      <w:start w:val="1"/>
      <w:numFmt w:val="decimal"/>
      <w:pStyle w:val="ListNumber"/>
      <w:lvlText w:val="%1."/>
      <w:lvlJc w:val="left"/>
      <w:pPr>
        <w:tabs>
          <w:tab w:val="num" w:pos="360"/>
        </w:tabs>
        <w:ind w:left="360" w:hanging="360"/>
      </w:pPr>
    </w:lvl>
  </w:abstractNum>
  <w:abstractNum w:abstractNumId="6">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000000C"/>
    <w:multiLevelType w:val="singleLevel"/>
    <w:tmpl w:val="00000002"/>
    <w:name w:val="WW8Num2"/>
    <w:styleLink w:val="Style3212"/>
    <w:lvl w:ilvl="0">
      <w:start w:val="1"/>
      <w:numFmt w:val="upperRoman"/>
      <w:lvlText w:val="%1."/>
      <w:lvlJc w:val="left"/>
      <w:pPr>
        <w:tabs>
          <w:tab w:val="num" w:pos="1053"/>
        </w:tabs>
        <w:ind w:left="1053" w:hanging="720"/>
      </w:pPr>
      <w:rPr>
        <w:b/>
        <w:sz w:val="26"/>
        <w:szCs w:val="28"/>
      </w:rPr>
    </w:lvl>
  </w:abstractNum>
  <w:abstractNum w:abstractNumId="8">
    <w:nsid w:val="00451579"/>
    <w:multiLevelType w:val="hybridMultilevel"/>
    <w:tmpl w:val="DB8E799A"/>
    <w:styleLink w:val="Style419"/>
    <w:lvl w:ilvl="0" w:tplc="04090009">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nsid w:val="02EC47C7"/>
    <w:multiLevelType w:val="hybridMultilevel"/>
    <w:tmpl w:val="E84A2624"/>
    <w:styleLink w:val="DanhMuchBang311"/>
    <w:lvl w:ilvl="0" w:tplc="99BA0CB8">
      <w:start w:val="1"/>
      <w:numFmt w:val="decimal"/>
      <w:lvlText w:val="Bảng %1: "/>
      <w:lvlJc w:val="left"/>
      <w:pPr>
        <w:tabs>
          <w:tab w:val="num" w:pos="360"/>
        </w:tabs>
        <w:ind w:left="360" w:hanging="360"/>
      </w:pPr>
      <w:rPr>
        <w:rFonts w:ascii="Times New Roman" w:hAnsi="Times New Roman" w:cs="Times New Roman" w:hint="default"/>
        <w:sz w:val="24"/>
        <w:szCs w:val="24"/>
      </w:rPr>
    </w:lvl>
    <w:lvl w:ilvl="1" w:tplc="FFFFFFFF">
      <w:start w:val="1"/>
      <w:numFmt w:val="lowerLetter"/>
      <w:lvlText w:val="%2."/>
      <w:lvlJc w:val="left"/>
      <w:pPr>
        <w:tabs>
          <w:tab w:val="num" w:pos="1800"/>
        </w:tabs>
        <w:ind w:left="1800" w:hanging="360"/>
      </w:pPr>
      <w:rPr>
        <w:rFonts w:cs="Times New Roman"/>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0">
    <w:nsid w:val="034A5D90"/>
    <w:multiLevelType w:val="hybridMultilevel"/>
    <w:tmpl w:val="476ECE14"/>
    <w:styleLink w:val="Bng71"/>
    <w:lvl w:ilvl="0" w:tplc="FFFFFFFF">
      <w:start w:val="1"/>
      <w:numFmt w:val="decimal"/>
      <w:lvlText w:val="B¶ng %1."/>
      <w:lvlJc w:val="left"/>
      <w:pPr>
        <w:tabs>
          <w:tab w:val="num" w:pos="1240"/>
        </w:tabs>
        <w:ind w:left="1751" w:hanging="851"/>
      </w:pPr>
      <w:rPr>
        <w:rFonts w:ascii=".VnTime" w:hAnsi=".VnTime" w:cs=".VnTime" w:hint="default"/>
        <w:b w:val="0"/>
        <w:bCs w:val="0"/>
        <w:i/>
        <w:iCs/>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
    <w:nsid w:val="04530DCA"/>
    <w:multiLevelType w:val="hybridMultilevel"/>
    <w:tmpl w:val="56405DD8"/>
    <w:styleLink w:val="Style323"/>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2">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08BF374D"/>
    <w:multiLevelType w:val="multilevel"/>
    <w:tmpl w:val="68281CD2"/>
    <w:styleLink w:val="Bng9"/>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0ABF639B"/>
    <w:multiLevelType w:val="hybridMultilevel"/>
    <w:tmpl w:val="700AC8EE"/>
    <w:styleLink w:val="MyList23"/>
    <w:lvl w:ilvl="0" w:tplc="FFFFFFFF">
      <w:numFmt w:val="bullet"/>
      <w:pStyle w:val="Gach3"/>
      <w:lvlText w:val="-"/>
      <w:lvlJc w:val="left"/>
      <w:pPr>
        <w:tabs>
          <w:tab w:val="num" w:pos="1069"/>
        </w:tabs>
        <w:ind w:left="1069" w:hanging="360"/>
      </w:pPr>
      <w:rPr>
        <w:rFonts w:ascii="Times New Roman" w:eastAsia="Times New Roman" w:hAnsi="Times New Roman" w:cs="Times New Roman" w:hint="default"/>
      </w:rPr>
    </w:lvl>
    <w:lvl w:ilvl="1" w:tplc="FFFFFFFF">
      <w:start w:val="2"/>
      <w:numFmt w:val="bullet"/>
      <w:lvlText w:val=""/>
      <w:lvlJc w:val="left"/>
      <w:pPr>
        <w:tabs>
          <w:tab w:val="num" w:pos="1789"/>
        </w:tabs>
        <w:ind w:left="1789" w:hanging="360"/>
      </w:pPr>
      <w:rPr>
        <w:rFonts w:ascii="Wingdings" w:eastAsia="Times New Roman" w:hAnsi="Wingdings" w:cs="Times New Roman" w:hint="default"/>
        <w:color w:val="000000"/>
        <w:sz w:val="22"/>
      </w:rPr>
    </w:lvl>
    <w:lvl w:ilvl="2" w:tplc="FFFFFFFF">
      <w:start w:val="1"/>
      <w:numFmt w:val="bullet"/>
      <w:lvlText w:val=""/>
      <w:lvlJc w:val="left"/>
      <w:pPr>
        <w:tabs>
          <w:tab w:val="num" w:pos="2509"/>
        </w:tabs>
        <w:ind w:left="2509" w:hanging="360"/>
      </w:pPr>
      <w:rPr>
        <w:rFonts w:ascii="Wingdings" w:hAnsi="Wingdings" w:hint="default"/>
      </w:rPr>
    </w:lvl>
    <w:lvl w:ilvl="3" w:tplc="FFFFFFFF">
      <w:start w:val="1"/>
      <w:numFmt w:val="bullet"/>
      <w:lvlText w:val=""/>
      <w:lvlJc w:val="left"/>
      <w:pPr>
        <w:tabs>
          <w:tab w:val="num" w:pos="3229"/>
        </w:tabs>
        <w:ind w:left="3229" w:hanging="360"/>
      </w:pPr>
      <w:rPr>
        <w:rFonts w:ascii="Symbol" w:hAnsi="Symbol" w:hint="default"/>
      </w:rPr>
    </w:lvl>
    <w:lvl w:ilvl="4" w:tplc="FFFFFFFF">
      <w:start w:val="1"/>
      <w:numFmt w:val="bullet"/>
      <w:lvlText w:val="o"/>
      <w:lvlJc w:val="left"/>
      <w:pPr>
        <w:tabs>
          <w:tab w:val="num" w:pos="3949"/>
        </w:tabs>
        <w:ind w:left="3949" w:hanging="360"/>
      </w:pPr>
      <w:rPr>
        <w:rFonts w:ascii="Courier New" w:hAnsi="Courier New" w:cs="Times New Roman" w:hint="default"/>
      </w:rPr>
    </w:lvl>
    <w:lvl w:ilvl="5" w:tplc="FFFFFFFF">
      <w:start w:val="1"/>
      <w:numFmt w:val="bullet"/>
      <w:lvlText w:val=""/>
      <w:lvlJc w:val="left"/>
      <w:pPr>
        <w:tabs>
          <w:tab w:val="num" w:pos="4669"/>
        </w:tabs>
        <w:ind w:left="4669" w:hanging="360"/>
      </w:pPr>
      <w:rPr>
        <w:rFonts w:ascii="Wingdings" w:hAnsi="Wingdings" w:hint="default"/>
      </w:rPr>
    </w:lvl>
    <w:lvl w:ilvl="6" w:tplc="FFFFFFFF">
      <w:start w:val="1"/>
      <w:numFmt w:val="bullet"/>
      <w:lvlText w:val=""/>
      <w:lvlJc w:val="left"/>
      <w:pPr>
        <w:tabs>
          <w:tab w:val="num" w:pos="5389"/>
        </w:tabs>
        <w:ind w:left="5389" w:hanging="360"/>
      </w:pPr>
      <w:rPr>
        <w:rFonts w:ascii="Symbol" w:hAnsi="Symbol" w:hint="default"/>
      </w:rPr>
    </w:lvl>
    <w:lvl w:ilvl="7" w:tplc="FFFFFFFF">
      <w:start w:val="1"/>
      <w:numFmt w:val="bullet"/>
      <w:lvlText w:val="o"/>
      <w:lvlJc w:val="left"/>
      <w:pPr>
        <w:tabs>
          <w:tab w:val="num" w:pos="6109"/>
        </w:tabs>
        <w:ind w:left="6109" w:hanging="360"/>
      </w:pPr>
      <w:rPr>
        <w:rFonts w:ascii="Courier New" w:hAnsi="Courier New" w:cs="Times New Roman" w:hint="default"/>
      </w:rPr>
    </w:lvl>
    <w:lvl w:ilvl="8" w:tplc="FFFFFFFF">
      <w:start w:val="1"/>
      <w:numFmt w:val="bullet"/>
      <w:lvlText w:val=""/>
      <w:lvlJc w:val="left"/>
      <w:pPr>
        <w:tabs>
          <w:tab w:val="num" w:pos="6829"/>
        </w:tabs>
        <w:ind w:left="6829" w:hanging="360"/>
      </w:pPr>
      <w:rPr>
        <w:rFonts w:ascii="Wingdings" w:hAnsi="Wingdings" w:hint="default"/>
      </w:rPr>
    </w:lvl>
  </w:abstractNum>
  <w:abstractNum w:abstractNumId="15">
    <w:nsid w:val="0C0D7C11"/>
    <w:multiLevelType w:val="hybridMultilevel"/>
    <w:tmpl w:val="1F1CBB90"/>
    <w:styleLink w:val="DanhMuchBang431"/>
    <w:lvl w:ilvl="0" w:tplc="FFFFFFFF">
      <w:start w:val="1"/>
      <w:numFmt w:val="bullet"/>
      <w:lvlText w:val="・"/>
      <w:lvlJc w:val="left"/>
      <w:pPr>
        <w:tabs>
          <w:tab w:val="num" w:pos="1494"/>
        </w:tabs>
        <w:ind w:left="1474" w:hanging="340"/>
      </w:pPr>
      <w:rPr>
        <w:rFonts w:ascii="MS Mincho" w:eastAsia="MS Mincho" w:hAnsi="Times New Roman" w:cs="Times New Roman" w:hint="eastAsia"/>
      </w:rPr>
    </w:lvl>
    <w:lvl w:ilvl="1" w:tplc="FFFFFFFF">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6">
    <w:nsid w:val="0C596835"/>
    <w:multiLevelType w:val="hybridMultilevel"/>
    <w:tmpl w:val="B9AECF52"/>
    <w:lvl w:ilvl="0" w:tplc="E40E9A0C">
      <w:start w:val="1"/>
      <w:numFmt w:val="decimal"/>
      <w:pStyle w:val="Tables"/>
      <w:lvlText w:val="Bảng %1."/>
      <w:lvlJc w:val="left"/>
      <w:pPr>
        <w:ind w:left="720" w:hanging="360"/>
      </w:pPr>
    </w:lvl>
    <w:lvl w:ilvl="1" w:tplc="473C1874">
      <w:start w:val="1"/>
      <w:numFmt w:val="lowerLetter"/>
      <w:lvlText w:val="%2."/>
      <w:lvlJc w:val="left"/>
      <w:pPr>
        <w:ind w:left="1440" w:hanging="360"/>
      </w:pPr>
    </w:lvl>
    <w:lvl w:ilvl="2" w:tplc="5942D322">
      <w:start w:val="1"/>
      <w:numFmt w:val="lowerRoman"/>
      <w:lvlText w:val="%3."/>
      <w:lvlJc w:val="right"/>
      <w:pPr>
        <w:ind w:left="2160" w:hanging="180"/>
      </w:pPr>
    </w:lvl>
    <w:lvl w:ilvl="3" w:tplc="5A3644B4">
      <w:start w:val="1"/>
      <w:numFmt w:val="decimal"/>
      <w:lvlText w:val="%4."/>
      <w:lvlJc w:val="left"/>
      <w:pPr>
        <w:ind w:left="2880" w:hanging="360"/>
      </w:pPr>
    </w:lvl>
    <w:lvl w:ilvl="4" w:tplc="02222F92">
      <w:start w:val="1"/>
      <w:numFmt w:val="lowerLetter"/>
      <w:lvlText w:val="%5."/>
      <w:lvlJc w:val="left"/>
      <w:pPr>
        <w:ind w:left="3600" w:hanging="360"/>
      </w:pPr>
    </w:lvl>
    <w:lvl w:ilvl="5" w:tplc="5A68E4F2">
      <w:start w:val="1"/>
      <w:numFmt w:val="lowerRoman"/>
      <w:lvlText w:val="%6."/>
      <w:lvlJc w:val="right"/>
      <w:pPr>
        <w:ind w:left="4320" w:hanging="180"/>
      </w:pPr>
    </w:lvl>
    <w:lvl w:ilvl="6" w:tplc="A57C1C3A">
      <w:start w:val="1"/>
      <w:numFmt w:val="decimal"/>
      <w:lvlText w:val="%7."/>
      <w:lvlJc w:val="left"/>
      <w:pPr>
        <w:ind w:left="5040" w:hanging="360"/>
      </w:pPr>
    </w:lvl>
    <w:lvl w:ilvl="7" w:tplc="617C5986">
      <w:start w:val="1"/>
      <w:numFmt w:val="lowerLetter"/>
      <w:lvlText w:val="%8."/>
      <w:lvlJc w:val="left"/>
      <w:pPr>
        <w:ind w:left="5760" w:hanging="360"/>
      </w:pPr>
    </w:lvl>
    <w:lvl w:ilvl="8" w:tplc="C8748B78">
      <w:start w:val="1"/>
      <w:numFmt w:val="lowerRoman"/>
      <w:lvlText w:val="%9."/>
      <w:lvlJc w:val="right"/>
      <w:pPr>
        <w:ind w:left="6480" w:hanging="180"/>
      </w:pPr>
    </w:lvl>
  </w:abstractNum>
  <w:abstractNum w:abstractNumId="17">
    <w:nsid w:val="0E421BB4"/>
    <w:multiLevelType w:val="hybridMultilevel"/>
    <w:tmpl w:val="384C24E8"/>
    <w:styleLink w:val="Style523"/>
    <w:lvl w:ilvl="0" w:tplc="3D6A8364">
      <w:start w:val="1"/>
      <w:numFmt w:val="decimal"/>
      <w:pStyle w:val="McBng"/>
      <w:lvlText w:val="Bảng %1."/>
      <w:lvlJc w:val="left"/>
      <w:pPr>
        <w:ind w:left="862" w:hanging="360"/>
      </w:pPr>
      <w:rPr>
        <w:rFonts w:ascii="Times New Roman" w:hAnsi="Times New Roman" w:cs="Times New Roman" w:hint="default"/>
        <w:sz w:val="26"/>
        <w:szCs w:val="26"/>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start w:val="1"/>
      <w:numFmt w:val="decimal"/>
      <w:lvlText w:val="%4."/>
      <w:lvlJc w:val="left"/>
      <w:pPr>
        <w:ind w:left="3022" w:hanging="360"/>
      </w:pPr>
    </w:lvl>
    <w:lvl w:ilvl="4" w:tplc="04090019">
      <w:start w:val="1"/>
      <w:numFmt w:val="lowerLetter"/>
      <w:lvlText w:val="%5."/>
      <w:lvlJc w:val="left"/>
      <w:pPr>
        <w:ind w:left="3742" w:hanging="360"/>
      </w:pPr>
    </w:lvl>
    <w:lvl w:ilvl="5" w:tplc="0409001B">
      <w:start w:val="1"/>
      <w:numFmt w:val="lowerRoman"/>
      <w:lvlText w:val="%6."/>
      <w:lvlJc w:val="right"/>
      <w:pPr>
        <w:ind w:left="4462" w:hanging="180"/>
      </w:pPr>
    </w:lvl>
    <w:lvl w:ilvl="6" w:tplc="0409000F">
      <w:start w:val="1"/>
      <w:numFmt w:val="decimal"/>
      <w:lvlText w:val="%7."/>
      <w:lvlJc w:val="left"/>
      <w:pPr>
        <w:ind w:left="5182" w:hanging="360"/>
      </w:pPr>
    </w:lvl>
    <w:lvl w:ilvl="7" w:tplc="04090019">
      <w:start w:val="1"/>
      <w:numFmt w:val="lowerLetter"/>
      <w:lvlText w:val="%8."/>
      <w:lvlJc w:val="left"/>
      <w:pPr>
        <w:ind w:left="5902" w:hanging="360"/>
      </w:pPr>
    </w:lvl>
    <w:lvl w:ilvl="8" w:tplc="0409001B">
      <w:start w:val="1"/>
      <w:numFmt w:val="lowerRoman"/>
      <w:lvlText w:val="%9."/>
      <w:lvlJc w:val="right"/>
      <w:pPr>
        <w:ind w:left="6622" w:hanging="180"/>
      </w:pPr>
    </w:lvl>
  </w:abstractNum>
  <w:abstractNum w:abstractNumId="18">
    <w:nsid w:val="17181F42"/>
    <w:multiLevelType w:val="multilevel"/>
    <w:tmpl w:val="31F4B4A2"/>
    <w:styleLink w:val="Style41311"/>
    <w:lvl w:ilvl="0">
      <w:numFmt w:val="bullet"/>
      <w:suff w:val="space"/>
      <w:lvlText w:val="-"/>
      <w:lvlJc w:val="left"/>
      <w:pPr>
        <w:ind w:left="0" w:firstLine="0"/>
      </w:pPr>
      <w:rPr>
        <w:rFonts w:ascii=".VnTime" w:hAnsi=".VnTime" w:hint="default"/>
        <w:sz w:val="22"/>
        <w:szCs w:val="22"/>
      </w:rPr>
    </w:lvl>
    <w:lvl w:ilvl="1">
      <w:start w:val="1"/>
      <w:numFmt w:val="bullet"/>
      <w:lvlText w:val="o"/>
      <w:lvlJc w:val="left"/>
      <w:pPr>
        <w:ind w:left="0" w:firstLine="0"/>
      </w:pPr>
      <w:rPr>
        <w:rFonts w:ascii="Courier New" w:hAnsi="Courier New" w:cs="Courier New" w:hint="default"/>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o"/>
      <w:lvlJc w:val="left"/>
      <w:pPr>
        <w:ind w:left="0" w:firstLine="0"/>
      </w:pPr>
      <w:rPr>
        <w:rFonts w:ascii="Courier New" w:hAnsi="Courier New" w:cs="Courier New"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Symbol" w:hAnsi="Symbol" w:hint="default"/>
      </w:rPr>
    </w:lvl>
    <w:lvl w:ilvl="7">
      <w:start w:val="1"/>
      <w:numFmt w:val="bullet"/>
      <w:lvlText w:val="o"/>
      <w:lvlJc w:val="left"/>
      <w:pPr>
        <w:ind w:left="0" w:firstLine="0"/>
      </w:pPr>
      <w:rPr>
        <w:rFonts w:ascii="Courier New" w:hAnsi="Courier New" w:cs="Courier New" w:hint="default"/>
      </w:rPr>
    </w:lvl>
    <w:lvl w:ilvl="8">
      <w:start w:val="1"/>
      <w:numFmt w:val="bullet"/>
      <w:lvlText w:val=""/>
      <w:lvlJc w:val="left"/>
      <w:pPr>
        <w:ind w:left="0" w:firstLine="0"/>
      </w:pPr>
      <w:rPr>
        <w:rFonts w:ascii="Wingdings" w:hAnsi="Wingdings" w:hint="default"/>
      </w:rPr>
    </w:lvl>
  </w:abstractNum>
  <w:abstractNum w:abstractNumId="19">
    <w:nsid w:val="19AF0295"/>
    <w:multiLevelType w:val="multilevel"/>
    <w:tmpl w:val="4FE6C36C"/>
    <w:styleLink w:val="Bng44"/>
    <w:lvl w:ilvl="0">
      <w:start w:val="1"/>
      <w:numFmt w:val="decimal"/>
      <w:lvlText w:val="Chương %1. "/>
      <w:lvlJc w:val="left"/>
      <w:pPr>
        <w:tabs>
          <w:tab w:val="num" w:pos="851"/>
        </w:tabs>
        <w:ind w:left="0" w:firstLine="0"/>
      </w:pPr>
      <w:rPr>
        <w:rFonts w:ascii="Arial" w:hAnsi="Arial" w:cs="Arial" w:hint="default"/>
        <w:b/>
        <w:bCs/>
        <w:i w:val="0"/>
        <w:iCs w:val="0"/>
      </w:rPr>
    </w:lvl>
    <w:lvl w:ilvl="1">
      <w:start w:val="1"/>
      <w:numFmt w:val="decimal"/>
      <w:pStyle w:val="3H3"/>
      <w:isLgl/>
      <w:lvlText w:val="%2."/>
      <w:lvlJc w:val="left"/>
      <w:pPr>
        <w:tabs>
          <w:tab w:val="num" w:pos="851"/>
        </w:tabs>
        <w:ind w:left="0" w:firstLine="0"/>
      </w:pPr>
      <w:rPr>
        <w:rFonts w:ascii="Arial" w:hAnsi="Arial" w:cs="Arial" w:hint="default"/>
        <w:b/>
        <w:bCs/>
        <w:i w:val="0"/>
        <w:iCs w:val="0"/>
      </w:rPr>
    </w:lvl>
    <w:lvl w:ilvl="2">
      <w:start w:val="1"/>
      <w:numFmt w:val="decimal"/>
      <w:pStyle w:val="4H4"/>
      <w:lvlText w:val="%2.%3"/>
      <w:lvlJc w:val="left"/>
      <w:pPr>
        <w:tabs>
          <w:tab w:val="num" w:pos="993"/>
        </w:tabs>
        <w:ind w:left="142" w:firstLine="0"/>
      </w:pPr>
      <w:rPr>
        <w:rFonts w:ascii="Arial" w:hAnsi="Arial" w:cs="Arial" w:hint="default"/>
      </w:rPr>
    </w:lvl>
    <w:lvl w:ilvl="3">
      <w:start w:val="1"/>
      <w:numFmt w:val="decimal"/>
      <w:pStyle w:val="5H5"/>
      <w:isLgl/>
      <w:lvlText w:val="%2.%3.%4"/>
      <w:lvlJc w:val="left"/>
      <w:pPr>
        <w:tabs>
          <w:tab w:val="num" w:pos="851"/>
        </w:tabs>
        <w:ind w:left="0" w:firstLine="0"/>
      </w:pPr>
      <w:rPr>
        <w:rFonts w:ascii="Arial" w:hAnsi="Arial" w:cs="Arial" w:hint="default"/>
      </w:rPr>
    </w:lvl>
    <w:lvl w:ilvl="4">
      <w:start w:val="1"/>
      <w:numFmt w:val="decimal"/>
      <w:pStyle w:val="6H6"/>
      <w:isLgl/>
      <w:lvlText w:val="%2.%3.%4.%5"/>
      <w:lvlJc w:val="left"/>
      <w:pPr>
        <w:tabs>
          <w:tab w:val="num" w:pos="851"/>
        </w:tabs>
        <w:ind w:left="0" w:firstLine="0"/>
      </w:pPr>
      <w:rPr>
        <w:rFonts w:ascii="Arial" w:hAnsi="Arial" w:cs="Arial" w:hint="default"/>
        <w:b w:val="0"/>
        <w:bCs w:val="0"/>
        <w:i w:val="0"/>
        <w:iCs w:val="0"/>
      </w:rPr>
    </w:lvl>
    <w:lvl w:ilvl="5">
      <w:start w:val="1"/>
      <w:numFmt w:val="lowerLetter"/>
      <w:pStyle w:val="1normal"/>
      <w:lvlText w:val="%6)"/>
      <w:lvlJc w:val="left"/>
      <w:pPr>
        <w:tabs>
          <w:tab w:val="num" w:pos="851"/>
        </w:tabs>
        <w:ind w:left="0" w:firstLine="0"/>
      </w:pPr>
      <w:rPr>
        <w:rFonts w:ascii="Arial" w:hAnsi="Arial" w:cs="Arial" w:hint="default"/>
        <w:b/>
        <w:bCs/>
      </w:rPr>
    </w:lvl>
    <w:lvl w:ilvl="6">
      <w:start w:val="1"/>
      <w:numFmt w:val="none"/>
      <w:isLgl/>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numFmt w:val="decimal"/>
      <w:lvlText w:val=""/>
      <w:lvlJc w:val="left"/>
      <w:pPr>
        <w:ind w:left="0" w:firstLine="0"/>
      </w:pPr>
      <w:rPr>
        <w:rFonts w:ascii="Wingdings" w:hAnsi="Wingdings" w:hint="default"/>
      </w:rPr>
    </w:lvl>
  </w:abstractNum>
  <w:abstractNum w:abstractNumId="20">
    <w:nsid w:val="19CF50CB"/>
    <w:multiLevelType w:val="hybridMultilevel"/>
    <w:tmpl w:val="00DC33D6"/>
    <w:styleLink w:val="Bng72"/>
    <w:lvl w:ilvl="0" w:tplc="ABA08880">
      <w:start w:val="1"/>
      <w:numFmt w:val="bullet"/>
      <w:lvlText w:val="•"/>
      <w:lvlJc w:val="left"/>
      <w:pPr>
        <w:tabs>
          <w:tab w:val="num" w:pos="1069"/>
        </w:tabs>
        <w:ind w:left="1021" w:hanging="312"/>
      </w:pPr>
      <w:rPr>
        <w:rFonts w:hint="default"/>
        <w:b/>
        <w:i w:val="0"/>
        <w:color w:val="auto"/>
        <w:sz w:val="22"/>
      </w:rPr>
    </w:lvl>
    <w:lvl w:ilvl="1" w:tplc="0409000B">
      <w:start w:val="1"/>
      <w:numFmt w:val="decimalFullWidth"/>
      <w:lvlText w:val="（%2）"/>
      <w:lvlJc w:val="left"/>
      <w:pPr>
        <w:tabs>
          <w:tab w:val="num" w:pos="1140"/>
        </w:tabs>
        <w:ind w:left="1140" w:hanging="720"/>
      </w:pPr>
      <w:rPr>
        <w:rFonts w:hint="eastAsia"/>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decimalFullWidth"/>
      <w:lvlText w:val="注%4）"/>
      <w:lvlJc w:val="left"/>
      <w:pPr>
        <w:tabs>
          <w:tab w:val="num" w:pos="1980"/>
        </w:tabs>
        <w:ind w:left="1980" w:hanging="720"/>
      </w:pPr>
      <w:rPr>
        <w:rFonts w:hint="eastAsia"/>
      </w:rPr>
    </w:lvl>
    <w:lvl w:ilvl="4" w:tplc="0409000B">
      <w:start w:val="1"/>
      <w:numFmt w:val="bullet"/>
      <w:lvlText w:val=""/>
      <w:lvlJc w:val="left"/>
      <w:pPr>
        <w:tabs>
          <w:tab w:val="num" w:pos="2100"/>
        </w:tabs>
        <w:ind w:left="2100" w:hanging="420"/>
      </w:pPr>
      <w:rPr>
        <w:rFonts w:ascii="Wingdings" w:hAnsi="Wingdings" w:hint="default"/>
      </w:rPr>
    </w:lvl>
    <w:lvl w:ilvl="5" w:tplc="0409000D"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aiueoFullWidth"/>
      <w:lvlText w:val="(%8)"/>
      <w:lvlJc w:val="left"/>
      <w:pPr>
        <w:tabs>
          <w:tab w:val="num" w:pos="3360"/>
        </w:tabs>
        <w:ind w:left="3360" w:hanging="420"/>
      </w:pPr>
    </w:lvl>
    <w:lvl w:ilvl="8" w:tplc="0409000D" w:tentative="1">
      <w:start w:val="1"/>
      <w:numFmt w:val="decimalEnclosedCircle"/>
      <w:lvlText w:val="%9"/>
      <w:lvlJc w:val="left"/>
      <w:pPr>
        <w:tabs>
          <w:tab w:val="num" w:pos="3780"/>
        </w:tabs>
        <w:ind w:left="3780" w:hanging="420"/>
      </w:pPr>
    </w:lvl>
  </w:abstractNum>
  <w:abstractNum w:abstractNumId="21">
    <w:nsid w:val="1C982A67"/>
    <w:multiLevelType w:val="singleLevel"/>
    <w:tmpl w:val="A57E8336"/>
    <w:styleLink w:val="Style41312"/>
    <w:lvl w:ilvl="0">
      <w:start w:val="1"/>
      <w:numFmt w:val="bullet"/>
      <w:lvlText w:val="-"/>
      <w:lvlJc w:val="left"/>
      <w:pPr>
        <w:tabs>
          <w:tab w:val="num" w:pos="1494"/>
        </w:tabs>
        <w:ind w:firstLine="1134"/>
      </w:pPr>
      <w:rPr>
        <w:rFonts w:ascii="Times New Roman" w:hAnsi="Times New Roman" w:hint="default"/>
      </w:rPr>
    </w:lvl>
  </w:abstractNum>
  <w:abstractNum w:abstractNumId="22">
    <w:nsid w:val="20A166DF"/>
    <w:multiLevelType w:val="singleLevel"/>
    <w:tmpl w:val="A57E8336"/>
    <w:lvl w:ilvl="0">
      <w:start w:val="1"/>
      <w:numFmt w:val="bullet"/>
      <w:pStyle w:val="Tnbng"/>
      <w:lvlText w:val="-"/>
      <w:lvlJc w:val="left"/>
      <w:pPr>
        <w:tabs>
          <w:tab w:val="num" w:pos="1494"/>
        </w:tabs>
        <w:ind w:left="0" w:firstLine="1134"/>
      </w:pPr>
      <w:rPr>
        <w:rFonts w:ascii="Times New Roman" w:hAnsi="Times New Roman" w:cs="Times New Roman" w:hint="default"/>
      </w:rPr>
    </w:lvl>
  </w:abstractNum>
  <w:abstractNum w:abstractNumId="23">
    <w:nsid w:val="22670D0B"/>
    <w:multiLevelType w:val="multilevel"/>
    <w:tmpl w:val="D7EE6F40"/>
    <w:styleLink w:val="Style414311"/>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4">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25457FE0"/>
    <w:multiLevelType w:val="hybridMultilevel"/>
    <w:tmpl w:val="4600F438"/>
    <w:styleLink w:val="MyList2"/>
    <w:lvl w:ilvl="0" w:tplc="FFFFFFFF">
      <w:start w:val="1"/>
      <w:numFmt w:val="upperRoman"/>
      <w:pStyle w:val="Than-ds"/>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nsid w:val="29763F90"/>
    <w:multiLevelType w:val="hybridMultilevel"/>
    <w:tmpl w:val="700AC8EE"/>
    <w:styleLink w:val="Style4522"/>
    <w:lvl w:ilvl="0" w:tplc="FFFFFFFF">
      <w:numFmt w:val="bullet"/>
      <w:lvlText w:val="-"/>
      <w:lvlJc w:val="left"/>
      <w:pPr>
        <w:tabs>
          <w:tab w:val="num" w:pos="1069"/>
        </w:tabs>
        <w:ind w:left="1069" w:hanging="360"/>
      </w:pPr>
      <w:rPr>
        <w:rFonts w:ascii="Times New Roman" w:eastAsia="Times New Roman" w:hAnsi="Times New Roman" w:cs="Times New Roman" w:hint="default"/>
      </w:rPr>
    </w:lvl>
    <w:lvl w:ilvl="1" w:tplc="FFFFFFFF">
      <w:start w:val="2"/>
      <w:numFmt w:val="bullet"/>
      <w:lvlText w:val=""/>
      <w:lvlJc w:val="left"/>
      <w:pPr>
        <w:tabs>
          <w:tab w:val="num" w:pos="1789"/>
        </w:tabs>
        <w:ind w:left="1789" w:hanging="360"/>
      </w:pPr>
      <w:rPr>
        <w:rFonts w:ascii="Wingdings" w:eastAsia="Times New Roman" w:hAnsi="Wingdings" w:cs="Times New Roman" w:hint="default"/>
        <w:color w:val="000000"/>
        <w:sz w:val="22"/>
      </w:rPr>
    </w:lvl>
    <w:lvl w:ilvl="2" w:tplc="FFFFFFFF">
      <w:start w:val="1"/>
      <w:numFmt w:val="bullet"/>
      <w:lvlText w:val=""/>
      <w:lvlJc w:val="left"/>
      <w:pPr>
        <w:tabs>
          <w:tab w:val="num" w:pos="2509"/>
        </w:tabs>
        <w:ind w:left="2509" w:hanging="360"/>
      </w:pPr>
      <w:rPr>
        <w:rFonts w:ascii="Wingdings" w:hAnsi="Wingdings" w:hint="default"/>
      </w:rPr>
    </w:lvl>
    <w:lvl w:ilvl="3" w:tplc="FFFFFFFF">
      <w:start w:val="1"/>
      <w:numFmt w:val="bullet"/>
      <w:lvlText w:val=""/>
      <w:lvlJc w:val="left"/>
      <w:pPr>
        <w:tabs>
          <w:tab w:val="num" w:pos="3229"/>
        </w:tabs>
        <w:ind w:left="3229" w:hanging="360"/>
      </w:pPr>
      <w:rPr>
        <w:rFonts w:ascii="Symbol" w:hAnsi="Symbol" w:hint="default"/>
      </w:rPr>
    </w:lvl>
    <w:lvl w:ilvl="4" w:tplc="FFFFFFFF">
      <w:start w:val="1"/>
      <w:numFmt w:val="bullet"/>
      <w:lvlText w:val="o"/>
      <w:lvlJc w:val="left"/>
      <w:pPr>
        <w:tabs>
          <w:tab w:val="num" w:pos="3949"/>
        </w:tabs>
        <w:ind w:left="3949" w:hanging="360"/>
      </w:pPr>
      <w:rPr>
        <w:rFonts w:ascii="Courier New" w:hAnsi="Courier New" w:cs="Times New Roman" w:hint="default"/>
      </w:rPr>
    </w:lvl>
    <w:lvl w:ilvl="5" w:tplc="FFFFFFFF">
      <w:start w:val="1"/>
      <w:numFmt w:val="bullet"/>
      <w:lvlText w:val=""/>
      <w:lvlJc w:val="left"/>
      <w:pPr>
        <w:tabs>
          <w:tab w:val="num" w:pos="4669"/>
        </w:tabs>
        <w:ind w:left="4669" w:hanging="360"/>
      </w:pPr>
      <w:rPr>
        <w:rFonts w:ascii="Wingdings" w:hAnsi="Wingdings" w:hint="default"/>
      </w:rPr>
    </w:lvl>
    <w:lvl w:ilvl="6" w:tplc="FFFFFFFF">
      <w:start w:val="1"/>
      <w:numFmt w:val="bullet"/>
      <w:lvlText w:val=""/>
      <w:lvlJc w:val="left"/>
      <w:pPr>
        <w:tabs>
          <w:tab w:val="num" w:pos="5389"/>
        </w:tabs>
        <w:ind w:left="5389" w:hanging="360"/>
      </w:pPr>
      <w:rPr>
        <w:rFonts w:ascii="Symbol" w:hAnsi="Symbol" w:hint="default"/>
      </w:rPr>
    </w:lvl>
    <w:lvl w:ilvl="7" w:tplc="FFFFFFFF">
      <w:start w:val="1"/>
      <w:numFmt w:val="bullet"/>
      <w:lvlText w:val="o"/>
      <w:lvlJc w:val="left"/>
      <w:pPr>
        <w:tabs>
          <w:tab w:val="num" w:pos="6109"/>
        </w:tabs>
        <w:ind w:left="6109" w:hanging="360"/>
      </w:pPr>
      <w:rPr>
        <w:rFonts w:ascii="Courier New" w:hAnsi="Courier New" w:cs="Times New Roman" w:hint="default"/>
      </w:rPr>
    </w:lvl>
    <w:lvl w:ilvl="8" w:tplc="FFFFFFFF">
      <w:start w:val="1"/>
      <w:numFmt w:val="bullet"/>
      <w:lvlText w:val=""/>
      <w:lvlJc w:val="left"/>
      <w:pPr>
        <w:tabs>
          <w:tab w:val="num" w:pos="6829"/>
        </w:tabs>
        <w:ind w:left="6829" w:hanging="360"/>
      </w:pPr>
      <w:rPr>
        <w:rFonts w:ascii="Wingdings" w:hAnsi="Wingdings" w:hint="default"/>
      </w:rPr>
    </w:lvl>
  </w:abstractNum>
  <w:abstractNum w:abstractNumId="27">
    <w:nsid w:val="2BEA5C57"/>
    <w:multiLevelType w:val="hybridMultilevel"/>
    <w:tmpl w:val="8006D9F4"/>
    <w:styleLink w:val="Style4242"/>
    <w:lvl w:ilvl="0" w:tplc="24D42E6C">
      <w:start w:val="1"/>
      <w:numFmt w:val="bullet"/>
      <w:pStyle w:val="Standard4"/>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24D42E6C">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Times New Roman"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Times New Roman"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2C97660C"/>
    <w:multiLevelType w:val="hybridMultilevel"/>
    <w:tmpl w:val="0578199E"/>
    <w:styleLink w:val="Style41431"/>
    <w:lvl w:ilvl="0" w:tplc="DF2E79B2">
      <w:start w:val="1"/>
      <w:numFmt w:val="bullet"/>
      <w:lvlText w:val="・"/>
      <w:lvlJc w:val="left"/>
      <w:pPr>
        <w:tabs>
          <w:tab w:val="num" w:pos="360"/>
        </w:tabs>
        <w:ind w:left="227" w:hanging="227"/>
      </w:pPr>
      <w:rPr>
        <w:rFonts w:ascii="MS Mincho" w:eastAsia="MS Mincho" w:hAnsi="Times New Roman" w:cs="Times New Roman" w:hint="eastAsia"/>
        <w:sz w:val="20"/>
      </w:rPr>
    </w:lvl>
    <w:lvl w:ilvl="1" w:tplc="042A0019" w:tentative="1">
      <w:start w:val="1"/>
      <w:numFmt w:val="bullet"/>
      <w:lvlText w:val=""/>
      <w:lvlJc w:val="left"/>
      <w:pPr>
        <w:tabs>
          <w:tab w:val="num" w:pos="840"/>
        </w:tabs>
        <w:ind w:left="840" w:hanging="420"/>
      </w:pPr>
      <w:rPr>
        <w:rFonts w:ascii="Wingdings" w:hAnsi="Wingdings" w:hint="default"/>
      </w:rPr>
    </w:lvl>
    <w:lvl w:ilvl="2" w:tplc="042A001B" w:tentative="1">
      <w:start w:val="1"/>
      <w:numFmt w:val="bullet"/>
      <w:lvlText w:val=""/>
      <w:lvlJc w:val="left"/>
      <w:pPr>
        <w:tabs>
          <w:tab w:val="num" w:pos="1260"/>
        </w:tabs>
        <w:ind w:left="1260" w:hanging="420"/>
      </w:pPr>
      <w:rPr>
        <w:rFonts w:ascii="Wingdings" w:hAnsi="Wingdings" w:hint="default"/>
      </w:rPr>
    </w:lvl>
    <w:lvl w:ilvl="3" w:tplc="042A000F" w:tentative="1">
      <w:start w:val="1"/>
      <w:numFmt w:val="bullet"/>
      <w:lvlText w:val=""/>
      <w:lvlJc w:val="left"/>
      <w:pPr>
        <w:tabs>
          <w:tab w:val="num" w:pos="1680"/>
        </w:tabs>
        <w:ind w:left="1680" w:hanging="420"/>
      </w:pPr>
      <w:rPr>
        <w:rFonts w:ascii="Wingdings" w:hAnsi="Wingdings" w:hint="default"/>
      </w:rPr>
    </w:lvl>
    <w:lvl w:ilvl="4" w:tplc="042A0019" w:tentative="1">
      <w:start w:val="1"/>
      <w:numFmt w:val="bullet"/>
      <w:lvlText w:val=""/>
      <w:lvlJc w:val="left"/>
      <w:pPr>
        <w:tabs>
          <w:tab w:val="num" w:pos="2100"/>
        </w:tabs>
        <w:ind w:left="2100" w:hanging="420"/>
      </w:pPr>
      <w:rPr>
        <w:rFonts w:ascii="Wingdings" w:hAnsi="Wingdings" w:hint="default"/>
      </w:rPr>
    </w:lvl>
    <w:lvl w:ilvl="5" w:tplc="042A001B" w:tentative="1">
      <w:start w:val="1"/>
      <w:numFmt w:val="bullet"/>
      <w:lvlText w:val=""/>
      <w:lvlJc w:val="left"/>
      <w:pPr>
        <w:tabs>
          <w:tab w:val="num" w:pos="2520"/>
        </w:tabs>
        <w:ind w:left="2520" w:hanging="420"/>
      </w:pPr>
      <w:rPr>
        <w:rFonts w:ascii="Wingdings" w:hAnsi="Wingdings" w:hint="default"/>
      </w:rPr>
    </w:lvl>
    <w:lvl w:ilvl="6" w:tplc="042A000F" w:tentative="1">
      <w:start w:val="1"/>
      <w:numFmt w:val="bullet"/>
      <w:lvlText w:val=""/>
      <w:lvlJc w:val="left"/>
      <w:pPr>
        <w:tabs>
          <w:tab w:val="num" w:pos="2940"/>
        </w:tabs>
        <w:ind w:left="2940" w:hanging="420"/>
      </w:pPr>
      <w:rPr>
        <w:rFonts w:ascii="Wingdings" w:hAnsi="Wingdings" w:hint="default"/>
      </w:rPr>
    </w:lvl>
    <w:lvl w:ilvl="7" w:tplc="042A0019" w:tentative="1">
      <w:start w:val="1"/>
      <w:numFmt w:val="bullet"/>
      <w:lvlText w:val=""/>
      <w:lvlJc w:val="left"/>
      <w:pPr>
        <w:tabs>
          <w:tab w:val="num" w:pos="3360"/>
        </w:tabs>
        <w:ind w:left="3360" w:hanging="420"/>
      </w:pPr>
      <w:rPr>
        <w:rFonts w:ascii="Wingdings" w:hAnsi="Wingdings" w:hint="default"/>
      </w:rPr>
    </w:lvl>
    <w:lvl w:ilvl="8" w:tplc="042A001B" w:tentative="1">
      <w:start w:val="1"/>
      <w:numFmt w:val="bullet"/>
      <w:lvlText w:val=""/>
      <w:lvlJc w:val="left"/>
      <w:pPr>
        <w:tabs>
          <w:tab w:val="num" w:pos="3780"/>
        </w:tabs>
        <w:ind w:left="3780" w:hanging="420"/>
      </w:pPr>
      <w:rPr>
        <w:rFonts w:ascii="Wingdings" w:hAnsi="Wingdings" w:hint="default"/>
      </w:rPr>
    </w:lvl>
  </w:abstractNum>
  <w:abstractNum w:abstractNumId="29">
    <w:nsid w:val="2E5F3F4A"/>
    <w:multiLevelType w:val="multilevel"/>
    <w:tmpl w:val="6A48D3FE"/>
    <w:styleLink w:val="DanhMuchBang422"/>
    <w:lvl w:ilvl="0">
      <w:start w:val="1"/>
      <w:numFmt w:val="decimal"/>
      <w:lvlText w:val="%1."/>
      <w:lvlJc w:val="right"/>
      <w:pPr>
        <w:ind w:left="720" w:hanging="360"/>
      </w:pPr>
      <w:rPr>
        <w:rFonts w:cs="Times New Roman"/>
        <w:b w:val="0"/>
        <w:bCs w:val="0"/>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2FBE55F0"/>
    <w:multiLevelType w:val="hybridMultilevel"/>
    <w:tmpl w:val="EBE08CA0"/>
    <w:styleLink w:val="MyList212"/>
    <w:lvl w:ilvl="0" w:tplc="413E31FC">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nsid w:val="309E5F20"/>
    <w:multiLevelType w:val="hybridMultilevel"/>
    <w:tmpl w:val="84A42668"/>
    <w:styleLink w:val="Style623"/>
    <w:lvl w:ilvl="0" w:tplc="C4BABDC4">
      <w:start w:val="1"/>
      <w:numFmt w:val="lowerLetter"/>
      <w:lvlText w:val="%1."/>
      <w:lvlJc w:val="left"/>
      <w:pPr>
        <w:ind w:left="921" w:hanging="360"/>
      </w:pPr>
    </w:lvl>
    <w:lvl w:ilvl="1" w:tplc="04090019">
      <w:start w:val="1"/>
      <w:numFmt w:val="lowerLetter"/>
      <w:lvlText w:val="%2."/>
      <w:lvlJc w:val="left"/>
      <w:pPr>
        <w:ind w:left="1641" w:hanging="360"/>
      </w:pPr>
    </w:lvl>
    <w:lvl w:ilvl="2" w:tplc="0409001B">
      <w:start w:val="1"/>
      <w:numFmt w:val="lowerRoman"/>
      <w:lvlText w:val="%3."/>
      <w:lvlJc w:val="right"/>
      <w:pPr>
        <w:ind w:left="2361" w:hanging="180"/>
      </w:pPr>
    </w:lvl>
    <w:lvl w:ilvl="3" w:tplc="0409000F">
      <w:start w:val="1"/>
      <w:numFmt w:val="decimal"/>
      <w:lvlText w:val="%4."/>
      <w:lvlJc w:val="left"/>
      <w:pPr>
        <w:ind w:left="3081" w:hanging="360"/>
      </w:pPr>
    </w:lvl>
    <w:lvl w:ilvl="4" w:tplc="04090019">
      <w:start w:val="1"/>
      <w:numFmt w:val="lowerLetter"/>
      <w:lvlText w:val="%5."/>
      <w:lvlJc w:val="left"/>
      <w:pPr>
        <w:ind w:left="3801" w:hanging="360"/>
      </w:pPr>
    </w:lvl>
    <w:lvl w:ilvl="5" w:tplc="0409001B">
      <w:start w:val="1"/>
      <w:numFmt w:val="lowerRoman"/>
      <w:lvlText w:val="%6."/>
      <w:lvlJc w:val="right"/>
      <w:pPr>
        <w:ind w:left="4521" w:hanging="180"/>
      </w:pPr>
    </w:lvl>
    <w:lvl w:ilvl="6" w:tplc="0409000F">
      <w:start w:val="1"/>
      <w:numFmt w:val="decimal"/>
      <w:lvlText w:val="%7."/>
      <w:lvlJc w:val="left"/>
      <w:pPr>
        <w:ind w:left="5241" w:hanging="360"/>
      </w:pPr>
    </w:lvl>
    <w:lvl w:ilvl="7" w:tplc="04090019">
      <w:start w:val="1"/>
      <w:numFmt w:val="lowerLetter"/>
      <w:lvlText w:val="%8."/>
      <w:lvlJc w:val="left"/>
      <w:pPr>
        <w:ind w:left="5961" w:hanging="360"/>
      </w:pPr>
    </w:lvl>
    <w:lvl w:ilvl="8" w:tplc="0409001B">
      <w:start w:val="1"/>
      <w:numFmt w:val="lowerRoman"/>
      <w:lvlText w:val="%9."/>
      <w:lvlJc w:val="right"/>
      <w:pPr>
        <w:ind w:left="6681" w:hanging="180"/>
      </w:pPr>
    </w:lvl>
  </w:abstractNum>
  <w:abstractNum w:abstractNumId="32">
    <w:nsid w:val="321C2AA2"/>
    <w:multiLevelType w:val="hybridMultilevel"/>
    <w:tmpl w:val="2B886EF0"/>
    <w:styleLink w:val="MyList211"/>
    <w:lvl w:ilvl="0" w:tplc="B4D85CB6">
      <w:start w:val="1"/>
      <w:numFmt w:val="bullet"/>
      <w:lvlText w:val="•"/>
      <w:lvlJc w:val="left"/>
      <w:pPr>
        <w:tabs>
          <w:tab w:val="num" w:pos="1494"/>
        </w:tabs>
        <w:ind w:left="1418" w:hanging="284"/>
      </w:pPr>
      <w:rPr>
        <w:rFonts w:ascii="Arial" w:eastAsia="MS PGothic" w:hAnsi="Arial" w:hint="default"/>
        <w:b/>
        <w:i w:val="0"/>
        <w:color w:val="auto"/>
        <w:sz w:val="22"/>
      </w:rPr>
    </w:lvl>
    <w:lvl w:ilvl="1" w:tplc="BE846812">
      <w:start w:val="1"/>
      <w:numFmt w:val="decimal"/>
      <w:lvlText w:val="%2)"/>
      <w:lvlJc w:val="left"/>
      <w:pPr>
        <w:tabs>
          <w:tab w:val="num" w:pos="1069"/>
        </w:tabs>
        <w:ind w:left="992" w:hanging="283"/>
      </w:pPr>
      <w:rPr>
        <w:rFonts w:ascii="Arial" w:eastAsia="MS Gothic" w:hAnsi="Arial" w:hint="default"/>
        <w:b w:val="0"/>
        <w:i w:val="0"/>
        <w:sz w:val="22"/>
      </w:rPr>
    </w:lvl>
    <w:lvl w:ilvl="2" w:tplc="75D03056">
      <w:start w:val="1"/>
      <w:numFmt w:val="iroha"/>
      <w:lvlText w:val="%3)"/>
      <w:lvlJc w:val="left"/>
      <w:pPr>
        <w:tabs>
          <w:tab w:val="num" w:pos="1620"/>
        </w:tabs>
        <w:ind w:left="1620" w:hanging="360"/>
      </w:pPr>
      <w:rPr>
        <w:rFonts w:hint="eastAsia"/>
      </w:rPr>
    </w:lvl>
    <w:lvl w:ilvl="3" w:tplc="0409000F" w:tentative="1">
      <w:start w:val="1"/>
      <w:numFmt w:val="bullet"/>
      <w:lvlText w:val=""/>
      <w:lvlJc w:val="left"/>
      <w:pPr>
        <w:tabs>
          <w:tab w:val="num" w:pos="2100"/>
        </w:tabs>
        <w:ind w:left="2100" w:hanging="420"/>
      </w:pPr>
      <w:rPr>
        <w:rFonts w:ascii="Wingdings" w:hAnsi="Wingdings" w:hint="default"/>
      </w:rPr>
    </w:lvl>
    <w:lvl w:ilvl="4" w:tplc="04090017" w:tentative="1">
      <w:start w:val="1"/>
      <w:numFmt w:val="bullet"/>
      <w:lvlText w:val=""/>
      <w:lvlJc w:val="left"/>
      <w:pPr>
        <w:tabs>
          <w:tab w:val="num" w:pos="2520"/>
        </w:tabs>
        <w:ind w:left="2520" w:hanging="420"/>
      </w:pPr>
      <w:rPr>
        <w:rFonts w:ascii="Wingdings" w:hAnsi="Wingdings" w:hint="default"/>
      </w:rPr>
    </w:lvl>
    <w:lvl w:ilvl="5" w:tplc="04090011" w:tentative="1">
      <w:start w:val="1"/>
      <w:numFmt w:val="bullet"/>
      <w:lvlText w:val=""/>
      <w:lvlJc w:val="left"/>
      <w:pPr>
        <w:tabs>
          <w:tab w:val="num" w:pos="2940"/>
        </w:tabs>
        <w:ind w:left="2940" w:hanging="420"/>
      </w:pPr>
      <w:rPr>
        <w:rFonts w:ascii="Wingdings" w:hAnsi="Wingdings" w:hint="default"/>
      </w:rPr>
    </w:lvl>
    <w:lvl w:ilvl="6" w:tplc="0409000F" w:tentative="1">
      <w:start w:val="1"/>
      <w:numFmt w:val="bullet"/>
      <w:lvlText w:val=""/>
      <w:lvlJc w:val="left"/>
      <w:pPr>
        <w:tabs>
          <w:tab w:val="num" w:pos="3360"/>
        </w:tabs>
        <w:ind w:left="3360" w:hanging="420"/>
      </w:pPr>
      <w:rPr>
        <w:rFonts w:ascii="Wingdings" w:hAnsi="Wingdings" w:hint="default"/>
      </w:rPr>
    </w:lvl>
    <w:lvl w:ilvl="7" w:tplc="04090017" w:tentative="1">
      <w:start w:val="1"/>
      <w:numFmt w:val="bullet"/>
      <w:lvlText w:val=""/>
      <w:lvlJc w:val="left"/>
      <w:pPr>
        <w:tabs>
          <w:tab w:val="num" w:pos="3780"/>
        </w:tabs>
        <w:ind w:left="3780" w:hanging="420"/>
      </w:pPr>
      <w:rPr>
        <w:rFonts w:ascii="Wingdings" w:hAnsi="Wingdings" w:hint="default"/>
      </w:rPr>
    </w:lvl>
    <w:lvl w:ilvl="8" w:tplc="04090011" w:tentative="1">
      <w:start w:val="1"/>
      <w:numFmt w:val="bullet"/>
      <w:lvlText w:val=""/>
      <w:lvlJc w:val="left"/>
      <w:pPr>
        <w:tabs>
          <w:tab w:val="num" w:pos="4200"/>
        </w:tabs>
        <w:ind w:left="4200" w:hanging="420"/>
      </w:pPr>
      <w:rPr>
        <w:rFonts w:ascii="Wingdings" w:hAnsi="Wingdings" w:hint="default"/>
      </w:rPr>
    </w:lvl>
  </w:abstractNum>
  <w:abstractNum w:abstractNumId="33">
    <w:nsid w:val="35495E4D"/>
    <w:multiLevelType w:val="hybridMultilevel"/>
    <w:tmpl w:val="00A4E07A"/>
    <w:styleLink w:val="MyList2111"/>
    <w:lvl w:ilvl="0" w:tplc="5136039A">
      <w:start w:val="1"/>
      <w:numFmt w:val="lowerRoman"/>
      <w:lvlText w:val="(%1)"/>
      <w:lvlJc w:val="left"/>
      <w:pPr>
        <w:ind w:left="2029" w:hanging="360"/>
      </w:pPr>
      <w:rPr>
        <w:rFonts w:hint="default"/>
      </w:rPr>
    </w:lvl>
    <w:lvl w:ilvl="1" w:tplc="08090019" w:tentative="1">
      <w:start w:val="1"/>
      <w:numFmt w:val="lowerLetter"/>
      <w:lvlText w:val="%2."/>
      <w:lvlJc w:val="left"/>
      <w:pPr>
        <w:ind w:left="2749" w:hanging="360"/>
      </w:pPr>
    </w:lvl>
    <w:lvl w:ilvl="2" w:tplc="0809001B" w:tentative="1">
      <w:start w:val="1"/>
      <w:numFmt w:val="lowerRoman"/>
      <w:lvlText w:val="%3."/>
      <w:lvlJc w:val="right"/>
      <w:pPr>
        <w:ind w:left="3469" w:hanging="180"/>
      </w:pPr>
    </w:lvl>
    <w:lvl w:ilvl="3" w:tplc="0809000F" w:tentative="1">
      <w:start w:val="1"/>
      <w:numFmt w:val="decimal"/>
      <w:lvlText w:val="%4."/>
      <w:lvlJc w:val="left"/>
      <w:pPr>
        <w:ind w:left="4189" w:hanging="360"/>
      </w:pPr>
    </w:lvl>
    <w:lvl w:ilvl="4" w:tplc="08090019" w:tentative="1">
      <w:start w:val="1"/>
      <w:numFmt w:val="lowerLetter"/>
      <w:lvlText w:val="%5."/>
      <w:lvlJc w:val="left"/>
      <w:pPr>
        <w:ind w:left="4909" w:hanging="360"/>
      </w:pPr>
    </w:lvl>
    <w:lvl w:ilvl="5" w:tplc="0809001B" w:tentative="1">
      <w:start w:val="1"/>
      <w:numFmt w:val="lowerRoman"/>
      <w:lvlText w:val="%6."/>
      <w:lvlJc w:val="right"/>
      <w:pPr>
        <w:ind w:left="5629" w:hanging="180"/>
      </w:pPr>
    </w:lvl>
    <w:lvl w:ilvl="6" w:tplc="0809000F" w:tentative="1">
      <w:start w:val="1"/>
      <w:numFmt w:val="decimal"/>
      <w:lvlText w:val="%7."/>
      <w:lvlJc w:val="left"/>
      <w:pPr>
        <w:ind w:left="6349" w:hanging="360"/>
      </w:pPr>
    </w:lvl>
    <w:lvl w:ilvl="7" w:tplc="08090019" w:tentative="1">
      <w:start w:val="1"/>
      <w:numFmt w:val="lowerLetter"/>
      <w:lvlText w:val="%8."/>
      <w:lvlJc w:val="left"/>
      <w:pPr>
        <w:ind w:left="7069" w:hanging="360"/>
      </w:pPr>
    </w:lvl>
    <w:lvl w:ilvl="8" w:tplc="0809001B" w:tentative="1">
      <w:start w:val="1"/>
      <w:numFmt w:val="lowerRoman"/>
      <w:lvlText w:val="%9."/>
      <w:lvlJc w:val="right"/>
      <w:pPr>
        <w:ind w:left="7789" w:hanging="180"/>
      </w:pPr>
    </w:lvl>
  </w:abstractNum>
  <w:abstractNum w:abstractNumId="34">
    <w:nsid w:val="367F67AD"/>
    <w:multiLevelType w:val="hybridMultilevel"/>
    <w:tmpl w:val="551438D4"/>
    <w:lvl w:ilvl="0" w:tplc="D5F0EC5E">
      <w:start w:val="1"/>
      <w:numFmt w:val="lowerLetter"/>
      <w:pStyle w:val="than2"/>
      <w:lvlText w:val="%1)"/>
      <w:lvlJc w:val="left"/>
      <w:pPr>
        <w:tabs>
          <w:tab w:val="num" w:pos="1418"/>
        </w:tabs>
        <w:ind w:left="1418" w:hanging="341"/>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3A2C778F"/>
    <w:multiLevelType w:val="hybridMultilevel"/>
    <w:tmpl w:val="2A6CFBEE"/>
    <w:styleLink w:val="Style4252"/>
    <w:lvl w:ilvl="0" w:tplc="8384E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ACB38BE"/>
    <w:multiLevelType w:val="hybridMultilevel"/>
    <w:tmpl w:val="C0FC01A2"/>
    <w:lvl w:ilvl="0" w:tplc="FF002C3A">
      <w:start w:val="1"/>
      <w:numFmt w:val="bullet"/>
      <w:pStyle w:val="muc5"/>
      <w:lvlText w:val=""/>
      <w:lvlJc w:val="left"/>
      <w:pPr>
        <w:tabs>
          <w:tab w:val="num" w:pos="2934"/>
        </w:tabs>
        <w:ind w:left="2934" w:hanging="360"/>
      </w:pPr>
      <w:rPr>
        <w:rFonts w:ascii="Wingdings" w:hAnsi="Wingdings" w:hint="default"/>
        <w:sz w:val="20"/>
      </w:rPr>
    </w:lvl>
    <w:lvl w:ilvl="1" w:tplc="132274EE">
      <w:start w:val="3"/>
      <w:numFmt w:val="bullet"/>
      <w:lvlText w:val="-"/>
      <w:lvlJc w:val="left"/>
      <w:pPr>
        <w:tabs>
          <w:tab w:val="num" w:pos="2007"/>
        </w:tabs>
        <w:ind w:left="2007" w:hanging="360"/>
      </w:pPr>
      <w:rPr>
        <w:rFonts w:ascii="Times New Roman" w:eastAsia="Times New Roman" w:hAnsi="Times New Roman" w:cs="Times New Roman"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Times New Roman"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Times New Roman"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37">
    <w:nsid w:val="3D953CF6"/>
    <w:multiLevelType w:val="multilevel"/>
    <w:tmpl w:val="8E7CD0EE"/>
    <w:styleLink w:val="DanhMuchBang4311"/>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4"/>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8">
    <w:nsid w:val="3E37074A"/>
    <w:multiLevelType w:val="multilevel"/>
    <w:tmpl w:val="14F8B0F2"/>
    <w:styleLink w:val="Style723"/>
    <w:lvl w:ilvl="0">
      <w:start w:val="1"/>
      <w:numFmt w:val="decimal"/>
      <w:lvlText w:val="%1)"/>
      <w:lvlJc w:val="left"/>
      <w:pPr>
        <w:ind w:left="360" w:hanging="360"/>
      </w:pPr>
    </w:lvl>
    <w:lvl w:ilvl="1">
      <w:start w:val="1"/>
      <w:numFmt w:val="lowerLetter"/>
      <w:lvlText w:val="%2)"/>
      <w:lvlJc w:val="left"/>
      <w:pPr>
        <w:ind w:left="340" w:hanging="56"/>
      </w:pPr>
    </w:lvl>
    <w:lvl w:ilvl="2">
      <w:start w:val="1"/>
      <w:numFmt w:val="upp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403E58FB"/>
    <w:multiLevelType w:val="multilevel"/>
    <w:tmpl w:val="0409001D"/>
    <w:styleLink w:val="Style5212"/>
    <w:lvl w:ilvl="0">
      <w:start w:val="1"/>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43AC61DF"/>
    <w:multiLevelType w:val="hybridMultilevel"/>
    <w:tmpl w:val="85F69BCC"/>
    <w:styleLink w:val="Style4412"/>
    <w:lvl w:ilvl="0" w:tplc="94DC4F82">
      <w:start w:val="6"/>
      <w:numFmt w:val="lowerLetter"/>
      <w:lvlText w:val="%1."/>
      <w:lvlJc w:val="left"/>
      <w:pPr>
        <w:ind w:left="1364" w:hanging="360"/>
      </w:pPr>
    </w:lvl>
    <w:lvl w:ilvl="1" w:tplc="08090019">
      <w:start w:val="1"/>
      <w:numFmt w:val="lowerLetter"/>
      <w:lvlText w:val="%2."/>
      <w:lvlJc w:val="left"/>
      <w:pPr>
        <w:ind w:left="2084" w:hanging="360"/>
      </w:pPr>
    </w:lvl>
    <w:lvl w:ilvl="2" w:tplc="0809001B">
      <w:start w:val="1"/>
      <w:numFmt w:val="lowerRoman"/>
      <w:lvlText w:val="%3."/>
      <w:lvlJc w:val="right"/>
      <w:pPr>
        <w:ind w:left="2804" w:hanging="180"/>
      </w:pPr>
    </w:lvl>
    <w:lvl w:ilvl="3" w:tplc="0809000F">
      <w:start w:val="1"/>
      <w:numFmt w:val="decimal"/>
      <w:lvlText w:val="%4."/>
      <w:lvlJc w:val="left"/>
      <w:pPr>
        <w:ind w:left="3524" w:hanging="360"/>
      </w:pPr>
    </w:lvl>
    <w:lvl w:ilvl="4" w:tplc="08090019">
      <w:start w:val="1"/>
      <w:numFmt w:val="lowerLetter"/>
      <w:lvlText w:val="%5."/>
      <w:lvlJc w:val="left"/>
      <w:pPr>
        <w:ind w:left="4244" w:hanging="360"/>
      </w:pPr>
    </w:lvl>
    <w:lvl w:ilvl="5" w:tplc="0809001B">
      <w:start w:val="1"/>
      <w:numFmt w:val="lowerRoman"/>
      <w:lvlText w:val="%6."/>
      <w:lvlJc w:val="right"/>
      <w:pPr>
        <w:ind w:left="4964" w:hanging="180"/>
      </w:pPr>
    </w:lvl>
    <w:lvl w:ilvl="6" w:tplc="0809000F">
      <w:start w:val="1"/>
      <w:numFmt w:val="decimal"/>
      <w:lvlText w:val="%7."/>
      <w:lvlJc w:val="left"/>
      <w:pPr>
        <w:ind w:left="5684" w:hanging="360"/>
      </w:pPr>
    </w:lvl>
    <w:lvl w:ilvl="7" w:tplc="08090019">
      <w:start w:val="1"/>
      <w:numFmt w:val="lowerLetter"/>
      <w:lvlText w:val="%8."/>
      <w:lvlJc w:val="left"/>
      <w:pPr>
        <w:ind w:left="6404" w:hanging="360"/>
      </w:pPr>
    </w:lvl>
    <w:lvl w:ilvl="8" w:tplc="0809001B">
      <w:start w:val="1"/>
      <w:numFmt w:val="lowerRoman"/>
      <w:lvlText w:val="%9."/>
      <w:lvlJc w:val="right"/>
      <w:pPr>
        <w:ind w:left="7124" w:hanging="180"/>
      </w:pPr>
    </w:lvl>
  </w:abstractNum>
  <w:abstractNum w:abstractNumId="41">
    <w:nsid w:val="47A37599"/>
    <w:multiLevelType w:val="hybridMultilevel"/>
    <w:tmpl w:val="49EAEA2C"/>
    <w:styleLink w:val="Style41711"/>
    <w:lvl w:ilvl="0" w:tplc="6226E3D0">
      <w:start w:val="1"/>
      <w:numFmt w:val="decimal"/>
      <w:lvlText w:val="%1."/>
      <w:lvlJc w:val="left"/>
      <w:pPr>
        <w:ind w:left="1211" w:hanging="360"/>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42">
    <w:nsid w:val="4EF01610"/>
    <w:multiLevelType w:val="multilevel"/>
    <w:tmpl w:val="0409001D"/>
    <w:styleLink w:val="Bng312"/>
    <w:lvl w:ilvl="0">
      <w:start w:val="1"/>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51113400"/>
    <w:multiLevelType w:val="hybridMultilevel"/>
    <w:tmpl w:val="FD1222A8"/>
    <w:styleLink w:val="DanhMuchBang72"/>
    <w:lvl w:ilvl="0" w:tplc="2F66A77C">
      <w:start w:val="1"/>
      <w:numFmt w:val="iroha"/>
      <w:lvlText w:val="%1)"/>
      <w:lvlJc w:val="left"/>
      <w:pPr>
        <w:tabs>
          <w:tab w:val="num" w:pos="1069"/>
        </w:tabs>
        <w:ind w:left="993" w:hanging="284"/>
      </w:pPr>
      <w:rPr>
        <w:rFonts w:ascii="Times New Roman" w:eastAsia="MS PMincho" w:hAnsi="Times New Roman" w:hint="default"/>
        <w:b w:val="0"/>
        <w:i w:val="0"/>
        <w:sz w:val="21"/>
      </w:rPr>
    </w:lvl>
    <w:lvl w:ilvl="1" w:tplc="04090019">
      <w:start w:val="1"/>
      <w:numFmt w:val="decimal"/>
      <w:lvlText w:val="%2"/>
      <w:lvlJc w:val="left"/>
      <w:pPr>
        <w:tabs>
          <w:tab w:val="num" w:pos="780"/>
        </w:tabs>
        <w:ind w:left="780" w:hanging="360"/>
      </w:pPr>
      <w:rPr>
        <w:rFonts w:hint="eastAsia"/>
      </w:rPr>
    </w:lvl>
    <w:lvl w:ilvl="2" w:tplc="0409001B"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aiueoFullWidth"/>
      <w:lvlText w:val="(%5)"/>
      <w:lvlJc w:val="left"/>
      <w:pPr>
        <w:tabs>
          <w:tab w:val="num" w:pos="2100"/>
        </w:tabs>
        <w:ind w:left="2100" w:hanging="420"/>
      </w:pPr>
    </w:lvl>
    <w:lvl w:ilvl="5" w:tplc="0409001B"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aiueoFullWidth"/>
      <w:lvlText w:val="(%8)"/>
      <w:lvlJc w:val="left"/>
      <w:pPr>
        <w:tabs>
          <w:tab w:val="num" w:pos="3360"/>
        </w:tabs>
        <w:ind w:left="3360" w:hanging="420"/>
      </w:pPr>
    </w:lvl>
    <w:lvl w:ilvl="8" w:tplc="0409001B" w:tentative="1">
      <w:start w:val="1"/>
      <w:numFmt w:val="decimalEnclosedCircle"/>
      <w:lvlText w:val="%9"/>
      <w:lvlJc w:val="left"/>
      <w:pPr>
        <w:tabs>
          <w:tab w:val="num" w:pos="3780"/>
        </w:tabs>
        <w:ind w:left="3780" w:hanging="420"/>
      </w:pPr>
    </w:lvl>
  </w:abstractNum>
  <w:abstractNum w:abstractNumId="44">
    <w:nsid w:val="513F3304"/>
    <w:multiLevelType w:val="hybridMultilevel"/>
    <w:tmpl w:val="A2C297F8"/>
    <w:styleLink w:val="MyList3"/>
    <w:lvl w:ilvl="0" w:tplc="E6AC1664">
      <w:start w:val="3"/>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5">
    <w:nsid w:val="55282E87"/>
    <w:multiLevelType w:val="hybridMultilevel"/>
    <w:tmpl w:val="875C4ECA"/>
    <w:lvl w:ilvl="0" w:tplc="FC004AFC">
      <w:start w:val="1"/>
      <w:numFmt w:val="decimal"/>
      <w:pStyle w:val="m-2"/>
      <w:lvlText w:val="%1."/>
      <w:lvlJc w:val="left"/>
      <w:pPr>
        <w:tabs>
          <w:tab w:val="num" w:pos="927"/>
        </w:tabs>
        <w:ind w:left="927" w:hanging="360"/>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46">
    <w:nsid w:val="583669FD"/>
    <w:multiLevelType w:val="hybridMultilevel"/>
    <w:tmpl w:val="E19470CE"/>
    <w:styleLink w:val="Bng62"/>
    <w:lvl w:ilvl="0" w:tplc="E70417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B470DAB"/>
    <w:multiLevelType w:val="hybridMultilevel"/>
    <w:tmpl w:val="F89AEEC8"/>
    <w:styleLink w:val="Style41412"/>
    <w:lvl w:ilvl="0" w:tplc="5AF49E0A">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8">
    <w:nsid w:val="5D721F61"/>
    <w:multiLevelType w:val="hybridMultilevel"/>
    <w:tmpl w:val="C11C07A8"/>
    <w:styleLink w:val="Style2212"/>
    <w:lvl w:ilvl="0" w:tplc="0E181EF8">
      <w:start w:val="1"/>
      <w:numFmt w:val="decimal"/>
      <w:lvlText w:val="Hình %1:"/>
      <w:lvlJc w:val="left"/>
      <w:pPr>
        <w:tabs>
          <w:tab w:val="num" w:pos="0"/>
        </w:tabs>
      </w:pPr>
      <w:rPr>
        <w:rFonts w:ascii="Times New Roman" w:hAnsi="Times New Roman" w:cs="Times New Roman"/>
        <w:b w:val="0"/>
        <w:bCs w:val="0"/>
        <w:i w:val="0"/>
        <w:iCs w:val="0"/>
        <w:caps w:val="0"/>
        <w:smallCaps w:val="0"/>
        <w:strike w:val="0"/>
        <w:dstrike w:val="0"/>
        <w:vanish w:val="0"/>
        <w:spacing w:val="0"/>
        <w:kern w:val="0"/>
        <w:position w:val="0"/>
        <w:u w:val="none"/>
        <w:effect w:val="none"/>
        <w:vertAlign w:val="baseline"/>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49">
    <w:nsid w:val="5D95672D"/>
    <w:multiLevelType w:val="hybridMultilevel"/>
    <w:tmpl w:val="760C1BC2"/>
    <w:styleLink w:val="Style621"/>
    <w:lvl w:ilvl="0" w:tplc="FFFFFFFF">
      <w:start w:val="1"/>
      <w:numFmt w:val="upperRoman"/>
      <w:pStyle w:val="ListNumber5"/>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50">
    <w:nsid w:val="5DA00027"/>
    <w:multiLevelType w:val="multilevel"/>
    <w:tmpl w:val="441408F8"/>
    <w:styleLink w:val="DanhMuchBang6"/>
    <w:lvl w:ilvl="0">
      <w:start w:val="1"/>
      <w:numFmt w:val="decimal"/>
      <w:pStyle w:val="StyleHeading1TimesNewRoman"/>
      <w:suff w:val="space"/>
      <w:lvlText w:val="chương %1:   "/>
      <w:lvlJc w:val="left"/>
      <w:pPr>
        <w:ind w:left="1134" w:firstLine="0"/>
      </w:pPr>
      <w:rPr>
        <w:rFonts w:ascii="Times New Roman" w:hAnsi="Times New Roman" w:cs="Times New Roman" w:hint="default"/>
        <w:b/>
        <w:i w:val="0"/>
        <w:caps/>
        <w:sz w:val="28"/>
        <w:szCs w:val="28"/>
      </w:rPr>
    </w:lvl>
    <w:lvl w:ilvl="1">
      <w:start w:val="1"/>
      <w:numFmt w:val="decimal"/>
      <w:suff w:val="space"/>
      <w:lvlText w:val="Môc %2."/>
      <w:lvlJc w:val="left"/>
      <w:pPr>
        <w:ind w:left="1134" w:firstLine="0"/>
      </w:pPr>
      <w:rPr>
        <w:rFonts w:ascii=".VnArial" w:hAnsi=".VnArial" w:hint="default"/>
        <w:b/>
        <w:i w:val="0"/>
        <w:sz w:val="26"/>
        <w:szCs w:val="26"/>
      </w:rPr>
    </w:lvl>
    <w:lvl w:ilvl="2">
      <w:start w:val="1"/>
      <w:numFmt w:val="decimal"/>
      <w:lvlText w:val="%2.%3."/>
      <w:lvlJc w:val="left"/>
      <w:pPr>
        <w:tabs>
          <w:tab w:val="num" w:pos="1418"/>
        </w:tabs>
        <w:ind w:left="1134" w:firstLine="284"/>
      </w:pPr>
    </w:lvl>
    <w:lvl w:ilvl="3">
      <w:start w:val="1"/>
      <w:numFmt w:val="none"/>
      <w:suff w:val="nothing"/>
      <w:lvlText w:val=""/>
      <w:lvlJc w:val="left"/>
      <w:pPr>
        <w:ind w:left="1134" w:firstLine="0"/>
      </w:pPr>
    </w:lvl>
    <w:lvl w:ilvl="4">
      <w:start w:val="1"/>
      <w:numFmt w:val="none"/>
      <w:suff w:val="nothing"/>
      <w:lvlText w:val=""/>
      <w:lvlJc w:val="left"/>
      <w:pPr>
        <w:ind w:left="1134" w:firstLine="0"/>
      </w:pPr>
    </w:lvl>
    <w:lvl w:ilvl="5">
      <w:start w:val="1"/>
      <w:numFmt w:val="none"/>
      <w:suff w:val="nothing"/>
      <w:lvlText w:val=""/>
      <w:lvlJc w:val="left"/>
      <w:pPr>
        <w:ind w:left="1134" w:firstLine="0"/>
      </w:pPr>
    </w:lvl>
    <w:lvl w:ilvl="6">
      <w:start w:val="1"/>
      <w:numFmt w:val="none"/>
      <w:suff w:val="nothing"/>
      <w:lvlText w:val=""/>
      <w:lvlJc w:val="left"/>
      <w:pPr>
        <w:ind w:left="1134" w:firstLine="0"/>
      </w:pPr>
    </w:lvl>
    <w:lvl w:ilvl="7">
      <w:start w:val="1"/>
      <w:numFmt w:val="none"/>
      <w:suff w:val="nothing"/>
      <w:lvlText w:val=""/>
      <w:lvlJc w:val="left"/>
      <w:pPr>
        <w:ind w:left="1134" w:firstLine="0"/>
      </w:pPr>
    </w:lvl>
    <w:lvl w:ilvl="8">
      <w:start w:val="1"/>
      <w:numFmt w:val="none"/>
      <w:suff w:val="nothing"/>
      <w:lvlText w:val=""/>
      <w:lvlJc w:val="left"/>
      <w:pPr>
        <w:ind w:left="1134" w:firstLine="0"/>
      </w:pPr>
    </w:lvl>
  </w:abstractNum>
  <w:abstractNum w:abstractNumId="51">
    <w:nsid w:val="62186EC8"/>
    <w:multiLevelType w:val="hybridMultilevel"/>
    <w:tmpl w:val="DD92B3B0"/>
    <w:styleLink w:val="Style223"/>
    <w:lvl w:ilvl="0" w:tplc="2E26E118">
      <w:start w:val="3"/>
      <w:numFmt w:val="decimal"/>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52">
    <w:nsid w:val="65121CFD"/>
    <w:multiLevelType w:val="hybridMultilevel"/>
    <w:tmpl w:val="ACE43B5A"/>
    <w:styleLink w:val="Style4532"/>
    <w:lvl w:ilvl="0" w:tplc="5136039A">
      <w:start w:val="1"/>
      <w:numFmt w:val="lowerRoman"/>
      <w:lvlText w:val="(%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53">
    <w:nsid w:val="65A41C74"/>
    <w:multiLevelType w:val="hybridMultilevel"/>
    <w:tmpl w:val="FCD62FF2"/>
    <w:lvl w:ilvl="0" w:tplc="0E181EF8">
      <w:start w:val="1"/>
      <w:numFmt w:val="lowerLetter"/>
      <w:pStyle w:val="Heding5"/>
      <w:lvlText w:val="%1."/>
      <w:lvlJc w:val="left"/>
      <w:pPr>
        <w:ind w:left="2448" w:hanging="360"/>
      </w:pPr>
    </w:lvl>
    <w:lvl w:ilvl="1" w:tplc="04090003">
      <w:start w:val="1"/>
      <w:numFmt w:val="lowerLetter"/>
      <w:lvlText w:val="%2."/>
      <w:lvlJc w:val="left"/>
      <w:pPr>
        <w:ind w:left="3168" w:hanging="360"/>
      </w:pPr>
    </w:lvl>
    <w:lvl w:ilvl="2" w:tplc="04090005">
      <w:start w:val="1"/>
      <w:numFmt w:val="lowerRoman"/>
      <w:lvlText w:val="%3."/>
      <w:lvlJc w:val="right"/>
      <w:pPr>
        <w:ind w:left="3888" w:hanging="180"/>
      </w:pPr>
    </w:lvl>
    <w:lvl w:ilvl="3" w:tplc="04090001">
      <w:start w:val="1"/>
      <w:numFmt w:val="decimal"/>
      <w:lvlText w:val="%4."/>
      <w:lvlJc w:val="left"/>
      <w:pPr>
        <w:ind w:left="4608" w:hanging="360"/>
      </w:pPr>
    </w:lvl>
    <w:lvl w:ilvl="4" w:tplc="04090003">
      <w:start w:val="1"/>
      <w:numFmt w:val="lowerLetter"/>
      <w:lvlText w:val="%5."/>
      <w:lvlJc w:val="left"/>
      <w:pPr>
        <w:ind w:left="5328" w:hanging="360"/>
      </w:pPr>
    </w:lvl>
    <w:lvl w:ilvl="5" w:tplc="04090005">
      <w:start w:val="1"/>
      <w:numFmt w:val="lowerRoman"/>
      <w:lvlText w:val="%6."/>
      <w:lvlJc w:val="right"/>
      <w:pPr>
        <w:ind w:left="6048" w:hanging="180"/>
      </w:pPr>
    </w:lvl>
    <w:lvl w:ilvl="6" w:tplc="04090001">
      <w:start w:val="1"/>
      <w:numFmt w:val="decimal"/>
      <w:lvlText w:val="%7."/>
      <w:lvlJc w:val="left"/>
      <w:pPr>
        <w:ind w:left="6768" w:hanging="360"/>
      </w:pPr>
    </w:lvl>
    <w:lvl w:ilvl="7" w:tplc="04090003">
      <w:start w:val="1"/>
      <w:numFmt w:val="lowerLetter"/>
      <w:lvlText w:val="%8."/>
      <w:lvlJc w:val="left"/>
      <w:pPr>
        <w:ind w:left="7488" w:hanging="360"/>
      </w:pPr>
    </w:lvl>
    <w:lvl w:ilvl="8" w:tplc="04090005">
      <w:start w:val="1"/>
      <w:numFmt w:val="lowerRoman"/>
      <w:lvlText w:val="%9."/>
      <w:lvlJc w:val="right"/>
      <w:pPr>
        <w:ind w:left="8208" w:hanging="180"/>
      </w:pPr>
    </w:lvl>
  </w:abstractNum>
  <w:abstractNum w:abstractNumId="54">
    <w:nsid w:val="68B355CB"/>
    <w:multiLevelType w:val="multilevel"/>
    <w:tmpl w:val="0409001D"/>
    <w:styleLink w:val="Style454"/>
    <w:lvl w:ilvl="0">
      <w:start w:val="1"/>
      <w:numFmt w:val="bullet"/>
      <w:lvlText w:val="-"/>
      <w:lvlJc w:val="left"/>
      <w:pPr>
        <w:tabs>
          <w:tab w:val="num" w:pos="540"/>
        </w:tabs>
        <w:ind w:left="54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nsid w:val="6AD52C60"/>
    <w:multiLevelType w:val="hybridMultilevel"/>
    <w:tmpl w:val="D49CF000"/>
    <w:styleLink w:val="Bng432"/>
    <w:lvl w:ilvl="0" w:tplc="D08E90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E38358E"/>
    <w:multiLevelType w:val="hybridMultilevel"/>
    <w:tmpl w:val="D43217CE"/>
    <w:styleLink w:val="Style413111"/>
    <w:lvl w:ilvl="0" w:tplc="B1325D32">
      <w:start w:val="1"/>
      <w:numFmt w:val="decimal"/>
      <w:lvlText w:val="(%1)"/>
      <w:lvlJc w:val="left"/>
      <w:pPr>
        <w:ind w:left="591" w:hanging="360"/>
      </w:pPr>
    </w:lvl>
    <w:lvl w:ilvl="1" w:tplc="04090019">
      <w:start w:val="1"/>
      <w:numFmt w:val="lowerLetter"/>
      <w:lvlText w:val="%2."/>
      <w:lvlJc w:val="left"/>
      <w:pPr>
        <w:ind w:left="1311" w:hanging="360"/>
      </w:pPr>
    </w:lvl>
    <w:lvl w:ilvl="2" w:tplc="0409001B">
      <w:start w:val="1"/>
      <w:numFmt w:val="lowerRoman"/>
      <w:lvlText w:val="%3."/>
      <w:lvlJc w:val="right"/>
      <w:pPr>
        <w:ind w:left="2031" w:hanging="180"/>
      </w:pPr>
    </w:lvl>
    <w:lvl w:ilvl="3" w:tplc="0409000F">
      <w:start w:val="1"/>
      <w:numFmt w:val="decimal"/>
      <w:lvlText w:val="%4."/>
      <w:lvlJc w:val="left"/>
      <w:pPr>
        <w:ind w:left="2751" w:hanging="360"/>
      </w:pPr>
    </w:lvl>
    <w:lvl w:ilvl="4" w:tplc="04090019">
      <w:start w:val="1"/>
      <w:numFmt w:val="lowerLetter"/>
      <w:lvlText w:val="%5."/>
      <w:lvlJc w:val="left"/>
      <w:pPr>
        <w:ind w:left="3471" w:hanging="360"/>
      </w:pPr>
    </w:lvl>
    <w:lvl w:ilvl="5" w:tplc="0409001B">
      <w:start w:val="1"/>
      <w:numFmt w:val="lowerRoman"/>
      <w:lvlText w:val="%6."/>
      <w:lvlJc w:val="right"/>
      <w:pPr>
        <w:ind w:left="4191" w:hanging="180"/>
      </w:pPr>
    </w:lvl>
    <w:lvl w:ilvl="6" w:tplc="0409000F">
      <w:start w:val="1"/>
      <w:numFmt w:val="decimal"/>
      <w:lvlText w:val="%7."/>
      <w:lvlJc w:val="left"/>
      <w:pPr>
        <w:ind w:left="4911" w:hanging="360"/>
      </w:pPr>
    </w:lvl>
    <w:lvl w:ilvl="7" w:tplc="04090019">
      <w:start w:val="1"/>
      <w:numFmt w:val="lowerLetter"/>
      <w:lvlText w:val="%8."/>
      <w:lvlJc w:val="left"/>
      <w:pPr>
        <w:ind w:left="5631" w:hanging="360"/>
      </w:pPr>
    </w:lvl>
    <w:lvl w:ilvl="8" w:tplc="0409001B">
      <w:start w:val="1"/>
      <w:numFmt w:val="lowerRoman"/>
      <w:lvlText w:val="%9."/>
      <w:lvlJc w:val="right"/>
      <w:pPr>
        <w:ind w:left="6351" w:hanging="180"/>
      </w:pPr>
    </w:lvl>
  </w:abstractNum>
  <w:abstractNum w:abstractNumId="57">
    <w:nsid w:val="6EFF6980"/>
    <w:multiLevelType w:val="hybridMultilevel"/>
    <w:tmpl w:val="708C124E"/>
    <w:styleLink w:val="Style45211"/>
    <w:lvl w:ilvl="0" w:tplc="0409000D">
      <w:start w:val="1"/>
      <w:numFmt w:val="bullet"/>
      <w:lvlText w:val=""/>
      <w:lvlJc w:val="left"/>
      <w:pPr>
        <w:ind w:left="1429" w:hanging="360"/>
      </w:pPr>
      <w:rPr>
        <w:rFonts w:ascii="Wingdings" w:hAnsi="Wingdings" w:hint="default"/>
        <w:color w:val="000000"/>
        <w:sz w:val="22"/>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58">
    <w:nsid w:val="6FC100DD"/>
    <w:multiLevelType w:val="multilevel"/>
    <w:tmpl w:val="0409001D"/>
    <w:styleLink w:val="DanhMuchBang3111"/>
    <w:lvl w:ilvl="0">
      <w:start w:val="1"/>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762E0F27"/>
    <w:multiLevelType w:val="hybridMultilevel"/>
    <w:tmpl w:val="84869136"/>
    <w:styleLink w:val="Style48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767A6D41"/>
    <w:multiLevelType w:val="singleLevel"/>
    <w:tmpl w:val="E488C486"/>
    <w:styleLink w:val="Style7212"/>
    <w:lvl w:ilvl="0">
      <w:start w:val="1"/>
      <w:numFmt w:val="bullet"/>
      <w:lvlText w:val=""/>
      <w:lvlJc w:val="left"/>
      <w:pPr>
        <w:tabs>
          <w:tab w:val="num" w:pos="1494"/>
        </w:tabs>
        <w:ind w:firstLine="1134"/>
      </w:pPr>
      <w:rPr>
        <w:rFonts w:ascii="Symbol" w:hAnsi="Symbol" w:hint="default"/>
      </w:rPr>
    </w:lvl>
  </w:abstractNum>
  <w:abstractNum w:abstractNumId="61">
    <w:nsid w:val="77944D73"/>
    <w:multiLevelType w:val="hybridMultilevel"/>
    <w:tmpl w:val="A4B66522"/>
    <w:styleLink w:val="DanhMuchBang312"/>
    <w:lvl w:ilvl="0" w:tplc="4B405FF4">
      <w:start w:val="1"/>
      <w:numFmt w:val="bullet"/>
      <w:lvlText w:val="・"/>
      <w:lvlJc w:val="left"/>
      <w:pPr>
        <w:tabs>
          <w:tab w:val="num" w:pos="1077"/>
        </w:tabs>
        <w:ind w:left="1077" w:hanging="368"/>
      </w:pPr>
      <w:rPr>
        <w:rFonts w:ascii="MS Mincho" w:eastAsia="MS Mincho" w:hAnsi="Times New Roman" w:cs="Times New Roman" w:hint="eastAsia"/>
      </w:rPr>
    </w:lvl>
    <w:lvl w:ilvl="1" w:tplc="671E80CA">
      <w:start w:val="1"/>
      <w:numFmt w:val="decimal"/>
      <w:lvlText w:val="(%2)"/>
      <w:lvlJc w:val="left"/>
      <w:pPr>
        <w:tabs>
          <w:tab w:val="num" w:pos="1069"/>
        </w:tabs>
        <w:ind w:left="1069" w:hanging="360"/>
      </w:pPr>
      <w:rPr>
        <w:rFonts w:hint="default"/>
        <w:b/>
        <w:i w:val="0"/>
        <w:sz w:val="21"/>
      </w:rPr>
    </w:lvl>
    <w:lvl w:ilvl="2" w:tplc="349CA88E">
      <w:numFmt w:val="bullet"/>
      <w:lvlText w:val="●"/>
      <w:lvlJc w:val="left"/>
      <w:pPr>
        <w:tabs>
          <w:tab w:val="num" w:pos="1200"/>
        </w:tabs>
        <w:ind w:left="1200" w:hanging="360"/>
      </w:pPr>
      <w:rPr>
        <w:rFonts w:ascii="MS PGothic" w:eastAsia="MS PGothic" w:hAnsi="MS PGothic" w:cs="Times New Roman" w:hint="eastAsia"/>
      </w:rPr>
    </w:lvl>
    <w:lvl w:ilvl="3" w:tplc="C74AF276">
      <w:start w:val="1"/>
      <w:numFmt w:val="decimal"/>
      <w:lvlText w:val="%4)"/>
      <w:lvlJc w:val="left"/>
      <w:pPr>
        <w:tabs>
          <w:tab w:val="num" w:pos="1620"/>
        </w:tabs>
        <w:ind w:left="1620" w:hanging="360"/>
      </w:pPr>
      <w:rPr>
        <w:rFonts w:hint="default"/>
      </w:rPr>
    </w:lvl>
    <w:lvl w:ilvl="4" w:tplc="6054E38C" w:tentative="1">
      <w:start w:val="1"/>
      <w:numFmt w:val="aiueoFullWidth"/>
      <w:lvlText w:val="(%5)"/>
      <w:lvlJc w:val="left"/>
      <w:pPr>
        <w:tabs>
          <w:tab w:val="num" w:pos="2100"/>
        </w:tabs>
        <w:ind w:left="2100" w:hanging="420"/>
      </w:pPr>
    </w:lvl>
    <w:lvl w:ilvl="5" w:tplc="2EDE7256" w:tentative="1">
      <w:start w:val="1"/>
      <w:numFmt w:val="decimalEnclosedCircle"/>
      <w:lvlText w:val="%6"/>
      <w:lvlJc w:val="left"/>
      <w:pPr>
        <w:tabs>
          <w:tab w:val="num" w:pos="2520"/>
        </w:tabs>
        <w:ind w:left="2520" w:hanging="420"/>
      </w:pPr>
    </w:lvl>
    <w:lvl w:ilvl="6" w:tplc="D1FEAF1A" w:tentative="1">
      <w:start w:val="1"/>
      <w:numFmt w:val="decimal"/>
      <w:lvlText w:val="%7."/>
      <w:lvlJc w:val="left"/>
      <w:pPr>
        <w:tabs>
          <w:tab w:val="num" w:pos="2940"/>
        </w:tabs>
        <w:ind w:left="2940" w:hanging="420"/>
      </w:pPr>
    </w:lvl>
    <w:lvl w:ilvl="7" w:tplc="16DA2688" w:tentative="1">
      <w:start w:val="1"/>
      <w:numFmt w:val="aiueoFullWidth"/>
      <w:lvlText w:val="(%8)"/>
      <w:lvlJc w:val="left"/>
      <w:pPr>
        <w:tabs>
          <w:tab w:val="num" w:pos="3360"/>
        </w:tabs>
        <w:ind w:left="3360" w:hanging="420"/>
      </w:pPr>
    </w:lvl>
    <w:lvl w:ilvl="8" w:tplc="BB9256CE" w:tentative="1">
      <w:start w:val="1"/>
      <w:numFmt w:val="decimalEnclosedCircle"/>
      <w:lvlText w:val="%9"/>
      <w:lvlJc w:val="left"/>
      <w:pPr>
        <w:tabs>
          <w:tab w:val="num" w:pos="3780"/>
        </w:tabs>
        <w:ind w:left="3780" w:hanging="420"/>
      </w:pPr>
    </w:lvl>
  </w:abstractNum>
  <w:abstractNum w:abstractNumId="62">
    <w:nsid w:val="7CBD423A"/>
    <w:multiLevelType w:val="hybridMultilevel"/>
    <w:tmpl w:val="5790C926"/>
    <w:styleLink w:val="Style4521"/>
    <w:lvl w:ilvl="0" w:tplc="5442FC8E">
      <w:start w:val="1"/>
      <w:numFmt w:val="bullet"/>
      <w:lvlText w:val="-"/>
      <w:lvlJc w:val="left"/>
      <w:pPr>
        <w:ind w:left="2629" w:hanging="360"/>
      </w:pPr>
      <w:rPr>
        <w:rFonts w:ascii="Times New Roman" w:hAnsi="Times New Roman" w:cs="Times New Roman" w:hint="default"/>
        <w:b/>
        <w:i w:val="0"/>
        <w:sz w:val="27"/>
      </w:rPr>
    </w:lvl>
    <w:lvl w:ilvl="1" w:tplc="2376A9A8" w:tentative="1">
      <w:start w:val="1"/>
      <w:numFmt w:val="bullet"/>
      <w:lvlText w:val="o"/>
      <w:lvlJc w:val="left"/>
      <w:pPr>
        <w:ind w:left="3349" w:hanging="360"/>
      </w:pPr>
      <w:rPr>
        <w:rFonts w:ascii="Courier New" w:hAnsi="Courier New" w:cs="Courier New" w:hint="default"/>
      </w:rPr>
    </w:lvl>
    <w:lvl w:ilvl="2" w:tplc="0644A99E">
      <w:start w:val="1"/>
      <w:numFmt w:val="bullet"/>
      <w:lvlText w:val=""/>
      <w:lvlJc w:val="left"/>
      <w:pPr>
        <w:ind w:left="4069" w:hanging="360"/>
      </w:pPr>
      <w:rPr>
        <w:rFonts w:ascii="Wingdings" w:hAnsi="Wingdings" w:hint="default"/>
      </w:rPr>
    </w:lvl>
    <w:lvl w:ilvl="3" w:tplc="8FC271EA">
      <w:start w:val="1"/>
      <w:numFmt w:val="bullet"/>
      <w:lvlText w:val=""/>
      <w:lvlJc w:val="left"/>
      <w:pPr>
        <w:ind w:left="4789" w:hanging="360"/>
      </w:pPr>
      <w:rPr>
        <w:rFonts w:ascii="Symbol" w:hAnsi="Symbol" w:hint="default"/>
      </w:rPr>
    </w:lvl>
    <w:lvl w:ilvl="4" w:tplc="A4D07252" w:tentative="1">
      <w:start w:val="1"/>
      <w:numFmt w:val="bullet"/>
      <w:lvlText w:val="o"/>
      <w:lvlJc w:val="left"/>
      <w:pPr>
        <w:ind w:left="5509" w:hanging="360"/>
      </w:pPr>
      <w:rPr>
        <w:rFonts w:ascii="Courier New" w:hAnsi="Courier New" w:cs="Courier New" w:hint="default"/>
      </w:rPr>
    </w:lvl>
    <w:lvl w:ilvl="5" w:tplc="125237B2" w:tentative="1">
      <w:start w:val="1"/>
      <w:numFmt w:val="bullet"/>
      <w:lvlText w:val=""/>
      <w:lvlJc w:val="left"/>
      <w:pPr>
        <w:ind w:left="6229" w:hanging="360"/>
      </w:pPr>
      <w:rPr>
        <w:rFonts w:ascii="Wingdings" w:hAnsi="Wingdings" w:hint="default"/>
      </w:rPr>
    </w:lvl>
    <w:lvl w:ilvl="6" w:tplc="08785482" w:tentative="1">
      <w:start w:val="1"/>
      <w:numFmt w:val="bullet"/>
      <w:lvlText w:val=""/>
      <w:lvlJc w:val="left"/>
      <w:pPr>
        <w:ind w:left="6949" w:hanging="360"/>
      </w:pPr>
      <w:rPr>
        <w:rFonts w:ascii="Symbol" w:hAnsi="Symbol" w:hint="default"/>
      </w:rPr>
    </w:lvl>
    <w:lvl w:ilvl="7" w:tplc="6ED0C336" w:tentative="1">
      <w:start w:val="1"/>
      <w:numFmt w:val="bullet"/>
      <w:lvlText w:val="o"/>
      <w:lvlJc w:val="left"/>
      <w:pPr>
        <w:ind w:left="7669" w:hanging="360"/>
      </w:pPr>
      <w:rPr>
        <w:rFonts w:ascii="Courier New" w:hAnsi="Courier New" w:cs="Courier New" w:hint="default"/>
      </w:rPr>
    </w:lvl>
    <w:lvl w:ilvl="8" w:tplc="639E3C08" w:tentative="1">
      <w:start w:val="1"/>
      <w:numFmt w:val="bullet"/>
      <w:lvlText w:val=""/>
      <w:lvlJc w:val="left"/>
      <w:pPr>
        <w:ind w:left="8389" w:hanging="360"/>
      </w:pPr>
      <w:rPr>
        <w:rFonts w:ascii="Wingdings" w:hAnsi="Wingdings" w:hint="default"/>
      </w:rPr>
    </w:lvl>
  </w:abstractNum>
  <w:abstractNum w:abstractNumId="63">
    <w:nsid w:val="7CDB37FA"/>
    <w:multiLevelType w:val="multilevel"/>
    <w:tmpl w:val="24C4CFE0"/>
    <w:styleLink w:val="Style4171"/>
    <w:lvl w:ilvl="0">
      <w:start w:val="1"/>
      <w:numFmt w:val="decimal"/>
      <w:lvlText w:val="%1."/>
      <w:lvlJc w:val="left"/>
      <w:pPr>
        <w:ind w:left="5889" w:hanging="360"/>
      </w:pPr>
      <w:rPr>
        <w:i w:val="0"/>
      </w:rPr>
    </w:lvl>
    <w:lvl w:ilvl="1">
      <w:start w:val="1"/>
      <w:numFmt w:val="decimal"/>
      <w:isLgl/>
      <w:lvlText w:val="%1.%2."/>
      <w:lvlJc w:val="left"/>
      <w:pPr>
        <w:ind w:left="1488"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4">
    <w:nsid w:val="7E821D2B"/>
    <w:multiLevelType w:val="hybridMultilevel"/>
    <w:tmpl w:val="7EB8CD46"/>
    <w:styleLink w:val="Style4172"/>
    <w:lvl w:ilvl="0" w:tplc="32623168">
      <w:start w:val="1"/>
      <w:numFmt w:val="bullet"/>
      <w:lvlText w:val="+"/>
      <w:lvlJc w:val="left"/>
      <w:pPr>
        <w:tabs>
          <w:tab w:val="num" w:pos="7174"/>
        </w:tabs>
        <w:ind w:left="7174" w:hanging="227"/>
      </w:pPr>
      <w:rPr>
        <w:rFonts w:ascii=".VnTime" w:hAnsi=".VnTime" w:hint="default"/>
        <w:b w:val="0"/>
        <w:i w:val="0"/>
        <w:sz w:val="26"/>
        <w:szCs w:val="26"/>
      </w:rPr>
    </w:lvl>
    <w:lvl w:ilvl="1" w:tplc="B404AB1E">
      <w:start w:val="1"/>
      <w:numFmt w:val="bullet"/>
      <w:lvlText w:val="o"/>
      <w:lvlJc w:val="left"/>
      <w:pPr>
        <w:tabs>
          <w:tab w:val="num" w:pos="8717"/>
        </w:tabs>
        <w:ind w:left="8717" w:hanging="360"/>
      </w:pPr>
      <w:rPr>
        <w:rFonts w:ascii="Courier New" w:hAnsi="Courier New" w:cs="Courier New" w:hint="default"/>
      </w:rPr>
    </w:lvl>
    <w:lvl w:ilvl="2" w:tplc="53D8D6C4">
      <w:start w:val="1"/>
      <w:numFmt w:val="bullet"/>
      <w:lvlText w:val=""/>
      <w:lvlJc w:val="left"/>
      <w:pPr>
        <w:tabs>
          <w:tab w:val="num" w:pos="9437"/>
        </w:tabs>
        <w:ind w:left="9437" w:hanging="360"/>
      </w:pPr>
      <w:rPr>
        <w:rFonts w:ascii="Wingdings" w:hAnsi="Wingdings" w:hint="default"/>
      </w:rPr>
    </w:lvl>
    <w:lvl w:ilvl="3" w:tplc="D4D80C56">
      <w:start w:val="1"/>
      <w:numFmt w:val="bullet"/>
      <w:lvlText w:val=""/>
      <w:lvlJc w:val="left"/>
      <w:pPr>
        <w:tabs>
          <w:tab w:val="num" w:pos="10157"/>
        </w:tabs>
        <w:ind w:left="10157" w:hanging="360"/>
      </w:pPr>
      <w:rPr>
        <w:rFonts w:ascii="Symbol" w:hAnsi="Symbol" w:hint="default"/>
      </w:rPr>
    </w:lvl>
    <w:lvl w:ilvl="4" w:tplc="BAD61374">
      <w:start w:val="1"/>
      <w:numFmt w:val="bullet"/>
      <w:lvlText w:val="o"/>
      <w:lvlJc w:val="left"/>
      <w:pPr>
        <w:tabs>
          <w:tab w:val="num" w:pos="10877"/>
        </w:tabs>
        <w:ind w:left="10877" w:hanging="360"/>
      </w:pPr>
      <w:rPr>
        <w:rFonts w:ascii="Courier New" w:hAnsi="Courier New" w:cs="Courier New" w:hint="default"/>
      </w:rPr>
    </w:lvl>
    <w:lvl w:ilvl="5" w:tplc="B5FAC588">
      <w:start w:val="1"/>
      <w:numFmt w:val="bullet"/>
      <w:lvlText w:val=""/>
      <w:lvlJc w:val="left"/>
      <w:pPr>
        <w:tabs>
          <w:tab w:val="num" w:pos="11597"/>
        </w:tabs>
        <w:ind w:left="11597" w:hanging="360"/>
      </w:pPr>
      <w:rPr>
        <w:rFonts w:ascii="Wingdings" w:hAnsi="Wingdings" w:hint="default"/>
      </w:rPr>
    </w:lvl>
    <w:lvl w:ilvl="6" w:tplc="8416D550">
      <w:start w:val="1"/>
      <w:numFmt w:val="bullet"/>
      <w:lvlText w:val=""/>
      <w:lvlJc w:val="left"/>
      <w:pPr>
        <w:tabs>
          <w:tab w:val="num" w:pos="12317"/>
        </w:tabs>
        <w:ind w:left="12317" w:hanging="360"/>
      </w:pPr>
      <w:rPr>
        <w:rFonts w:ascii="Symbol" w:hAnsi="Symbol" w:hint="default"/>
      </w:rPr>
    </w:lvl>
    <w:lvl w:ilvl="7" w:tplc="DF3EE2FA">
      <w:start w:val="1"/>
      <w:numFmt w:val="bullet"/>
      <w:lvlText w:val="o"/>
      <w:lvlJc w:val="left"/>
      <w:pPr>
        <w:tabs>
          <w:tab w:val="num" w:pos="13037"/>
        </w:tabs>
        <w:ind w:left="13037" w:hanging="360"/>
      </w:pPr>
      <w:rPr>
        <w:rFonts w:ascii="Courier New" w:hAnsi="Courier New" w:cs="Courier New" w:hint="default"/>
      </w:rPr>
    </w:lvl>
    <w:lvl w:ilvl="8" w:tplc="15C6AE7C">
      <w:start w:val="1"/>
      <w:numFmt w:val="bullet"/>
      <w:lvlText w:val=""/>
      <w:lvlJc w:val="left"/>
      <w:pPr>
        <w:tabs>
          <w:tab w:val="num" w:pos="13757"/>
        </w:tabs>
        <w:ind w:left="13757" w:hanging="360"/>
      </w:pPr>
      <w:rPr>
        <w:rFonts w:ascii="Wingdings" w:hAnsi="Wingdings" w:hint="default"/>
      </w:rPr>
    </w:lvl>
  </w:abstractNum>
  <w:abstractNum w:abstractNumId="65">
    <w:nsid w:val="7EFA09EF"/>
    <w:multiLevelType w:val="hybridMultilevel"/>
    <w:tmpl w:val="DFAA3902"/>
    <w:styleLink w:val="Bng711"/>
    <w:lvl w:ilvl="0" w:tplc="D2A82452">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5"/>
  </w:num>
  <w:num w:numId="2">
    <w:abstractNumId w:val="6"/>
  </w:num>
  <w:num w:numId="3">
    <w:abstractNumId w:val="4"/>
  </w:num>
  <w:num w:numId="4">
    <w:abstractNumId w:val="3"/>
  </w:num>
  <w:num w:numId="5">
    <w:abstractNumId w:val="5"/>
  </w:num>
  <w:num w:numId="6">
    <w:abstractNumId w:val="2"/>
  </w:num>
  <w:num w:numId="7">
    <w:abstractNumId w:val="1"/>
  </w:num>
  <w:num w:numId="8">
    <w:abstractNumId w:val="7"/>
  </w:num>
  <w:num w:numId="9">
    <w:abstractNumId w:val="46"/>
  </w:num>
  <w:num w:numId="10">
    <w:abstractNumId w:val="60"/>
  </w:num>
  <w:num w:numId="11">
    <w:abstractNumId w:val="21"/>
  </w:num>
  <w:num w:numId="12">
    <w:abstractNumId w:val="48"/>
  </w:num>
  <w:num w:numId="13">
    <w:abstractNumId w:val="64"/>
  </w:num>
  <w:num w:numId="14">
    <w:abstractNumId w:val="26"/>
  </w:num>
  <w:num w:numId="15">
    <w:abstractNumId w:val="42"/>
  </w:num>
  <w:num w:numId="16">
    <w:abstractNumId w:val="61"/>
  </w:num>
  <w:num w:numId="17">
    <w:abstractNumId w:val="20"/>
  </w:num>
  <w:num w:numId="18">
    <w:abstractNumId w:val="43"/>
  </w:num>
  <w:num w:numId="19">
    <w:abstractNumId w:val="55"/>
  </w:num>
  <w:num w:numId="20">
    <w:abstractNumId w:val="30"/>
  </w:num>
  <w:num w:numId="21">
    <w:abstractNumId w:val="0"/>
  </w:num>
  <w:num w:numId="22">
    <w:abstractNumId w:val="49"/>
  </w:num>
  <w:num w:numId="23">
    <w:abstractNumId w:val="50"/>
  </w:num>
  <w:num w:numId="24">
    <w:abstractNumId w:val="19"/>
  </w:num>
  <w:num w:numId="25">
    <w:abstractNumId w:val="22"/>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5"/>
  </w:num>
  <w:num w:numId="31">
    <w:abstractNumId w:val="12"/>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8"/>
  </w:num>
  <w:num w:numId="38">
    <w:abstractNumId w:val="11"/>
  </w:num>
  <w:num w:numId="39">
    <w:abstractNumId w:val="13"/>
  </w:num>
  <w:num w:numId="40">
    <w:abstractNumId w:val="29"/>
  </w:num>
  <w:num w:numId="41">
    <w:abstractNumId w:val="31"/>
  </w:num>
  <w:num w:numId="42">
    <w:abstractNumId w:val="38"/>
  </w:num>
  <w:num w:numId="43">
    <w:abstractNumId w:val="39"/>
  </w:num>
  <w:num w:numId="44">
    <w:abstractNumId w:val="40"/>
  </w:num>
  <w:num w:numId="45">
    <w:abstractNumId w:val="44"/>
  </w:num>
  <w:num w:numId="46">
    <w:abstractNumId w:val="47"/>
  </w:num>
  <w:num w:numId="47">
    <w:abstractNumId w:val="51"/>
  </w:num>
  <w:num w:numId="48">
    <w:abstractNumId w:val="52"/>
  </w:num>
  <w:num w:numId="49">
    <w:abstractNumId w:val="54"/>
  </w:num>
  <w:num w:numId="50">
    <w:abstractNumId w:val="56"/>
  </w:num>
  <w:num w:numId="51">
    <w:abstractNumId w:val="57"/>
  </w:num>
  <w:num w:numId="52">
    <w:abstractNumId w:val="58"/>
  </w:num>
  <w:num w:numId="53">
    <w:abstractNumId w:val="65"/>
  </w:num>
  <w:num w:numId="54">
    <w:abstractNumId w:val="23"/>
  </w:num>
  <w:num w:numId="55">
    <w:abstractNumId w:val="37"/>
  </w:num>
  <w:num w:numId="56">
    <w:abstractNumId w:val="33"/>
  </w:num>
  <w:num w:numId="57">
    <w:abstractNumId w:val="18"/>
  </w:num>
  <w:num w:numId="58">
    <w:abstractNumId w:val="62"/>
  </w:num>
  <w:num w:numId="59">
    <w:abstractNumId w:val="9"/>
  </w:num>
  <w:num w:numId="60">
    <w:abstractNumId w:val="10"/>
  </w:num>
  <w:num w:numId="61">
    <w:abstractNumId w:val="28"/>
  </w:num>
  <w:num w:numId="62">
    <w:abstractNumId w:val="15"/>
  </w:num>
  <w:num w:numId="63">
    <w:abstractNumId w:val="32"/>
  </w:num>
  <w:num w:numId="64">
    <w:abstractNumId w:val="63"/>
  </w:num>
  <w:num w:numId="65">
    <w:abstractNumId w:val="17"/>
  </w:num>
  <w:num w:numId="66">
    <w:abstractNumId w:val="41"/>
  </w:num>
  <w:num w:numId="67">
    <w:abstractNumId w:val="5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28A"/>
    <w:rsid w:val="00077F76"/>
    <w:rsid w:val="00103950"/>
    <w:rsid w:val="00115DFF"/>
    <w:rsid w:val="0013768C"/>
    <w:rsid w:val="001434EC"/>
    <w:rsid w:val="00243795"/>
    <w:rsid w:val="00322631"/>
    <w:rsid w:val="00355751"/>
    <w:rsid w:val="00385D3B"/>
    <w:rsid w:val="00430A6A"/>
    <w:rsid w:val="004C394F"/>
    <w:rsid w:val="004D5A3F"/>
    <w:rsid w:val="00507555"/>
    <w:rsid w:val="00515A6B"/>
    <w:rsid w:val="005371E0"/>
    <w:rsid w:val="005A5751"/>
    <w:rsid w:val="005B5117"/>
    <w:rsid w:val="005C23AA"/>
    <w:rsid w:val="006220DA"/>
    <w:rsid w:val="0062728A"/>
    <w:rsid w:val="0064232F"/>
    <w:rsid w:val="00644BE1"/>
    <w:rsid w:val="00664FD0"/>
    <w:rsid w:val="006C1E87"/>
    <w:rsid w:val="006D30B2"/>
    <w:rsid w:val="007568D5"/>
    <w:rsid w:val="0077154B"/>
    <w:rsid w:val="00885CB2"/>
    <w:rsid w:val="008F06A0"/>
    <w:rsid w:val="009442C9"/>
    <w:rsid w:val="00987997"/>
    <w:rsid w:val="00AF7019"/>
    <w:rsid w:val="00B333C9"/>
    <w:rsid w:val="00B95CA8"/>
    <w:rsid w:val="00BC1F06"/>
    <w:rsid w:val="00C235AA"/>
    <w:rsid w:val="00C91AC1"/>
    <w:rsid w:val="00D15B4A"/>
    <w:rsid w:val="00D506AA"/>
    <w:rsid w:val="00DA39F0"/>
    <w:rsid w:val="00DD0DD7"/>
    <w:rsid w:val="00E63859"/>
    <w:rsid w:val="00E64AEF"/>
    <w:rsid w:val="00E814DC"/>
    <w:rsid w:val="00EF17D9"/>
    <w:rsid w:val="00F179CE"/>
    <w:rsid w:val="00FA17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lsdException w:name="table of authorities" w:uiPriority="99"/>
    <w:lsdException w:name="macro" w:uiPriority="99"/>
    <w:lsdException w:name="List Bullet" w:qFormat="1"/>
    <w:lsdException w:name="List Number" w:semiHidden="0" w:unhideWhenUsed="0"/>
    <w:lsdException w:name="List 4" w:semiHidden="0" w:unhideWhenUsed="0"/>
    <w:lsdException w:name="List 5" w:semiHidden="0" w:unhideWhenUsed="0"/>
    <w:lsdException w:name="List Number 2" w:uiPriority="99"/>
    <w:lsdException w:name="List Number 3" w:uiPriority="99"/>
    <w:lsdException w:name="Title" w:semiHidden="0" w:uiPriority="10" w:unhideWhenUsed="0" w:qFormat="1"/>
    <w:lsdException w:name="Body Text" w:qFormat="1"/>
    <w:lsdException w:name="Body Text Indent" w:qFormat="1"/>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qFormat="1"/>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aliases w:val="1 ghost,g,Heading 1 Char1 Char,Heading 1 Char Char Char,L1,Heading 1 AGT ESIA,RSKH1,RSKHeading 1,H1,Level 1,Report1,head1,Heading 1 URS,h1,Ch,Chapter,RCL H1,Chapter Heading,Head 1wsa,Abt Heading 1,1 ghos, Char,Heading 1(Report Only),Chapter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aliases w:val="BVI2,Heading 2-BVI,RepHead2,Title Header2,Clause_No&amp;Name,Section-Title,h2,Avsnitt,Tieu de 2,Tieude2 Char,MVA2,MyHeading2,Mystyle2,Mystyle21,Mystyle22,Mystyle23,Mystyle211,Mystyle221,Trích yếu,2 headline,h,Heading 2 Char Char Char Char,Heading1"/>
    <w:basedOn w:val="Normal"/>
    <w:next w:val="Normal"/>
    <w:link w:val="Heading2Char"/>
    <w:uiPriority w:val="9"/>
    <w:qFormat/>
    <w:pPr>
      <w:keepNext/>
      <w:spacing w:before="60" w:after="60"/>
      <w:ind w:firstLine="720"/>
      <w:outlineLvl w:val="1"/>
    </w:pPr>
    <w:rPr>
      <w:rFonts w:ascii=".VnTime" w:hAnsi=".VnTime"/>
      <w:i/>
      <w:szCs w:val="20"/>
    </w:rPr>
  </w:style>
  <w:style w:type="paragraph" w:styleId="Heading3">
    <w:name w:val="heading 3"/>
    <w:aliases w:val="Heading 3 Char Char Char Char,Section Header3,Char Char + Left:  1.75 cm,Hanging:  1 cm,Before:  6 pt,After: ...,Heading 3 Char Char Char,Section Header3 Char Char Char,Char1 Char Char Char,Heading 3 Char Char,Heading 3_MucCap2,Heading 5 Char1"/>
    <w:basedOn w:val="Normal"/>
    <w:next w:val="Normal"/>
    <w:link w:val="Heading3Char"/>
    <w:uiPriority w:val="9"/>
    <w:unhideWhenUsed/>
    <w:qFormat/>
    <w:pPr>
      <w:keepNext/>
      <w:keepLines/>
      <w:spacing w:before="160" w:after="80" w:line="276" w:lineRule="auto"/>
      <w:outlineLvl w:val="2"/>
    </w:pPr>
    <w:rPr>
      <w:rFonts w:ascii="Calibri" w:hAnsi="Calibri"/>
      <w:color w:val="365F91"/>
      <w:kern w:val="2"/>
    </w:rPr>
  </w:style>
  <w:style w:type="paragraph" w:styleId="Heading4">
    <w:name w:val="heading 4"/>
    <w:aliases w:val="4 dash,d,3,L4,carter ecological heading 4,Level 4,D&amp;M4,D&amp;M 4,RSKH4,H4,RSK-H4,Heading 4-DO NOT USE,Heading 4 URS,Subsection,h4,RCL H4,41,42,43,44,45,46,47,48,411,421,431,441,451,461,471,標題 4,Gliederung4,Minor Heading,hseHeading 4,Dollar,itali,i"/>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RSKH5,Figure,Appendix,Heading 5 URS,Further Points,5 sub-bullet,sb,Section Break,Further Points1,Further Points2,Further Points11,Further Points3,Further Points4,Further Points5,Further Points12,Further Points21,Further Points111,Further Poin"/>
    <w:basedOn w:val="Normal"/>
    <w:next w:val="Normal"/>
    <w:link w:val="Heading5Char"/>
    <w:uiPriority w:val="9"/>
    <w:unhideWhenUsed/>
    <w:qFormat/>
    <w:pPr>
      <w:keepNext/>
      <w:keepLines/>
      <w:spacing w:before="80" w:after="40" w:line="276" w:lineRule="auto"/>
      <w:outlineLvl w:val="4"/>
    </w:pPr>
    <w:rPr>
      <w:rFonts w:ascii="Calibri" w:hAnsi="Calibri"/>
      <w:color w:val="365F91"/>
      <w:kern w:val="2"/>
      <w:sz w:val="22"/>
      <w:szCs w:val="22"/>
    </w:rPr>
  </w:style>
  <w:style w:type="paragraph" w:styleId="Heading6">
    <w:name w:val="heading 6"/>
    <w:aliases w:val="Points in Text,sub-dash,sd,7 sub-dash"/>
    <w:basedOn w:val="Normal"/>
    <w:next w:val="Normal"/>
    <w:link w:val="Heading6Char"/>
    <w:uiPriority w:val="9"/>
    <w:unhideWhenUsed/>
    <w:qFormat/>
    <w:pPr>
      <w:keepNext/>
      <w:keepLines/>
      <w:spacing w:before="40" w:line="276" w:lineRule="auto"/>
      <w:outlineLvl w:val="5"/>
    </w:pPr>
    <w:rPr>
      <w:rFonts w:ascii="Calibri" w:hAnsi="Calibri"/>
      <w:i/>
      <w:iCs/>
      <w:color w:val="595959"/>
      <w:kern w:val="2"/>
      <w:sz w:val="22"/>
      <w:szCs w:val="22"/>
    </w:rPr>
  </w:style>
  <w:style w:type="paragraph" w:styleId="Heading7">
    <w:name w:val="heading 7"/>
    <w:basedOn w:val="Normal"/>
    <w:next w:val="Normal"/>
    <w:link w:val="Heading7Char"/>
    <w:uiPriority w:val="9"/>
    <w:unhideWhenUsed/>
    <w:qFormat/>
    <w:pPr>
      <w:keepNext/>
      <w:keepLines/>
      <w:spacing w:before="40" w:line="276" w:lineRule="auto"/>
      <w:outlineLvl w:val="6"/>
    </w:pPr>
    <w:rPr>
      <w:rFonts w:ascii="Calibri" w:hAnsi="Calibri"/>
      <w:color w:val="595959"/>
      <w:kern w:val="2"/>
      <w:sz w:val="22"/>
      <w:szCs w:val="22"/>
    </w:rPr>
  </w:style>
  <w:style w:type="paragraph" w:styleId="Heading8">
    <w:name w:val="heading 8"/>
    <w:aliases w:val="Appendix Level 2"/>
    <w:basedOn w:val="Normal"/>
    <w:next w:val="Normal"/>
    <w:link w:val="Heading8Char"/>
    <w:uiPriority w:val="9"/>
    <w:unhideWhenUsed/>
    <w:qFormat/>
    <w:pPr>
      <w:keepNext/>
      <w:keepLines/>
      <w:spacing w:line="276" w:lineRule="auto"/>
      <w:outlineLvl w:val="7"/>
    </w:pPr>
    <w:rPr>
      <w:rFonts w:ascii="Calibri" w:hAnsi="Calibri"/>
      <w:i/>
      <w:iCs/>
      <w:color w:val="272727"/>
      <w:kern w:val="2"/>
      <w:sz w:val="22"/>
      <w:szCs w:val="22"/>
    </w:rPr>
  </w:style>
  <w:style w:type="paragraph" w:styleId="Heading9">
    <w:name w:val="heading 9"/>
    <w:aliases w:val="Appendix Level 3,Dau +"/>
    <w:basedOn w:val="Normal"/>
    <w:next w:val="Normal"/>
    <w:link w:val="Heading9Char"/>
    <w:uiPriority w:val="9"/>
    <w:unhideWhenUsed/>
    <w:qFormat/>
    <w:pPr>
      <w:keepNext/>
      <w:keepLines/>
      <w:spacing w:line="276" w:lineRule="auto"/>
      <w:outlineLvl w:val="8"/>
    </w:pPr>
    <w:rPr>
      <w:rFonts w:ascii="Calibri" w:hAnsi="Calibri"/>
      <w:color w:val="272727"/>
      <w:kern w:val="2"/>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aliases w:val="BVI-ft, BVI-ft,Footer-Even"/>
    <w:basedOn w:val="Normal"/>
    <w:link w:val="FooterChar"/>
    <w:qFormat/>
    <w:pPr>
      <w:tabs>
        <w:tab w:val="center" w:pos="4320"/>
        <w:tab w:val="right" w:pos="8640"/>
      </w:tabs>
    </w:pPr>
    <w:rPr>
      <w:rFonts w:ascii=".VnTime" w:hAnsi=".VnTime"/>
      <w:szCs w:val="20"/>
    </w:rPr>
  </w:style>
  <w:style w:type="paragraph" w:customStyle="1" w:styleId="Char">
    <w:name w:val="Char"/>
    <w:autoRedefine/>
    <w:pPr>
      <w:tabs>
        <w:tab w:val="left" w:pos="1152"/>
      </w:tabs>
      <w:spacing w:before="120" w:after="120" w:line="312" w:lineRule="auto"/>
    </w:pPr>
    <w:rPr>
      <w:rFonts w:ascii="Arial" w:hAnsi="Arial"/>
      <w:sz w:val="2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pPr>
      <w:spacing w:after="160" w:line="240" w:lineRule="exact"/>
    </w:pPr>
    <w:rPr>
      <w:rFonts w:ascii="Verdana" w:hAnsi="Verdana"/>
      <w:sz w:val="20"/>
      <w:szCs w:val="20"/>
    </w:rPr>
  </w:style>
  <w:style w:type="paragraph" w:customStyle="1" w:styleId="CharCharChar">
    <w:name w:val="Char Char Char"/>
    <w:basedOn w:val="Normal"/>
    <w:next w:val="Normal"/>
    <w:autoRedefine/>
    <w:pPr>
      <w:spacing w:before="120" w:after="120" w:line="312" w:lineRule="auto"/>
    </w:pPr>
  </w:style>
  <w:style w:type="paragraph" w:styleId="BalloonText">
    <w:name w:val="Balloon Text"/>
    <w:basedOn w:val="Normal"/>
    <w:link w:val="BalloonTextChar"/>
    <w:rPr>
      <w:rFonts w:ascii="Tahoma" w:hAnsi="Tahoma" w:cs="Tahoma"/>
      <w:sz w:val="16"/>
      <w:szCs w:val="16"/>
    </w:rPr>
  </w:style>
  <w:style w:type="character" w:customStyle="1" w:styleId="fontstyle01">
    <w:name w:val="fontstyle01"/>
    <w:qFormat/>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rPr>
  </w:style>
  <w:style w:type="paragraph" w:styleId="ListParagraph">
    <w:name w:val="List Paragraph"/>
    <w:aliases w:val="tieu de phu 1,List Paragraph (numbered (a)),List Paragraph1,List Paragraph11,Colorful List - Accent 11,Number Bullets,List Paragraph 1,My checklist,bullet,Sub-Bulleted List,FooterText,Bullet Number,bullet 1,Bullet L1,Body Bullet,Cấ"/>
    <w:basedOn w:val="Normal"/>
    <w:link w:val="ListParagraphChar"/>
    <w:uiPriority w:val="34"/>
    <w:qFormat/>
    <w:pPr>
      <w:spacing w:after="160" w:line="259" w:lineRule="auto"/>
      <w:ind w:left="720"/>
    </w:pPr>
    <w:rPr>
      <w:rFonts w:ascii="Calibri" w:hAnsi="Calibri"/>
      <w:sz w:val="22"/>
      <w:szCs w:val="22"/>
    </w:rPr>
  </w:style>
  <w:style w:type="paragraph" w:styleId="NormalWeb">
    <w:name w:val="Normal (Web)"/>
    <w:aliases w:val="Char Char Char Char Char Char Char Char Char Char,Char Char Char Char Char Char Char Char Char Char Char,Char Char Char Char Char Char Char Char Char Char Char Char Char Char Char,Обычный (веб)1,Normal (Web) Char2,Normal (Web) Char3"/>
    <w:basedOn w:val="Normal"/>
    <w:link w:val="NormalWebChar"/>
    <w:qFormat/>
    <w:pPr>
      <w:spacing w:before="100" w:beforeAutospacing="1" w:after="100" w:afterAutospacing="1"/>
    </w:pPr>
    <w:rPr>
      <w:rFonts w:eastAsia="Calibri"/>
      <w:sz w:val="24"/>
      <w:szCs w:val="24"/>
    </w:rPr>
  </w:style>
  <w:style w:type="character" w:styleId="Strong">
    <w:name w:val="Strong"/>
    <w:basedOn w:val="DefaultParagraphFont"/>
    <w:uiPriority w:val="22"/>
    <w:qFormat/>
    <w:rPr>
      <w:b/>
      <w:bCs/>
    </w:rPr>
  </w:style>
  <w:style w:type="paragraph" w:customStyle="1" w:styleId="CharCharCharChar0">
    <w:name w:val="Char Char Char Char"/>
    <w:basedOn w:val="Normal"/>
    <w:pPr>
      <w:spacing w:after="160" w:line="240" w:lineRule="exact"/>
    </w:pPr>
    <w:rPr>
      <w:rFonts w:ascii="Verdana" w:hAnsi="Verdana"/>
      <w:sz w:val="20"/>
      <w:szCs w:val="20"/>
    </w:rPr>
  </w:style>
  <w:style w:type="character" w:customStyle="1" w:styleId="FooterChar">
    <w:name w:val="Footer Char"/>
    <w:aliases w:val="BVI-ft Char, BVI-ft Char,Footer-Even Char"/>
    <w:basedOn w:val="DefaultParagraphFont"/>
    <w:link w:val="Footer"/>
    <w:rPr>
      <w:rFonts w:ascii=".VnTime" w:hAnsi=".VnTime"/>
      <w:sz w:val="28"/>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Header">
    <w:name w:val="header"/>
    <w:aliases w:val="Header Char Char,Header Char2,Header Char2 Char Char Char,Header Char Char1 Char Char Char,Header Char1 Char Char Char Char,Header Char Char Char Char Char Char,Header Char2 Char Char1,Header1,Heading 3.1,S-title,Header Char1,Header Char1 Cha"/>
    <w:basedOn w:val="Normal"/>
    <w:link w:val="HeaderChar"/>
    <w:uiPriority w:val="99"/>
    <w:qFormat/>
    <w:pPr>
      <w:tabs>
        <w:tab w:val="center" w:pos="4680"/>
        <w:tab w:val="right" w:pos="9360"/>
      </w:tabs>
    </w:pPr>
  </w:style>
  <w:style w:type="character" w:customStyle="1" w:styleId="HeaderChar">
    <w:name w:val="Header Char"/>
    <w:aliases w:val="Header Char Char Char,Header Char2 Char,Header Char2 Char Char Char Char,Header Char Char1 Char Char Char Char,Header Char1 Char Char Char Char Char,Header Char Char Char Char Char Char Char,Header Char2 Char Char1 Char,Header1 Char"/>
    <w:basedOn w:val="DefaultParagraphFont"/>
    <w:link w:val="Header"/>
    <w:uiPriority w:val="99"/>
    <w:rPr>
      <w:sz w:val="28"/>
      <w:szCs w:val="28"/>
    </w:rPr>
  </w:style>
  <w:style w:type="character" w:customStyle="1" w:styleId="Heading2Char">
    <w:name w:val="Heading 2 Char"/>
    <w:aliases w:val="BVI2 Char,Heading 2-BVI Char,RepHead2 Char,Title Header2 Char,Clause_No&amp;Name Char,Section-Title Char,h2 Char,Avsnitt Char,Tieu de 2 Char,Tieude2 Char Char,MVA2 Char,MyHeading2 Char,Mystyle2 Char,Mystyle21 Char,Mystyle22 Char,h Char"/>
    <w:basedOn w:val="DefaultParagraphFont"/>
    <w:link w:val="Heading2"/>
    <w:qFormat/>
    <w:rPr>
      <w:rFonts w:ascii=".VnTime" w:hAnsi=".VnTime"/>
      <w:i/>
      <w:sz w:val="28"/>
    </w:rPr>
  </w:style>
  <w:style w:type="paragraph" w:styleId="BodyTextIndent3">
    <w:name w:val="Body Text Indent 3"/>
    <w:basedOn w:val="Normal"/>
    <w:link w:val="BodyTextIndent3Char"/>
    <w:pPr>
      <w:spacing w:after="120"/>
      <w:ind w:left="360"/>
    </w:pPr>
    <w:rPr>
      <w:rFonts w:ascii=".VnTime" w:hAnsi=".VnTime"/>
      <w:sz w:val="16"/>
      <w:szCs w:val="16"/>
    </w:rPr>
  </w:style>
  <w:style w:type="character" w:customStyle="1" w:styleId="BodyTextIndent3Char">
    <w:name w:val="Body Text Indent 3 Char"/>
    <w:basedOn w:val="DefaultParagraphFont"/>
    <w:link w:val="BodyTextIndent3"/>
    <w:rPr>
      <w:rFonts w:ascii=".VnTime" w:hAnsi=".VnTime"/>
      <w:sz w:val="16"/>
      <w:szCs w:val="16"/>
    </w:rPr>
  </w:style>
  <w:style w:type="paragraph" w:styleId="BodyText2">
    <w:name w:val="Body Text 2"/>
    <w:aliases w:val="Bang_ten chinh,6"/>
    <w:basedOn w:val="Normal"/>
    <w:link w:val="BodyText2Char"/>
    <w:qFormat/>
    <w:pPr>
      <w:spacing w:after="120" w:line="480" w:lineRule="auto"/>
    </w:pPr>
  </w:style>
  <w:style w:type="character" w:customStyle="1" w:styleId="BodyText2Char">
    <w:name w:val="Body Text 2 Char"/>
    <w:aliases w:val="Bang_ten chinh Char,6 Char"/>
    <w:basedOn w:val="DefaultParagraphFont"/>
    <w:link w:val="BodyText2"/>
    <w:rPr>
      <w:sz w:val="28"/>
      <w:szCs w:val="28"/>
    </w:rPr>
  </w:style>
  <w:style w:type="character" w:customStyle="1" w:styleId="Heading1Char">
    <w:name w:val="Heading 1 Char"/>
    <w:aliases w:val="1 ghost Char,g Char,Heading 1 Char1 Char Char,Heading 1 Char Char Char Char,L1 Char,Heading 1 AGT ESIA Char,RSKH1 Char,RSKHeading 1 Char,H1 Char,Level 1 Char,Report1 Char,head1 Char,Heading 1 URS Char,h1 Char,Ch Char,Chapter Char"/>
    <w:basedOn w:val="DefaultParagraphFont"/>
    <w:link w:val="Heading1"/>
    <w:rPr>
      <w:rFonts w:asciiTheme="majorHAnsi" w:eastAsiaTheme="majorEastAsia" w:hAnsiTheme="majorHAnsi" w:cstheme="majorBidi"/>
      <w:b/>
      <w:bCs/>
      <w:color w:val="365F91" w:themeColor="accent1" w:themeShade="BF"/>
      <w:sz w:val="28"/>
      <w:szCs w:val="28"/>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Char1"/>
    <w:basedOn w:val="Normal"/>
    <w:link w:val="BodyTextChar"/>
    <w:qFormat/>
    <w:pPr>
      <w:spacing w:after="120"/>
    </w:p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qFormat/>
    <w:rPr>
      <w:sz w:val="28"/>
      <w:szCs w:val="28"/>
    </w:rPr>
  </w:style>
  <w:style w:type="paragraph" w:customStyle="1" w:styleId="CharCharCharCharCharCharCharCharCharCharCharCharCharCharCharChar">
    <w:name w:val="Char Char Char Char Char Char Char Char Char Char Char Char Char Char Char Char"/>
    <w:basedOn w:val="Normal"/>
    <w:next w:val="Normal"/>
    <w:autoRedefine/>
    <w:qFormat/>
    <w:pPr>
      <w:spacing w:before="120" w:after="120" w:line="312" w:lineRule="auto"/>
    </w:pPr>
    <w:rPr>
      <w:color w:val="0000FF"/>
      <w:spacing w:val="-8"/>
      <w:szCs w:val="22"/>
    </w:rPr>
  </w:style>
  <w:style w:type="character" w:customStyle="1" w:styleId="CharChar5">
    <w:name w:val="Char Char5"/>
    <w:rPr>
      <w:sz w:val="28"/>
      <w:szCs w:val="28"/>
      <w:lang w:bidi="ar-SA"/>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ar,f,Char Char,footnote text,C,З"/>
    <w:basedOn w:val="Normal"/>
    <w:link w:val="FootnoteTextChar"/>
    <w:qFormat/>
    <w:rPr>
      <w:rFonts w:ascii=".VnTime" w:hAnsi=".VnTime"/>
      <w:b/>
      <w:bCs/>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basedOn w:val="DefaultParagraphFont"/>
    <w:link w:val="FootnoteText"/>
    <w:qFormat/>
    <w:rPr>
      <w:rFonts w:ascii=".VnTime" w:hAnsi=".VnTime"/>
      <w:b/>
      <w:bCs/>
    </w:rPr>
  </w:style>
  <w:style w:type="character" w:styleId="FootnoteReference">
    <w:name w:val="footnote reference"/>
    <w:aliases w:val="Footnote,Footnote text,Ref,de nota al pie,ftref,Footnote Text1,BearingPoint,16 Point,Superscript 6 Point,fr,Footnote + Arial,10 pt,Black,Footnote Text11,Re,Footnote text + 13 pt,4_,R"/>
    <w:link w:val="CharChar1CharCharCharChar1CharCharCharCharCharCharCharChar"/>
    <w:qFormat/>
    <w:rPr>
      <w:vertAlign w:val="superscript"/>
    </w:rPr>
  </w:style>
  <w:style w:type="paragraph" w:customStyle="1" w:styleId="Normal1">
    <w:name w:val="Normal1"/>
    <w:qFormat/>
    <w:rPr>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spacing w:after="160" w:line="240" w:lineRule="exact"/>
    </w:pPr>
    <w:rPr>
      <w:sz w:val="20"/>
      <w:szCs w:val="20"/>
      <w:vertAlign w:val="superscript"/>
    </w:rPr>
  </w:style>
  <w:style w:type="character" w:customStyle="1" w:styleId="Heading4Char">
    <w:name w:val="Heading 4 Char"/>
    <w:aliases w:val="4 dash Char,d Char,3 Char,L4 Char,carter ecological heading 4 Char,Level 4 Char,D&amp;M4 Char,D&amp;M 4 Char,RSKH4 Char,H4 Char,RSK-H4 Char,Heading 4-DO NOT USE Char,Heading 4 URS Char,Subsection Char,h4 Char,RCL H4 Char,41 Char,42 Char,43 Char"/>
    <w:basedOn w:val="DefaultParagraphFont"/>
    <w:link w:val="Heading4"/>
    <w:uiPriority w:val="9"/>
    <w:rPr>
      <w:rFonts w:asciiTheme="majorHAnsi" w:eastAsiaTheme="majorEastAsia" w:hAnsiTheme="majorHAnsi" w:cstheme="majorBidi"/>
      <w:i/>
      <w:iCs/>
      <w:color w:val="365F91" w:themeColor="accent1" w:themeShade="BF"/>
      <w:sz w:val="28"/>
      <w:szCs w:val="28"/>
    </w:rPr>
  </w:style>
  <w:style w:type="paragraph" w:customStyle="1" w:styleId="CharCharCharCharCharCharCharCharCharCharCharCharChar">
    <w:name w:val="Char Char Char Char Char Char Char Char Char Char Char Char Char"/>
    <w:basedOn w:val="Normal"/>
    <w:next w:val="Normal"/>
    <w:autoRedefine/>
    <w:qFormat/>
    <w:pPr>
      <w:spacing w:before="120" w:after="120" w:line="312" w:lineRule="auto"/>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qFormat/>
    <w:pPr>
      <w:ind w:firstLine="720"/>
      <w:jc w:val="both"/>
    </w:pPr>
    <w:rPr>
      <w:rFonts w:ascii=".VnTime" w:hAnsi=".VnTime"/>
      <w:lang w:eastAsia="zh-CN"/>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basedOn w:val="DefaultParagraphFont"/>
    <w:link w:val="BodyTextIndent"/>
    <w:rPr>
      <w:rFonts w:ascii=".VnTime" w:hAnsi=".VnTime"/>
      <w:sz w:val="28"/>
      <w:szCs w:val="28"/>
      <w:lang w:eastAsia="zh-CN"/>
    </w:rPr>
  </w:style>
  <w:style w:type="paragraph" w:customStyle="1" w:styleId="Char1">
    <w:name w:val="Char1"/>
    <w:basedOn w:val="Normal"/>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CharCharCharCharCharCharCharCharCharCharCharCharCharCharCharChar1">
    <w:name w:val="Char Char Char Char Char Char Char Char Char Char Char Char Char Char Char Char1"/>
    <w:basedOn w:val="Normal"/>
    <w:next w:val="Normal"/>
    <w:autoRedefine/>
    <w:semiHidden/>
    <w:qFormat/>
    <w:pPr>
      <w:spacing w:before="120" w:after="120" w:line="312" w:lineRule="auto"/>
    </w:pPr>
    <w:rPr>
      <w:color w:val="0000FF"/>
      <w:spacing w:val="-8"/>
      <w:szCs w:val="22"/>
    </w:rPr>
  </w:style>
  <w:style w:type="character" w:customStyle="1" w:styleId="Vnbnnidung">
    <w:name w:val="Văn bản nội dung_"/>
    <w:link w:val="Vnbnnidung0"/>
    <w:locked/>
    <w:rPr>
      <w:sz w:val="25"/>
      <w:szCs w:val="25"/>
      <w:shd w:val="clear" w:color="auto" w:fill="FFFFFF"/>
      <w:lang w:eastAsia="zh-CN"/>
    </w:rPr>
  </w:style>
  <w:style w:type="paragraph" w:customStyle="1" w:styleId="Vnbnnidung0">
    <w:name w:val="Văn bản nội dung"/>
    <w:basedOn w:val="Normal"/>
    <w:link w:val="Vnbnnidung"/>
    <w:qFormat/>
    <w:pPr>
      <w:widowControl w:val="0"/>
      <w:shd w:val="clear" w:color="auto" w:fill="FFFFFF"/>
      <w:suppressAutoHyphens/>
      <w:spacing w:before="120" w:after="120" w:line="0" w:lineRule="atLeast"/>
    </w:pPr>
    <w:rPr>
      <w:sz w:val="25"/>
      <w:szCs w:val="25"/>
      <w:lang w:eastAsia="zh-CN"/>
    </w:rPr>
  </w:style>
  <w:style w:type="character" w:styleId="Hyperlink">
    <w:name w:val="Hyperlink"/>
    <w:basedOn w:val="DefaultParagraphFont"/>
    <w:uiPriority w:val="99"/>
    <w:rPr>
      <w:color w:val="0000FF" w:themeColor="hyperlink"/>
      <w:u w:val="single"/>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Ref Char Char Char,fr Cha,4_G Char Char Char"/>
    <w:basedOn w:val="Normal"/>
    <w:next w:val="Normal"/>
    <w:uiPriority w:val="99"/>
    <w:qFormat/>
    <w:pPr>
      <w:spacing w:after="160" w:line="240" w:lineRule="exact"/>
    </w:pPr>
    <w:rPr>
      <w:sz w:val="20"/>
      <w:szCs w:val="20"/>
      <w:vertAlign w:val="superscript"/>
    </w:rPr>
  </w:style>
  <w:style w:type="character" w:customStyle="1" w:styleId="apple-converted-space">
    <w:name w:val="apple-converted-space"/>
    <w:basedOn w:val="DefaultParagraphFont"/>
  </w:style>
  <w:style w:type="paragraph" w:customStyle="1" w:styleId="CharCharCharCharCharCharChar">
    <w:name w:val="Char Char Char Char Char Char Char"/>
    <w:autoRedefine/>
    <w:qFormat/>
    <w:pPr>
      <w:tabs>
        <w:tab w:val="left" w:pos="1152"/>
      </w:tabs>
      <w:spacing w:before="120" w:after="120" w:line="312" w:lineRule="auto"/>
    </w:pPr>
    <w:rPr>
      <w:rFonts w:ascii="Arial" w:hAnsi="Arial" w:cs="Arial"/>
      <w:sz w:val="26"/>
      <w:szCs w:val="26"/>
    </w:rPr>
  </w:style>
  <w:style w:type="paragraph" w:customStyle="1" w:styleId="CharCharCharCharCharCharCharCharChar1Char">
    <w:name w:val="Char Char Char Char Char Char Char Char Char1 Char"/>
    <w:basedOn w:val="Normal"/>
    <w:next w:val="Normal"/>
    <w:autoRedefine/>
    <w:semiHidden/>
    <w:qFormat/>
    <w:pPr>
      <w:spacing w:before="120" w:after="120" w:line="312" w:lineRule="auto"/>
    </w:pPr>
    <w:rPr>
      <w:szCs w:val="22"/>
    </w:rPr>
  </w:style>
  <w:style w:type="paragraph" w:customStyle="1" w:styleId="noidung">
    <w:name w:val="noidung"/>
    <w:basedOn w:val="Normal"/>
    <w:pPr>
      <w:spacing w:before="100" w:beforeAutospacing="1" w:after="100" w:afterAutospacing="1"/>
    </w:pPr>
    <w:rPr>
      <w:rFonts w:ascii="Arial Unicode MS" w:eastAsia="Arial Unicode MS" w:hAnsi="Arial Unicode MS" w:cs="Arial Unicode MS"/>
      <w:sz w:val="24"/>
      <w:szCs w:val="24"/>
    </w:rPr>
  </w:style>
  <w:style w:type="character" w:styleId="Emphasis">
    <w:name w:val="Emphasis"/>
    <w:uiPriority w:val="20"/>
    <w:qFormat/>
    <w:rPr>
      <w:i/>
      <w:iCs/>
    </w:rPr>
  </w:style>
  <w:style w:type="character" w:customStyle="1" w:styleId="StyleVnTime13pt">
    <w:name w:val="Style.VnTime 13 pt"/>
    <w:rPr>
      <w:rFonts w:ascii=".VnTime" w:hAnsi=".VnTime"/>
      <w:sz w:val="26"/>
    </w:rPr>
  </w:style>
  <w:style w:type="paragraph" w:styleId="EndnoteText">
    <w:name w:val="endnote text"/>
    <w:basedOn w:val="Normal"/>
    <w:link w:val="EndnoteTextChar"/>
    <w:rPr>
      <w:sz w:val="20"/>
      <w:szCs w:val="20"/>
    </w:rPr>
  </w:style>
  <w:style w:type="character" w:customStyle="1" w:styleId="EndnoteTextChar">
    <w:name w:val="Endnote Text Char"/>
    <w:basedOn w:val="DefaultParagraphFont"/>
    <w:link w:val="EndnoteText"/>
  </w:style>
  <w:style w:type="character" w:styleId="EndnoteReference">
    <w:name w:val="endnote reference"/>
    <w:rPr>
      <w:vertAlign w:val="superscript"/>
    </w:rPr>
  </w:style>
  <w:style w:type="paragraph" w:customStyle="1" w:styleId="Boday">
    <w:name w:val="Boday"/>
    <w:basedOn w:val="Normal"/>
    <w:qFormat/>
    <w:pPr>
      <w:spacing w:before="120" w:line="340" w:lineRule="exact"/>
      <w:ind w:firstLine="720"/>
      <w:jc w:val="both"/>
    </w:pPr>
    <w:rPr>
      <w:color w:val="000000"/>
    </w:rPr>
  </w:style>
  <w:style w:type="character" w:customStyle="1" w:styleId="NormalWebChar">
    <w:name w:val="Normal (Web) Char"/>
    <w:aliases w:val="Char Char Char Char Char Char Char Char Char Char Char1,Char Char Char Char Char Char Char Char Char Char Char Char,Char Char Char Char Char Char Char Char Char Char Char Char Char Char Char Char2,Обычный (веб)1 Char"/>
    <w:link w:val="NormalWeb"/>
    <w:qFormat/>
    <w:locked/>
    <w:rPr>
      <w:rFonts w:eastAsia="Calibri"/>
      <w:sz w:val="24"/>
      <w:szCs w:val="24"/>
    </w:rPr>
  </w:style>
  <w:style w:type="paragraph" w:customStyle="1" w:styleId="Normaljustif">
    <w:name w:val="Normal justif"/>
    <w:basedOn w:val="Normal"/>
    <w:uiPriority w:val="99"/>
    <w:qFormat/>
    <w:pPr>
      <w:spacing w:before="80" w:after="80"/>
      <w:ind w:firstLine="720"/>
      <w:jc w:val="center"/>
    </w:pPr>
    <w:rPr>
      <w:kern w:val="2"/>
      <w:lang w:val="af-ZA"/>
    </w:rPr>
  </w:style>
  <w:style w:type="paragraph" w:customStyle="1" w:styleId="FootnoteCharChar">
    <w:name w:val="Footnote Char Char"/>
    <w:aliases w:val="Footnote text Char Char,Ref Char Char,de nota al pie Char Char,ftref Char Char,Footnote Text1 Char Char,BearingPoint Char Char,16 Point Char Char,Superscript 6 Point Char Char,fr Char Char,Footnote + Arial Char Char,f Char Char"/>
    <w:basedOn w:val="Normal"/>
    <w:uiPriority w:val="99"/>
    <w:qFormat/>
    <w:pPr>
      <w:spacing w:before="100" w:line="240" w:lineRule="exact"/>
    </w:pPr>
    <w:rPr>
      <w:sz w:val="20"/>
      <w:szCs w:val="20"/>
      <w:vertAlign w:val="superscript"/>
    </w:rPr>
  </w:style>
  <w:style w:type="paragraph" w:customStyle="1" w:styleId="pbody">
    <w:name w:val="pbody"/>
    <w:basedOn w:val="Normal"/>
    <w:qFormat/>
    <w:pPr>
      <w:spacing w:before="100" w:beforeAutospacing="1" w:after="100" w:afterAutospacing="1"/>
    </w:pPr>
    <w:rPr>
      <w:sz w:val="24"/>
      <w:szCs w:val="24"/>
    </w:rPr>
  </w:style>
  <w:style w:type="character" w:customStyle="1" w:styleId="Footnote">
    <w:name w:val="Footnote_"/>
    <w:basedOn w:val="DefaultParagraphFont"/>
    <w:rPr>
      <w:rFonts w:ascii="Times New Roman" w:eastAsia="Times New Roman" w:hAnsi="Times New Roman" w:cs="Times New Roman"/>
      <w:b w:val="0"/>
      <w:bCs w:val="0"/>
      <w:i w:val="0"/>
      <w:iCs w:val="0"/>
      <w:smallCaps w:val="0"/>
      <w:strike w:val="0"/>
      <w:sz w:val="19"/>
      <w:szCs w:val="19"/>
      <w:u w:val="none"/>
      <w:shd w:val="clear" w:color="auto" w:fill="auto"/>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cs="Tahoma"/>
      <w:sz w:val="20"/>
      <w:szCs w:val="2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pPr>
      <w:spacing w:after="160" w:line="240" w:lineRule="exact"/>
    </w:pPr>
    <w:rPr>
      <w:sz w:val="20"/>
      <w:szCs w:val="20"/>
      <w:vertAlign w:val="superscript"/>
    </w:rPr>
  </w:style>
  <w:style w:type="character" w:customStyle="1" w:styleId="BodyTextChar1">
    <w:name w:val="Body Text Char1"/>
    <w:uiPriority w:val="99"/>
    <w:rPr>
      <w:sz w:val="28"/>
      <w:szCs w:val="28"/>
      <w:shd w:val="clear" w:color="auto" w:fill="FFFFFF"/>
    </w:rPr>
  </w:style>
  <w:style w:type="character" w:customStyle="1" w:styleId="uv3um">
    <w:name w:val="uv3um"/>
    <w:basedOn w:val="DefaultParagraphFont"/>
  </w:style>
  <w:style w:type="paragraph" w:customStyle="1" w:styleId="CharCharCharCharCharCharCharCharCharCharCharCharCharCharCharCharCharChar0">
    <w:name w:val="Char Char Char Char Char Char Char Char Char Char Char Char Char Char Char Char Char Char"/>
    <w:basedOn w:val="Normal"/>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1">
    <w:name w:val="Char Char Char Char Char Char Char Char Char Char Char Char Char Char Char Char Char Char"/>
    <w:aliases w:val="Char Char Char Char Char Char Char Char Char Char Char Char Char1"/>
    <w:basedOn w:val="Normal"/>
    <w:qFormat/>
    <w:pPr>
      <w:pageBreakBefore/>
      <w:spacing w:before="100" w:beforeAutospacing="1" w:after="100" w:afterAutospacing="1"/>
    </w:pPr>
    <w:rPr>
      <w:rFonts w:ascii="Tahoma" w:hAnsi="Tahoma" w:cs="Tahoma"/>
      <w:sz w:val="20"/>
      <w:szCs w:val="20"/>
    </w:rPr>
  </w:style>
  <w:style w:type="character" w:customStyle="1" w:styleId="Heading3Char">
    <w:name w:val="Heading 3 Char"/>
    <w:aliases w:val="Heading 3 Char Char Char Char Char,Section Header3 Char,Char Char + Left:  1.75 cm Char,Hanging:  1 cm Char,Before:  6 pt Char,After: ... Char,Heading 3 Char Char Char Char1,Section Header3 Char Char Char Char,Char1 Char Char Char Char"/>
    <w:basedOn w:val="DefaultParagraphFont"/>
    <w:link w:val="Heading3"/>
    <w:rPr>
      <w:rFonts w:ascii="Calibri" w:hAnsi="Calibri"/>
      <w:color w:val="365F91"/>
      <w:kern w:val="2"/>
      <w:sz w:val="28"/>
      <w:szCs w:val="28"/>
    </w:rPr>
  </w:style>
  <w:style w:type="character" w:customStyle="1" w:styleId="Heading5Char">
    <w:name w:val="Heading 5 Char"/>
    <w:aliases w:val="RSKH5 Char,Figure Char,Appendix Char,Heading 5 URS Char,Further Points Char,5 sub-bullet Char,sb Char,Section Break Char,Further Points1 Char,Further Points2 Char,Further Points11 Char,Further Points3 Char,Further Points4 Char"/>
    <w:basedOn w:val="DefaultParagraphFont"/>
    <w:link w:val="Heading5"/>
    <w:uiPriority w:val="9"/>
    <w:qFormat/>
    <w:rPr>
      <w:rFonts w:ascii="Calibri" w:hAnsi="Calibri"/>
      <w:color w:val="365F91"/>
      <w:kern w:val="2"/>
      <w:sz w:val="22"/>
      <w:szCs w:val="22"/>
    </w:rPr>
  </w:style>
  <w:style w:type="character" w:customStyle="1" w:styleId="Heading6Char">
    <w:name w:val="Heading 6 Char"/>
    <w:aliases w:val="Points in Text Char,sub-dash Char,sd Char,7 sub-dash Char"/>
    <w:basedOn w:val="DefaultParagraphFont"/>
    <w:link w:val="Heading6"/>
    <w:uiPriority w:val="9"/>
    <w:rPr>
      <w:rFonts w:ascii="Calibri" w:hAnsi="Calibri"/>
      <w:i/>
      <w:iCs/>
      <w:color w:val="595959"/>
      <w:kern w:val="2"/>
      <w:sz w:val="22"/>
      <w:szCs w:val="22"/>
    </w:rPr>
  </w:style>
  <w:style w:type="character" w:customStyle="1" w:styleId="Heading7Char">
    <w:name w:val="Heading 7 Char"/>
    <w:basedOn w:val="DefaultParagraphFont"/>
    <w:link w:val="Heading7"/>
    <w:uiPriority w:val="9"/>
    <w:rPr>
      <w:rFonts w:ascii="Calibri" w:hAnsi="Calibri"/>
      <w:color w:val="595959"/>
      <w:kern w:val="2"/>
      <w:sz w:val="22"/>
      <w:szCs w:val="22"/>
    </w:rPr>
  </w:style>
  <w:style w:type="character" w:customStyle="1" w:styleId="Heading8Char">
    <w:name w:val="Heading 8 Char"/>
    <w:aliases w:val="Appendix Level 2 Char"/>
    <w:basedOn w:val="DefaultParagraphFont"/>
    <w:link w:val="Heading8"/>
    <w:uiPriority w:val="9"/>
    <w:rPr>
      <w:rFonts w:ascii="Calibri" w:hAnsi="Calibri"/>
      <w:i/>
      <w:iCs/>
      <w:color w:val="272727"/>
      <w:kern w:val="2"/>
      <w:sz w:val="22"/>
      <w:szCs w:val="22"/>
    </w:rPr>
  </w:style>
  <w:style w:type="character" w:customStyle="1" w:styleId="Heading9Char">
    <w:name w:val="Heading 9 Char"/>
    <w:aliases w:val="Appendix Level 3 Char,Dau + Char"/>
    <w:basedOn w:val="DefaultParagraphFont"/>
    <w:link w:val="Heading9"/>
    <w:uiPriority w:val="9"/>
    <w:rPr>
      <w:rFonts w:ascii="Calibri" w:hAnsi="Calibri"/>
      <w:color w:val="272727"/>
      <w:kern w:val="2"/>
      <w:sz w:val="22"/>
      <w:szCs w:val="22"/>
    </w:rPr>
  </w:style>
  <w:style w:type="numbering" w:customStyle="1" w:styleId="NoList1">
    <w:name w:val="No List1"/>
    <w:next w:val="NoList"/>
    <w:uiPriority w:val="99"/>
    <w:semiHidden/>
    <w:unhideWhenUsed/>
  </w:style>
  <w:style w:type="paragraph" w:styleId="Title">
    <w:name w:val="Title"/>
    <w:basedOn w:val="Normal"/>
    <w:next w:val="Normal"/>
    <w:link w:val="TitleChar"/>
    <w:uiPriority w:val="10"/>
    <w:qFormat/>
    <w:pPr>
      <w:spacing w:after="80"/>
      <w:contextualSpacing/>
    </w:pPr>
    <w:rPr>
      <w:rFonts w:ascii="Cambria" w:hAnsi="Cambria"/>
      <w:spacing w:val="-10"/>
      <w:kern w:val="28"/>
      <w:sz w:val="56"/>
      <w:szCs w:val="56"/>
    </w:rPr>
  </w:style>
  <w:style w:type="character" w:customStyle="1" w:styleId="TitleChar">
    <w:name w:val="Title Char"/>
    <w:basedOn w:val="DefaultParagraphFont"/>
    <w:link w:val="Title"/>
    <w:rPr>
      <w:rFonts w:ascii="Cambria" w:hAnsi="Cambria"/>
      <w:spacing w:val="-10"/>
      <w:kern w:val="28"/>
      <w:sz w:val="56"/>
      <w:szCs w:val="56"/>
    </w:rPr>
  </w:style>
  <w:style w:type="paragraph" w:styleId="Subtitle">
    <w:name w:val="Subtitle"/>
    <w:basedOn w:val="Normal"/>
    <w:next w:val="Normal"/>
    <w:link w:val="SubtitleChar"/>
    <w:uiPriority w:val="11"/>
    <w:qFormat/>
    <w:pPr>
      <w:numPr>
        <w:ilvl w:val="1"/>
      </w:numPr>
      <w:spacing w:after="160" w:line="276" w:lineRule="auto"/>
    </w:pPr>
    <w:rPr>
      <w:rFonts w:ascii="Calibri" w:hAnsi="Calibri"/>
      <w:color w:val="595959"/>
      <w:spacing w:val="15"/>
      <w:kern w:val="2"/>
    </w:rPr>
  </w:style>
  <w:style w:type="character" w:customStyle="1" w:styleId="SubtitleChar">
    <w:name w:val="Subtitle Char"/>
    <w:basedOn w:val="DefaultParagraphFont"/>
    <w:link w:val="Subtitle"/>
    <w:rPr>
      <w:rFonts w:ascii="Calibri" w:hAnsi="Calibri"/>
      <w:color w:val="595959"/>
      <w:spacing w:val="15"/>
      <w:kern w:val="2"/>
      <w:sz w:val="28"/>
      <w:szCs w:val="28"/>
    </w:rPr>
  </w:style>
  <w:style w:type="paragraph" w:styleId="Quote">
    <w:name w:val="Quote"/>
    <w:basedOn w:val="Normal"/>
    <w:next w:val="Normal"/>
    <w:link w:val="QuoteChar"/>
    <w:uiPriority w:val="29"/>
    <w:qFormat/>
    <w:pPr>
      <w:spacing w:before="160" w:after="160" w:line="276" w:lineRule="auto"/>
      <w:jc w:val="center"/>
    </w:pPr>
    <w:rPr>
      <w:rFonts w:ascii="Calibri" w:eastAsia="Calibri" w:hAnsi="Calibri"/>
      <w:i/>
      <w:iCs/>
      <w:color w:val="404040"/>
      <w:kern w:val="2"/>
      <w:sz w:val="22"/>
      <w:szCs w:val="22"/>
    </w:rPr>
  </w:style>
  <w:style w:type="character" w:customStyle="1" w:styleId="QuoteChar">
    <w:name w:val="Quote Char"/>
    <w:basedOn w:val="DefaultParagraphFont"/>
    <w:link w:val="Quote"/>
    <w:uiPriority w:val="29"/>
    <w:rPr>
      <w:rFonts w:ascii="Calibri" w:eastAsia="Calibri" w:hAnsi="Calibri"/>
      <w:i/>
      <w:iCs/>
      <w:color w:val="404040"/>
      <w:kern w:val="2"/>
      <w:sz w:val="22"/>
      <w:szCs w:val="22"/>
    </w:rPr>
  </w:style>
  <w:style w:type="character" w:customStyle="1" w:styleId="ListParagraphChar">
    <w:name w:val="List Paragraph Char"/>
    <w:aliases w:val="tieu de phu 1 Char,List Paragraph (numbered (a)) Char,List Paragraph1 Char,List Paragraph11 Char,Colorful List - Accent 11 Char,Number Bullets Char,List Paragraph 1 Char,My checklist Char,bullet Char,Sub-Bulleted List Char,Cấ Char"/>
    <w:link w:val="ListParagraph"/>
    <w:uiPriority w:val="34"/>
    <w:qFormat/>
    <w:locked/>
    <w:rPr>
      <w:rFonts w:ascii="Calibri" w:hAnsi="Calibri"/>
      <w:sz w:val="22"/>
      <w:szCs w:val="22"/>
    </w:rPr>
  </w:style>
  <w:style w:type="character" w:styleId="IntenseEmphasis">
    <w:name w:val="Intense Emphasis"/>
    <w:uiPriority w:val="21"/>
    <w:qFormat/>
    <w:rPr>
      <w:i/>
      <w:iCs/>
      <w:color w:val="365F91"/>
    </w:rPr>
  </w:style>
  <w:style w:type="paragraph" w:styleId="IntenseQuote">
    <w:name w:val="Intense Quote"/>
    <w:basedOn w:val="Normal"/>
    <w:next w:val="Normal"/>
    <w:link w:val="IntenseQuoteChar"/>
    <w:uiPriority w:val="30"/>
    <w:qFormat/>
    <w:pPr>
      <w:pBdr>
        <w:top w:val="single" w:sz="4" w:space="10" w:color="365F91"/>
        <w:bottom w:val="single" w:sz="4" w:space="10" w:color="365F91"/>
      </w:pBdr>
      <w:spacing w:before="360" w:after="360" w:line="276" w:lineRule="auto"/>
      <w:ind w:left="864" w:right="864"/>
      <w:jc w:val="center"/>
    </w:pPr>
    <w:rPr>
      <w:rFonts w:ascii="Calibri" w:eastAsia="Calibri" w:hAnsi="Calibri"/>
      <w:i/>
      <w:iCs/>
      <w:color w:val="365F91"/>
      <w:kern w:val="2"/>
      <w:sz w:val="22"/>
      <w:szCs w:val="22"/>
    </w:rPr>
  </w:style>
  <w:style w:type="character" w:customStyle="1" w:styleId="IntenseQuoteChar">
    <w:name w:val="Intense Quote Char"/>
    <w:basedOn w:val="DefaultParagraphFont"/>
    <w:link w:val="IntenseQuote"/>
    <w:uiPriority w:val="30"/>
    <w:rPr>
      <w:rFonts w:ascii="Calibri" w:eastAsia="Calibri" w:hAnsi="Calibri"/>
      <w:i/>
      <w:iCs/>
      <w:color w:val="365F91"/>
      <w:kern w:val="2"/>
      <w:sz w:val="22"/>
      <w:szCs w:val="22"/>
    </w:rPr>
  </w:style>
  <w:style w:type="character" w:styleId="IntenseReference">
    <w:name w:val="Intense Reference"/>
    <w:uiPriority w:val="32"/>
    <w:qFormat/>
    <w:rPr>
      <w:b/>
      <w:bCs/>
      <w:smallCaps/>
      <w:color w:val="365F91"/>
      <w:spacing w:val="5"/>
    </w:rPr>
  </w:style>
  <w:style w:type="character" w:styleId="FollowedHyperlink">
    <w:name w:val="FollowedHyperlink"/>
    <w:uiPriority w:val="99"/>
    <w:unhideWhenUsed/>
    <w:rPr>
      <w:color w:val="800080"/>
      <w:u w:val="single"/>
    </w:rPr>
  </w:style>
  <w:style w:type="table" w:customStyle="1" w:styleId="HocTable1">
    <w:name w:val="HocTable1"/>
    <w:basedOn w:val="TableNormal"/>
    <w:next w:val="TableGrid"/>
    <w:uiPriority w:val="5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pPr>
      <w:spacing w:before="120" w:after="120"/>
      <w:jc w:val="both"/>
      <w:outlineLvl w:val="9"/>
    </w:pPr>
    <w:rPr>
      <w:rFonts w:ascii="Times New Roman" w:eastAsia="Times New Roman" w:hAnsi="Times New Roman" w:cs="Times New Roman"/>
      <w:color w:val="auto"/>
      <w:lang w:eastAsia="ja-JP"/>
    </w:rPr>
  </w:style>
  <w:style w:type="paragraph" w:styleId="TOC1">
    <w:name w:val="toc 1"/>
    <w:aliases w:val="TOC"/>
    <w:basedOn w:val="Normal"/>
    <w:next w:val="Normal"/>
    <w:autoRedefine/>
    <w:uiPriority w:val="39"/>
    <w:unhideWhenUsed/>
    <w:qFormat/>
    <w:pPr>
      <w:tabs>
        <w:tab w:val="left" w:pos="0"/>
        <w:tab w:val="right" w:leader="dot" w:pos="9214"/>
      </w:tabs>
      <w:spacing w:before="120" w:after="100" w:line="276" w:lineRule="auto"/>
      <w:jc w:val="both"/>
    </w:pPr>
    <w:rPr>
      <w:rFonts w:eastAsia="Calibri"/>
      <w:bCs/>
      <w:noProof/>
      <w:sz w:val="24"/>
      <w:szCs w:val="24"/>
      <w:lang w:val="vi-VN"/>
    </w:rPr>
  </w:style>
  <w:style w:type="paragraph" w:styleId="TOC2">
    <w:name w:val="toc 2"/>
    <w:basedOn w:val="Normal"/>
    <w:next w:val="Normal"/>
    <w:autoRedefine/>
    <w:uiPriority w:val="39"/>
    <w:unhideWhenUsed/>
    <w:qFormat/>
    <w:pPr>
      <w:tabs>
        <w:tab w:val="left" w:pos="567"/>
        <w:tab w:val="left" w:pos="993"/>
        <w:tab w:val="right" w:leader="dot" w:pos="9175"/>
      </w:tabs>
      <w:spacing w:before="120" w:after="100" w:line="276" w:lineRule="auto"/>
      <w:jc w:val="both"/>
    </w:pPr>
    <w:rPr>
      <w:rFonts w:eastAsia="Calibri"/>
      <w:b/>
      <w:bCs/>
      <w:noProof/>
      <w:sz w:val="24"/>
      <w:szCs w:val="24"/>
    </w:rPr>
  </w:style>
  <w:style w:type="paragraph" w:styleId="TOC3">
    <w:name w:val="toc 3"/>
    <w:basedOn w:val="Normal"/>
    <w:next w:val="Normal"/>
    <w:autoRedefine/>
    <w:uiPriority w:val="39"/>
    <w:unhideWhenUsed/>
    <w:qFormat/>
    <w:pPr>
      <w:tabs>
        <w:tab w:val="left" w:pos="0"/>
        <w:tab w:val="right" w:leader="dot" w:pos="9061"/>
      </w:tabs>
      <w:spacing w:before="120" w:after="100" w:line="276" w:lineRule="auto"/>
      <w:jc w:val="both"/>
    </w:pPr>
    <w:rPr>
      <w:bCs/>
      <w:noProof/>
      <w:sz w:val="24"/>
      <w:szCs w:val="24"/>
      <w:lang w:eastAsia="vi-VN"/>
    </w:rPr>
  </w:style>
  <w:style w:type="paragraph" w:styleId="TOC4">
    <w:name w:val="toc 4"/>
    <w:basedOn w:val="Normal"/>
    <w:next w:val="Normal"/>
    <w:autoRedefine/>
    <w:uiPriority w:val="39"/>
    <w:unhideWhenUsed/>
    <w:qFormat/>
    <w:pPr>
      <w:spacing w:before="120" w:after="100" w:line="276" w:lineRule="auto"/>
      <w:ind w:left="660"/>
    </w:pPr>
    <w:rPr>
      <w:szCs w:val="22"/>
    </w:rPr>
  </w:style>
  <w:style w:type="paragraph" w:styleId="TOC5">
    <w:name w:val="toc 5"/>
    <w:basedOn w:val="Normal"/>
    <w:next w:val="Normal"/>
    <w:autoRedefine/>
    <w:uiPriority w:val="39"/>
    <w:unhideWhenUsed/>
    <w:pPr>
      <w:spacing w:before="120" w:after="100" w:line="276" w:lineRule="auto"/>
      <w:ind w:left="880"/>
    </w:pPr>
    <w:rPr>
      <w:szCs w:val="22"/>
    </w:rPr>
  </w:style>
  <w:style w:type="paragraph" w:styleId="TOC6">
    <w:name w:val="toc 6"/>
    <w:basedOn w:val="Normal"/>
    <w:next w:val="Normal"/>
    <w:autoRedefine/>
    <w:uiPriority w:val="39"/>
    <w:unhideWhenUsed/>
    <w:pPr>
      <w:spacing w:before="120" w:after="100" w:line="276" w:lineRule="auto"/>
      <w:ind w:left="1100"/>
    </w:pPr>
    <w:rPr>
      <w:szCs w:val="22"/>
    </w:rPr>
  </w:style>
  <w:style w:type="paragraph" w:styleId="TOC7">
    <w:name w:val="toc 7"/>
    <w:basedOn w:val="Normal"/>
    <w:next w:val="Normal"/>
    <w:autoRedefine/>
    <w:uiPriority w:val="39"/>
    <w:unhideWhenUsed/>
    <w:pPr>
      <w:spacing w:before="120" w:after="100" w:line="276" w:lineRule="auto"/>
      <w:ind w:left="1320"/>
    </w:pPr>
    <w:rPr>
      <w:szCs w:val="22"/>
    </w:rPr>
  </w:style>
  <w:style w:type="paragraph" w:styleId="TOC8">
    <w:name w:val="toc 8"/>
    <w:basedOn w:val="Normal"/>
    <w:next w:val="Normal"/>
    <w:autoRedefine/>
    <w:uiPriority w:val="39"/>
    <w:unhideWhenUsed/>
    <w:pPr>
      <w:spacing w:before="120" w:after="100" w:line="276" w:lineRule="auto"/>
      <w:ind w:left="1540"/>
    </w:pPr>
    <w:rPr>
      <w:szCs w:val="22"/>
    </w:rPr>
  </w:style>
  <w:style w:type="paragraph" w:styleId="TOC9">
    <w:name w:val="toc 9"/>
    <w:basedOn w:val="Normal"/>
    <w:next w:val="Normal"/>
    <w:autoRedefine/>
    <w:uiPriority w:val="39"/>
    <w:unhideWhenUsed/>
    <w:pPr>
      <w:spacing w:before="120" w:after="100" w:line="276" w:lineRule="auto"/>
      <w:ind w:left="1760"/>
    </w:pPr>
    <w:rPr>
      <w:szCs w:val="22"/>
    </w:rPr>
  </w:style>
  <w:style w:type="paragraph" w:styleId="BlockText">
    <w:name w:val="Block Text"/>
    <w:basedOn w:val="Normal"/>
    <w:unhideWhenUsed/>
    <w:pPr>
      <w:pBdr>
        <w:top w:val="single" w:sz="2" w:space="10" w:color="4F81BD" w:shadow="1"/>
        <w:left w:val="single" w:sz="2" w:space="10" w:color="4F81BD" w:shadow="1"/>
        <w:bottom w:val="single" w:sz="2" w:space="10" w:color="4F81BD" w:shadow="1"/>
        <w:right w:val="single" w:sz="2" w:space="10" w:color="4F81BD" w:shadow="1"/>
      </w:pBdr>
      <w:spacing w:before="120" w:after="120" w:line="276" w:lineRule="auto"/>
      <w:ind w:left="1152" w:right="1152"/>
    </w:pPr>
    <w:rPr>
      <w:i/>
      <w:iCs/>
      <w:color w:val="4F81BD"/>
      <w:szCs w:val="22"/>
    </w:rPr>
  </w:style>
  <w:style w:type="paragraph" w:styleId="NoSpacing">
    <w:name w:val="No Spacing"/>
    <w:link w:val="NoSpacingChar"/>
    <w:qFormat/>
    <w:rPr>
      <w:rFonts w:ascii="Cambria" w:eastAsia="MS Mincho" w:hAnsi="Cambria"/>
      <w:sz w:val="22"/>
      <w:szCs w:val="22"/>
    </w:rPr>
  </w:style>
  <w:style w:type="character" w:customStyle="1" w:styleId="NoSpacingChar">
    <w:name w:val="No Spacing Char"/>
    <w:link w:val="NoSpacing"/>
    <w:locked/>
    <w:rPr>
      <w:rFonts w:ascii="Cambria" w:eastAsia="MS Mincho" w:hAnsi="Cambria"/>
      <w:sz w:val="22"/>
      <w:szCs w:val="22"/>
    </w:rPr>
  </w:style>
  <w:style w:type="paragraph" w:styleId="BodyText3">
    <w:name w:val="Body Text 3"/>
    <w:aliases w:val="Bang_chu"/>
    <w:basedOn w:val="Normal"/>
    <w:link w:val="BodyText3Char"/>
    <w:unhideWhenUsed/>
    <w:qFormat/>
    <w:pPr>
      <w:spacing w:before="120" w:after="120" w:line="276" w:lineRule="auto"/>
    </w:pPr>
    <w:rPr>
      <w:rFonts w:ascii="Cambria" w:eastAsia="MS Mincho" w:hAnsi="Cambria"/>
      <w:sz w:val="16"/>
      <w:szCs w:val="16"/>
    </w:rPr>
  </w:style>
  <w:style w:type="character" w:customStyle="1" w:styleId="BodyText3Char">
    <w:name w:val="Body Text 3 Char"/>
    <w:aliases w:val="Bang_chu Char1"/>
    <w:basedOn w:val="DefaultParagraphFont"/>
    <w:link w:val="BodyText3"/>
    <w:rPr>
      <w:rFonts w:ascii="Cambria" w:eastAsia="MS Mincho" w:hAnsi="Cambria"/>
      <w:sz w:val="16"/>
      <w:szCs w:val="16"/>
    </w:rPr>
  </w:style>
  <w:style w:type="paragraph" w:styleId="List">
    <w:name w:val="List"/>
    <w:basedOn w:val="Normal"/>
    <w:unhideWhenUsed/>
    <w:pPr>
      <w:spacing w:before="120" w:after="120" w:line="276" w:lineRule="auto"/>
      <w:ind w:left="360" w:hanging="360"/>
      <w:contextualSpacing/>
    </w:pPr>
    <w:rPr>
      <w:rFonts w:ascii="Cambria" w:eastAsia="MS Mincho" w:hAnsi="Cambria"/>
      <w:szCs w:val="22"/>
    </w:rPr>
  </w:style>
  <w:style w:type="paragraph" w:styleId="List2">
    <w:name w:val="List 2"/>
    <w:basedOn w:val="Normal"/>
    <w:unhideWhenUsed/>
    <w:pPr>
      <w:spacing w:before="120" w:after="120" w:line="276" w:lineRule="auto"/>
      <w:ind w:left="720" w:hanging="360"/>
      <w:contextualSpacing/>
    </w:pPr>
    <w:rPr>
      <w:rFonts w:ascii="Cambria" w:eastAsia="MS Mincho" w:hAnsi="Cambria"/>
      <w:szCs w:val="22"/>
    </w:rPr>
  </w:style>
  <w:style w:type="paragraph" w:styleId="List3">
    <w:name w:val="List 3"/>
    <w:basedOn w:val="Normal"/>
    <w:unhideWhenUsed/>
    <w:pPr>
      <w:spacing w:before="120" w:after="120" w:line="276" w:lineRule="auto"/>
      <w:ind w:left="1080" w:hanging="360"/>
      <w:contextualSpacing/>
    </w:pPr>
    <w:rPr>
      <w:rFonts w:ascii="Cambria" w:eastAsia="MS Mincho" w:hAnsi="Cambria"/>
      <w:szCs w:val="22"/>
    </w:rPr>
  </w:style>
  <w:style w:type="paragraph" w:styleId="ListBullet">
    <w:name w:val="List Bullet"/>
    <w:aliases w:val="Char Char Char Char Char Char Char Char Char Char Char Char Char Char Char Char Char Char Char Char, Char2,Char Char Char Char Char Char Char Char Char Char Char Char Char Char Char Char Char Char Char Char Char Char Char Char Char,Char2"/>
    <w:basedOn w:val="Normal"/>
    <w:link w:val="ListBulletChar"/>
    <w:unhideWhenUsed/>
    <w:qFormat/>
    <w:pPr>
      <w:numPr>
        <w:numId w:val="2"/>
      </w:numPr>
      <w:tabs>
        <w:tab w:val="clear" w:pos="360"/>
      </w:tabs>
      <w:spacing w:before="120" w:after="120" w:line="276" w:lineRule="auto"/>
      <w:ind w:left="0" w:firstLine="0"/>
      <w:contextualSpacing/>
    </w:pPr>
    <w:rPr>
      <w:rFonts w:ascii="Cambria" w:eastAsia="MS Mincho" w:hAnsi="Cambria"/>
      <w:szCs w:val="22"/>
    </w:rPr>
  </w:style>
  <w:style w:type="character" w:customStyle="1" w:styleId="ListBulletChar">
    <w:name w:val="List Bullet Char"/>
    <w:aliases w:val="Char Char Char Char Char Char Char Char Char Char Char Char Char Char Char Char Char Char Char Char Char, Char2 Char,Char2 Char"/>
    <w:link w:val="ListBullet"/>
    <w:rPr>
      <w:rFonts w:ascii="Cambria" w:eastAsia="MS Mincho" w:hAnsi="Cambria"/>
      <w:sz w:val="28"/>
      <w:szCs w:val="22"/>
    </w:rPr>
  </w:style>
  <w:style w:type="paragraph" w:styleId="ListBullet2">
    <w:name w:val="List Bullet 2"/>
    <w:basedOn w:val="Normal"/>
    <w:unhideWhenUsed/>
    <w:pPr>
      <w:numPr>
        <w:numId w:val="3"/>
      </w:numPr>
      <w:tabs>
        <w:tab w:val="clear" w:pos="720"/>
      </w:tabs>
      <w:spacing w:before="120" w:after="120" w:line="276" w:lineRule="auto"/>
      <w:ind w:left="0" w:firstLine="0"/>
      <w:contextualSpacing/>
    </w:pPr>
    <w:rPr>
      <w:rFonts w:ascii="Cambria" w:eastAsia="MS Mincho" w:hAnsi="Cambria"/>
      <w:szCs w:val="22"/>
    </w:rPr>
  </w:style>
  <w:style w:type="paragraph" w:styleId="ListBullet3">
    <w:name w:val="List Bullet 3"/>
    <w:basedOn w:val="Normal"/>
    <w:unhideWhenUsed/>
    <w:pPr>
      <w:numPr>
        <w:numId w:val="4"/>
      </w:numPr>
      <w:tabs>
        <w:tab w:val="clear" w:pos="1080"/>
      </w:tabs>
      <w:spacing w:before="120" w:after="120" w:line="276" w:lineRule="auto"/>
      <w:ind w:left="0" w:firstLine="0"/>
      <w:contextualSpacing/>
    </w:pPr>
    <w:rPr>
      <w:rFonts w:ascii="Cambria" w:eastAsia="MS Mincho" w:hAnsi="Cambria"/>
      <w:szCs w:val="22"/>
    </w:rPr>
  </w:style>
  <w:style w:type="paragraph" w:styleId="ListNumber">
    <w:name w:val="List Number"/>
    <w:basedOn w:val="Normal"/>
    <w:unhideWhenUsed/>
    <w:pPr>
      <w:numPr>
        <w:numId w:val="5"/>
      </w:numPr>
      <w:tabs>
        <w:tab w:val="clear" w:pos="360"/>
      </w:tabs>
      <w:spacing w:before="120" w:after="120" w:line="276" w:lineRule="auto"/>
      <w:ind w:left="0" w:firstLine="0"/>
      <w:contextualSpacing/>
    </w:pPr>
    <w:rPr>
      <w:rFonts w:ascii="Cambria" w:eastAsia="MS Mincho" w:hAnsi="Cambria"/>
      <w:szCs w:val="22"/>
    </w:rPr>
  </w:style>
  <w:style w:type="paragraph" w:styleId="ListNumber2">
    <w:name w:val="List Number 2"/>
    <w:basedOn w:val="Normal"/>
    <w:uiPriority w:val="99"/>
    <w:unhideWhenUsed/>
    <w:pPr>
      <w:numPr>
        <w:numId w:val="6"/>
      </w:numPr>
      <w:tabs>
        <w:tab w:val="clear" w:pos="720"/>
      </w:tabs>
      <w:spacing w:before="120" w:after="120" w:line="276" w:lineRule="auto"/>
      <w:ind w:left="0" w:firstLine="0"/>
      <w:contextualSpacing/>
    </w:pPr>
    <w:rPr>
      <w:rFonts w:ascii="Cambria" w:eastAsia="MS Mincho" w:hAnsi="Cambria"/>
      <w:szCs w:val="22"/>
    </w:rPr>
  </w:style>
  <w:style w:type="paragraph" w:styleId="ListNumber3">
    <w:name w:val="List Number 3"/>
    <w:basedOn w:val="Normal"/>
    <w:uiPriority w:val="99"/>
    <w:unhideWhenUsed/>
    <w:pPr>
      <w:numPr>
        <w:numId w:val="7"/>
      </w:numPr>
      <w:tabs>
        <w:tab w:val="clear" w:pos="1080"/>
      </w:tabs>
      <w:spacing w:before="120" w:after="120" w:line="276" w:lineRule="auto"/>
      <w:ind w:left="0" w:firstLine="0"/>
      <w:contextualSpacing/>
    </w:pPr>
    <w:rPr>
      <w:rFonts w:ascii="Cambria" w:eastAsia="MS Mincho" w:hAnsi="Cambria"/>
      <w:szCs w:val="22"/>
    </w:rPr>
  </w:style>
  <w:style w:type="paragraph" w:styleId="ListContinue">
    <w:name w:val="List Continue"/>
    <w:basedOn w:val="Normal"/>
    <w:uiPriority w:val="99"/>
    <w:unhideWhenUsed/>
    <w:pPr>
      <w:spacing w:before="120" w:after="120" w:line="276" w:lineRule="auto"/>
      <w:ind w:left="360"/>
      <w:contextualSpacing/>
    </w:pPr>
    <w:rPr>
      <w:rFonts w:ascii="Cambria" w:eastAsia="MS Mincho" w:hAnsi="Cambria"/>
      <w:szCs w:val="22"/>
    </w:rPr>
  </w:style>
  <w:style w:type="paragraph" w:styleId="ListContinue2">
    <w:name w:val="List Continue 2"/>
    <w:basedOn w:val="Normal"/>
    <w:unhideWhenUsed/>
    <w:pPr>
      <w:spacing w:before="120" w:after="120" w:line="276" w:lineRule="auto"/>
      <w:ind w:left="720"/>
      <w:contextualSpacing/>
    </w:pPr>
    <w:rPr>
      <w:rFonts w:ascii="Cambria" w:eastAsia="MS Mincho" w:hAnsi="Cambria"/>
      <w:szCs w:val="22"/>
    </w:rPr>
  </w:style>
  <w:style w:type="paragraph" w:styleId="ListContinue3">
    <w:name w:val="List Continue 3"/>
    <w:basedOn w:val="Normal"/>
    <w:unhideWhenUsed/>
    <w:pPr>
      <w:spacing w:before="120" w:after="120" w:line="276" w:lineRule="auto"/>
      <w:ind w:left="1080"/>
      <w:contextualSpacing/>
    </w:pPr>
    <w:rPr>
      <w:rFonts w:ascii="Cambria" w:eastAsia="MS Mincho" w:hAnsi="Cambria"/>
      <w:szCs w:val="22"/>
    </w:rPr>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basedOn w:val="DefaultParagraphFont"/>
    <w:link w:val="MacroText"/>
    <w:uiPriority w:val="99"/>
    <w:rPr>
      <w:rFonts w:ascii="Courier" w:eastAsia="MS Mincho" w:hAnsi="Courier"/>
    </w:rPr>
  </w:style>
  <w:style w:type="paragraph" w:styleId="Caption">
    <w:name w:val="caption"/>
    <w:aliases w:val="Caption Char1,Caption Char Char,AGT ESIA,Caption Char Char อักขระ,Caption Char Char Char Char Char Char Char Char,Caption Char Char Char Char Char Char1 Char,Caption Char Char Char Char Char,Caption (table) Char Char,Map,BẢNG"/>
    <w:basedOn w:val="Normal"/>
    <w:next w:val="Normal"/>
    <w:link w:val="CaptionChar"/>
    <w:unhideWhenUsed/>
    <w:qFormat/>
    <w:pPr>
      <w:spacing w:before="120" w:after="120"/>
    </w:pPr>
    <w:rPr>
      <w:rFonts w:ascii="Cambria" w:eastAsia="MS Mincho" w:hAnsi="Cambria"/>
      <w:b/>
      <w:bCs/>
      <w:color w:val="4F81BD"/>
      <w:sz w:val="18"/>
      <w:szCs w:val="18"/>
    </w:rPr>
  </w:style>
  <w:style w:type="character" w:customStyle="1" w:styleId="CaptionChar">
    <w:name w:val="Caption Char"/>
    <w:aliases w:val="Caption Char1 Char,Caption Char Char Char,AGT ESIA Char,Caption Char Char อักขระ Char,Caption Char Char Char Char Char Char Char Char Char,Caption Char Char Char Char Char Char1 Char Char,Caption Char Char Char Char Char Char,Map Char"/>
    <w:link w:val="Caption"/>
    <w:locked/>
    <w:rPr>
      <w:rFonts w:ascii="Cambria" w:eastAsia="MS Mincho" w:hAnsi="Cambria"/>
      <w:b/>
      <w:bCs/>
      <w:color w:val="4F81BD"/>
      <w:sz w:val="18"/>
      <w:szCs w:val="18"/>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character" w:styleId="BookTitle">
    <w:name w:val="Book Title"/>
    <w:uiPriority w:val="33"/>
    <w:qFormat/>
    <w:rPr>
      <w:b/>
      <w:bCs/>
      <w:smallCaps/>
      <w:spacing w:val="5"/>
    </w:rPr>
  </w:style>
  <w:style w:type="table" w:styleId="LightShading">
    <w:name w:val="Light Shading"/>
    <w:basedOn w:val="TableNormal"/>
    <w:uiPriority w:val="60"/>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rFonts w:ascii="Cambria" w:eastAsia="MS Mincho" w:hAnsi="Cambria"/>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rFonts w:ascii="Cambria" w:eastAsia="MS Mincho" w:hAnsi="Cambria"/>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rFonts w:ascii="Cambria" w:eastAsia="MS Mincho" w:hAnsi="Cambria"/>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rFonts w:ascii="Cambria" w:eastAsia="MS Mincho" w:hAnsi="Cambria"/>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rFonts w:ascii="Cambria" w:eastAsia="MS Mincho" w:hAnsi="Cambria"/>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rFonts w:ascii="Cambria" w:eastAsia="MS Mincho" w:hAnsi="Cambria"/>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34"/>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34"/>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PlaceholderText">
    <w:name w:val="Placeholder Text"/>
    <w:uiPriority w:val="99"/>
    <w:semiHidden/>
    <w:rPr>
      <w:color w:val="666666"/>
    </w:rPr>
  </w:style>
  <w:style w:type="paragraph" w:styleId="BodyTextIndent2">
    <w:name w:val="Body Text Indent 2"/>
    <w:basedOn w:val="Normal"/>
    <w:link w:val="BodyTextIndent2Char"/>
    <w:pPr>
      <w:ind w:firstLine="284"/>
      <w:jc w:val="both"/>
    </w:pPr>
    <w:rPr>
      <w:rFonts w:ascii=".VnTime" w:hAnsi=".VnTime"/>
      <w:szCs w:val="20"/>
    </w:rPr>
  </w:style>
  <w:style w:type="character" w:customStyle="1" w:styleId="BodyTextIndent2Char">
    <w:name w:val="Body Text Indent 2 Char"/>
    <w:basedOn w:val="DefaultParagraphFont"/>
    <w:link w:val="BodyTextIndent2"/>
    <w:rPr>
      <w:rFonts w:ascii=".VnTime" w:hAnsi=".VnTime"/>
      <w:sz w:val="28"/>
    </w:rPr>
  </w:style>
  <w:style w:type="paragraph" w:styleId="TableofFigures">
    <w:name w:val="table of figures"/>
    <w:basedOn w:val="Normal"/>
    <w:next w:val="Normal"/>
    <w:uiPriority w:val="99"/>
    <w:qFormat/>
    <w:pPr>
      <w:spacing w:before="40" w:after="40" w:line="320" w:lineRule="exact"/>
      <w:ind w:left="560" w:hanging="560"/>
      <w:jc w:val="both"/>
    </w:pPr>
  </w:style>
  <w:style w:type="paragraph" w:styleId="PlainText">
    <w:name w:val="Plain Text"/>
    <w:basedOn w:val="Normal"/>
    <w:link w:val="PlainTextChar"/>
    <w:pPr>
      <w:spacing w:before="40" w:after="40" w:line="320" w:lineRule="exact"/>
      <w:jc w:val="both"/>
    </w:pPr>
    <w:rPr>
      <w:rFonts w:ascii="Courier New" w:hAnsi="Courier New"/>
      <w:sz w:val="20"/>
      <w:szCs w:val="20"/>
    </w:rPr>
  </w:style>
  <w:style w:type="character" w:customStyle="1" w:styleId="PlainTextChar">
    <w:name w:val="Plain Text Char"/>
    <w:basedOn w:val="DefaultParagraphFont"/>
    <w:link w:val="PlainText"/>
    <w:rPr>
      <w:rFonts w:ascii="Courier New" w:hAnsi="Courier New"/>
    </w:rPr>
  </w:style>
  <w:style w:type="paragraph" w:styleId="BodyTextFirstIndent">
    <w:name w:val="Body Text First Indent"/>
    <w:basedOn w:val="BodyText"/>
    <w:link w:val="BodyTextFirstIndentChar"/>
    <w:pPr>
      <w:spacing w:before="40" w:line="320" w:lineRule="exact"/>
      <w:ind w:firstLine="210"/>
    </w:pPr>
    <w:rPr>
      <w:sz w:val="24"/>
      <w:szCs w:val="24"/>
    </w:rPr>
  </w:style>
  <w:style w:type="character" w:customStyle="1" w:styleId="BodyTextFirstIndentChar">
    <w:name w:val="Body Text First Indent Char"/>
    <w:basedOn w:val="BodyTextChar"/>
    <w:link w:val="BodyTextFirstIndent"/>
    <w:rPr>
      <w:sz w:val="24"/>
      <w:szCs w:val="24"/>
    </w:rPr>
  </w:style>
  <w:style w:type="table" w:styleId="TableGrid1">
    <w:name w:val="Table Grid 1"/>
    <w:basedOn w:val="TableNormal"/>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basedOn w:val="DefaultParagraphFont"/>
    <w:link w:val="DocumentMap"/>
    <w:rPr>
      <w:rFonts w:ascii="Tahoma" w:hAnsi="Tahoma" w:cs="Tahoma"/>
      <w:sz w:val="16"/>
      <w:szCs w:val="16"/>
    </w:rPr>
  </w:style>
  <w:style w:type="paragraph" w:styleId="Revision">
    <w:name w:val="Revision"/>
    <w:hidden/>
    <w:uiPriority w:val="99"/>
    <w:semiHidden/>
    <w:rPr>
      <w:rFonts w:ascii=".VnTime" w:hAnsi=".VnTime"/>
      <w:sz w:val="28"/>
      <w:szCs w:val="24"/>
    </w:rPr>
  </w:style>
  <w:style w:type="paragraph" w:styleId="Index1">
    <w:name w:val="index 1"/>
    <w:aliases w:val="c1"/>
    <w:basedOn w:val="Normal"/>
    <w:next w:val="Normal"/>
    <w:link w:val="Index1Char"/>
    <w:autoRedefine/>
    <w:uiPriority w:val="99"/>
    <w:qFormat/>
    <w:pPr>
      <w:spacing w:before="120" w:after="160" w:line="259" w:lineRule="auto"/>
      <w:ind w:left="280" w:hanging="280"/>
      <w:outlineLvl w:val="1"/>
    </w:pPr>
    <w:rPr>
      <w:lang w:val="x-none" w:eastAsia="x-none"/>
    </w:rPr>
  </w:style>
  <w:style w:type="character" w:customStyle="1" w:styleId="Index1Char">
    <w:name w:val="Index 1 Char"/>
    <w:aliases w:val="c1 Char"/>
    <w:link w:val="Index1"/>
    <w:uiPriority w:val="99"/>
    <w:rPr>
      <w:sz w:val="28"/>
      <w:szCs w:val="28"/>
      <w:lang w:val="x-none" w:eastAsia="x-none"/>
    </w:rPr>
  </w:style>
  <w:style w:type="paragraph" w:styleId="Index2">
    <w:name w:val="index 2"/>
    <w:basedOn w:val="Normal"/>
    <w:next w:val="Normal"/>
    <w:link w:val="Index2Char"/>
    <w:autoRedefine/>
    <w:pPr>
      <w:spacing w:before="120" w:after="160" w:line="259" w:lineRule="auto"/>
      <w:ind w:left="560" w:hanging="280"/>
      <w:outlineLvl w:val="1"/>
    </w:pPr>
    <w:rPr>
      <w:lang w:val="x-none" w:eastAsia="x-none"/>
    </w:rPr>
  </w:style>
  <w:style w:type="character" w:customStyle="1" w:styleId="Index2Char">
    <w:name w:val="Index 2 Char"/>
    <w:link w:val="Index2"/>
    <w:rPr>
      <w:sz w:val="28"/>
      <w:szCs w:val="28"/>
      <w:lang w:val="x-none" w:eastAsia="x-none"/>
    </w:rPr>
  </w:style>
  <w:style w:type="table" w:styleId="TableTheme">
    <w:name w:val="Table Theme"/>
    <w:basedOn w:val="TableNormal"/>
    <w:unhideWhenUsed/>
    <w:pPr>
      <w:spacing w:before="60" w:after="60"/>
      <w:jc w:val="highKashida"/>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Pr>
      <w:rFonts w:eastAsia="Calibri"/>
      <w:sz w:val="24"/>
      <w:szCs w:val="24"/>
    </w:rPr>
  </w:style>
  <w:style w:type="paragraph" w:styleId="NoteHeading">
    <w:name w:val="Note Heading"/>
    <w:basedOn w:val="Normal"/>
    <w:next w:val="Normal"/>
    <w:link w:val="NoteHeadingChar"/>
    <w:rPr>
      <w:rFonts w:ascii=".VnTime" w:eastAsia="Calibri" w:hAnsi=".VnTime" w:cs=".VnTime"/>
    </w:rPr>
  </w:style>
  <w:style w:type="character" w:customStyle="1" w:styleId="NoteHeadingChar">
    <w:name w:val="Note Heading Char"/>
    <w:basedOn w:val="DefaultParagraphFont"/>
    <w:link w:val="NoteHeading"/>
    <w:rPr>
      <w:rFonts w:ascii=".VnTime" w:eastAsia="Calibri" w:hAnsi=".VnTime" w:cs=".VnTime"/>
      <w:sz w:val="28"/>
      <w:szCs w:val="28"/>
    </w:rPr>
  </w:style>
  <w:style w:type="character" w:styleId="HTMLCite">
    <w:name w:val="HTML Cite"/>
    <w:rPr>
      <w:rFonts w:cs="Times New Roman"/>
      <w:i/>
      <w:iCs/>
    </w:rPr>
  </w:style>
  <w:style w:type="character" w:customStyle="1" w:styleId="TextChar1">
    <w:name w:val="Text Char1"/>
    <w:aliases w:val=" Char Char Char Char1,Char Char Char Char3,B-text1.5 Char2,B-text1.5 + Times New Roman Char1,13 pt Char1,Before:  0.38&quot; Char1,After:  6 pt Char1,B-text1.5 Char Char1,Body Text Char Char Char Char Char Char Char Char1,bt Char1"/>
    <w:uiPriority w:val="99"/>
    <w:rPr>
      <w:sz w:val="28"/>
      <w:szCs w:val="28"/>
    </w:rPr>
  </w:style>
  <w:style w:type="paragraph" w:styleId="TOAHeading">
    <w:name w:val="toa heading"/>
    <w:basedOn w:val="Normal"/>
    <w:next w:val="Normal"/>
    <w:pPr>
      <w:spacing w:before="120"/>
    </w:pPr>
    <w:rPr>
      <w:rFonts w:ascii="Arial" w:eastAsia="Calibri" w:hAnsi="Arial" w:cs="Arial"/>
      <w:b/>
      <w:bCs/>
      <w:sz w:val="24"/>
      <w:szCs w:val="24"/>
    </w:rPr>
  </w:style>
  <w:style w:type="paragraph" w:styleId="BodyTextFirstIndent2">
    <w:name w:val="Body Text First Indent 2"/>
    <w:basedOn w:val="BodyTextIndent"/>
    <w:link w:val="BodyTextFirstIndent2Char"/>
    <w:pPr>
      <w:widowControl w:val="0"/>
      <w:tabs>
        <w:tab w:val="left" w:pos="0"/>
      </w:tabs>
      <w:ind w:left="360" w:firstLine="210"/>
    </w:pPr>
    <w:rPr>
      <w:rFonts w:eastAsia="Calibri" w:cs=".VnTime"/>
      <w:color w:val="FF0000"/>
      <w:sz w:val="24"/>
      <w:szCs w:val="24"/>
      <w:lang w:val="nb-NO" w:eastAsia="en-US"/>
    </w:rPr>
  </w:style>
  <w:style w:type="character" w:customStyle="1" w:styleId="BodyTextFirstIndent2Char">
    <w:name w:val="Body Text First Indent 2 Char"/>
    <w:basedOn w:val="BodyTextIndentChar"/>
    <w:link w:val="BodyTextFirstIndent2"/>
    <w:rPr>
      <w:rFonts w:ascii=".VnTime" w:eastAsia="Calibri" w:hAnsi=".VnTime" w:cs=".VnTime"/>
      <w:color w:val="FF0000"/>
      <w:sz w:val="24"/>
      <w:szCs w:val="24"/>
      <w:lang w:val="nb-NO" w:eastAsia="zh-CN"/>
    </w:rPr>
  </w:style>
  <w:style w:type="table" w:customStyle="1" w:styleId="MediumGrid1-Accent211">
    <w:name w:val="Medium Grid 1 - Accent 211"/>
    <w:uiPriority w:val="34"/>
    <w:semiHidden/>
    <w:rPr>
      <w:rFonts w:ascii="Calibri" w:hAnsi="Calibri" w:cs="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paragraph" w:styleId="NormalIndent">
    <w:name w:val="Normal Indent"/>
    <w:basedOn w:val="Normal"/>
    <w:unhideWhenUsed/>
    <w:pPr>
      <w:ind w:left="720"/>
    </w:pPr>
    <w:rPr>
      <w:sz w:val="26"/>
      <w:szCs w:val="20"/>
    </w:rPr>
  </w:style>
  <w:style w:type="paragraph" w:styleId="Date">
    <w:name w:val="Date"/>
    <w:basedOn w:val="Normal"/>
    <w:next w:val="Normal"/>
    <w:link w:val="DateChar"/>
    <w:pPr>
      <w:widowControl w:val="0"/>
      <w:jc w:val="both"/>
    </w:pPr>
    <w:rPr>
      <w:rFonts w:eastAsia="MS PGothic"/>
      <w:kern w:val="2"/>
      <w:sz w:val="21"/>
      <w:szCs w:val="24"/>
      <w:lang w:eastAsia="ja-JP"/>
    </w:rPr>
  </w:style>
  <w:style w:type="character" w:customStyle="1" w:styleId="DateChar">
    <w:name w:val="Date Char"/>
    <w:basedOn w:val="DefaultParagraphFont"/>
    <w:link w:val="Date"/>
    <w:rPr>
      <w:rFonts w:eastAsia="MS PGothic"/>
      <w:kern w:val="2"/>
      <w:sz w:val="21"/>
      <w:szCs w:val="24"/>
      <w:lang w:eastAsia="ja-JP"/>
    </w:rPr>
  </w:style>
  <w:style w:type="numbering" w:customStyle="1" w:styleId="NoList11">
    <w:name w:val="No List11"/>
    <w:next w:val="NoList"/>
    <w:uiPriority w:val="99"/>
    <w:semiHidden/>
    <w:unhideWhenUsed/>
  </w:style>
  <w:style w:type="character" w:customStyle="1" w:styleId="Heading2Char1">
    <w:name w:val="Heading 2 Char1"/>
    <w:aliases w:val="h2 Char1,MVA2 Char1,BVI2 Char1,Heading 2-BVI Char1,RepHead2 Char1,MyHeading2 Char1,Mystyle2 Char1,Mystyle21 Char1,Mystyle22 Char1,Mystyle23 Char1,Mystyle211 Char1,Mystyle221 Char1,Trích yếu Char1,2 headline Char1,h Char1,Heading1 Char1"/>
    <w:locked/>
    <w:rPr>
      <w:rFonts w:ascii="Arial" w:hAnsi="Arial" w:cs="Arial" w:hint="default"/>
      <w:b/>
      <w:bCs/>
      <w:sz w:val="22"/>
      <w:szCs w:val="22"/>
      <w:lang w:val="vi-VN" w:eastAsia="vi-VN" w:bidi="ar-SA"/>
    </w:rPr>
  </w:style>
  <w:style w:type="character" w:customStyle="1" w:styleId="Heading3Char1">
    <w:name w:val="Heading 3 Char1"/>
    <w:aliases w:val="Heading 3 Char Char Char Char Char1,Section Header3 Char1,Char Char + Left:  1.75 cm Char1,Hanging:  1 cm Char1,Before:  6 pt Char1,After: ... Char1,Heading 3 Char Char Char Char2,Section Header3 Char Char Char Char1,Heading 5 Char1 Char"/>
    <w:uiPriority w:val="9"/>
    <w:semiHidden/>
    <w:rPr>
      <w:rFonts w:ascii="Cambria" w:eastAsia="Times New Roman" w:hAnsi="Cambria" w:cs="Times New Roman" w:hint="default"/>
      <w:b/>
      <w:bCs/>
      <w:color w:val="4F81BD"/>
      <w:sz w:val="28"/>
      <w:szCs w:val="28"/>
    </w:rPr>
  </w:style>
  <w:style w:type="character" w:customStyle="1" w:styleId="Heading4Char1">
    <w:name w:val="Heading 4 Char1"/>
    <w:aliases w:val="4 dash Char1,d Char1,3 Char1,L4 Char1,carter ecological heading 4 Char1,Level 4 Char1,D&amp;M4 Char1,D&amp;M 4 Char1,RSKH4 Char1,H4 Char1,RSK-H4 Char1,Heading 4-DO NOT USE Char1,Heading 4 URS Char1,Subsection Char1,h4 Char1,RCL H4 Char1,41 Char1"/>
    <w:semiHidden/>
    <w:rPr>
      <w:rFonts w:ascii="Cambria" w:eastAsia="Times New Roman" w:hAnsi="Cambria" w:cs="Times New Roman" w:hint="default"/>
      <w:b/>
      <w:bCs/>
      <w:i/>
      <w:iCs/>
      <w:color w:val="4F81BD"/>
      <w:sz w:val="28"/>
      <w:szCs w:val="28"/>
      <w:lang w:val="en-US" w:eastAsia="en-US"/>
    </w:rPr>
  </w:style>
  <w:style w:type="character" w:customStyle="1" w:styleId="Heading5Char2">
    <w:name w:val="Heading 5 Char2"/>
    <w:aliases w:val="RSKH5 Char1,Figure Char1,Appendix Char1,Heading 5 URS Char1,Further Points Char1,5 sub-bullet Char1,sb Char1,Section Break Char1,Further Points1 Char1,Further Points2 Char1,Further Points11 Char1,Further Points3 Char1,Further Poin Char"/>
    <w:locked/>
    <w:rPr>
      <w:rFonts w:ascii="Calibri" w:eastAsia="MS Mincho" w:hAnsi="Calibri" w:cs="Calibri" w:hint="default"/>
      <w:b/>
      <w:bCs w:val="0"/>
      <w:i/>
      <w:iCs w:val="0"/>
      <w:sz w:val="26"/>
    </w:rPr>
  </w:style>
  <w:style w:type="character" w:customStyle="1" w:styleId="Heading6Char1">
    <w:name w:val="Heading 6 Char1"/>
    <w:aliases w:val="Points in Text Char1,sub-dash Char1,sd Char1,7 sub-dash Char1,Đầu đề 6 Char1"/>
    <w:uiPriority w:val="9"/>
    <w:semiHidden/>
    <w:rPr>
      <w:rFonts w:ascii="Cambria" w:eastAsia="Times New Roman" w:hAnsi="Cambria" w:cs="Times New Roman" w:hint="default"/>
      <w:i/>
      <w:iCs/>
      <w:color w:val="243F60"/>
      <w:sz w:val="28"/>
      <w:szCs w:val="28"/>
      <w:lang w:val="en-US" w:eastAsia="en-US"/>
    </w:rPr>
  </w:style>
  <w:style w:type="character" w:customStyle="1" w:styleId="Heading8Char1">
    <w:name w:val="Heading 8 Char1"/>
    <w:aliases w:val="Appendix Level 2 Char1,Đầu đề 8 Char1"/>
    <w:uiPriority w:val="99"/>
    <w:semiHidden/>
    <w:rPr>
      <w:rFonts w:ascii="Cambria" w:eastAsia="Times New Roman" w:hAnsi="Cambria" w:cs="Times New Roman" w:hint="default"/>
      <w:color w:val="404040"/>
      <w:lang w:val="en-US" w:eastAsia="en-US"/>
    </w:rPr>
  </w:style>
  <w:style w:type="character" w:customStyle="1" w:styleId="Heading9Char1">
    <w:name w:val="Heading 9 Char1"/>
    <w:aliases w:val="Appendix Level 3 Char1,Dau + Char1,Đầu đề 9 Char1"/>
    <w:uiPriority w:val="99"/>
    <w:semiHidden/>
    <w:rPr>
      <w:rFonts w:ascii="Calibri Light" w:eastAsia="Times New Roman" w:hAnsi="Calibri Light" w:cs="Times New Roman" w:hint="default"/>
      <w:sz w:val="22"/>
      <w:szCs w:val="22"/>
    </w:rPr>
  </w:style>
  <w:style w:type="character" w:customStyle="1" w:styleId="FootnoteTextChar1">
    <w:name w:val="Footnote Text Char1"/>
    <w:aliases w:val="Footnote Text Char Char Char Char Char Char1,Footnote Text Char Char Char Char Char Char Ch Char1,single space Char1,fn Char1,FOOTNOTES Char Char1,ft Char1,(NECG) Footnote Text Char1,FOOTNOTES Char2,Footnote Text Char1 Char Char1"/>
    <w:rPr>
      <w:rFonts w:ascii="Times New Roman" w:hAnsi="Times New Roman"/>
      <w:lang w:val="vi-VN" w:eastAsia="vi-VN"/>
    </w:rPr>
  </w:style>
  <w:style w:type="character" w:customStyle="1" w:styleId="HeaderChar3">
    <w:name w:val="Header Char3"/>
    <w:aliases w:val="Header Char Char Char1,Header Char2 Char1,Header Char2 Char Char Char Char1,Header Char Char1 Char Char Char Char1,Header Char1 Char Char Char Char Char1,Header Char Char Char Char Char Char Char1,Header Char2 Char Char1 Char1,Header1 Char1"/>
    <w:uiPriority w:val="99"/>
    <w:semiHidden/>
    <w:rPr>
      <w:sz w:val="28"/>
      <w:szCs w:val="24"/>
      <w:lang w:val="vi-VN" w:eastAsia="vi-VN"/>
    </w:rPr>
  </w:style>
  <w:style w:type="character" w:customStyle="1" w:styleId="FooterChar1">
    <w:name w:val="Footer Char1"/>
    <w:aliases w:val="BVI-ft Char1,Footer-Even Char1,Chân trang Char1"/>
    <w:uiPriority w:val="99"/>
    <w:semiHidden/>
    <w:rPr>
      <w:rFonts w:ascii="Times New Roman" w:hAnsi="Times New Roman"/>
      <w:sz w:val="28"/>
      <w:szCs w:val="24"/>
      <w:lang w:val="vi-VN" w:eastAsia="vi-VN"/>
    </w:rPr>
  </w:style>
  <w:style w:type="character" w:customStyle="1" w:styleId="BodyText2Char1">
    <w:name w:val="Body Text 2 Char1"/>
    <w:aliases w:val="Bang_ten chinh Char1,6 Char1,Body Text 2 Char Char,Thân văn bản 2 Char1"/>
    <w:rPr>
      <w:rFonts w:ascii="Times New Roman" w:hAnsi="Times New Roman"/>
      <w:sz w:val="28"/>
      <w:szCs w:val="24"/>
      <w:lang w:val="vi-VN" w:eastAsia="vi-VN"/>
    </w:rPr>
  </w:style>
  <w:style w:type="character" w:customStyle="1" w:styleId="BodyText3Char1">
    <w:name w:val="Body Text 3 Char1"/>
    <w:aliases w:val="Bang_chu Char,Thân văn bản 3 Char1"/>
    <w:uiPriority w:val="99"/>
    <w:rPr>
      <w:rFonts w:ascii="Times New Roman" w:hAnsi="Times New Roman"/>
      <w:sz w:val="16"/>
      <w:szCs w:val="16"/>
      <w:lang w:val="vi-VN" w:eastAsia="vi-VN"/>
    </w:rPr>
  </w:style>
  <w:style w:type="character" w:customStyle="1" w:styleId="CommentTextChar1">
    <w:name w:val="Comment Text Char1"/>
    <w:uiPriority w:val="99"/>
    <w:semiHidden/>
    <w:rPr>
      <w:rFonts w:ascii="Times New Roman" w:hAnsi="Times New Roman"/>
      <w:lang w:val="vi-VN" w:eastAsia="vi-VN"/>
    </w:rPr>
  </w:style>
  <w:style w:type="paragraph" w:customStyle="1" w:styleId="Nmgia">
    <w:name w:val="Nằm giữa"/>
    <w:basedOn w:val="Normal"/>
    <w:next w:val="BlockText"/>
    <w:qFormat/>
    <w:pPr>
      <w:spacing w:before="40" w:after="40" w:line="276" w:lineRule="auto"/>
      <w:jc w:val="center"/>
    </w:pPr>
    <w:rPr>
      <w:rFonts w:ascii="Cambria" w:eastAsia="MS Mincho" w:hAnsi="Cambria"/>
      <w:i/>
      <w:noProof/>
      <w:sz w:val="26"/>
      <w:szCs w:val="24"/>
      <w:lang w:val="vi-VN" w:eastAsia="vi-VN"/>
    </w:rPr>
  </w:style>
  <w:style w:type="paragraph" w:customStyle="1" w:styleId="not-prose">
    <w:name w:val="not-prose"/>
    <w:basedOn w:val="Normal"/>
    <w:qFormat/>
    <w:pPr>
      <w:spacing w:before="100" w:beforeAutospacing="1" w:after="100" w:afterAutospacing="1"/>
    </w:pPr>
    <w:rPr>
      <w:sz w:val="24"/>
      <w:szCs w:val="24"/>
      <w:lang w:val="vi-VN" w:eastAsia="vi-VN"/>
    </w:rPr>
  </w:style>
  <w:style w:type="paragraph" w:customStyle="1" w:styleId="msonormal0">
    <w:name w:val="msonormal"/>
    <w:basedOn w:val="Normal"/>
    <w:qFormat/>
    <w:pPr>
      <w:spacing w:before="100" w:beforeAutospacing="1" w:after="100" w:afterAutospacing="1"/>
    </w:pPr>
    <w:rPr>
      <w:sz w:val="24"/>
      <w:szCs w:val="24"/>
      <w:lang w:val="vi-VN" w:eastAsia="vi-VN"/>
    </w:rPr>
  </w:style>
  <w:style w:type="paragraph" w:customStyle="1" w:styleId="xl65">
    <w:name w:val="xl65"/>
    <w:basedOn w:val="Normal"/>
    <w:qFormat/>
    <w:pPr>
      <w:pBdr>
        <w:top w:val="single" w:sz="8" w:space="0" w:color="CCCCCC"/>
        <w:left w:val="single" w:sz="8" w:space="0" w:color="CCCCCC"/>
        <w:bottom w:val="single" w:sz="8" w:space="0" w:color="CCCCCC"/>
        <w:right w:val="single" w:sz="8" w:space="0" w:color="CCCCCC"/>
      </w:pBdr>
      <w:spacing w:before="100" w:beforeAutospacing="1" w:after="100" w:afterAutospacing="1"/>
    </w:pPr>
    <w:rPr>
      <w:rFonts w:ascii="Arial" w:hAnsi="Arial" w:cs="Arial"/>
      <w:sz w:val="20"/>
      <w:szCs w:val="20"/>
      <w:lang w:val="vi-VN" w:eastAsia="vi-VN"/>
    </w:rPr>
  </w:style>
  <w:style w:type="paragraph" w:customStyle="1" w:styleId="xl66">
    <w:name w:val="xl66"/>
    <w:basedOn w:val="Normal"/>
    <w:qFormat/>
    <w:pPr>
      <w:pBdr>
        <w:top w:val="single" w:sz="8" w:space="0" w:color="CCCCCC"/>
        <w:left w:val="single" w:sz="8" w:space="0" w:color="CCCCCC"/>
        <w:bottom w:val="single" w:sz="8" w:space="0" w:color="CCCCCC"/>
        <w:right w:val="single" w:sz="8" w:space="0" w:color="CCCCCC"/>
      </w:pBdr>
      <w:spacing w:before="100" w:beforeAutospacing="1" w:after="100" w:afterAutospacing="1"/>
    </w:pPr>
    <w:rPr>
      <w:rFonts w:ascii="Arial" w:hAnsi="Arial" w:cs="Arial"/>
      <w:sz w:val="20"/>
      <w:szCs w:val="20"/>
      <w:lang w:val="vi-VN" w:eastAsia="vi-VN"/>
    </w:rPr>
  </w:style>
  <w:style w:type="paragraph" w:customStyle="1" w:styleId="xl67">
    <w:name w:val="xl67"/>
    <w:basedOn w:val="Normal"/>
    <w:qFormat/>
    <w:pPr>
      <w:pBdr>
        <w:top w:val="single" w:sz="8" w:space="0" w:color="CCCCCC"/>
        <w:left w:val="single" w:sz="8" w:space="0" w:color="CCCCCC"/>
        <w:bottom w:val="single" w:sz="8" w:space="0" w:color="CCCCCC"/>
        <w:right w:val="single" w:sz="8" w:space="0" w:color="CCCCCC"/>
      </w:pBdr>
      <w:spacing w:before="100" w:beforeAutospacing="1" w:after="100" w:afterAutospacing="1"/>
    </w:pPr>
    <w:rPr>
      <w:rFonts w:ascii="Arial" w:hAnsi="Arial" w:cs="Arial"/>
      <w:sz w:val="20"/>
      <w:szCs w:val="20"/>
      <w:lang w:val="vi-VN" w:eastAsia="vi-VN"/>
    </w:rPr>
  </w:style>
  <w:style w:type="paragraph" w:customStyle="1" w:styleId="xl68">
    <w:name w:val="xl68"/>
    <w:basedOn w:val="Normal"/>
    <w:qFormat/>
    <w:pPr>
      <w:pBdr>
        <w:top w:val="single" w:sz="8" w:space="0" w:color="CCCCCC"/>
        <w:left w:val="single" w:sz="8" w:space="0" w:color="CCCCCC"/>
        <w:bottom w:val="single" w:sz="8" w:space="0" w:color="CCCCCC"/>
        <w:right w:val="single" w:sz="8" w:space="0" w:color="CCCCCC"/>
      </w:pBdr>
      <w:spacing w:before="100" w:beforeAutospacing="1" w:after="100" w:afterAutospacing="1"/>
      <w:jc w:val="right"/>
    </w:pPr>
    <w:rPr>
      <w:rFonts w:ascii="Arial" w:hAnsi="Arial" w:cs="Arial"/>
      <w:sz w:val="20"/>
      <w:szCs w:val="20"/>
      <w:lang w:val="vi-VN" w:eastAsia="vi-VN"/>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xl63">
    <w:name w:val="xl63"/>
    <w:basedOn w:val="Normal"/>
    <w:qFormat/>
    <w:pPr>
      <w:spacing w:before="100" w:beforeAutospacing="1" w:after="100" w:afterAutospacing="1"/>
    </w:pPr>
    <w:rPr>
      <w:szCs w:val="24"/>
      <w:lang w:val="vi-VN" w:eastAsia="vi-VN"/>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lang w:val="vi-VN" w:eastAsia="vi-VN"/>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vi-VN" w:eastAsia="vi-V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eastAsia="vi-VN"/>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eastAsia="vi-VN"/>
    </w:rPr>
  </w:style>
  <w:style w:type="paragraph" w:customStyle="1" w:styleId="xl72">
    <w:name w:val="xl72"/>
    <w:basedOn w:val="Normal"/>
    <w:qFormat/>
    <w:pPr>
      <w:spacing w:before="100" w:beforeAutospacing="1" w:after="100" w:afterAutospacing="1"/>
      <w:jc w:val="center"/>
    </w:pPr>
    <w:rPr>
      <w:szCs w:val="24"/>
      <w:lang w:val="vi-VN" w:eastAsia="vi-VN"/>
    </w:rPr>
  </w:style>
  <w:style w:type="paragraph" w:customStyle="1" w:styleId="xl73">
    <w:name w:val="xl73"/>
    <w:basedOn w:val="Normal"/>
    <w:qFormat/>
    <w:pPr>
      <w:spacing w:before="100" w:beforeAutospacing="1" w:after="100" w:afterAutospacing="1"/>
    </w:pPr>
    <w:rPr>
      <w:b/>
      <w:bCs/>
      <w:szCs w:val="24"/>
      <w:lang w:val="vi-VN" w:eastAsia="vi-VN"/>
    </w:rPr>
  </w:style>
  <w:style w:type="paragraph" w:customStyle="1" w:styleId="xl74">
    <w:name w:val="xl74"/>
    <w:basedOn w:val="Normal"/>
    <w:qFormat/>
    <w:pPr>
      <w:pBdr>
        <w:top w:val="single" w:sz="4" w:space="0" w:color="auto"/>
        <w:left w:val="single" w:sz="4" w:space="0" w:color="auto"/>
        <w:right w:val="single" w:sz="4" w:space="0" w:color="auto"/>
      </w:pBdr>
      <w:spacing w:before="100" w:beforeAutospacing="1" w:after="100" w:afterAutospacing="1"/>
    </w:pPr>
    <w:rPr>
      <w:szCs w:val="24"/>
      <w:lang w:val="vi-VN" w:eastAsia="vi-VN"/>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lang w:val="vi-VN" w:eastAsia="vi-VN"/>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pPr>
    <w:rPr>
      <w:szCs w:val="24"/>
      <w:lang w:val="vi-VN" w:eastAsia="vi-VN"/>
    </w:rPr>
  </w:style>
  <w:style w:type="paragraph" w:customStyle="1" w:styleId="xl81">
    <w:name w:val="xl81"/>
    <w:basedOn w:val="Normal"/>
    <w:qFormat/>
    <w:pPr>
      <w:pBdr>
        <w:top w:val="single" w:sz="4" w:space="0" w:color="auto"/>
        <w:left w:val="single" w:sz="4" w:space="0" w:color="auto"/>
        <w:right w:val="single" w:sz="4" w:space="0" w:color="auto"/>
      </w:pBdr>
      <w:spacing w:before="100" w:beforeAutospacing="1" w:after="100" w:afterAutospacing="1"/>
    </w:pPr>
    <w:rPr>
      <w:b/>
      <w:bCs/>
      <w:szCs w:val="24"/>
      <w:lang w:val="vi-VN" w:eastAsia="vi-VN"/>
    </w:rPr>
  </w:style>
  <w:style w:type="paragraph" w:customStyle="1" w:styleId="xl82">
    <w:name w:val="xl82"/>
    <w:basedOn w:val="Normal"/>
    <w:qFormat/>
    <w:pPr>
      <w:pBdr>
        <w:left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83">
    <w:name w:val="xl83"/>
    <w:basedOn w:val="Normal"/>
    <w:qFormat/>
    <w:pPr>
      <w:pBdr>
        <w:top w:val="single" w:sz="4" w:space="0" w:color="auto"/>
        <w:left w:val="single" w:sz="4" w:space="0" w:color="auto"/>
        <w:bottom w:val="single" w:sz="4" w:space="0" w:color="auto"/>
      </w:pBdr>
      <w:spacing w:before="100" w:beforeAutospacing="1" w:after="100" w:afterAutospacing="1"/>
      <w:jc w:val="center"/>
    </w:pPr>
    <w:rPr>
      <w:b/>
      <w:bCs/>
      <w:szCs w:val="24"/>
      <w:lang w:val="vi-VN" w:eastAsia="vi-VN"/>
    </w:rPr>
  </w:style>
  <w:style w:type="paragraph" w:customStyle="1" w:styleId="xl84">
    <w:name w:val="xl84"/>
    <w:basedOn w:val="Normal"/>
    <w:qFormat/>
    <w:pPr>
      <w:pBdr>
        <w:top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85">
    <w:name w:val="xl85"/>
    <w:basedOn w:val="Normal"/>
    <w:qFormat/>
    <w:pPr>
      <w:pBdr>
        <w:bottom w:val="single" w:sz="4" w:space="0" w:color="auto"/>
      </w:pBdr>
      <w:spacing w:before="100" w:beforeAutospacing="1" w:after="100" w:afterAutospacing="1"/>
      <w:jc w:val="center"/>
    </w:pPr>
    <w:rPr>
      <w:b/>
      <w:bCs/>
      <w:szCs w:val="24"/>
      <w:lang w:val="vi-VN" w:eastAsia="vi-VN"/>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vi-VN" w:eastAsia="vi-VN"/>
    </w:rPr>
  </w:style>
  <w:style w:type="character" w:customStyle="1" w:styleId="Other">
    <w:name w:val="Other_"/>
    <w:link w:val="Other0"/>
    <w:locked/>
    <w:rPr>
      <w:sz w:val="26"/>
      <w:szCs w:val="26"/>
    </w:rPr>
  </w:style>
  <w:style w:type="paragraph" w:customStyle="1" w:styleId="Other0">
    <w:name w:val="Other"/>
    <w:basedOn w:val="Normal"/>
    <w:link w:val="Other"/>
    <w:qFormat/>
    <w:pPr>
      <w:widowControl w:val="0"/>
      <w:spacing w:before="120" w:line="256" w:lineRule="auto"/>
      <w:ind w:firstLine="400"/>
    </w:pPr>
    <w:rPr>
      <w:sz w:val="26"/>
      <w:szCs w:val="26"/>
    </w:rPr>
  </w:style>
  <w:style w:type="character" w:customStyle="1" w:styleId="BinhthuongChar">
    <w:name w:val="Binh thuong Char"/>
    <w:link w:val="Binhthuong"/>
    <w:locked/>
    <w:rPr>
      <w:rFonts w:ascii="Batang" w:eastAsia="Batang" w:hAnsi="Batang"/>
      <w:sz w:val="28"/>
      <w:szCs w:val="28"/>
      <w:lang w:val="vi-VN" w:eastAsia="vi-VN"/>
    </w:rPr>
  </w:style>
  <w:style w:type="paragraph" w:customStyle="1" w:styleId="Binhthuong">
    <w:name w:val="Binh thuong"/>
    <w:basedOn w:val="Normal"/>
    <w:link w:val="BinhthuongChar"/>
    <w:qFormat/>
    <w:pPr>
      <w:spacing w:before="120" w:after="120"/>
      <w:ind w:firstLine="720"/>
      <w:jc w:val="both"/>
    </w:pPr>
    <w:rPr>
      <w:rFonts w:ascii="Batang" w:eastAsia="Batang" w:hAnsi="Batang"/>
      <w:lang w:val="vi-VN" w:eastAsia="vi-VN"/>
    </w:rPr>
  </w:style>
  <w:style w:type="paragraph" w:customStyle="1" w:styleId="TableParagraph">
    <w:name w:val="Table Paragraph"/>
    <w:basedOn w:val="Normal"/>
    <w:uiPriority w:val="1"/>
    <w:qFormat/>
    <w:pPr>
      <w:widowControl w:val="0"/>
      <w:autoSpaceDE w:val="0"/>
      <w:autoSpaceDN w:val="0"/>
      <w:spacing w:before="120"/>
      <w:jc w:val="both"/>
    </w:pPr>
    <w:rPr>
      <w:sz w:val="22"/>
      <w:szCs w:val="24"/>
      <w:lang w:val="vi-VN" w:eastAsia="vi-VN"/>
    </w:rPr>
  </w:style>
  <w:style w:type="character" w:customStyle="1" w:styleId="THUONGChar">
    <w:name w:val="THUONG Char"/>
    <w:link w:val="THUONG"/>
    <w:locked/>
    <w:rPr>
      <w:sz w:val="26"/>
      <w:szCs w:val="26"/>
      <w:lang w:val="vi-VN" w:eastAsia="vi-VN"/>
    </w:rPr>
  </w:style>
  <w:style w:type="paragraph" w:customStyle="1" w:styleId="THUONG">
    <w:name w:val="THUONG"/>
    <w:basedOn w:val="Normal"/>
    <w:link w:val="THUONGChar"/>
    <w:qFormat/>
    <w:pPr>
      <w:tabs>
        <w:tab w:val="left" w:pos="454"/>
      </w:tabs>
      <w:spacing w:before="60" w:after="60" w:line="288" w:lineRule="auto"/>
      <w:jc w:val="both"/>
    </w:pPr>
    <w:rPr>
      <w:sz w:val="26"/>
      <w:szCs w:val="26"/>
      <w:lang w:val="vi-VN" w:eastAsia="vi-VN"/>
    </w:rPr>
  </w:style>
  <w:style w:type="character" w:customStyle="1" w:styleId="Chthchbng2">
    <w:name w:val="Chú thích bảng (2)_"/>
    <w:link w:val="Chthchbng20"/>
    <w:locked/>
    <w:rPr>
      <w:sz w:val="26"/>
      <w:shd w:val="clear" w:color="auto" w:fill="FFFFFF"/>
    </w:rPr>
  </w:style>
  <w:style w:type="paragraph" w:customStyle="1" w:styleId="Chthchbng20">
    <w:name w:val="Chú thích bảng (2)"/>
    <w:basedOn w:val="Normal"/>
    <w:link w:val="Chthchbng2"/>
    <w:qFormat/>
    <w:pPr>
      <w:widowControl w:val="0"/>
      <w:shd w:val="clear" w:color="auto" w:fill="FFFFFF"/>
      <w:spacing w:line="240" w:lineRule="atLeast"/>
    </w:pPr>
    <w:rPr>
      <w:sz w:val="26"/>
      <w:szCs w:val="20"/>
    </w:rPr>
  </w:style>
  <w:style w:type="paragraph" w:customStyle="1" w:styleId="Text">
    <w:name w:val="Text"/>
    <w:basedOn w:val="Normal"/>
    <w:qFormat/>
    <w:pPr>
      <w:spacing w:before="120" w:after="120" w:line="360" w:lineRule="exact"/>
      <w:ind w:firstLine="567"/>
      <w:jc w:val="both"/>
    </w:pPr>
    <w:rPr>
      <w:rFonts w:eastAsia="Calibri"/>
      <w:lang w:val="it-IT" w:eastAsia="vi-VN"/>
    </w:rPr>
  </w:style>
  <w:style w:type="paragraph" w:customStyle="1" w:styleId="normaltable">
    <w:name w:val="normaltable"/>
    <w:basedOn w:val="Normal"/>
    <w:qFormat/>
    <w:pPr>
      <w:pBdr>
        <w:top w:val="single" w:sz="6" w:space="0" w:color="auto"/>
        <w:left w:val="single" w:sz="6" w:space="5" w:color="auto"/>
        <w:bottom w:val="single" w:sz="6" w:space="0" w:color="auto"/>
        <w:right w:val="single" w:sz="6" w:space="5" w:color="auto"/>
      </w:pBdr>
      <w:spacing w:before="100" w:beforeAutospacing="1" w:after="100" w:afterAutospacing="1"/>
    </w:pPr>
    <w:rPr>
      <w:sz w:val="24"/>
      <w:szCs w:val="24"/>
      <w:lang w:val="vi-VN" w:eastAsia="vi-VN"/>
    </w:rPr>
  </w:style>
  <w:style w:type="paragraph" w:customStyle="1" w:styleId="fontstyle0">
    <w:name w:val="fontstyle0"/>
    <w:basedOn w:val="Normal"/>
    <w:qFormat/>
    <w:pPr>
      <w:spacing w:before="100" w:beforeAutospacing="1" w:after="100" w:afterAutospacing="1"/>
    </w:pPr>
    <w:rPr>
      <w:b/>
      <w:bCs/>
      <w:color w:val="000000"/>
      <w:lang w:val="vi-VN" w:eastAsia="vi-VN"/>
    </w:rPr>
  </w:style>
  <w:style w:type="paragraph" w:customStyle="1" w:styleId="fontstyle1">
    <w:name w:val="fontstyle1"/>
    <w:basedOn w:val="Normal"/>
    <w:qFormat/>
    <w:pPr>
      <w:spacing w:before="100" w:beforeAutospacing="1" w:after="100" w:afterAutospacing="1"/>
    </w:pPr>
    <w:rPr>
      <w:color w:val="000000"/>
      <w:sz w:val="24"/>
      <w:szCs w:val="24"/>
      <w:lang w:val="vi-VN" w:eastAsia="vi-VN"/>
    </w:rPr>
  </w:style>
  <w:style w:type="paragraph" w:customStyle="1" w:styleId="fontstyle2">
    <w:name w:val="fontstyle2"/>
    <w:basedOn w:val="Normal"/>
    <w:qFormat/>
    <w:pPr>
      <w:spacing w:before="100" w:beforeAutospacing="1" w:after="100" w:afterAutospacing="1"/>
    </w:pPr>
    <w:rPr>
      <w:b/>
      <w:bCs/>
      <w:i/>
      <w:iCs/>
      <w:color w:val="000000"/>
      <w:lang w:val="vi-VN" w:eastAsia="vi-VN"/>
    </w:rPr>
  </w:style>
  <w:style w:type="paragraph" w:customStyle="1" w:styleId="fontstyle3">
    <w:name w:val="fontstyle3"/>
    <w:basedOn w:val="Normal"/>
    <w:qFormat/>
    <w:pPr>
      <w:spacing w:before="100" w:beforeAutospacing="1" w:after="100" w:afterAutospacing="1"/>
    </w:pPr>
    <w:rPr>
      <w:color w:val="000000"/>
      <w:sz w:val="26"/>
      <w:szCs w:val="26"/>
      <w:lang w:val="vi-VN" w:eastAsia="vi-VN"/>
    </w:rPr>
  </w:style>
  <w:style w:type="paragraph" w:customStyle="1" w:styleId="fontstyle4">
    <w:name w:val="fontstyle4"/>
    <w:basedOn w:val="Normal"/>
    <w:qFormat/>
    <w:pPr>
      <w:spacing w:before="100" w:beforeAutospacing="1" w:after="100" w:afterAutospacing="1"/>
    </w:pPr>
    <w:rPr>
      <w:i/>
      <w:iCs/>
      <w:color w:val="000000"/>
      <w:lang w:val="vi-VN" w:eastAsia="vi-VN"/>
    </w:rPr>
  </w:style>
  <w:style w:type="paragraph" w:customStyle="1" w:styleId="CharCharCharChar1">
    <w:name w:val="Char Char Char Char1"/>
    <w:basedOn w:val="Normal"/>
    <w:uiPriority w:val="99"/>
    <w:qFormat/>
    <w:pPr>
      <w:spacing w:after="160" w:line="240" w:lineRule="exact"/>
    </w:pPr>
    <w:rPr>
      <w:rFonts w:ascii="Verdana" w:hAnsi="Verdana"/>
      <w:sz w:val="20"/>
      <w:szCs w:val="20"/>
      <w:lang w:val="vi-VN" w:eastAsia="vi-VN"/>
    </w:rPr>
  </w:style>
  <w:style w:type="character" w:customStyle="1" w:styleId="Heading20">
    <w:name w:val="Heading #2_"/>
    <w:link w:val="Heading21"/>
    <w:locked/>
    <w:rPr>
      <w:b/>
      <w:bCs/>
      <w:sz w:val="28"/>
      <w:szCs w:val="28"/>
    </w:rPr>
  </w:style>
  <w:style w:type="paragraph" w:customStyle="1" w:styleId="Heading21">
    <w:name w:val="Heading #2"/>
    <w:basedOn w:val="Normal"/>
    <w:link w:val="Heading20"/>
    <w:qFormat/>
    <w:pPr>
      <w:widowControl w:val="0"/>
      <w:spacing w:after="120" w:line="264" w:lineRule="auto"/>
      <w:ind w:firstLine="580"/>
      <w:outlineLvl w:val="1"/>
    </w:pPr>
    <w:rPr>
      <w:b/>
      <w:bCs/>
    </w:rPr>
  </w:style>
  <w:style w:type="character" w:customStyle="1" w:styleId="Bodytext0">
    <w:name w:val="Body text_"/>
    <w:link w:val="BodyText1"/>
    <w:uiPriority w:val="99"/>
    <w:locked/>
    <w:rPr>
      <w:sz w:val="26"/>
      <w:szCs w:val="26"/>
      <w:shd w:val="clear" w:color="auto" w:fill="FFFFFF"/>
    </w:rPr>
  </w:style>
  <w:style w:type="paragraph" w:customStyle="1" w:styleId="BodyText1">
    <w:name w:val="Body Text1"/>
    <w:basedOn w:val="Normal"/>
    <w:link w:val="Bodytext0"/>
    <w:uiPriority w:val="99"/>
    <w:qFormat/>
    <w:pPr>
      <w:widowControl w:val="0"/>
      <w:shd w:val="clear" w:color="auto" w:fill="FFFFFF"/>
      <w:spacing w:before="540" w:line="446" w:lineRule="exact"/>
      <w:ind w:firstLine="680"/>
      <w:jc w:val="both"/>
    </w:pPr>
    <w:rPr>
      <w:sz w:val="26"/>
      <w:szCs w:val="26"/>
    </w:rPr>
  </w:style>
  <w:style w:type="paragraph" w:customStyle="1" w:styleId="CharCharCharCharChar1">
    <w:name w:val="Char Char Char Char Char1"/>
    <w:basedOn w:val="Normal"/>
    <w:qFormat/>
    <w:pPr>
      <w:widowControl w:val="0"/>
      <w:jc w:val="both"/>
    </w:pPr>
    <w:rPr>
      <w:b/>
      <w:bCs/>
      <w:color w:val="008000"/>
      <w:sz w:val="26"/>
      <w:szCs w:val="26"/>
      <w:lang w:val="fr-FR" w:eastAsia="vi-VN"/>
    </w:rPr>
  </w:style>
  <w:style w:type="character" w:customStyle="1" w:styleId="BangChar">
    <w:name w:val="Bang Char"/>
    <w:link w:val="Bang"/>
    <w:locked/>
    <w:rPr>
      <w:sz w:val="24"/>
      <w:szCs w:val="24"/>
      <w:lang w:val="vi-VN" w:eastAsia="vi-VN"/>
    </w:rPr>
  </w:style>
  <w:style w:type="paragraph" w:customStyle="1" w:styleId="Bang">
    <w:name w:val="Bang"/>
    <w:basedOn w:val="Normal"/>
    <w:link w:val="BangChar"/>
    <w:qFormat/>
    <w:pPr>
      <w:spacing w:before="40" w:after="40" w:line="300" w:lineRule="exact"/>
      <w:jc w:val="both"/>
    </w:pPr>
    <w:rPr>
      <w:sz w:val="24"/>
      <w:szCs w:val="24"/>
      <w:lang w:val="vi-VN" w:eastAsia="vi-VN"/>
    </w:rPr>
  </w:style>
  <w:style w:type="paragraph" w:customStyle="1" w:styleId="Vanbnnidung">
    <w:name w:val="Van b?n n?i dung"/>
    <w:basedOn w:val="Normal"/>
    <w:uiPriority w:val="99"/>
    <w:qFormat/>
    <w:pPr>
      <w:widowControl w:val="0"/>
      <w:shd w:val="clear" w:color="auto" w:fill="FFFFFF"/>
      <w:spacing w:after="120" w:line="240" w:lineRule="atLeast"/>
      <w:jc w:val="both"/>
    </w:pPr>
    <w:rPr>
      <w:sz w:val="26"/>
      <w:szCs w:val="26"/>
      <w:lang w:val="vi-VN" w:eastAsia="vi-VN"/>
    </w:rPr>
  </w:style>
  <w:style w:type="paragraph" w:customStyle="1" w:styleId="font5">
    <w:name w:val="font5"/>
    <w:basedOn w:val="Normal"/>
    <w:qFormat/>
    <w:pPr>
      <w:spacing w:before="100" w:beforeAutospacing="1" w:after="100" w:afterAutospacing="1" w:line="320" w:lineRule="exact"/>
      <w:jc w:val="both"/>
    </w:pPr>
    <w:rPr>
      <w:rFonts w:eastAsia="Arial Unicode MS"/>
      <w:sz w:val="24"/>
      <w:szCs w:val="24"/>
      <w:lang w:val="vi-VN" w:eastAsia="vi-VN"/>
    </w:rPr>
  </w:style>
  <w:style w:type="paragraph" w:customStyle="1" w:styleId="font6">
    <w:name w:val="font6"/>
    <w:basedOn w:val="Normal"/>
    <w:qFormat/>
    <w:pPr>
      <w:spacing w:before="100" w:beforeAutospacing="1" w:after="100" w:afterAutospacing="1" w:line="320" w:lineRule="exact"/>
      <w:jc w:val="both"/>
    </w:pPr>
    <w:rPr>
      <w:rFonts w:eastAsia="Arial Unicode MS"/>
      <w:sz w:val="24"/>
      <w:szCs w:val="24"/>
      <w:lang w:val="vi-VN" w:eastAsia="vi-VN"/>
    </w:rPr>
  </w:style>
  <w:style w:type="paragraph" w:customStyle="1" w:styleId="xl125">
    <w:name w:val="xl12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26">
    <w:name w:val="xl12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27">
    <w:name w:val="xl12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28">
    <w:name w:val="xl12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29">
    <w:name w:val="xl12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0">
    <w:name w:val="xl13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31">
    <w:name w:val="xl1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22">
    <w:name w:val="xl12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w:eastAsia="Arial Unicode MS" w:hAnsi="Arial" w:cs="Arial"/>
      <w:b/>
      <w:bCs/>
      <w:sz w:val="22"/>
      <w:szCs w:val="24"/>
      <w:lang w:val="vi-VN" w:eastAsia="vi-VN"/>
    </w:rPr>
  </w:style>
  <w:style w:type="paragraph" w:customStyle="1" w:styleId="xl123">
    <w:name w:val="xl12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Unicode MS" w:eastAsia="Arial Unicode MS" w:hAnsi="Arial Unicode MS" w:cs="Arial Unicode MS"/>
      <w:sz w:val="24"/>
      <w:szCs w:val="24"/>
      <w:lang w:val="vi-VN" w:eastAsia="vi-VN"/>
    </w:rPr>
  </w:style>
  <w:style w:type="paragraph" w:customStyle="1" w:styleId="xl124">
    <w:name w:val="xl12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w:eastAsia="Arial Unicode MS" w:hAnsi="Arial" w:cs="Arial"/>
      <w:b/>
      <w:bCs/>
      <w:sz w:val="22"/>
      <w:szCs w:val="24"/>
      <w:lang w:val="vi-VN" w:eastAsia="vi-VN"/>
    </w:rPr>
  </w:style>
  <w:style w:type="paragraph" w:customStyle="1" w:styleId="font7">
    <w:name w:val="font7"/>
    <w:basedOn w:val="Normal"/>
    <w:qFormat/>
    <w:pPr>
      <w:spacing w:before="100" w:beforeAutospacing="1" w:after="100" w:afterAutospacing="1" w:line="320" w:lineRule="exact"/>
      <w:jc w:val="both"/>
    </w:pPr>
    <w:rPr>
      <w:rFonts w:eastAsia="Arial Unicode MS"/>
      <w:sz w:val="24"/>
      <w:szCs w:val="24"/>
      <w:lang w:val="vi-VN" w:eastAsia="vi-VN"/>
    </w:rPr>
  </w:style>
  <w:style w:type="paragraph" w:customStyle="1" w:styleId="xl132">
    <w:name w:val="xl1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3">
    <w:name w:val="xl13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34">
    <w:name w:val="xl1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5">
    <w:name w:val="xl1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6">
    <w:name w:val="xl136"/>
    <w:basedOn w:val="Normal"/>
    <w:qFormat/>
    <w:pPr>
      <w:pBdr>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37">
    <w:name w:val="xl137"/>
    <w:basedOn w:val="Normal"/>
    <w:qFormat/>
    <w:pPr>
      <w:pBdr>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8">
    <w:name w:val="xl138"/>
    <w:basedOn w:val="Normal"/>
    <w:qFormat/>
    <w:pPr>
      <w:pBdr>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9">
    <w:name w:val="xl139"/>
    <w:basedOn w:val="Normal"/>
    <w:qFormat/>
    <w:pPr>
      <w:pBdr>
        <w:top w:val="single" w:sz="4" w:space="0" w:color="auto"/>
        <w:left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40">
    <w:name w:val="xl140"/>
    <w:basedOn w:val="Normal"/>
    <w:qFormat/>
    <w:pPr>
      <w:pBdr>
        <w:top w:val="single" w:sz="4" w:space="0" w:color="auto"/>
        <w:left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41">
    <w:name w:val="xl141"/>
    <w:basedOn w:val="Normal"/>
    <w:qFormat/>
    <w:pPr>
      <w:pBdr>
        <w:top w:val="single" w:sz="4" w:space="0" w:color="auto"/>
        <w:left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21">
    <w:name w:val="xl121"/>
    <w:basedOn w:val="Normal"/>
    <w:qFormat/>
    <w:pPr>
      <w:spacing w:before="100" w:beforeAutospacing="1" w:after="100" w:afterAutospacing="1" w:line="320" w:lineRule="exact"/>
      <w:jc w:val="both"/>
    </w:pPr>
    <w:rPr>
      <w:rFonts w:ascii="Arial" w:eastAsia="Arial Unicode MS" w:hAnsi="Arial" w:cs="Arial"/>
      <w:b/>
      <w:bCs/>
      <w:sz w:val="22"/>
      <w:szCs w:val="24"/>
      <w:lang w:val="vi-VN" w:eastAsia="vi-VN"/>
    </w:rPr>
  </w:style>
  <w:style w:type="paragraph" w:customStyle="1" w:styleId="xl25">
    <w:name w:val="xl2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Unicode MS" w:eastAsia="Arial Unicode MS" w:hAnsi="Arial Unicode MS" w:cs="Arial Unicode MS"/>
      <w:sz w:val="24"/>
      <w:szCs w:val="24"/>
      <w:lang w:val="vi-VN" w:eastAsia="vi-VN"/>
    </w:rPr>
  </w:style>
  <w:style w:type="paragraph" w:customStyle="1" w:styleId="xl26">
    <w:name w:val="xl2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27">
    <w:name w:val="xl2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Unicode MS" w:eastAsia="Arial Unicode MS" w:hAnsi="Arial Unicode MS" w:cs="Arial Unicode MS"/>
      <w:sz w:val="24"/>
      <w:szCs w:val="24"/>
      <w:lang w:val="vi-VN" w:eastAsia="vi-VN"/>
    </w:rPr>
  </w:style>
  <w:style w:type="paragraph" w:customStyle="1" w:styleId="xl28">
    <w:name w:val="xl2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Unicode MS" w:eastAsia="Arial Unicode MS" w:hAnsi="Arial Unicode MS" w:cs="Arial Unicode MS"/>
      <w:sz w:val="24"/>
      <w:szCs w:val="24"/>
      <w:lang w:val="vi-VN" w:eastAsia="vi-VN"/>
    </w:rPr>
  </w:style>
  <w:style w:type="paragraph" w:customStyle="1" w:styleId="xl29">
    <w:name w:val="xl2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0">
    <w:name w:val="xl3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2">
    <w:name w:val="xl32"/>
    <w:basedOn w:val="Normal"/>
    <w:qFormat/>
    <w:pPr>
      <w:pBdr>
        <w:top w:val="single" w:sz="4" w:space="0" w:color="auto"/>
        <w:left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3">
    <w:name w:val="xl33"/>
    <w:basedOn w:val="Normal"/>
    <w:qFormat/>
    <w:pPr>
      <w:pBdr>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4">
    <w:name w:val="xl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VnTime" w:eastAsia="Arial Unicode MS" w:hAnsi=".VnTime" w:cs="Arial Unicode MS"/>
      <w:sz w:val="24"/>
      <w:szCs w:val="24"/>
      <w:lang w:val="vi-VN" w:eastAsia="vi-VN"/>
    </w:rPr>
  </w:style>
  <w:style w:type="paragraph" w:customStyle="1" w:styleId="Normal4">
    <w:name w:val="Normal4"/>
    <w:basedOn w:val="Normal"/>
    <w:uiPriority w:val="99"/>
    <w:qFormat/>
    <w:pPr>
      <w:widowControl w:val="0"/>
      <w:spacing w:before="120" w:after="40" w:line="320" w:lineRule="exact"/>
      <w:jc w:val="both"/>
    </w:pPr>
    <w:rPr>
      <w:sz w:val="26"/>
      <w:szCs w:val="26"/>
      <w:lang w:val="vi-VN" w:eastAsia="vi-VN"/>
    </w:rPr>
  </w:style>
  <w:style w:type="character" w:customStyle="1" w:styleId="StyleHeading213ptChar">
    <w:name w:val="Style Heading 2 + 13 pt Char"/>
    <w:link w:val="StyleHeading213pt"/>
    <w:locked/>
    <w:rPr>
      <w:rFonts w:ascii="Arial" w:hAnsi="Arial" w:cs="Arial"/>
      <w:b/>
      <w:bCs/>
      <w:i/>
      <w:iCs/>
      <w:color w:val="FF6600"/>
      <w:sz w:val="26"/>
      <w:szCs w:val="26"/>
      <w:lang w:val="vi-VN" w:eastAsia="vi-VN"/>
    </w:rPr>
  </w:style>
  <w:style w:type="paragraph" w:customStyle="1" w:styleId="StyleHeading213pt">
    <w:name w:val="Style Heading 2 + 13 pt"/>
    <w:basedOn w:val="Heading2"/>
    <w:link w:val="StyleHeading213ptChar"/>
    <w:qFormat/>
    <w:pPr>
      <w:spacing w:before="240" w:line="320" w:lineRule="exact"/>
      <w:ind w:firstLine="0"/>
      <w:jc w:val="both"/>
    </w:pPr>
    <w:rPr>
      <w:rFonts w:ascii="Arial" w:hAnsi="Arial" w:cs="Arial"/>
      <w:b/>
      <w:bCs/>
      <w:iCs/>
      <w:color w:val="FF6600"/>
      <w:sz w:val="26"/>
      <w:szCs w:val="26"/>
      <w:lang w:val="vi-VN" w:eastAsia="vi-VN"/>
    </w:rPr>
  </w:style>
  <w:style w:type="character" w:customStyle="1" w:styleId="Style1Char">
    <w:name w:val="Style1 Char"/>
    <w:link w:val="Style1"/>
    <w:locked/>
    <w:rPr>
      <w:rFonts w:cs="Arial"/>
      <w:b/>
      <w:bCs/>
      <w:iCs/>
      <w:color w:val="FF6600"/>
      <w:sz w:val="26"/>
      <w:szCs w:val="26"/>
      <w:lang w:val="vi-VN" w:eastAsia="vi-VN"/>
    </w:rPr>
  </w:style>
  <w:style w:type="paragraph" w:customStyle="1" w:styleId="Style1">
    <w:name w:val="Style1"/>
    <w:basedOn w:val="Heading2"/>
    <w:link w:val="Style1Char"/>
    <w:autoRedefine/>
    <w:qFormat/>
    <w:pPr>
      <w:spacing w:before="240" w:line="320" w:lineRule="exact"/>
      <w:ind w:firstLine="0"/>
      <w:jc w:val="both"/>
    </w:pPr>
    <w:rPr>
      <w:rFonts w:ascii="Times New Roman" w:hAnsi="Times New Roman" w:cs="Arial"/>
      <w:b/>
      <w:bCs/>
      <w:i w:val="0"/>
      <w:iCs/>
      <w:color w:val="FF6600"/>
      <w:sz w:val="26"/>
      <w:szCs w:val="26"/>
      <w:lang w:val="vi-VN" w:eastAsia="vi-VN"/>
    </w:rPr>
  </w:style>
  <w:style w:type="paragraph" w:customStyle="1" w:styleId="heading40">
    <w:name w:val="heading4"/>
    <w:basedOn w:val="Normal"/>
    <w:uiPriority w:val="99"/>
    <w:qFormat/>
    <w:pPr>
      <w:spacing w:before="120" w:after="120" w:line="400" w:lineRule="exact"/>
      <w:jc w:val="both"/>
    </w:pPr>
    <w:rPr>
      <w:b/>
      <w:i/>
      <w:sz w:val="26"/>
      <w:szCs w:val="26"/>
      <w:lang w:val="vi-VN" w:eastAsia="vi-VN"/>
    </w:rPr>
  </w:style>
  <w:style w:type="paragraph" w:customStyle="1" w:styleId="PHAN">
    <w:name w:val="PHAN"/>
    <w:basedOn w:val="Normal"/>
    <w:uiPriority w:val="99"/>
    <w:qFormat/>
    <w:pPr>
      <w:spacing w:before="60" w:after="60" w:line="312" w:lineRule="auto"/>
      <w:jc w:val="center"/>
    </w:pPr>
    <w:rPr>
      <w:b/>
      <w:sz w:val="32"/>
      <w:szCs w:val="24"/>
      <w:lang w:val="vi-VN" w:eastAsia="vi-VN"/>
    </w:rPr>
  </w:style>
  <w:style w:type="character" w:customStyle="1" w:styleId="CHUONGChar">
    <w:name w:val="CHUONG Char"/>
    <w:link w:val="CHUONG"/>
    <w:locked/>
    <w:rPr>
      <w:rFonts w:ascii="Arial" w:hAnsi="Arial" w:cs="Arial"/>
      <w:b/>
      <w:bCs/>
      <w:sz w:val="26"/>
      <w:szCs w:val="24"/>
      <w:lang w:val="vi-VN" w:eastAsia="vi-VN"/>
    </w:rPr>
  </w:style>
  <w:style w:type="paragraph" w:customStyle="1" w:styleId="CHUONG">
    <w:name w:val="CHUONG"/>
    <w:basedOn w:val="Normal"/>
    <w:link w:val="CHUONGChar"/>
    <w:qFormat/>
    <w:pPr>
      <w:spacing w:before="60" w:after="60" w:line="312" w:lineRule="auto"/>
      <w:jc w:val="center"/>
    </w:pPr>
    <w:rPr>
      <w:rFonts w:ascii="Arial" w:hAnsi="Arial" w:cs="Arial"/>
      <w:b/>
      <w:bCs/>
      <w:sz w:val="26"/>
      <w:szCs w:val="24"/>
      <w:lang w:val="vi-VN" w:eastAsia="vi-VN"/>
    </w:rPr>
  </w:style>
  <w:style w:type="paragraph" w:customStyle="1" w:styleId="MUC">
    <w:name w:val="MUC"/>
    <w:basedOn w:val="PHAN"/>
    <w:uiPriority w:val="99"/>
    <w:qFormat/>
    <w:pPr>
      <w:jc w:val="left"/>
    </w:pPr>
    <w:rPr>
      <w:sz w:val="24"/>
    </w:rPr>
  </w:style>
  <w:style w:type="paragraph" w:customStyle="1" w:styleId="STT">
    <w:name w:val="STT"/>
    <w:basedOn w:val="MUC"/>
    <w:qFormat/>
    <w:pPr>
      <w:jc w:val="both"/>
    </w:pPr>
    <w:rPr>
      <w:i/>
      <w:sz w:val="26"/>
      <w:szCs w:val="26"/>
    </w:rPr>
  </w:style>
  <w:style w:type="character" w:customStyle="1" w:styleId="THUONGCharCharChar">
    <w:name w:val="THUONG Char Char Char"/>
    <w:link w:val="THUONGCharChar"/>
    <w:locked/>
    <w:rPr>
      <w:rFonts w:ascii=".VnTime" w:hAnsi=".VnTime" w:cs=".VnTime"/>
      <w:b/>
      <w:bCs/>
      <w:sz w:val="28"/>
      <w:szCs w:val="28"/>
      <w:lang w:val="vi-VN" w:eastAsia="vi-VN"/>
    </w:rPr>
  </w:style>
  <w:style w:type="paragraph" w:customStyle="1" w:styleId="THUONGCharChar">
    <w:name w:val="THUONG Char Char"/>
    <w:basedOn w:val="Normal"/>
    <w:link w:val="THUONGCharCharChar"/>
    <w:qFormat/>
    <w:pPr>
      <w:keepNext/>
      <w:tabs>
        <w:tab w:val="left" w:pos="454"/>
      </w:tabs>
      <w:spacing w:before="60" w:after="60" w:line="312" w:lineRule="auto"/>
      <w:jc w:val="both"/>
    </w:pPr>
    <w:rPr>
      <w:rFonts w:ascii=".VnTime" w:hAnsi=".VnTime" w:cs=".VnTime"/>
      <w:b/>
      <w:bCs/>
      <w:lang w:val="vi-VN" w:eastAsia="vi-VN"/>
    </w:rPr>
  </w:style>
  <w:style w:type="paragraph" w:customStyle="1" w:styleId="bthuong">
    <w:name w:val="bthuong"/>
    <w:basedOn w:val="Normal"/>
    <w:uiPriority w:val="99"/>
    <w:qFormat/>
    <w:pPr>
      <w:tabs>
        <w:tab w:val="left" w:pos="454"/>
      </w:tabs>
      <w:spacing w:before="60" w:after="40" w:line="312" w:lineRule="auto"/>
      <w:jc w:val="both"/>
    </w:pPr>
    <w:rPr>
      <w:szCs w:val="32"/>
      <w:lang w:val="vi-VN" w:eastAsia="vi-VN"/>
    </w:rPr>
  </w:style>
  <w:style w:type="character" w:customStyle="1" w:styleId="chuongChar0">
    <w:name w:val="chuong Char"/>
    <w:link w:val="chuong0"/>
    <w:locked/>
    <w:rPr>
      <w:b/>
      <w:sz w:val="32"/>
      <w:szCs w:val="32"/>
      <w:lang w:val="vi-VN" w:eastAsia="vi-VN"/>
    </w:rPr>
  </w:style>
  <w:style w:type="paragraph" w:customStyle="1" w:styleId="chuong0">
    <w:name w:val="chuong"/>
    <w:basedOn w:val="Normal"/>
    <w:link w:val="chuongChar0"/>
    <w:autoRedefine/>
    <w:qFormat/>
    <w:pPr>
      <w:spacing w:before="240" w:after="240" w:line="312" w:lineRule="auto"/>
      <w:jc w:val="center"/>
    </w:pPr>
    <w:rPr>
      <w:b/>
      <w:sz w:val="32"/>
      <w:szCs w:val="32"/>
      <w:lang w:val="vi-VN" w:eastAsia="vi-VN"/>
    </w:rPr>
  </w:style>
  <w:style w:type="character" w:customStyle="1" w:styleId="MucIChar">
    <w:name w:val="Muc I Char"/>
    <w:link w:val="MucI"/>
    <w:locked/>
    <w:rPr>
      <w:b/>
      <w:sz w:val="26"/>
      <w:szCs w:val="26"/>
      <w:lang w:val="vi-VN" w:eastAsia="vi-VN"/>
    </w:rPr>
  </w:style>
  <w:style w:type="paragraph" w:customStyle="1" w:styleId="MucI">
    <w:name w:val="Muc I"/>
    <w:basedOn w:val="chuong0"/>
    <w:link w:val="MucIChar"/>
    <w:autoRedefine/>
    <w:qFormat/>
    <w:pPr>
      <w:tabs>
        <w:tab w:val="left" w:pos="0"/>
        <w:tab w:val="left" w:pos="170"/>
        <w:tab w:val="left" w:pos="910"/>
      </w:tabs>
      <w:spacing w:before="60" w:after="60" w:line="380" w:lineRule="exact"/>
      <w:jc w:val="both"/>
    </w:pPr>
    <w:rPr>
      <w:sz w:val="26"/>
      <w:szCs w:val="26"/>
    </w:rPr>
  </w:style>
  <w:style w:type="paragraph" w:customStyle="1" w:styleId="thuong0">
    <w:name w:val="thuong"/>
    <w:basedOn w:val="Normal"/>
    <w:autoRedefine/>
    <w:uiPriority w:val="99"/>
    <w:qFormat/>
    <w:pPr>
      <w:tabs>
        <w:tab w:val="left" w:pos="284"/>
        <w:tab w:val="left" w:pos="780"/>
        <w:tab w:val="left" w:pos="910"/>
      </w:tabs>
      <w:spacing w:before="60" w:after="60" w:line="380" w:lineRule="exact"/>
      <w:jc w:val="both"/>
    </w:pPr>
    <w:rPr>
      <w:b/>
      <w:i/>
      <w:sz w:val="26"/>
      <w:szCs w:val="26"/>
      <w:lang w:val="vi-VN" w:eastAsia="vi-VN"/>
    </w:rPr>
  </w:style>
  <w:style w:type="paragraph" w:customStyle="1" w:styleId="Normal2">
    <w:name w:val="Normal2"/>
    <w:basedOn w:val="Normal"/>
    <w:uiPriority w:val="99"/>
    <w:qFormat/>
    <w:pPr>
      <w:widowControl w:val="0"/>
      <w:spacing w:before="120" w:after="40" w:line="320" w:lineRule="exact"/>
      <w:ind w:right="-16" w:firstLine="567"/>
      <w:jc w:val="both"/>
    </w:pPr>
    <w:rPr>
      <w:rFonts w:ascii="VNTime" w:hAnsi="VNTime" w:cs="VNTime"/>
      <w:b/>
      <w:bCs/>
      <w:sz w:val="26"/>
      <w:szCs w:val="26"/>
      <w:lang w:val="vi-VN" w:eastAsia="vi-VN"/>
    </w:rPr>
  </w:style>
  <w:style w:type="paragraph" w:customStyle="1" w:styleId="BodyText21">
    <w:name w:val="Body Text 21"/>
    <w:basedOn w:val="Normal"/>
    <w:qFormat/>
    <w:pPr>
      <w:widowControl w:val="0"/>
      <w:spacing w:before="120" w:after="120" w:line="-319" w:lineRule="auto"/>
      <w:jc w:val="center"/>
    </w:pPr>
    <w:rPr>
      <w:rFonts w:ascii=".VnTimeH" w:hAnsi=".VnTimeH"/>
      <w:b/>
      <w:sz w:val="26"/>
      <w:szCs w:val="20"/>
      <w:lang w:val="vi-VN" w:eastAsia="vi-VN"/>
    </w:rPr>
  </w:style>
  <w:style w:type="paragraph" w:customStyle="1" w:styleId="Vido">
    <w:name w:val="Vi do"/>
    <w:basedOn w:val="Normal"/>
    <w:uiPriority w:val="99"/>
    <w:qFormat/>
    <w:pPr>
      <w:spacing w:before="40" w:after="40" w:line="320" w:lineRule="exact"/>
      <w:ind w:firstLine="720"/>
      <w:jc w:val="both"/>
    </w:pPr>
    <w:rPr>
      <w:rFonts w:ascii=".VnTime" w:hAnsi=".VnTime"/>
      <w:szCs w:val="20"/>
      <w:lang w:val="vi-VN" w:eastAsia="vi-VN"/>
    </w:rPr>
  </w:style>
  <w:style w:type="paragraph" w:customStyle="1" w:styleId="Normal3">
    <w:name w:val="Normal3"/>
    <w:basedOn w:val="Normal"/>
    <w:uiPriority w:val="99"/>
    <w:qFormat/>
    <w:pPr>
      <w:widowControl w:val="0"/>
      <w:spacing w:before="120" w:after="40" w:line="320" w:lineRule="exact"/>
      <w:ind w:right="-16" w:firstLine="567"/>
      <w:jc w:val="both"/>
    </w:pPr>
    <w:rPr>
      <w:rFonts w:ascii="VNTime" w:hAnsi="VNTime" w:cs="VNTime"/>
      <w:i/>
      <w:iCs/>
      <w:sz w:val="26"/>
      <w:szCs w:val="26"/>
      <w:lang w:val="vi-VN" w:eastAsia="vi-VN"/>
    </w:rPr>
  </w:style>
  <w:style w:type="character" w:customStyle="1" w:styleId="TitleChar1">
    <w:name w:val="Title Char1"/>
    <w:rPr>
      <w:rFonts w:ascii="Calibri Light" w:eastAsia="Times New Roman" w:hAnsi="Calibri Light" w:cs="Times New Roman"/>
      <w:spacing w:val="-10"/>
      <w:kern w:val="28"/>
      <w:sz w:val="56"/>
      <w:szCs w:val="56"/>
      <w:lang w:val="vi-VN" w:eastAsia="vi-VN"/>
    </w:rPr>
  </w:style>
  <w:style w:type="paragraph" w:customStyle="1" w:styleId="Title1">
    <w:name w:val="Title1"/>
    <w:basedOn w:val="Title"/>
    <w:qFormat/>
    <w:pPr>
      <w:widowControl w:val="0"/>
      <w:snapToGrid w:val="0"/>
      <w:spacing w:before="240" w:after="360" w:line="-398" w:lineRule="auto"/>
      <w:contextualSpacing w:val="0"/>
      <w:jc w:val="center"/>
    </w:pPr>
    <w:rPr>
      <w:rFonts w:ascii=".VnVogueH" w:hAnsi=".VnVogueH" w:cs="Calibri"/>
      <w:b/>
      <w:spacing w:val="0"/>
      <w:kern w:val="0"/>
      <w:sz w:val="28"/>
      <w:szCs w:val="20"/>
      <w:lang w:val="vi-VN" w:eastAsia="vi-VN"/>
    </w:rPr>
  </w:style>
  <w:style w:type="paragraph" w:customStyle="1" w:styleId="StyleHeading2NotBold">
    <w:name w:val="Style Heading 2 + Not Bold"/>
    <w:basedOn w:val="Heading2"/>
    <w:autoRedefine/>
    <w:uiPriority w:val="99"/>
    <w:qFormat/>
    <w:pPr>
      <w:spacing w:before="120" w:after="0" w:line="320" w:lineRule="exact"/>
      <w:ind w:firstLine="0"/>
      <w:jc w:val="both"/>
    </w:pPr>
    <w:rPr>
      <w:rFonts w:ascii="Times New Roman" w:hAnsi="Times New Roman" w:cs="Times New RomanH"/>
      <w:i w:val="0"/>
      <w:caps/>
      <w:szCs w:val="28"/>
      <w:lang w:val="vi-VN" w:eastAsia="vi-VN"/>
    </w:rPr>
  </w:style>
  <w:style w:type="character" w:customStyle="1" w:styleId="IChar">
    <w:name w:val="I Char"/>
    <w:link w:val="1"/>
    <w:uiPriority w:val="99"/>
    <w:locked/>
    <w:rPr>
      <w:rFonts w:ascii=".VnTime" w:hAnsi=".VnTime"/>
      <w:b/>
      <w:sz w:val="26"/>
      <w:lang w:val="vi-VN" w:eastAsia="vi-VN"/>
    </w:rPr>
  </w:style>
  <w:style w:type="paragraph" w:customStyle="1" w:styleId="1">
    <w:name w:val="1"/>
    <w:aliases w:val="I"/>
    <w:basedOn w:val="Normal"/>
    <w:link w:val="IChar"/>
    <w:uiPriority w:val="99"/>
    <w:qFormat/>
    <w:pPr>
      <w:widowControl w:val="0"/>
      <w:snapToGrid w:val="0"/>
      <w:spacing w:before="120" w:after="40" w:line="360" w:lineRule="auto"/>
      <w:jc w:val="both"/>
    </w:pPr>
    <w:rPr>
      <w:rFonts w:ascii=".VnTime" w:hAnsi=".VnTime"/>
      <w:b/>
      <w:sz w:val="26"/>
      <w:szCs w:val="20"/>
      <w:lang w:val="vi-VN" w:eastAsia="vi-VN"/>
    </w:rPr>
  </w:style>
  <w:style w:type="paragraph" w:customStyle="1" w:styleId="Par1">
    <w:name w:val="Par1"/>
    <w:aliases w:val="5line"/>
    <w:basedOn w:val="Normal"/>
    <w:uiPriority w:val="99"/>
    <w:qFormat/>
    <w:pPr>
      <w:widowControl w:val="0"/>
      <w:spacing w:before="40" w:after="40" w:line="360" w:lineRule="auto"/>
      <w:jc w:val="both"/>
    </w:pPr>
    <w:rPr>
      <w:sz w:val="26"/>
      <w:szCs w:val="26"/>
      <w:lang w:val="vi-VN" w:eastAsia="vi-VN"/>
    </w:rPr>
  </w:style>
  <w:style w:type="paragraph" w:customStyle="1" w:styleId="CharCharChar1CharCharCharChar">
    <w:name w:val="Char Char Char1 Char Char Char Char"/>
    <w:basedOn w:val="Normal"/>
    <w:uiPriority w:val="99"/>
    <w:semiHidden/>
    <w:qFormat/>
    <w:pPr>
      <w:tabs>
        <w:tab w:val="num" w:pos="432"/>
      </w:tabs>
      <w:spacing w:before="40" w:after="160" w:line="240" w:lineRule="exact"/>
      <w:ind w:left="432" w:hanging="432"/>
      <w:jc w:val="both"/>
    </w:pPr>
    <w:rPr>
      <w:rFonts w:ascii="Arial" w:hAnsi="Arial"/>
      <w:sz w:val="22"/>
      <w:szCs w:val="24"/>
      <w:lang w:val="vi-VN" w:eastAsia="vi-VN"/>
    </w:rPr>
  </w:style>
  <w:style w:type="paragraph" w:customStyle="1" w:styleId="CharCharChar1CharCharCharChar1">
    <w:name w:val="Char Char Char1 Char Char Char Char1"/>
    <w:basedOn w:val="Normal"/>
    <w:semiHidden/>
    <w:qFormat/>
    <w:pPr>
      <w:tabs>
        <w:tab w:val="num" w:pos="432"/>
      </w:tabs>
      <w:spacing w:after="160" w:line="240" w:lineRule="exact"/>
      <w:ind w:left="432" w:hanging="432"/>
    </w:pPr>
    <w:rPr>
      <w:rFonts w:ascii="Arial" w:hAnsi="Arial"/>
      <w:sz w:val="22"/>
      <w:szCs w:val="24"/>
      <w:lang w:val="vi-VN" w:eastAsia="vi-VN"/>
    </w:rPr>
  </w:style>
  <w:style w:type="paragraph" w:customStyle="1" w:styleId="CharCharChar1">
    <w:name w:val="Char Char Char1"/>
    <w:basedOn w:val="Normal"/>
    <w:autoRedefine/>
    <w:qFormat/>
    <w:pPr>
      <w:spacing w:after="160" w:line="240" w:lineRule="exact"/>
    </w:pPr>
    <w:rPr>
      <w:rFonts w:ascii="Verdana" w:hAnsi="Verdana" w:cs="Verdana"/>
      <w:sz w:val="20"/>
      <w:szCs w:val="20"/>
      <w:lang w:val="vi-VN" w:eastAsia="vi-VN"/>
    </w:rPr>
  </w:style>
  <w:style w:type="paragraph" w:customStyle="1" w:styleId="para">
    <w:name w:val="para"/>
    <w:basedOn w:val="Normal"/>
    <w:qFormat/>
    <w:pPr>
      <w:spacing w:before="100" w:beforeAutospacing="1" w:after="100" w:afterAutospacing="1"/>
    </w:pPr>
    <w:rPr>
      <w:sz w:val="24"/>
      <w:szCs w:val="24"/>
      <w:lang w:val="vi-VN" w:eastAsia="vi-VN"/>
    </w:rPr>
  </w:style>
  <w:style w:type="paragraph" w:customStyle="1" w:styleId="CharChar4CharChar">
    <w:name w:val="Char Char4 Char Char"/>
    <w:basedOn w:val="Normal"/>
    <w:next w:val="Normal"/>
    <w:qFormat/>
    <w:pPr>
      <w:spacing w:after="80" w:line="288" w:lineRule="auto"/>
      <w:ind w:firstLine="567"/>
    </w:pPr>
    <w:rPr>
      <w:rFonts w:eastAsia="SimSun"/>
      <w:sz w:val="24"/>
      <w:szCs w:val="20"/>
      <w:lang w:val="vi-VN" w:eastAsia="vi-VN"/>
    </w:rPr>
  </w:style>
  <w:style w:type="paragraph" w:customStyle="1" w:styleId="xl87">
    <w:name w:val="xl87"/>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en-GB" w:eastAsia="en-GB"/>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lang w:val="en-GB" w:eastAsia="en-GB"/>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CharChar4">
    <w:name w:val="Char Char4"/>
    <w:basedOn w:val="Normal"/>
    <w:next w:val="Normal"/>
    <w:qFormat/>
    <w:pPr>
      <w:spacing w:after="80" w:line="288" w:lineRule="auto"/>
      <w:ind w:firstLine="567"/>
    </w:pPr>
    <w:rPr>
      <w:rFonts w:eastAsia="SimSun"/>
      <w:sz w:val="24"/>
      <w:szCs w:val="20"/>
      <w:lang w:val="vi-VN" w:eastAsia="vi-VN"/>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lang w:val="vi-VN" w:eastAsia="vi-VN"/>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lang w:val="vi-VN" w:eastAsia="vi-V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02">
    <w:name w:val="xl102"/>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3">
    <w:name w:val="xl103"/>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4">
    <w:name w:val="xl104"/>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5">
    <w:name w:val="xl105"/>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6">
    <w:name w:val="xl106"/>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8">
    <w:name w:val="xl108"/>
    <w:basedOn w:val="Normal"/>
    <w:qFormat/>
    <w:pPr>
      <w:pBdr>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9">
    <w:name w:val="xl109"/>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lang w:val="vi-VN" w:eastAsia="vi-VN"/>
    </w:rPr>
  </w:style>
  <w:style w:type="paragraph" w:customStyle="1" w:styleId="xl110">
    <w:name w:val="xl11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11">
    <w:name w:val="xl11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12">
    <w:name w:val="xl112"/>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Bodytext10">
    <w:name w:val="Body text1"/>
    <w:basedOn w:val="Normal"/>
    <w:qFormat/>
    <w:pPr>
      <w:widowControl w:val="0"/>
      <w:shd w:val="clear" w:color="auto" w:fill="FFFFFF"/>
      <w:spacing w:after="60" w:line="240" w:lineRule="atLeast"/>
      <w:jc w:val="center"/>
    </w:pPr>
    <w:rPr>
      <w:sz w:val="25"/>
      <w:szCs w:val="25"/>
      <w:lang w:val="vi-VN" w:eastAsia="vi-VN"/>
    </w:rPr>
  </w:style>
  <w:style w:type="character" w:customStyle="1" w:styleId="Bodytext8">
    <w:name w:val="Body text (8)_"/>
    <w:link w:val="Bodytext80"/>
    <w:locked/>
    <w:rPr>
      <w:b/>
      <w:bCs/>
      <w:spacing w:val="10"/>
      <w:sz w:val="27"/>
      <w:szCs w:val="27"/>
      <w:shd w:val="clear" w:color="auto" w:fill="FFFFFF"/>
    </w:rPr>
  </w:style>
  <w:style w:type="paragraph" w:customStyle="1" w:styleId="Bodytext80">
    <w:name w:val="Body text (8)"/>
    <w:basedOn w:val="Normal"/>
    <w:link w:val="Bodytext8"/>
    <w:qFormat/>
    <w:pPr>
      <w:widowControl w:val="0"/>
      <w:shd w:val="clear" w:color="auto" w:fill="FFFFFF"/>
      <w:spacing w:before="60" w:after="180" w:line="240" w:lineRule="atLeast"/>
      <w:jc w:val="both"/>
    </w:pPr>
    <w:rPr>
      <w:b/>
      <w:bCs/>
      <w:spacing w:val="10"/>
      <w:sz w:val="27"/>
      <w:szCs w:val="27"/>
    </w:rPr>
  </w:style>
  <w:style w:type="paragraph" w:customStyle="1" w:styleId="CharCharChar1CharCharChar">
    <w:name w:val="Char Char Char1 Char Char Char"/>
    <w:basedOn w:val="Normal"/>
    <w:next w:val="Normal"/>
    <w:uiPriority w:val="99"/>
    <w:qFormat/>
    <w:pPr>
      <w:spacing w:after="80" w:line="288" w:lineRule="auto"/>
      <w:ind w:firstLine="567"/>
    </w:pPr>
    <w:rPr>
      <w:rFonts w:eastAsia="SimSun"/>
      <w:sz w:val="24"/>
      <w:szCs w:val="20"/>
      <w:lang w:val="vi-VN" w:eastAsia="vi-VN"/>
    </w:rPr>
  </w:style>
  <w:style w:type="paragraph" w:customStyle="1" w:styleId="Heading">
    <w:name w:val="Heading"/>
    <w:basedOn w:val="Normal"/>
    <w:next w:val="BodyText"/>
    <w:qFormat/>
    <w:pPr>
      <w:keepNext/>
      <w:suppressAutoHyphens/>
      <w:spacing w:before="240" w:after="120"/>
    </w:pPr>
    <w:rPr>
      <w:rFonts w:eastAsia="MS Mincho" w:cs="Tahoma"/>
      <w:lang w:val="vi-VN" w:eastAsia="ar-SA"/>
    </w:rPr>
  </w:style>
  <w:style w:type="paragraph" w:customStyle="1" w:styleId="Index">
    <w:name w:val="Index"/>
    <w:basedOn w:val="Normal"/>
    <w:qFormat/>
    <w:pPr>
      <w:suppressLineNumbers/>
      <w:suppressAutoHyphens/>
    </w:pPr>
    <w:rPr>
      <w:rFonts w:cs="Tahoma"/>
      <w:sz w:val="24"/>
      <w:szCs w:val="26"/>
      <w:lang w:val="vi-VN" w:eastAsia="ar-SA"/>
    </w:rPr>
  </w:style>
  <w:style w:type="paragraph" w:customStyle="1" w:styleId="Head1">
    <w:name w:val="Head1"/>
    <w:basedOn w:val="Normal"/>
    <w:qFormat/>
    <w:pPr>
      <w:tabs>
        <w:tab w:val="num" w:pos="1053"/>
      </w:tabs>
      <w:suppressAutoHyphens/>
      <w:spacing w:before="120" w:line="288" w:lineRule="auto"/>
      <w:ind w:left="1053" w:hanging="720"/>
      <w:jc w:val="both"/>
    </w:pPr>
    <w:rPr>
      <w:b/>
      <w:szCs w:val="24"/>
      <w:lang w:val="vi-VN" w:eastAsia="ar-SA"/>
    </w:rPr>
  </w:style>
  <w:style w:type="paragraph" w:customStyle="1" w:styleId="Body">
    <w:name w:val="Body"/>
    <w:basedOn w:val="Normal"/>
    <w:qFormat/>
    <w:pPr>
      <w:suppressAutoHyphens/>
      <w:spacing w:before="120" w:line="288" w:lineRule="auto"/>
      <w:jc w:val="both"/>
    </w:pPr>
    <w:rPr>
      <w:sz w:val="24"/>
      <w:szCs w:val="24"/>
      <w:lang w:val="vi-VN" w:eastAsia="ar-SA"/>
    </w:rPr>
  </w:style>
  <w:style w:type="paragraph" w:customStyle="1" w:styleId="TableContents">
    <w:name w:val="Table Contents"/>
    <w:basedOn w:val="Normal"/>
    <w:qFormat/>
    <w:pPr>
      <w:suppressLineNumbers/>
      <w:suppressAutoHyphens/>
    </w:pPr>
    <w:rPr>
      <w:sz w:val="26"/>
      <w:szCs w:val="26"/>
      <w:lang w:val="vi-VN" w:eastAsia="ar-SA"/>
    </w:rPr>
  </w:style>
  <w:style w:type="paragraph" w:customStyle="1" w:styleId="TableHeading">
    <w:name w:val="Table Heading"/>
    <w:basedOn w:val="TableContents"/>
    <w:qFormat/>
    <w:pPr>
      <w:jc w:val="center"/>
    </w:pPr>
    <w:rPr>
      <w:b/>
      <w:bCs/>
    </w:rPr>
  </w:style>
  <w:style w:type="paragraph" w:customStyle="1" w:styleId="xl113">
    <w:name w:val="xl113"/>
    <w:basedOn w:val="Normal"/>
    <w:qFormat/>
    <w:pPr>
      <w:pBdr>
        <w:top w:val="single" w:sz="4" w:space="0" w:color="auto"/>
        <w:bottom w:val="single" w:sz="4" w:space="0" w:color="auto"/>
      </w:pBdr>
      <w:spacing w:before="100" w:beforeAutospacing="1" w:after="100" w:afterAutospacing="1"/>
    </w:pPr>
    <w:rPr>
      <w:b/>
      <w:bCs/>
      <w:sz w:val="26"/>
      <w:szCs w:val="26"/>
      <w:lang w:val="vi-VN" w:eastAsia="vi-VN"/>
    </w:rPr>
  </w:style>
  <w:style w:type="paragraph" w:customStyle="1" w:styleId="xl114">
    <w:name w:val="xl114"/>
    <w:basedOn w:val="Normal"/>
    <w:qFormat/>
    <w:pPr>
      <w:pBdr>
        <w:top w:val="single" w:sz="4" w:space="0" w:color="auto"/>
        <w:bottom w:val="single" w:sz="4" w:space="0" w:color="auto"/>
        <w:right w:val="single" w:sz="4" w:space="0" w:color="auto"/>
      </w:pBdr>
      <w:spacing w:before="100" w:beforeAutospacing="1" w:after="100" w:afterAutospacing="1"/>
    </w:pPr>
    <w:rPr>
      <w:b/>
      <w:bCs/>
      <w:sz w:val="26"/>
      <w:szCs w:val="26"/>
      <w:lang w:val="vi-VN" w:eastAsia="vi-VN"/>
    </w:rPr>
  </w:style>
  <w:style w:type="paragraph" w:customStyle="1" w:styleId="xl115">
    <w:name w:val="xl11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6"/>
      <w:szCs w:val="26"/>
      <w:lang w:val="vi-VN" w:eastAsia="vi-VN"/>
    </w:rPr>
  </w:style>
  <w:style w:type="paragraph" w:customStyle="1" w:styleId="xl116">
    <w:name w:val="xl11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17">
    <w:name w:val="xl11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lang w:val="vi-VN" w:eastAsia="vi-VN"/>
    </w:rPr>
  </w:style>
  <w:style w:type="paragraph" w:customStyle="1" w:styleId="xl118">
    <w:name w:val="xl11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lang w:val="vi-VN" w:eastAsia="vi-VN"/>
    </w:rPr>
  </w:style>
  <w:style w:type="paragraph" w:customStyle="1" w:styleId="xl119">
    <w:name w:val="xl119"/>
    <w:basedOn w:val="Normal"/>
    <w:qFormat/>
    <w:pPr>
      <w:spacing w:before="100" w:beforeAutospacing="1" w:after="100" w:afterAutospacing="1"/>
    </w:pPr>
    <w:rPr>
      <w:b/>
      <w:bCs/>
      <w:sz w:val="26"/>
      <w:szCs w:val="26"/>
      <w:lang w:val="vi-VN" w:eastAsia="vi-VN"/>
    </w:rPr>
  </w:style>
  <w:style w:type="paragraph" w:customStyle="1" w:styleId="xl120">
    <w:name w:val="xl12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lang w:val="vi-VN" w:eastAsia="vi-VN"/>
    </w:rPr>
  </w:style>
  <w:style w:type="paragraph" w:customStyle="1" w:styleId="doanbt">
    <w:name w:val="doanbt"/>
    <w:basedOn w:val="Normal"/>
    <w:qFormat/>
    <w:pPr>
      <w:spacing w:before="100" w:beforeAutospacing="1" w:after="100" w:afterAutospacing="1"/>
      <w:ind w:firstLine="284"/>
      <w:jc w:val="both"/>
    </w:pPr>
    <w:rPr>
      <w:lang w:val="vi-VN" w:eastAsia="vi-VN"/>
    </w:rPr>
  </w:style>
  <w:style w:type="paragraph" w:customStyle="1" w:styleId="NoiDung0">
    <w:name w:val="NoiDung"/>
    <w:basedOn w:val="Normal"/>
    <w:qFormat/>
    <w:pPr>
      <w:spacing w:before="120" w:line="360" w:lineRule="exact"/>
      <w:ind w:firstLine="567"/>
      <w:jc w:val="both"/>
    </w:pPr>
    <w:rPr>
      <w:sz w:val="26"/>
      <w:szCs w:val="24"/>
      <w:lang w:val="vi-VN" w:eastAsia="vi-VN"/>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qFormat/>
    <w:pPr>
      <w:spacing w:after="160" w:line="240" w:lineRule="exact"/>
    </w:pPr>
    <w:rPr>
      <w:rFonts w:cs="Arial"/>
      <w:sz w:val="20"/>
      <w:szCs w:val="24"/>
      <w:lang w:val="vi-VN" w:eastAsia="vi-VN"/>
    </w:rPr>
  </w:style>
  <w:style w:type="paragraph" w:customStyle="1" w:styleId="Heading91">
    <w:name w:val="Heading 91"/>
    <w:basedOn w:val="Normal"/>
    <w:next w:val="Normal"/>
    <w:qFormat/>
    <w:pPr>
      <w:keepNext/>
      <w:keepLines/>
      <w:spacing w:before="40"/>
      <w:outlineLvl w:val="8"/>
    </w:pPr>
    <w:rPr>
      <w:rFonts w:ascii="Calibri Light" w:hAnsi="Calibri Light"/>
      <w:i/>
      <w:iCs/>
      <w:color w:val="272727"/>
      <w:sz w:val="21"/>
      <w:szCs w:val="21"/>
      <w:lang w:val="vi-VN" w:eastAsia="vi-VN"/>
    </w:rPr>
  </w:style>
  <w:style w:type="character" w:customStyle="1" w:styleId="CachdaudongChar">
    <w:name w:val="Cachdaudong Char"/>
    <w:link w:val="Cachdaudong"/>
    <w:locked/>
    <w:rPr>
      <w:sz w:val="27"/>
      <w:szCs w:val="24"/>
      <w:lang w:val="vi-VN" w:eastAsia="vi-VN"/>
    </w:rPr>
  </w:style>
  <w:style w:type="paragraph" w:customStyle="1" w:styleId="Cachdaudong">
    <w:name w:val="Cachdaudong"/>
    <w:basedOn w:val="Normal"/>
    <w:link w:val="CachdaudongChar"/>
    <w:qFormat/>
    <w:pPr>
      <w:widowControl w:val="0"/>
      <w:spacing w:before="20" w:after="20" w:line="264" w:lineRule="auto"/>
      <w:ind w:firstLine="567"/>
      <w:jc w:val="both"/>
    </w:pPr>
    <w:rPr>
      <w:sz w:val="27"/>
      <w:szCs w:val="24"/>
      <w:lang w:val="vi-VN" w:eastAsia="vi-VN"/>
    </w:rPr>
  </w:style>
  <w:style w:type="character" w:customStyle="1" w:styleId="Dau-Char">
    <w:name w:val="Dau (-) Char"/>
    <w:link w:val="Dau-"/>
    <w:qFormat/>
    <w:locked/>
    <w:rPr>
      <w:sz w:val="27"/>
      <w:szCs w:val="26"/>
      <w:lang w:val="vi-VN" w:eastAsia="vi-VN"/>
    </w:rPr>
  </w:style>
  <w:style w:type="paragraph" w:customStyle="1" w:styleId="Dau-">
    <w:name w:val="Dau (-)"/>
    <w:basedOn w:val="Normal"/>
    <w:link w:val="Dau-Char"/>
    <w:qFormat/>
    <w:pPr>
      <w:widowControl w:val="0"/>
      <w:tabs>
        <w:tab w:val="num" w:pos="360"/>
      </w:tabs>
      <w:spacing w:before="20" w:after="20" w:line="276" w:lineRule="auto"/>
      <w:jc w:val="both"/>
    </w:pPr>
    <w:rPr>
      <w:sz w:val="27"/>
      <w:szCs w:val="26"/>
      <w:lang w:val="vi-VN" w:eastAsia="vi-VN"/>
    </w:rPr>
  </w:style>
  <w:style w:type="character" w:customStyle="1" w:styleId="chChar">
    <w:name w:val="ch Char"/>
    <w:link w:val="ch"/>
    <w:locked/>
    <w:rPr>
      <w:spacing w:val="-4"/>
      <w:sz w:val="22"/>
      <w:szCs w:val="26"/>
      <w:lang w:val="x-none" w:eastAsia="x-none"/>
    </w:rPr>
  </w:style>
  <w:style w:type="paragraph" w:customStyle="1" w:styleId="ch">
    <w:name w:val="ch"/>
    <w:basedOn w:val="Normal"/>
    <w:link w:val="chChar"/>
    <w:qFormat/>
    <w:pPr>
      <w:spacing w:before="80" w:after="160" w:line="288" w:lineRule="auto"/>
      <w:ind w:firstLine="567"/>
      <w:jc w:val="both"/>
    </w:pPr>
    <w:rPr>
      <w:spacing w:val="-4"/>
      <w:sz w:val="22"/>
      <w:szCs w:val="26"/>
      <w:lang w:val="x-none" w:eastAsia="x-none"/>
    </w:rPr>
  </w:style>
  <w:style w:type="character" w:customStyle="1" w:styleId="body123Char">
    <w:name w:val="body123 Char"/>
    <w:link w:val="body123"/>
    <w:locked/>
    <w:rPr>
      <w:color w:val="000000"/>
      <w:sz w:val="27"/>
      <w:szCs w:val="27"/>
      <w:lang w:val="da-DK" w:eastAsia="x-none"/>
    </w:rPr>
  </w:style>
  <w:style w:type="paragraph" w:customStyle="1" w:styleId="body123">
    <w:name w:val="body123"/>
    <w:basedOn w:val="Normal"/>
    <w:link w:val="body123Char"/>
    <w:qFormat/>
    <w:pPr>
      <w:spacing w:before="120" w:after="120" w:line="276" w:lineRule="auto"/>
      <w:ind w:firstLine="706"/>
      <w:jc w:val="both"/>
    </w:pPr>
    <w:rPr>
      <w:color w:val="000000"/>
      <w:sz w:val="27"/>
      <w:szCs w:val="27"/>
      <w:lang w:val="da-DK" w:eastAsia="x-none"/>
    </w:rPr>
  </w:style>
  <w:style w:type="paragraph" w:customStyle="1" w:styleId="11">
    <w:name w:val="1.1"/>
    <w:basedOn w:val="Normal"/>
    <w:qFormat/>
    <w:pPr>
      <w:tabs>
        <w:tab w:val="right" w:pos="0"/>
      </w:tabs>
      <w:spacing w:after="120" w:line="256" w:lineRule="auto"/>
      <w:outlineLvl w:val="2"/>
    </w:pPr>
    <w:rPr>
      <w:rFonts w:eastAsia="Calibri"/>
      <w:b/>
      <w:color w:val="000000"/>
      <w:lang w:val="x-none" w:eastAsia="x-none"/>
    </w:rPr>
  </w:style>
  <w:style w:type="paragraph" w:customStyle="1" w:styleId="Phan0">
    <w:name w:val="Phan"/>
    <w:basedOn w:val="Normal"/>
    <w:qFormat/>
    <w:pPr>
      <w:widowControl w:val="0"/>
      <w:tabs>
        <w:tab w:val="left" w:pos="270"/>
      </w:tabs>
      <w:spacing w:before="120" w:after="120" w:line="360" w:lineRule="exact"/>
      <w:ind w:left="1080" w:hanging="720"/>
      <w:jc w:val="both"/>
    </w:pPr>
    <w:rPr>
      <w:b/>
      <w:sz w:val="24"/>
      <w:szCs w:val="24"/>
      <w:lang w:val="vi-VN" w:eastAsia="vi-VN"/>
    </w:rPr>
  </w:style>
  <w:style w:type="paragraph" w:customStyle="1" w:styleId="Muc1">
    <w:name w:val="Muc 1"/>
    <w:basedOn w:val="Normal"/>
    <w:qFormat/>
    <w:pPr>
      <w:widowControl w:val="0"/>
      <w:tabs>
        <w:tab w:val="left" w:pos="270"/>
        <w:tab w:val="left" w:pos="567"/>
      </w:tabs>
      <w:spacing w:before="60" w:after="60" w:line="360" w:lineRule="exact"/>
      <w:ind w:firstLine="284"/>
      <w:jc w:val="both"/>
    </w:pPr>
    <w:rPr>
      <w:b/>
      <w:sz w:val="22"/>
      <w:szCs w:val="26"/>
      <w:lang w:val="vi-VN" w:eastAsia="vi-VN"/>
    </w:rPr>
  </w:style>
  <w:style w:type="character" w:customStyle="1" w:styleId="Muc111Char">
    <w:name w:val="Muc1.1.1 Char"/>
    <w:link w:val="Muc11"/>
    <w:uiPriority w:val="99"/>
    <w:locked/>
    <w:rPr>
      <w:b/>
      <w:i/>
      <w:sz w:val="22"/>
      <w:szCs w:val="26"/>
      <w:lang w:val="da-DK" w:eastAsia="vi-VN"/>
    </w:rPr>
  </w:style>
  <w:style w:type="paragraph" w:customStyle="1" w:styleId="Muc11">
    <w:name w:val="Muc1.1"/>
    <w:basedOn w:val="Normal"/>
    <w:link w:val="Muc111Char"/>
    <w:uiPriority w:val="99"/>
    <w:qFormat/>
    <w:pPr>
      <w:widowControl w:val="0"/>
      <w:tabs>
        <w:tab w:val="left" w:pos="270"/>
      </w:tabs>
      <w:spacing w:before="60" w:after="60" w:line="320" w:lineRule="exact"/>
      <w:ind w:firstLine="284"/>
      <w:jc w:val="both"/>
    </w:pPr>
    <w:rPr>
      <w:b/>
      <w:i/>
      <w:sz w:val="22"/>
      <w:szCs w:val="26"/>
      <w:lang w:val="da-DK" w:eastAsia="vi-VN"/>
    </w:rPr>
  </w:style>
  <w:style w:type="paragraph" w:customStyle="1" w:styleId="so">
    <w:name w:val="so"/>
    <w:basedOn w:val="Normal"/>
    <w:qFormat/>
    <w:pPr>
      <w:spacing w:before="120" w:after="160" w:line="256" w:lineRule="auto"/>
      <w:jc w:val="center"/>
    </w:pPr>
    <w:rPr>
      <w:rFonts w:ascii="Arial" w:hAnsi="Arial"/>
      <w:sz w:val="24"/>
      <w:szCs w:val="24"/>
      <w:lang w:val="vi-VN" w:eastAsia="vi-VN"/>
    </w:rPr>
  </w:style>
  <w:style w:type="paragraph" w:customStyle="1" w:styleId="Phuluc">
    <w:name w:val="Phu_luc"/>
    <w:basedOn w:val="Normal"/>
    <w:qFormat/>
    <w:pPr>
      <w:spacing w:before="120" w:after="160" w:line="256" w:lineRule="auto"/>
      <w:jc w:val="right"/>
    </w:pPr>
    <w:rPr>
      <w:szCs w:val="24"/>
      <w:u w:val="single"/>
      <w:lang w:val="vi-VN" w:eastAsia="vi-VN"/>
    </w:rPr>
  </w:style>
  <w:style w:type="paragraph" w:customStyle="1" w:styleId="xl24">
    <w:name w:val="xl24"/>
    <w:basedOn w:val="Normal"/>
    <w:qFormat/>
    <w:pPr>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38">
    <w:name w:val="xl38"/>
    <w:basedOn w:val="Normal"/>
    <w:qFormat/>
    <w:pPr>
      <w:pBdr>
        <w:top w:val="double" w:sz="6" w:space="0" w:color="auto"/>
        <w:bottom w:val="single" w:sz="4" w:space="0" w:color="auto"/>
      </w:pBdr>
      <w:spacing w:before="100" w:beforeAutospacing="1" w:after="100" w:afterAutospacing="1" w:line="256" w:lineRule="auto"/>
      <w:jc w:val="center"/>
    </w:pPr>
    <w:rPr>
      <w:rFonts w:ascii="Calibri" w:eastAsia="Arial Unicode MS" w:hAnsi="Calibri" w:cs="Arial Unicode MS"/>
      <w:b/>
      <w:bCs/>
      <w:sz w:val="24"/>
      <w:szCs w:val="24"/>
      <w:lang w:val="vi-VN" w:eastAsia="vi-VN"/>
    </w:rPr>
  </w:style>
  <w:style w:type="paragraph" w:customStyle="1" w:styleId="xl39">
    <w:name w:val="xl39"/>
    <w:basedOn w:val="Normal"/>
    <w:qFormat/>
    <w:pPr>
      <w:pBdr>
        <w:bottom w:val="single" w:sz="4" w:space="0" w:color="auto"/>
      </w:pBdr>
      <w:shd w:val="clear" w:color="auto" w:fill="FFCC99"/>
      <w:spacing w:before="100" w:beforeAutospacing="1" w:after="100" w:afterAutospacing="1" w:line="256" w:lineRule="auto"/>
      <w:jc w:val="both"/>
    </w:pPr>
    <w:rPr>
      <w:rFonts w:ascii="Calibri" w:eastAsia="Arial Unicode MS" w:hAnsi="Calibri" w:cs="Arial Unicode MS"/>
      <w:b/>
      <w:bCs/>
      <w:i/>
      <w:iCs/>
      <w:color w:val="0000FF"/>
      <w:sz w:val="24"/>
      <w:szCs w:val="24"/>
      <w:lang w:val="vi-VN" w:eastAsia="vi-VN"/>
    </w:rPr>
  </w:style>
  <w:style w:type="paragraph" w:customStyle="1" w:styleId="xl40">
    <w:name w:val="xl40"/>
    <w:basedOn w:val="Normal"/>
    <w:qFormat/>
    <w:pPr>
      <w:spacing w:before="100" w:beforeAutospacing="1" w:after="100" w:afterAutospacing="1" w:line="256" w:lineRule="auto"/>
      <w:jc w:val="both"/>
    </w:pPr>
    <w:rPr>
      <w:rFonts w:ascii="Calibri" w:eastAsia="Arial Unicode MS" w:hAnsi="Calibri" w:cs="Arial Unicode MS"/>
      <w:sz w:val="24"/>
      <w:szCs w:val="24"/>
      <w:lang w:val="vi-VN" w:eastAsia="vi-VN"/>
    </w:rPr>
  </w:style>
  <w:style w:type="paragraph" w:customStyle="1" w:styleId="xl41">
    <w:name w:val="xl41"/>
    <w:basedOn w:val="Normal"/>
    <w:qFormat/>
    <w:pPr>
      <w:pBdr>
        <w:bottom w:val="single" w:sz="4" w:space="0" w:color="auto"/>
      </w:pBdr>
      <w:spacing w:before="100" w:beforeAutospacing="1" w:after="100" w:afterAutospacing="1" w:line="256" w:lineRule="auto"/>
      <w:jc w:val="both"/>
    </w:pPr>
    <w:rPr>
      <w:rFonts w:ascii="Calibri" w:eastAsia="Arial Unicode MS" w:hAnsi="Calibri" w:cs="Arial Unicode MS"/>
      <w:sz w:val="24"/>
      <w:szCs w:val="24"/>
      <w:lang w:val="vi-VN" w:eastAsia="vi-VN"/>
    </w:rPr>
  </w:style>
  <w:style w:type="paragraph" w:customStyle="1" w:styleId="xl42">
    <w:name w:val="xl42"/>
    <w:basedOn w:val="Normal"/>
    <w:qFormat/>
    <w:pPr>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43">
    <w:name w:val="xl43"/>
    <w:basedOn w:val="Normal"/>
    <w:qFormat/>
    <w:pPr>
      <w:pBdr>
        <w:bottom w:val="single" w:sz="4" w:space="0" w:color="auto"/>
      </w:pBdr>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44">
    <w:name w:val="xl44"/>
    <w:basedOn w:val="Normal"/>
    <w:qFormat/>
    <w:pPr>
      <w:pBdr>
        <w:bottom w:val="single" w:sz="4" w:space="0" w:color="auto"/>
      </w:pBdr>
      <w:shd w:val="clear" w:color="auto" w:fill="FFCC99"/>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45">
    <w:name w:val="xl45"/>
    <w:basedOn w:val="Normal"/>
    <w:qFormat/>
    <w:pPr>
      <w:pBdr>
        <w:top w:val="double" w:sz="6" w:space="0" w:color="auto"/>
        <w:bottom w:val="single" w:sz="4" w:space="0" w:color="auto"/>
      </w:pBdr>
      <w:shd w:val="clear" w:color="auto" w:fill="FFFFFF"/>
      <w:spacing w:before="100" w:beforeAutospacing="1" w:after="100" w:afterAutospacing="1" w:line="256" w:lineRule="auto"/>
      <w:jc w:val="center"/>
    </w:pPr>
    <w:rPr>
      <w:rFonts w:ascii="Calibri" w:eastAsia="Arial Unicode MS" w:hAnsi="Calibri" w:cs="Arial Unicode MS"/>
      <w:b/>
      <w:bCs/>
      <w:sz w:val="16"/>
      <w:szCs w:val="16"/>
      <w:lang w:val="vi-VN" w:eastAsia="vi-VN"/>
    </w:rPr>
  </w:style>
  <w:style w:type="paragraph" w:customStyle="1" w:styleId="xl46">
    <w:name w:val="xl46"/>
    <w:basedOn w:val="Normal"/>
    <w:qFormat/>
    <w:pPr>
      <w:pBdr>
        <w:top w:val="double" w:sz="6" w:space="0" w:color="auto"/>
        <w:bottom w:val="single" w:sz="4" w:space="0" w:color="auto"/>
      </w:pBdr>
      <w:spacing w:before="100" w:beforeAutospacing="1" w:after="100" w:afterAutospacing="1" w:line="256" w:lineRule="auto"/>
      <w:jc w:val="center"/>
    </w:pPr>
    <w:rPr>
      <w:rFonts w:ascii="Calibri" w:eastAsia="Arial Unicode MS" w:hAnsi="Calibri" w:cs="Arial Unicode MS"/>
      <w:b/>
      <w:bCs/>
      <w:sz w:val="16"/>
      <w:szCs w:val="16"/>
      <w:lang w:val="vi-VN" w:eastAsia="vi-VN"/>
    </w:rPr>
  </w:style>
  <w:style w:type="paragraph" w:customStyle="1" w:styleId="xl47">
    <w:name w:val="xl47"/>
    <w:basedOn w:val="Normal"/>
    <w:qFormat/>
    <w:pPr>
      <w:pBdr>
        <w:bottom w:val="single" w:sz="4" w:space="0" w:color="auto"/>
      </w:pBdr>
      <w:shd w:val="clear" w:color="auto" w:fill="FFCC99"/>
      <w:spacing w:before="100" w:beforeAutospacing="1" w:after="100" w:afterAutospacing="1" w:line="256" w:lineRule="auto"/>
      <w:jc w:val="right"/>
    </w:pPr>
    <w:rPr>
      <w:rFonts w:ascii="Arial" w:eastAsia="Arial Unicode MS" w:hAnsi="Arial" w:cs="Arial"/>
      <w:b/>
      <w:bCs/>
      <w:i/>
      <w:iCs/>
      <w:color w:val="000080"/>
      <w:sz w:val="16"/>
      <w:szCs w:val="16"/>
      <w:lang w:val="vi-VN" w:eastAsia="vi-VN"/>
    </w:rPr>
  </w:style>
  <w:style w:type="paragraph" w:customStyle="1" w:styleId="xl48">
    <w:name w:val="xl48"/>
    <w:basedOn w:val="Normal"/>
    <w:qFormat/>
    <w:pPr>
      <w:spacing w:before="100" w:beforeAutospacing="1" w:after="100" w:afterAutospacing="1" w:line="256" w:lineRule="auto"/>
      <w:jc w:val="right"/>
    </w:pPr>
    <w:rPr>
      <w:rFonts w:ascii="Calibri" w:eastAsia="Arial Unicode MS" w:hAnsi="Calibri" w:cs="Arial Unicode MS"/>
      <w:sz w:val="22"/>
      <w:szCs w:val="26"/>
      <w:lang w:val="vi-VN" w:eastAsia="vi-VN"/>
    </w:rPr>
  </w:style>
  <w:style w:type="paragraph" w:customStyle="1" w:styleId="xl49">
    <w:name w:val="xl49"/>
    <w:basedOn w:val="Normal"/>
    <w:qFormat/>
    <w:pPr>
      <w:pBdr>
        <w:bottom w:val="single" w:sz="4" w:space="0" w:color="auto"/>
      </w:pBdr>
      <w:shd w:val="clear" w:color="auto" w:fill="FFCC99"/>
      <w:spacing w:before="100" w:beforeAutospacing="1" w:after="100" w:afterAutospacing="1" w:line="256" w:lineRule="auto"/>
      <w:jc w:val="center"/>
    </w:pPr>
    <w:rPr>
      <w:rFonts w:ascii="Calibri" w:eastAsia="Arial Unicode MS" w:hAnsi="Calibri" w:cs="Arial Unicode MS"/>
      <w:b/>
      <w:bCs/>
      <w:i/>
      <w:iCs/>
      <w:color w:val="FF0000"/>
      <w:sz w:val="24"/>
      <w:szCs w:val="24"/>
      <w:u w:val="single"/>
      <w:lang w:val="vi-VN" w:eastAsia="vi-VN"/>
    </w:rPr>
  </w:style>
  <w:style w:type="paragraph" w:customStyle="1" w:styleId="xl50">
    <w:name w:val="xl50"/>
    <w:basedOn w:val="Normal"/>
    <w:qFormat/>
    <w:pPr>
      <w:pBdr>
        <w:bottom w:val="single" w:sz="4" w:space="0" w:color="auto"/>
      </w:pBdr>
      <w:shd w:val="clear" w:color="auto" w:fill="FFCC99"/>
      <w:spacing w:before="100" w:beforeAutospacing="1" w:after="100" w:afterAutospacing="1" w:line="256" w:lineRule="auto"/>
      <w:jc w:val="right"/>
    </w:pPr>
    <w:rPr>
      <w:rFonts w:ascii="Arial" w:eastAsia="Arial Unicode MS" w:hAnsi="Arial" w:cs="Arial"/>
      <w:b/>
      <w:bCs/>
      <w:i/>
      <w:iCs/>
      <w:color w:val="FF0000"/>
      <w:sz w:val="16"/>
      <w:szCs w:val="16"/>
      <w:lang w:val="vi-VN" w:eastAsia="vi-VN"/>
    </w:rPr>
  </w:style>
  <w:style w:type="paragraph" w:customStyle="1" w:styleId="xl51">
    <w:name w:val="xl51"/>
    <w:basedOn w:val="Normal"/>
    <w:qFormat/>
    <w:pPr>
      <w:pBdr>
        <w:bottom w:val="double" w:sz="6" w:space="0" w:color="auto"/>
      </w:pBdr>
      <w:spacing w:before="100" w:beforeAutospacing="1" w:after="100" w:afterAutospacing="1" w:line="256" w:lineRule="auto"/>
      <w:jc w:val="both"/>
    </w:pPr>
    <w:rPr>
      <w:rFonts w:ascii="Calibri" w:eastAsia="Arial Unicode MS" w:hAnsi="Calibri" w:cs="Arial Unicode MS"/>
      <w:sz w:val="24"/>
      <w:szCs w:val="24"/>
      <w:lang w:val="vi-VN" w:eastAsia="vi-VN"/>
    </w:rPr>
  </w:style>
  <w:style w:type="paragraph" w:customStyle="1" w:styleId="xl52">
    <w:name w:val="xl52"/>
    <w:basedOn w:val="Normal"/>
    <w:qFormat/>
    <w:pPr>
      <w:pBdr>
        <w:bottom w:val="double" w:sz="6" w:space="0" w:color="auto"/>
      </w:pBdr>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37">
    <w:name w:val="xl37"/>
    <w:basedOn w:val="Normal"/>
    <w:qFormat/>
    <w:pPr>
      <w:spacing w:before="100" w:beforeAutospacing="1" w:after="100" w:afterAutospacing="1" w:line="256" w:lineRule="auto"/>
      <w:jc w:val="center"/>
    </w:pPr>
    <w:rPr>
      <w:rFonts w:ascii="Calibri" w:eastAsia="Arial Unicode MS" w:hAnsi="Calibri" w:cs="Arial Unicode MS"/>
      <w:sz w:val="24"/>
      <w:szCs w:val="24"/>
      <w:lang w:val="vi-VN" w:eastAsia="vi-VN"/>
    </w:rPr>
  </w:style>
  <w:style w:type="paragraph" w:customStyle="1" w:styleId="StyleHeading1TimesNewRoman">
    <w:name w:val="Style Heading 1 + Times New Roman"/>
    <w:basedOn w:val="Heading1"/>
    <w:qFormat/>
    <w:pPr>
      <w:keepLines w:val="0"/>
      <w:numPr>
        <w:numId w:val="23"/>
      </w:numPr>
      <w:spacing w:before="240" w:line="288" w:lineRule="auto"/>
      <w:jc w:val="both"/>
    </w:pPr>
    <w:rPr>
      <w:rFonts w:ascii="Times New Roman" w:eastAsia="SimSun" w:hAnsi="Times New Roman" w:cs="Arial"/>
      <w:b w:val="0"/>
      <w:caps/>
      <w:color w:val="auto"/>
      <w:kern w:val="32"/>
      <w:szCs w:val="32"/>
      <w:lang w:val="vi-VN" w:eastAsia="vi-VN"/>
    </w:rPr>
  </w:style>
  <w:style w:type="paragraph" w:customStyle="1" w:styleId="StyleStyleHeading1VnArialHBoldNounderlineBefore6ptL">
    <w:name w:val="Style Style Heading 1 +.VnArialH Bold No underline Before:  6 pt L"/>
    <w:basedOn w:val="Normal"/>
    <w:qFormat/>
    <w:pPr>
      <w:keepNext/>
      <w:spacing w:before="120" w:after="60" w:line="312" w:lineRule="auto"/>
      <w:ind w:left="1134"/>
      <w:jc w:val="center"/>
      <w:outlineLvl w:val="0"/>
    </w:pPr>
    <w:rPr>
      <w:b/>
      <w:bCs/>
      <w:szCs w:val="24"/>
      <w:lang w:val="vi-VN" w:eastAsia="vi-VN"/>
    </w:rPr>
  </w:style>
  <w:style w:type="paragraph" w:customStyle="1" w:styleId="CharCharCharCharCharChar2">
    <w:name w:val="Char Char Char Char Char Char2"/>
    <w:basedOn w:val="Normal"/>
    <w:uiPriority w:val="99"/>
    <w:qFormat/>
    <w:pPr>
      <w:widowControl w:val="0"/>
      <w:spacing w:after="160" w:line="360" w:lineRule="auto"/>
      <w:jc w:val="center"/>
    </w:pPr>
    <w:rPr>
      <w:rFonts w:ascii="Arial" w:eastAsia="SimSun" w:hAnsi="Arial"/>
      <w:b/>
      <w:color w:val="0000FF"/>
      <w:kern w:val="2"/>
      <w:sz w:val="20"/>
      <w:szCs w:val="24"/>
      <w:lang w:val="vi-VN" w:eastAsia="zh-CN"/>
    </w:rPr>
  </w:style>
  <w:style w:type="paragraph" w:customStyle="1" w:styleId="CharChar1CharCharCharCharCharChar">
    <w:name w:val="Char Char1 Char Char Char Char Char Char"/>
    <w:basedOn w:val="Normal"/>
    <w:qFormat/>
    <w:pPr>
      <w:spacing w:after="160" w:line="240" w:lineRule="exact"/>
    </w:pPr>
    <w:rPr>
      <w:rFonts w:ascii="Verdana" w:eastAsia="MS Mincho" w:hAnsi="Verdana"/>
      <w:sz w:val="20"/>
      <w:szCs w:val="24"/>
      <w:lang w:val="en-GB" w:eastAsia="vi-VN"/>
    </w:rPr>
  </w:style>
  <w:style w:type="paragraph" w:customStyle="1" w:styleId="02">
    <w:name w:val="02"/>
    <w:basedOn w:val="Normal"/>
    <w:qFormat/>
    <w:pPr>
      <w:spacing w:after="160" w:line="312" w:lineRule="auto"/>
      <w:jc w:val="both"/>
      <w:outlineLvl w:val="3"/>
    </w:pPr>
    <w:rPr>
      <w:b/>
      <w:sz w:val="22"/>
      <w:szCs w:val="26"/>
      <w:lang w:val="pt-BR" w:eastAsia="vi-VN"/>
    </w:rPr>
  </w:style>
  <w:style w:type="paragraph" w:customStyle="1" w:styleId="03">
    <w:name w:val="03"/>
    <w:basedOn w:val="Normal"/>
    <w:qFormat/>
    <w:pPr>
      <w:tabs>
        <w:tab w:val="left" w:pos="720"/>
        <w:tab w:val="left" w:pos="1440"/>
        <w:tab w:val="left" w:pos="2160"/>
        <w:tab w:val="left" w:pos="2880"/>
        <w:tab w:val="left" w:pos="3600"/>
        <w:tab w:val="left" w:pos="4320"/>
        <w:tab w:val="left" w:pos="5040"/>
        <w:tab w:val="left" w:pos="5760"/>
        <w:tab w:val="left" w:pos="6480"/>
        <w:tab w:val="left" w:pos="7770"/>
      </w:tabs>
      <w:spacing w:after="160" w:line="312" w:lineRule="auto"/>
      <w:jc w:val="both"/>
      <w:outlineLvl w:val="4"/>
    </w:pPr>
    <w:rPr>
      <w:b/>
      <w:sz w:val="22"/>
      <w:szCs w:val="26"/>
      <w:lang w:val="pt-BR" w:eastAsia="vi-VN"/>
    </w:rPr>
  </w:style>
  <w:style w:type="paragraph" w:customStyle="1" w:styleId="00">
    <w:name w:val="00"/>
    <w:basedOn w:val="Heading1"/>
    <w:qFormat/>
    <w:pPr>
      <w:keepLines w:val="0"/>
      <w:spacing w:before="0" w:line="312" w:lineRule="auto"/>
    </w:pPr>
    <w:rPr>
      <w:rFonts w:ascii="Times New Roman" w:eastAsia="SimSun" w:hAnsi="Times New Roman" w:cs="Times New Roman"/>
      <w:b w:val="0"/>
      <w:bCs w:val="0"/>
      <w:caps/>
      <w:color w:val="auto"/>
      <w:szCs w:val="40"/>
      <w:lang w:val="pt-BR" w:eastAsia="vi-VN"/>
    </w:rPr>
  </w:style>
  <w:style w:type="paragraph" w:customStyle="1" w:styleId="01">
    <w:name w:val="01"/>
    <w:basedOn w:val="Normal"/>
    <w:qFormat/>
    <w:pPr>
      <w:spacing w:after="160" w:line="312" w:lineRule="auto"/>
      <w:jc w:val="both"/>
      <w:outlineLvl w:val="2"/>
    </w:pPr>
    <w:rPr>
      <w:b/>
      <w:bCs/>
      <w:sz w:val="22"/>
      <w:szCs w:val="26"/>
      <w:lang w:val="pt-BR" w:eastAsia="vi-VN"/>
    </w:rPr>
  </w:style>
  <w:style w:type="character" w:customStyle="1" w:styleId="Style2Char">
    <w:name w:val="Style2 Char"/>
    <w:link w:val="Style2"/>
    <w:locked/>
    <w:rPr>
      <w:b/>
      <w:sz w:val="28"/>
      <w:szCs w:val="28"/>
      <w:lang w:val="x-none" w:eastAsia="x-none"/>
    </w:rPr>
  </w:style>
  <w:style w:type="paragraph" w:customStyle="1" w:styleId="Style2">
    <w:name w:val="Style2"/>
    <w:basedOn w:val="Index2"/>
    <w:link w:val="Style2Char"/>
    <w:qFormat/>
    <w:pPr>
      <w:spacing w:before="0" w:line="288" w:lineRule="auto"/>
      <w:ind w:left="278" w:hanging="278"/>
      <w:jc w:val="both"/>
    </w:pPr>
    <w:rPr>
      <w:b/>
    </w:rPr>
  </w:style>
  <w:style w:type="paragraph" w:customStyle="1" w:styleId="oncaDanhsch">
    <w:name w:val="Đoạn của Danh sách"/>
    <w:basedOn w:val="Normal"/>
    <w:qFormat/>
    <w:pPr>
      <w:spacing w:after="200" w:line="276" w:lineRule="auto"/>
      <w:ind w:left="720"/>
      <w:contextualSpacing/>
    </w:pPr>
    <w:rPr>
      <w:rFonts w:eastAsia="Arial"/>
      <w:szCs w:val="24"/>
      <w:lang w:val="vi-VN" w:eastAsia="vi-VN"/>
    </w:rPr>
  </w:style>
  <w:style w:type="paragraph" w:customStyle="1" w:styleId="muc2">
    <w:name w:val="muc2"/>
    <w:basedOn w:val="Normal"/>
    <w:uiPriority w:val="99"/>
    <w:qFormat/>
    <w:pPr>
      <w:spacing w:before="60" w:after="60" w:line="400" w:lineRule="exact"/>
      <w:jc w:val="both"/>
    </w:pPr>
    <w:rPr>
      <w:rFonts w:ascii="Calibri" w:hAnsi="Calibri"/>
      <w:b/>
      <w:szCs w:val="24"/>
      <w:lang w:val="vi-VN" w:eastAsia="vi-VN"/>
    </w:rPr>
  </w:style>
  <w:style w:type="character" w:customStyle="1" w:styleId="03Tieude3Char">
    <w:name w:val="03.Tieude3 Char"/>
    <w:link w:val="03Tieude3"/>
    <w:locked/>
    <w:rPr>
      <w:rFonts w:ascii="MS Mincho" w:eastAsia="MS Mincho" w:hAnsi="MS Mincho"/>
      <w:b/>
      <w:bCs/>
      <w:sz w:val="28"/>
      <w:szCs w:val="24"/>
      <w:lang w:val="x-none" w:eastAsia="ja-JP"/>
    </w:rPr>
  </w:style>
  <w:style w:type="paragraph" w:customStyle="1" w:styleId="03Tieude3">
    <w:name w:val="03.Tieude3"/>
    <w:basedOn w:val="Normal"/>
    <w:link w:val="03Tieude3Char"/>
    <w:qFormat/>
    <w:pPr>
      <w:keepNext/>
      <w:spacing w:after="160" w:line="264" w:lineRule="auto"/>
      <w:jc w:val="both"/>
      <w:outlineLvl w:val="1"/>
    </w:pPr>
    <w:rPr>
      <w:rFonts w:ascii="MS Mincho" w:eastAsia="MS Mincho" w:hAnsi="MS Mincho"/>
      <w:b/>
      <w:bCs/>
      <w:szCs w:val="24"/>
      <w:lang w:val="x-none" w:eastAsia="ja-JP"/>
    </w:rPr>
  </w:style>
  <w:style w:type="character" w:customStyle="1" w:styleId="02Tieude2Char">
    <w:name w:val="02.Tieude2 Char"/>
    <w:link w:val="02Tieude2"/>
    <w:locked/>
    <w:rPr>
      <w:rFonts w:ascii="MS Mincho" w:eastAsia="MS Mincho" w:hAnsi="MS Mincho"/>
      <w:b/>
      <w:sz w:val="28"/>
      <w:szCs w:val="28"/>
      <w:lang w:val="pt-PT" w:eastAsia="ja-JP"/>
    </w:rPr>
  </w:style>
  <w:style w:type="paragraph" w:customStyle="1" w:styleId="02Tieude2">
    <w:name w:val="02.Tieude2"/>
    <w:basedOn w:val="Normal"/>
    <w:link w:val="02Tieude2Char"/>
    <w:qFormat/>
    <w:pPr>
      <w:spacing w:after="160" w:line="264" w:lineRule="auto"/>
    </w:pPr>
    <w:rPr>
      <w:rFonts w:ascii="MS Mincho" w:eastAsia="MS Mincho" w:hAnsi="MS Mincho"/>
      <w:b/>
      <w:lang w:val="pt-PT" w:eastAsia="ja-JP"/>
    </w:rPr>
  </w:style>
  <w:style w:type="paragraph" w:customStyle="1" w:styleId="m1">
    <w:name w:val="m1"/>
    <w:basedOn w:val="Normal"/>
    <w:qFormat/>
    <w:pPr>
      <w:snapToGrid w:val="0"/>
      <w:spacing w:before="360" w:after="160" w:line="336" w:lineRule="auto"/>
    </w:pPr>
    <w:rPr>
      <w:rFonts w:ascii=".VnAvant" w:hAnsi=".VnAvant"/>
      <w:b/>
      <w:color w:val="0000FF"/>
      <w:sz w:val="24"/>
      <w:szCs w:val="24"/>
      <w:lang w:val="vi-VN" w:eastAsia="vi-VN"/>
    </w:rPr>
  </w:style>
  <w:style w:type="paragraph" w:customStyle="1" w:styleId="Bodytext20">
    <w:name w:val="Body text (2)"/>
    <w:basedOn w:val="Normal"/>
    <w:qFormat/>
    <w:pPr>
      <w:widowControl w:val="0"/>
      <w:shd w:val="clear" w:color="auto" w:fill="FFFFFF"/>
      <w:spacing w:before="180" w:after="60" w:line="341" w:lineRule="exact"/>
      <w:ind w:hanging="360"/>
      <w:jc w:val="both"/>
    </w:pPr>
    <w:rPr>
      <w:color w:val="000000"/>
      <w:sz w:val="22"/>
      <w:szCs w:val="26"/>
      <w:lang w:val="vi-VN" w:eastAsia="vi-VN" w:bidi="vi-VN"/>
    </w:rPr>
  </w:style>
  <w:style w:type="character" w:customStyle="1" w:styleId="1Char">
    <w:name w:val="1. Char"/>
    <w:link w:val="10"/>
    <w:locked/>
    <w:rPr>
      <w:rFonts w:cs="Calibri"/>
      <w:b/>
      <w:color w:val="000000"/>
      <w:sz w:val="28"/>
      <w:szCs w:val="28"/>
      <w:lang w:val="nl-NL" w:eastAsia="x-none"/>
    </w:rPr>
  </w:style>
  <w:style w:type="paragraph" w:customStyle="1" w:styleId="10">
    <w:name w:val="1."/>
    <w:basedOn w:val="Normal"/>
    <w:link w:val="1Char"/>
    <w:qFormat/>
    <w:pPr>
      <w:tabs>
        <w:tab w:val="right" w:pos="0"/>
      </w:tabs>
      <w:spacing w:after="160" w:line="254" w:lineRule="auto"/>
      <w:ind w:left="5889" w:hanging="360"/>
    </w:pPr>
    <w:rPr>
      <w:rFonts w:cs="Calibri"/>
      <w:b/>
      <w:color w:val="000000"/>
      <w:lang w:val="nl-NL" w:eastAsia="x-none"/>
    </w:rPr>
  </w:style>
  <w:style w:type="character" w:customStyle="1" w:styleId="11Char">
    <w:name w:val="1.1. Char"/>
    <w:link w:val="110"/>
    <w:locked/>
    <w:rPr>
      <w:b/>
      <w:color w:val="000000"/>
      <w:sz w:val="28"/>
      <w:szCs w:val="28"/>
      <w:lang w:val="x-none" w:eastAsia="x-none"/>
    </w:rPr>
  </w:style>
  <w:style w:type="paragraph" w:customStyle="1" w:styleId="110">
    <w:name w:val="1.1."/>
    <w:basedOn w:val="Normal"/>
    <w:link w:val="11Char"/>
    <w:qFormat/>
    <w:pPr>
      <w:tabs>
        <w:tab w:val="right" w:pos="0"/>
      </w:tabs>
      <w:spacing w:after="160" w:line="254" w:lineRule="auto"/>
      <w:ind w:left="1488" w:hanging="495"/>
    </w:pPr>
    <w:rPr>
      <w:b/>
      <w:color w:val="000000"/>
      <w:lang w:val="x-none" w:eastAsia="x-none"/>
    </w:rPr>
  </w:style>
  <w:style w:type="character" w:customStyle="1" w:styleId="C1PlainTextChar">
    <w:name w:val="C1 Plain Text Char"/>
    <w:link w:val="C1PlainText"/>
    <w:locked/>
    <w:rPr>
      <w:rFonts w:ascii="MS Mincho" w:eastAsia="MS Mincho" w:hAnsi="MS Mincho" w:cs="Angsana New"/>
      <w:sz w:val="24"/>
      <w:szCs w:val="24"/>
      <w:lang w:val="vi-VN" w:eastAsia="vi-VN"/>
    </w:rPr>
  </w:style>
  <w:style w:type="paragraph" w:customStyle="1" w:styleId="C1PlainText">
    <w:name w:val="C1 Plain Text"/>
    <w:basedOn w:val="Normal"/>
    <w:link w:val="C1PlainTextChar"/>
    <w:qFormat/>
    <w:pPr>
      <w:spacing w:before="160" w:after="120"/>
      <w:ind w:left="1134"/>
      <w:jc w:val="both"/>
    </w:pPr>
    <w:rPr>
      <w:rFonts w:ascii="MS Mincho" w:eastAsia="MS Mincho" w:hAnsi="MS Mincho" w:cs="Angsana New"/>
      <w:sz w:val="24"/>
      <w:szCs w:val="24"/>
      <w:lang w:val="vi-VN" w:eastAsia="vi-VN"/>
    </w:rPr>
  </w:style>
  <w:style w:type="paragraph" w:customStyle="1" w:styleId="8DU-">
    <w:name w:val="8. DẤU (-)"/>
    <w:basedOn w:val="Heading8"/>
    <w:qFormat/>
    <w:pPr>
      <w:keepNext w:val="0"/>
      <w:keepLines w:val="0"/>
      <w:widowControl w:val="0"/>
      <w:spacing w:before="60" w:after="60"/>
      <w:ind w:left="2629" w:hanging="360"/>
    </w:pPr>
    <w:rPr>
      <w:rFonts w:ascii="Times New Roman" w:hAnsi="Times New Roman"/>
      <w:i w:val="0"/>
      <w:iCs w:val="0"/>
      <w:color w:val="auto"/>
      <w:kern w:val="0"/>
      <w:sz w:val="26"/>
      <w:szCs w:val="26"/>
      <w:lang w:val="vi-VN" w:eastAsia="vi-VN"/>
    </w:rPr>
  </w:style>
  <w:style w:type="paragraph" w:customStyle="1" w:styleId="AB">
    <w:name w:val="AB"/>
    <w:basedOn w:val="Normal"/>
    <w:qFormat/>
    <w:pPr>
      <w:keepNext/>
      <w:tabs>
        <w:tab w:val="left" w:pos="567"/>
      </w:tabs>
      <w:suppressAutoHyphens/>
      <w:jc w:val="both"/>
    </w:pPr>
    <w:rPr>
      <w:b/>
      <w:bCs/>
      <w:sz w:val="26"/>
      <w:szCs w:val="26"/>
      <w:lang w:val="vi-VN" w:eastAsia="ar-SA"/>
    </w:rPr>
  </w:style>
  <w:style w:type="paragraph" w:customStyle="1" w:styleId="CharCharCharCharCharCharCharCharChar">
    <w:name w:val="Char Char Char Char Char Char Char Char Char"/>
    <w:basedOn w:val="Normal"/>
    <w:next w:val="Normal"/>
    <w:semiHidden/>
    <w:qFormat/>
    <w:pPr>
      <w:spacing w:before="120" w:after="120" w:line="264" w:lineRule="auto"/>
      <w:ind w:firstLine="284"/>
      <w:jc w:val="both"/>
    </w:pPr>
    <w:rPr>
      <w:rFonts w:ascii=".VnTime" w:hAnsi=".VnTime" w:cs=".VnTime"/>
      <w:sz w:val="22"/>
      <w:szCs w:val="24"/>
      <w:lang w:val="vi-VN" w:eastAsia="vi-VN"/>
    </w:rPr>
  </w:style>
  <w:style w:type="paragraph" w:customStyle="1" w:styleId="Normal1Char">
    <w:name w:val="Normal1 Char"/>
    <w:basedOn w:val="Normal"/>
    <w:next w:val="Normal"/>
    <w:semiHidden/>
    <w:qFormat/>
    <w:pPr>
      <w:spacing w:before="120" w:after="120" w:line="264" w:lineRule="auto"/>
      <w:ind w:firstLine="284"/>
      <w:jc w:val="both"/>
    </w:pPr>
    <w:rPr>
      <w:rFonts w:ascii=".VnTime" w:hAnsi=".VnTime" w:cs=".VnTime"/>
      <w:sz w:val="22"/>
      <w:szCs w:val="24"/>
      <w:lang w:val="vi-VN" w:eastAsia="vi-VN"/>
    </w:rPr>
  </w:style>
  <w:style w:type="paragraph" w:customStyle="1" w:styleId="DefaultParagraphFont1CharCharCharCharCharCharCharCharCharCharCharCharCharCharChar1CharCharCharCharCharCharChar">
    <w:name w:val="Default Paragraph Font1 Char Char Char Char Char Char Char Char Char Char Char Char Char Char Char1 Char Char Char Char Char Char Char"/>
    <w:basedOn w:val="Normal"/>
    <w:next w:val="Normal"/>
    <w:semiHidden/>
    <w:qFormat/>
    <w:pPr>
      <w:spacing w:before="120" w:after="120" w:line="264" w:lineRule="auto"/>
      <w:ind w:firstLine="284"/>
      <w:jc w:val="both"/>
    </w:pPr>
    <w:rPr>
      <w:rFonts w:ascii=".VnTime" w:hAnsi=".VnTime" w:cs=".VnTime"/>
      <w:sz w:val="22"/>
      <w:szCs w:val="24"/>
      <w:lang w:val="vi-VN" w:eastAsia="vi-VN"/>
    </w:rPr>
  </w:style>
  <w:style w:type="paragraph" w:customStyle="1" w:styleId="03Mc3">
    <w:name w:val="03.Mức 3"/>
    <w:basedOn w:val="Heading3"/>
    <w:qFormat/>
    <w:pPr>
      <w:suppressAutoHyphens/>
      <w:spacing w:before="0" w:after="0" w:line="360" w:lineRule="exact"/>
      <w:ind w:firstLine="567"/>
    </w:pPr>
    <w:rPr>
      <w:rFonts w:ascii="Times New Roman" w:hAnsi="Times New Roman" w:cs="Arial"/>
      <w:b/>
      <w:bCs/>
      <w:color w:val="44546A"/>
      <w:kern w:val="0"/>
      <w:szCs w:val="26"/>
      <w:lang w:val="en-GB" w:eastAsia="ar-SA"/>
    </w:rPr>
  </w:style>
  <w:style w:type="character" w:customStyle="1" w:styleId="GachDauDongChar">
    <w:name w:val="Gach Dau Dong Char"/>
    <w:link w:val="GachDauDong"/>
    <w:locked/>
    <w:rPr>
      <w:rFonts w:ascii="MS Mincho" w:eastAsia="MS Mincho" w:hAnsi="MS Mincho"/>
      <w:noProof/>
      <w:color w:val="000000"/>
      <w:sz w:val="26"/>
      <w:szCs w:val="26"/>
      <w:lang w:val="en-GB" w:eastAsia="en-GB"/>
    </w:rPr>
  </w:style>
  <w:style w:type="paragraph" w:customStyle="1" w:styleId="GachDauDong">
    <w:name w:val="Gach Dau Dong"/>
    <w:basedOn w:val="Normal"/>
    <w:link w:val="GachDauDongChar"/>
    <w:autoRedefine/>
    <w:qFormat/>
    <w:pPr>
      <w:widowControl w:val="0"/>
      <w:tabs>
        <w:tab w:val="left" w:pos="0"/>
      </w:tabs>
      <w:spacing w:line="288" w:lineRule="auto"/>
      <w:ind w:firstLine="567"/>
      <w:jc w:val="both"/>
    </w:pPr>
    <w:rPr>
      <w:rFonts w:ascii="MS Mincho" w:eastAsia="MS Mincho" w:hAnsi="MS Mincho"/>
      <w:noProof/>
      <w:color w:val="000000"/>
      <w:sz w:val="26"/>
      <w:szCs w:val="26"/>
      <w:lang w:val="en-GB" w:eastAsia="en-GB"/>
    </w:rPr>
  </w:style>
  <w:style w:type="paragraph" w:customStyle="1" w:styleId="xl155">
    <w:name w:val="xl155"/>
    <w:basedOn w:val="Normal"/>
    <w:qFormat/>
    <w:pPr>
      <w:spacing w:before="100" w:beforeAutospacing="1" w:after="100" w:afterAutospacing="1"/>
    </w:pPr>
    <w:rPr>
      <w:sz w:val="24"/>
      <w:szCs w:val="24"/>
      <w:lang w:val="en-GB" w:eastAsia="en-GB"/>
    </w:rPr>
  </w:style>
  <w:style w:type="paragraph" w:customStyle="1" w:styleId="xl156">
    <w:name w:val="xl156"/>
    <w:basedOn w:val="Normal"/>
    <w:qFormat/>
    <w:pPr>
      <w:spacing w:before="100" w:beforeAutospacing="1" w:after="100" w:afterAutospacing="1"/>
    </w:pPr>
    <w:rPr>
      <w:b/>
      <w:bCs/>
      <w:sz w:val="24"/>
      <w:szCs w:val="24"/>
      <w:lang w:val="en-GB" w:eastAsia="en-GB"/>
    </w:rPr>
  </w:style>
  <w:style w:type="paragraph" w:customStyle="1" w:styleId="xl157">
    <w:name w:val="xl157"/>
    <w:basedOn w:val="Normal"/>
    <w:qFormat/>
    <w:pPr>
      <w:spacing w:before="100" w:beforeAutospacing="1" w:after="100" w:afterAutospacing="1"/>
    </w:pPr>
    <w:rPr>
      <w:b/>
      <w:bCs/>
      <w:sz w:val="24"/>
      <w:szCs w:val="24"/>
      <w:lang w:val="en-GB" w:eastAsia="en-GB"/>
    </w:rPr>
  </w:style>
  <w:style w:type="paragraph" w:customStyle="1" w:styleId="xl158">
    <w:name w:val="xl15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59">
    <w:name w:val="xl15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60">
    <w:name w:val="xl160"/>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en-GB" w:eastAsia="en-GB"/>
    </w:rPr>
  </w:style>
  <w:style w:type="paragraph" w:customStyle="1" w:styleId="xl161">
    <w:name w:val="xl16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62">
    <w:name w:val="xl16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163">
    <w:name w:val="xl1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64">
    <w:name w:val="xl164"/>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en-GB" w:eastAsia="en-GB"/>
    </w:rPr>
  </w:style>
  <w:style w:type="paragraph" w:customStyle="1" w:styleId="xl165">
    <w:name w:val="xl1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66">
    <w:name w:val="xl166"/>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lang w:val="en-GB" w:eastAsia="en-GB"/>
    </w:rPr>
  </w:style>
  <w:style w:type="paragraph" w:customStyle="1" w:styleId="xl167">
    <w:name w:val="xl167"/>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lang w:val="en-GB" w:eastAsia="en-GB"/>
    </w:rPr>
  </w:style>
  <w:style w:type="paragraph" w:customStyle="1" w:styleId="xl168">
    <w:name w:val="xl1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169">
    <w:name w:val="xl1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170">
    <w:name w:val="xl170"/>
    <w:basedOn w:val="Normal"/>
    <w:qFormat/>
    <w:pPr>
      <w:spacing w:before="100" w:beforeAutospacing="1" w:after="100" w:afterAutospacing="1"/>
    </w:pPr>
    <w:rPr>
      <w:sz w:val="24"/>
      <w:szCs w:val="24"/>
      <w:lang w:val="en-GB" w:eastAsia="en-GB"/>
    </w:rPr>
  </w:style>
  <w:style w:type="paragraph" w:customStyle="1" w:styleId="xl171">
    <w:name w:val="xl1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172">
    <w:name w:val="xl172"/>
    <w:basedOn w:val="Normal"/>
    <w:qFormat/>
    <w:pPr>
      <w:spacing w:before="100" w:beforeAutospacing="1" w:after="100" w:afterAutospacing="1"/>
    </w:pPr>
    <w:rPr>
      <w:sz w:val="24"/>
      <w:szCs w:val="24"/>
      <w:lang w:val="en-GB" w:eastAsia="en-GB"/>
    </w:rPr>
  </w:style>
  <w:style w:type="paragraph" w:customStyle="1" w:styleId="xl173">
    <w:name w:val="xl1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74">
    <w:name w:val="xl174"/>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lang w:val="en-GB" w:eastAsia="en-GB"/>
    </w:rPr>
  </w:style>
  <w:style w:type="paragraph" w:customStyle="1" w:styleId="xl175">
    <w:name w:val="xl175"/>
    <w:basedOn w:val="Normal"/>
    <w:qFormat/>
    <w:pPr>
      <w:spacing w:before="100" w:beforeAutospacing="1" w:after="100" w:afterAutospacing="1"/>
      <w:jc w:val="center"/>
    </w:pPr>
    <w:rPr>
      <w:sz w:val="24"/>
      <w:szCs w:val="24"/>
      <w:lang w:val="en-GB" w:eastAsia="en-GB"/>
    </w:rPr>
  </w:style>
  <w:style w:type="paragraph" w:customStyle="1" w:styleId="xl176">
    <w:name w:val="xl176"/>
    <w:basedOn w:val="Normal"/>
    <w:qFormat/>
    <w:pPr>
      <w:spacing w:before="100" w:beforeAutospacing="1" w:after="100" w:afterAutospacing="1"/>
      <w:jc w:val="center"/>
    </w:pPr>
    <w:rPr>
      <w:sz w:val="24"/>
      <w:szCs w:val="24"/>
      <w:lang w:val="en-GB" w:eastAsia="en-GB"/>
    </w:rPr>
  </w:style>
  <w:style w:type="paragraph" w:customStyle="1" w:styleId="xl177">
    <w:name w:val="xl177"/>
    <w:basedOn w:val="Normal"/>
    <w:qFormat/>
    <w:pPr>
      <w:spacing w:before="100" w:beforeAutospacing="1" w:after="100" w:afterAutospacing="1"/>
    </w:pPr>
    <w:rPr>
      <w:sz w:val="24"/>
      <w:szCs w:val="24"/>
      <w:lang w:val="en-GB" w:eastAsia="en-GB"/>
    </w:rPr>
  </w:style>
  <w:style w:type="paragraph" w:customStyle="1" w:styleId="xl178">
    <w:name w:val="xl1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79">
    <w:name w:val="xl179"/>
    <w:basedOn w:val="Normal"/>
    <w:qFormat/>
    <w:pPr>
      <w:spacing w:before="100" w:beforeAutospacing="1" w:after="100" w:afterAutospacing="1"/>
      <w:jc w:val="center"/>
    </w:pPr>
    <w:rPr>
      <w:sz w:val="24"/>
      <w:szCs w:val="24"/>
      <w:lang w:val="en-GB" w:eastAsia="en-GB"/>
    </w:rPr>
  </w:style>
  <w:style w:type="paragraph" w:customStyle="1" w:styleId="xl180">
    <w:name w:val="xl18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1">
    <w:name w:val="xl1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2">
    <w:name w:val="xl1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val="en-GB" w:eastAsia="en-GB"/>
    </w:rPr>
  </w:style>
  <w:style w:type="paragraph" w:customStyle="1" w:styleId="xl183">
    <w:name w:val="xl1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4">
    <w:name w:val="xl1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5">
    <w:name w:val="xl1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6">
    <w:name w:val="xl186"/>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87">
    <w:name w:val="xl187"/>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88">
    <w:name w:val="xl188"/>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89">
    <w:name w:val="xl1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190">
    <w:name w:val="xl190"/>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91">
    <w:name w:val="xl191"/>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92">
    <w:name w:val="xl192"/>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0"/>
      <w:szCs w:val="20"/>
      <w:lang w:val="en-GB" w:eastAsia="en-GB"/>
    </w:rPr>
  </w:style>
  <w:style w:type="paragraph" w:customStyle="1" w:styleId="xl193">
    <w:name w:val="xl193"/>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94">
    <w:name w:val="xl194"/>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95">
    <w:name w:val="xl195"/>
    <w:basedOn w:val="Normal"/>
    <w:qFormat/>
    <w:pPr>
      <w:spacing w:before="100" w:beforeAutospacing="1" w:after="100" w:afterAutospacing="1"/>
      <w:jc w:val="center"/>
    </w:pPr>
    <w:rPr>
      <w:b/>
      <w:bCs/>
      <w:sz w:val="20"/>
      <w:szCs w:val="20"/>
      <w:lang w:val="en-GB" w:eastAsia="en-GB"/>
    </w:rPr>
  </w:style>
  <w:style w:type="paragraph" w:customStyle="1" w:styleId="xl196">
    <w:name w:val="xl196"/>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en-GB" w:eastAsia="en-GB"/>
    </w:rPr>
  </w:style>
  <w:style w:type="paragraph" w:customStyle="1" w:styleId="xl197">
    <w:name w:val="xl1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98">
    <w:name w:val="xl198"/>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en-GB" w:eastAsia="en-GB"/>
    </w:rPr>
  </w:style>
  <w:style w:type="paragraph" w:customStyle="1" w:styleId="xl199">
    <w:name w:val="xl1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0">
    <w:name w:val="xl20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1">
    <w:name w:val="xl2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2">
    <w:name w:val="xl2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203">
    <w:name w:val="xl20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204">
    <w:name w:val="xl2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5">
    <w:name w:val="xl20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6">
    <w:name w:val="xl20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7">
    <w:name w:val="xl20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val="en-GB" w:eastAsia="en-GB"/>
    </w:rPr>
  </w:style>
  <w:style w:type="paragraph" w:customStyle="1" w:styleId="xl208">
    <w:name w:val="xl208"/>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209">
    <w:name w:val="xl20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210">
    <w:name w:val="xl21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val="en-GB" w:eastAsia="en-GB"/>
    </w:rPr>
  </w:style>
  <w:style w:type="paragraph" w:customStyle="1" w:styleId="xl211">
    <w:name w:val="xl21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2">
    <w:name w:val="xl21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3">
    <w:name w:val="xl21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4">
    <w:name w:val="xl214"/>
    <w:basedOn w:val="Normal"/>
    <w:qFormat/>
    <w:pPr>
      <w:pBdr>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15">
    <w:name w:val="xl215"/>
    <w:basedOn w:val="Normal"/>
    <w:qFormat/>
    <w:pPr>
      <w:pBdr>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16">
    <w:name w:val="xl21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7">
    <w:name w:val="xl21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8">
    <w:name w:val="xl21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219">
    <w:name w:val="xl21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20">
    <w:name w:val="xl22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21">
    <w:name w:val="xl221"/>
    <w:basedOn w:val="Normal"/>
    <w:qFormat/>
    <w:pPr>
      <w:spacing w:before="100" w:beforeAutospacing="1" w:after="100" w:afterAutospacing="1"/>
      <w:jc w:val="center"/>
    </w:pPr>
    <w:rPr>
      <w:b/>
      <w:bCs/>
      <w:sz w:val="20"/>
      <w:szCs w:val="20"/>
      <w:lang w:val="en-GB" w:eastAsia="en-GB"/>
    </w:rPr>
  </w:style>
  <w:style w:type="paragraph" w:customStyle="1" w:styleId="xl222">
    <w:name w:val="xl22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23">
    <w:name w:val="xl22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24">
    <w:name w:val="xl224"/>
    <w:basedOn w:val="Normal"/>
    <w:qFormat/>
    <w:pPr>
      <w:pBdr>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hAnsi="Arial" w:cs="Arial"/>
      <w:sz w:val="26"/>
      <w:szCs w:val="26"/>
    </w:rPr>
  </w:style>
  <w:style w:type="paragraph" w:customStyle="1" w:styleId="VuBenTre">
    <w:name w:val="_VuBenTre"/>
    <w:basedOn w:val="Normal"/>
    <w:uiPriority w:val="99"/>
    <w:qFormat/>
    <w:pPr>
      <w:spacing w:before="120" w:after="120"/>
      <w:ind w:firstLine="720"/>
      <w:jc w:val="both"/>
    </w:pPr>
    <w:rPr>
      <w:color w:val="7030A0"/>
      <w:sz w:val="26"/>
      <w:szCs w:val="26"/>
      <w:lang w:val="nl-NL" w:eastAsia="vi-VN"/>
    </w:rPr>
  </w:style>
  <w:style w:type="paragraph" w:customStyle="1" w:styleId="CharChar8CharCharCharCharCharCharCharChar">
    <w:name w:val="Char Char8 Char Char Char Char Char Char Char Char"/>
    <w:basedOn w:val="Normal"/>
    <w:uiPriority w:val="99"/>
    <w:qFormat/>
    <w:pPr>
      <w:spacing w:line="240" w:lineRule="exact"/>
    </w:pPr>
    <w:rPr>
      <w:rFonts w:ascii="Verdana" w:eastAsia="MS Mincho" w:hAnsi="Verdana" w:cs="Verdana"/>
      <w:noProof/>
      <w:sz w:val="20"/>
      <w:szCs w:val="20"/>
      <w:lang w:val="vi-VN" w:eastAsia="vi-VN"/>
    </w:rPr>
  </w:style>
  <w:style w:type="paragraph" w:customStyle="1" w:styleId="a">
    <w:name w:val="a"/>
    <w:basedOn w:val="Normal"/>
    <w:autoRedefine/>
    <w:qFormat/>
    <w:pPr>
      <w:widowControl w:val="0"/>
      <w:spacing w:before="120" w:after="120"/>
      <w:ind w:firstLine="709"/>
      <w:jc w:val="right"/>
    </w:pPr>
    <w:rPr>
      <w:rFonts w:eastAsia="Calibri"/>
      <w:i/>
      <w:iCs/>
      <w:sz w:val="26"/>
      <w:szCs w:val="26"/>
      <w:lang w:val="vi-VN" w:eastAsia="vi-VN"/>
    </w:rPr>
  </w:style>
  <w:style w:type="character" w:customStyle="1" w:styleId="b1Char2">
    <w:name w:val="b1 Char2"/>
    <w:link w:val="b1"/>
    <w:locked/>
    <w:rPr>
      <w:i/>
      <w:iCs/>
      <w:spacing w:val="-6"/>
      <w:sz w:val="24"/>
      <w:szCs w:val="24"/>
      <w:lang w:val="pt-BR" w:eastAsia="vi-VN"/>
    </w:rPr>
  </w:style>
  <w:style w:type="paragraph" w:customStyle="1" w:styleId="b1">
    <w:name w:val="b1"/>
    <w:basedOn w:val="Normal"/>
    <w:link w:val="b1Char2"/>
    <w:autoRedefine/>
    <w:qFormat/>
    <w:pPr>
      <w:widowControl w:val="0"/>
      <w:spacing w:after="120"/>
      <w:jc w:val="center"/>
    </w:pPr>
    <w:rPr>
      <w:i/>
      <w:iCs/>
      <w:spacing w:val="-6"/>
      <w:sz w:val="24"/>
      <w:szCs w:val="24"/>
      <w:lang w:val="pt-BR" w:eastAsia="vi-VN"/>
    </w:rPr>
  </w:style>
  <w:style w:type="paragraph" w:customStyle="1" w:styleId="b2">
    <w:name w:val="b2"/>
    <w:basedOn w:val="Normal"/>
    <w:autoRedefine/>
    <w:uiPriority w:val="99"/>
    <w:qFormat/>
    <w:pPr>
      <w:widowControl w:val="0"/>
    </w:pPr>
    <w:rPr>
      <w:rFonts w:eastAsia="Calibri"/>
      <w:b/>
      <w:bCs/>
      <w:lang w:val="pt-BR" w:eastAsia="vi-VN"/>
    </w:rPr>
  </w:style>
  <w:style w:type="paragraph" w:customStyle="1" w:styleId="StyleTimesNewRomanJustifiedBefore6ptAfter6pt">
    <w:name w:val="Style Times New Roman Justified Before:  6 pt After:  6 pt"/>
    <w:basedOn w:val="Normal"/>
    <w:uiPriority w:val="99"/>
    <w:qFormat/>
    <w:pPr>
      <w:spacing w:before="120" w:after="120"/>
      <w:ind w:firstLine="720"/>
      <w:jc w:val="both"/>
    </w:pPr>
    <w:rPr>
      <w:rFonts w:eastAsia="Calibri"/>
      <w:sz w:val="26"/>
      <w:szCs w:val="26"/>
      <w:lang w:val="vi-VN" w:eastAsia="vi-VN"/>
    </w:rPr>
  </w:style>
  <w:style w:type="paragraph" w:customStyle="1" w:styleId="q2">
    <w:name w:val="q2"/>
    <w:basedOn w:val="Normal"/>
    <w:autoRedefine/>
    <w:uiPriority w:val="99"/>
    <w:qFormat/>
    <w:pPr>
      <w:widowControl w:val="0"/>
      <w:spacing w:before="120" w:after="120"/>
      <w:ind w:right="-62" w:firstLine="720"/>
      <w:jc w:val="both"/>
    </w:pPr>
    <w:rPr>
      <w:rFonts w:ascii="Times New Roman Bold" w:eastAsia="Calibri" w:hAnsi="Times New Roman Bold" w:cs="Times New Roman Bold"/>
      <w:b/>
      <w:bCs/>
      <w:lang w:val="vi-VN" w:eastAsia="vi-VN"/>
    </w:rPr>
  </w:style>
  <w:style w:type="paragraph" w:customStyle="1" w:styleId="abc">
    <w:name w:val="abc"/>
    <w:basedOn w:val="Normal"/>
    <w:qFormat/>
    <w:pPr>
      <w:widowControl w:val="0"/>
      <w:ind w:firstLine="720"/>
      <w:jc w:val="both"/>
    </w:pPr>
    <w:rPr>
      <w:rFonts w:ascii=".VnTime" w:eastAsia="Calibri" w:hAnsi=".VnTime" w:cs=".VnTime"/>
      <w:lang w:val="vi-VN" w:eastAsia="vi-VN"/>
    </w:rPr>
  </w:style>
  <w:style w:type="paragraph" w:customStyle="1" w:styleId="A1">
    <w:name w:val="A1"/>
    <w:basedOn w:val="Normal"/>
    <w:uiPriority w:val="99"/>
    <w:qFormat/>
    <w:pPr>
      <w:jc w:val="center"/>
    </w:pPr>
    <w:rPr>
      <w:rFonts w:eastAsia="Calibri"/>
      <w:b/>
      <w:bCs/>
      <w:sz w:val="24"/>
      <w:szCs w:val="24"/>
      <w:lang w:val="vi-VN" w:eastAsia="vi-VN"/>
    </w:rPr>
  </w:style>
  <w:style w:type="character" w:customStyle="1" w:styleId="A2Char">
    <w:name w:val="A2 Char"/>
    <w:link w:val="A2"/>
    <w:locked/>
    <w:rPr>
      <w:rFonts w:ascii="Times New Roman Bold" w:hAnsi="Times New Roman Bold"/>
      <w:spacing w:val="-10"/>
      <w:sz w:val="28"/>
      <w:szCs w:val="28"/>
      <w:lang w:eastAsia="vi-VN"/>
    </w:rPr>
  </w:style>
  <w:style w:type="paragraph" w:customStyle="1" w:styleId="A2">
    <w:name w:val="A2"/>
    <w:basedOn w:val="b1"/>
    <w:link w:val="A2Char"/>
    <w:autoRedefine/>
    <w:qFormat/>
    <w:pPr>
      <w:spacing w:before="180" w:after="0"/>
      <w:ind w:right="-62" w:firstLine="720"/>
      <w:jc w:val="left"/>
      <w:outlineLvl w:val="1"/>
    </w:pPr>
    <w:rPr>
      <w:rFonts w:ascii="Times New Roman Bold" w:hAnsi="Times New Roman Bold"/>
      <w:i w:val="0"/>
      <w:iCs w:val="0"/>
      <w:spacing w:val="-10"/>
      <w:sz w:val="28"/>
      <w:szCs w:val="28"/>
      <w:lang w:val="en-US"/>
    </w:rPr>
  </w:style>
  <w:style w:type="character" w:customStyle="1" w:styleId="A3Char1">
    <w:name w:val="A3 Char1"/>
    <w:link w:val="A3"/>
    <w:locked/>
    <w:rPr>
      <w:rFonts w:ascii="Times New Roman Bold" w:hAnsi="Times New Roman Bold"/>
      <w:b/>
      <w:bCs/>
      <w:sz w:val="28"/>
      <w:szCs w:val="28"/>
      <w:lang w:val="nl-NL" w:eastAsia="vi-VN"/>
    </w:rPr>
  </w:style>
  <w:style w:type="paragraph" w:customStyle="1" w:styleId="A3">
    <w:name w:val="A3"/>
    <w:basedOn w:val="b2"/>
    <w:link w:val="A3Char1"/>
    <w:autoRedefine/>
    <w:qFormat/>
    <w:pPr>
      <w:spacing w:before="60" w:after="60"/>
      <w:ind w:right="-62" w:firstLine="567"/>
      <w:jc w:val="both"/>
    </w:pPr>
    <w:rPr>
      <w:rFonts w:ascii="Times New Roman Bold" w:eastAsia="Times New Roman" w:hAnsi="Times New Roman Bold"/>
      <w:lang w:val="nl-NL"/>
    </w:rPr>
  </w:style>
  <w:style w:type="paragraph" w:customStyle="1" w:styleId="S1">
    <w:name w:val="S1"/>
    <w:basedOn w:val="A1"/>
    <w:uiPriority w:val="99"/>
    <w:qFormat/>
  </w:style>
  <w:style w:type="character" w:customStyle="1" w:styleId="S2Char">
    <w:name w:val="S2 Char"/>
    <w:link w:val="S2"/>
    <w:locked/>
    <w:rPr>
      <w:rFonts w:ascii="Times New Roman Bold" w:hAnsi="Times New Roman Bold"/>
      <w:b/>
      <w:bCs/>
      <w:i/>
      <w:iCs/>
      <w:spacing w:val="16"/>
      <w:sz w:val="28"/>
      <w:szCs w:val="28"/>
      <w:lang w:val="es-ES" w:eastAsia="vi-VN"/>
    </w:rPr>
  </w:style>
  <w:style w:type="paragraph" w:customStyle="1" w:styleId="S2">
    <w:name w:val="S2"/>
    <w:basedOn w:val="A2"/>
    <w:link w:val="S2Char"/>
    <w:autoRedefine/>
    <w:qFormat/>
    <w:pPr>
      <w:spacing w:before="120"/>
    </w:pPr>
    <w:rPr>
      <w:b/>
      <w:bCs/>
      <w:i/>
      <w:iCs/>
      <w:spacing w:val="16"/>
      <w:lang w:val="es-ES"/>
    </w:rPr>
  </w:style>
  <w:style w:type="character" w:customStyle="1" w:styleId="S3Char">
    <w:name w:val="S3 Char"/>
    <w:link w:val="S3"/>
    <w:locked/>
    <w:rPr>
      <w:rFonts w:ascii="Times New Roman Bold" w:hAnsi="Times New Roman Bold"/>
      <w:b/>
      <w:bCs/>
      <w:i/>
      <w:iCs/>
      <w:sz w:val="28"/>
      <w:szCs w:val="28"/>
      <w:lang w:val="vi-VN" w:eastAsia="vi-VN"/>
    </w:rPr>
  </w:style>
  <w:style w:type="paragraph" w:customStyle="1" w:styleId="S3">
    <w:name w:val="S3"/>
    <w:basedOn w:val="A3"/>
    <w:link w:val="S3Char"/>
    <w:autoRedefine/>
    <w:qFormat/>
    <w:rPr>
      <w:i/>
      <w:iCs/>
      <w:lang w:val="vi-VN"/>
    </w:rPr>
  </w:style>
  <w:style w:type="character" w:customStyle="1" w:styleId="a1Char">
    <w:name w:val="a1 Char"/>
    <w:link w:val="a10"/>
    <w:locked/>
    <w:rPr>
      <w:rFonts w:ascii="Times New Roman Bold" w:hAnsi="Times New Roman Bold"/>
      <w:spacing w:val="-4"/>
      <w:sz w:val="28"/>
      <w:szCs w:val="28"/>
      <w:lang w:val="pt-BR" w:eastAsia="vi-VN"/>
    </w:rPr>
  </w:style>
  <w:style w:type="paragraph" w:customStyle="1" w:styleId="a10">
    <w:name w:val="a1"/>
    <w:basedOn w:val="S2"/>
    <w:link w:val="a1Char"/>
    <w:autoRedefine/>
    <w:qFormat/>
    <w:pPr>
      <w:spacing w:after="120"/>
      <w:ind w:right="7"/>
    </w:pPr>
    <w:rPr>
      <w:b w:val="0"/>
      <w:bCs w:val="0"/>
      <w:i w:val="0"/>
      <w:iCs w:val="0"/>
      <w:spacing w:val="-4"/>
      <w:lang w:val="pt-BR"/>
    </w:rPr>
  </w:style>
  <w:style w:type="character" w:customStyle="1" w:styleId="a2Char0">
    <w:name w:val="a2 Char"/>
    <w:link w:val="a20"/>
    <w:locked/>
    <w:rPr>
      <w:rFonts w:ascii="Times New Roman Bold" w:hAnsi="Times New Roman Bold"/>
      <w:b/>
      <w:bCs/>
      <w:i/>
      <w:iCs/>
      <w:sz w:val="28"/>
      <w:szCs w:val="28"/>
      <w:lang w:val="vi-VN" w:eastAsia="vi-VN"/>
    </w:rPr>
  </w:style>
  <w:style w:type="paragraph" w:customStyle="1" w:styleId="a20">
    <w:name w:val="a2"/>
    <w:basedOn w:val="S3"/>
    <w:link w:val="a2Char0"/>
    <w:qFormat/>
    <w:pPr>
      <w:spacing w:after="120"/>
    </w:pPr>
  </w:style>
  <w:style w:type="paragraph" w:customStyle="1" w:styleId="a30">
    <w:name w:val="a3"/>
    <w:basedOn w:val="BodyTextIndent"/>
    <w:autoRedefine/>
    <w:uiPriority w:val="99"/>
    <w:qFormat/>
    <w:pPr>
      <w:widowControl w:val="0"/>
      <w:tabs>
        <w:tab w:val="left" w:pos="0"/>
      </w:tabs>
      <w:spacing w:before="240"/>
    </w:pPr>
    <w:rPr>
      <w:rFonts w:ascii="Calibri" w:eastAsia="Calibri" w:hAnsi="Calibri"/>
      <w:color w:val="FF0000"/>
      <w:lang w:val="nb-NO" w:eastAsia="vi-VN"/>
    </w:rPr>
  </w:style>
  <w:style w:type="paragraph" w:customStyle="1" w:styleId="ngaycapnhat">
    <w:name w:val="ngaycapnhat"/>
    <w:basedOn w:val="Normal"/>
    <w:uiPriority w:val="99"/>
    <w:qFormat/>
    <w:pPr>
      <w:spacing w:before="100" w:beforeAutospacing="1" w:after="100" w:afterAutospacing="1"/>
    </w:pPr>
    <w:rPr>
      <w:rFonts w:ascii="Tahoma" w:eastAsia="Calibri" w:hAnsi="Tahoma" w:cs="Tahoma"/>
      <w:color w:val="999999"/>
      <w:sz w:val="18"/>
      <w:szCs w:val="18"/>
      <w:lang w:val="vi-VN" w:eastAsia="vi-VN"/>
    </w:rPr>
  </w:style>
  <w:style w:type="character" w:customStyle="1" w:styleId="DocumentMapChar1">
    <w:name w:val="Document Map Char1"/>
    <w:uiPriority w:val="99"/>
    <w:semiHidden/>
    <w:rPr>
      <w:rFonts w:ascii="Segoe UI" w:hAnsi="Segoe UI" w:cs="Segoe UI"/>
      <w:sz w:val="16"/>
      <w:szCs w:val="16"/>
      <w:lang w:val="vi-VN" w:eastAsia="vi-VN"/>
    </w:rPr>
  </w:style>
  <w:style w:type="paragraph" w:customStyle="1" w:styleId="1Char0">
    <w:name w:val="1 Char"/>
    <w:basedOn w:val="DocumentMap"/>
    <w:autoRedefine/>
    <w:qFormat/>
    <w:pPr>
      <w:widowControl w:val="0"/>
      <w:shd w:val="clear" w:color="auto" w:fill="000080"/>
      <w:jc w:val="both"/>
    </w:pPr>
    <w:rPr>
      <w:rFonts w:eastAsia="SimSun"/>
      <w:kern w:val="2"/>
      <w:sz w:val="24"/>
      <w:szCs w:val="24"/>
      <w:lang w:val="vi-VN" w:eastAsia="zh-CN"/>
    </w:rPr>
  </w:style>
  <w:style w:type="paragraph" w:customStyle="1" w:styleId="q1">
    <w:name w:val="q1"/>
    <w:basedOn w:val="S1"/>
    <w:autoRedefine/>
    <w:uiPriority w:val="99"/>
    <w:qFormat/>
    <w:pPr>
      <w:ind w:firstLine="720"/>
      <w:jc w:val="both"/>
    </w:pPr>
    <w:rPr>
      <w:b w:val="0"/>
      <w:bCs w:val="0"/>
      <w:lang w:val="en-US"/>
    </w:rPr>
  </w:style>
  <w:style w:type="paragraph" w:customStyle="1" w:styleId="xl53">
    <w:name w:val="xl5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Calibri" w:hAnsi=".VnArial" w:cs=".VnArial"/>
      <w:sz w:val="24"/>
      <w:szCs w:val="24"/>
      <w:lang w:val="vi-VN" w:eastAsia="vi-VN"/>
    </w:rPr>
  </w:style>
  <w:style w:type="paragraph" w:customStyle="1" w:styleId="xl54">
    <w:name w:val="xl5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sz w:val="24"/>
      <w:szCs w:val="24"/>
      <w:lang w:val="vi-VN" w:eastAsia="vi-VN"/>
    </w:rPr>
  </w:style>
  <w:style w:type="paragraph" w:customStyle="1" w:styleId="xl55">
    <w:name w:val="xl5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sz w:val="24"/>
      <w:szCs w:val="24"/>
      <w:lang w:val="vi-VN" w:eastAsia="vi-VN"/>
    </w:rPr>
  </w:style>
  <w:style w:type="paragraph" w:customStyle="1" w:styleId="xl56">
    <w:name w:val="xl56"/>
    <w:basedOn w:val="Normal"/>
    <w:qFormat/>
    <w:pPr>
      <w:spacing w:before="100" w:beforeAutospacing="1" w:after="100" w:afterAutospacing="1"/>
    </w:pPr>
    <w:rPr>
      <w:rFonts w:ascii=".VnArial" w:eastAsia="Calibri" w:hAnsi=".VnArial" w:cs=".VnArial"/>
      <w:sz w:val="24"/>
      <w:szCs w:val="24"/>
      <w:lang w:val="vi-VN" w:eastAsia="vi-VN"/>
    </w:rPr>
  </w:style>
  <w:style w:type="paragraph" w:customStyle="1" w:styleId="xl57">
    <w:name w:val="xl5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sz w:val="24"/>
      <w:szCs w:val="24"/>
      <w:lang w:val="vi-VN" w:eastAsia="vi-VN"/>
    </w:rPr>
  </w:style>
  <w:style w:type="paragraph" w:customStyle="1" w:styleId="xl58">
    <w:name w:val="xl5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Calibri" w:hAnsi=".VnArial" w:cs=".VnArial"/>
      <w:sz w:val="24"/>
      <w:szCs w:val="24"/>
      <w:lang w:val="vi-VN" w:eastAsia="vi-VN"/>
    </w:rPr>
  </w:style>
  <w:style w:type="paragraph" w:customStyle="1" w:styleId="xl59">
    <w:name w:val="xl5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sz w:val="24"/>
      <w:szCs w:val="24"/>
      <w:lang w:val="vi-VN" w:eastAsia="vi-VN"/>
    </w:rPr>
  </w:style>
  <w:style w:type="paragraph" w:customStyle="1" w:styleId="xl60">
    <w:name w:val="xl6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color w:val="0000FF"/>
      <w:sz w:val="24"/>
      <w:szCs w:val="24"/>
      <w:lang w:val="vi-VN" w:eastAsia="vi-VN"/>
    </w:rPr>
  </w:style>
  <w:style w:type="paragraph" w:customStyle="1" w:styleId="xl61">
    <w:name w:val="xl6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color w:val="0000FF"/>
      <w:sz w:val="24"/>
      <w:szCs w:val="24"/>
      <w:lang w:val="vi-VN" w:eastAsia="vi-VN"/>
    </w:rPr>
  </w:style>
  <w:style w:type="paragraph" w:customStyle="1" w:styleId="xl62">
    <w:name w:val="xl62"/>
    <w:basedOn w:val="Normal"/>
    <w:qFormat/>
    <w:pPr>
      <w:spacing w:before="100" w:beforeAutospacing="1" w:after="100" w:afterAutospacing="1"/>
    </w:pPr>
    <w:rPr>
      <w:rFonts w:ascii=".VnArial" w:eastAsia="Calibri" w:hAnsi=".VnArial" w:cs=".VnArial"/>
      <w:sz w:val="24"/>
      <w:szCs w:val="24"/>
      <w:lang w:val="vi-VN" w:eastAsia="vi-VN"/>
    </w:rPr>
  </w:style>
  <w:style w:type="paragraph" w:customStyle="1" w:styleId="VnTime">
    <w:name w:val="Vn Time"/>
    <w:basedOn w:val="Normal"/>
    <w:uiPriority w:val="99"/>
    <w:qFormat/>
    <w:pPr>
      <w:widowControl w:val="0"/>
      <w:jc w:val="both"/>
    </w:pPr>
    <w:rPr>
      <w:rFonts w:ascii=".VnTime" w:eastAsia="Calibri" w:hAnsi=".VnTime" w:cs=".VnTime"/>
      <w:lang w:val="en-GB" w:eastAsia="vi-VN"/>
    </w:rPr>
  </w:style>
  <w:style w:type="paragraph" w:customStyle="1" w:styleId="CharCharCharChar21">
    <w:name w:val="Char Char Char Char21"/>
    <w:basedOn w:val="Normal"/>
    <w:uiPriority w:val="99"/>
    <w:qFormat/>
    <w:pPr>
      <w:spacing w:line="240" w:lineRule="exact"/>
    </w:pPr>
    <w:rPr>
      <w:rFonts w:ascii="Arial" w:eastAsia="Calibri" w:hAnsi="Arial" w:cs="Arial"/>
      <w:sz w:val="22"/>
      <w:szCs w:val="24"/>
      <w:lang w:val="vi-VN" w:eastAsia="vi-VN"/>
    </w:rPr>
  </w:style>
  <w:style w:type="paragraph" w:customStyle="1" w:styleId="v2">
    <w:name w:val="v2"/>
    <w:basedOn w:val="Normal"/>
    <w:autoRedefine/>
    <w:uiPriority w:val="99"/>
    <w:qFormat/>
    <w:pPr>
      <w:spacing w:before="120"/>
      <w:ind w:firstLine="720"/>
      <w:jc w:val="both"/>
    </w:pPr>
    <w:rPr>
      <w:rFonts w:eastAsia="Calibri"/>
      <w:b/>
      <w:bCs/>
      <w:lang w:val="vi-VN" w:eastAsia="vi-VN"/>
    </w:rPr>
  </w:style>
  <w:style w:type="paragraph" w:customStyle="1" w:styleId="x3">
    <w:name w:val="x3"/>
    <w:basedOn w:val="Normal"/>
    <w:autoRedefine/>
    <w:uiPriority w:val="99"/>
    <w:qFormat/>
    <w:pPr>
      <w:spacing w:before="120" w:after="120"/>
      <w:ind w:firstLine="720"/>
      <w:jc w:val="both"/>
      <w:outlineLvl w:val="0"/>
    </w:pPr>
    <w:rPr>
      <w:rFonts w:eastAsia="Calibri"/>
      <w:b/>
      <w:bCs/>
      <w:lang w:val="vi-VN" w:eastAsia="vi-VN"/>
    </w:rPr>
  </w:style>
  <w:style w:type="paragraph" w:customStyle="1" w:styleId="v1">
    <w:name w:val="v1"/>
    <w:basedOn w:val="Normal"/>
    <w:autoRedefine/>
    <w:uiPriority w:val="99"/>
    <w:qFormat/>
    <w:pPr>
      <w:spacing w:before="240" w:after="120"/>
      <w:ind w:firstLine="720"/>
      <w:jc w:val="both"/>
    </w:pPr>
    <w:rPr>
      <w:rFonts w:eastAsia="Calibri"/>
      <w:b/>
      <w:bCs/>
      <w:lang w:val="vi-VN" w:eastAsia="vi-VN"/>
    </w:rPr>
  </w:style>
  <w:style w:type="paragraph" w:customStyle="1" w:styleId="Style7">
    <w:name w:val="Style7"/>
    <w:basedOn w:val="Heading3"/>
    <w:uiPriority w:val="99"/>
    <w:qFormat/>
    <w:pPr>
      <w:keepNext w:val="0"/>
      <w:keepLines w:val="0"/>
      <w:spacing w:before="240" w:after="0" w:line="288" w:lineRule="auto"/>
      <w:ind w:firstLine="737"/>
      <w:jc w:val="both"/>
    </w:pPr>
    <w:rPr>
      <w:rFonts w:ascii="Times New Roman" w:eastAsia="Calibri" w:hAnsi="Times New Roman"/>
      <w:b/>
      <w:i/>
      <w:color w:val="FF9900"/>
      <w:spacing w:val="-14"/>
      <w:kern w:val="0"/>
      <w:lang w:val="vi-VN" w:eastAsia="vi-VN"/>
    </w:rPr>
  </w:style>
  <w:style w:type="paragraph" w:customStyle="1" w:styleId="CharCharCharCharCharCharCharCharChar1CharCharCharChar">
    <w:name w:val="Char Char Char Char Char Char Char Char Char1 Char Char Char Char"/>
    <w:basedOn w:val="Normal"/>
    <w:qFormat/>
    <w:pPr>
      <w:spacing w:line="240" w:lineRule="exact"/>
    </w:pPr>
    <w:rPr>
      <w:rFonts w:ascii="Verdana" w:eastAsia="Calibri" w:hAnsi="Verdana" w:cs="Verdana"/>
      <w:sz w:val="20"/>
      <w:szCs w:val="20"/>
      <w:lang w:val="vi-VN" w:eastAsia="vi-VN"/>
    </w:rPr>
  </w:style>
  <w:style w:type="paragraph" w:customStyle="1" w:styleId="Tieude3">
    <w:name w:val="Tieu de 3"/>
    <w:basedOn w:val="Normal"/>
    <w:uiPriority w:val="99"/>
    <w:qFormat/>
    <w:pPr>
      <w:tabs>
        <w:tab w:val="num" w:pos="0"/>
      </w:tabs>
      <w:spacing w:line="288" w:lineRule="auto"/>
      <w:ind w:hanging="360"/>
      <w:jc w:val="both"/>
    </w:pPr>
    <w:rPr>
      <w:rFonts w:ascii=".VnTime" w:eastAsia="Calibri" w:hAnsi=".VnTime" w:cs=".VnTime"/>
      <w:b/>
      <w:bCs/>
      <w:i/>
      <w:iCs/>
      <w:lang w:val="vi-VN" w:eastAsia="vi-VN"/>
    </w:rPr>
  </w:style>
  <w:style w:type="paragraph" w:customStyle="1" w:styleId="Tieude1">
    <w:name w:val="Tieu de 1"/>
    <w:basedOn w:val="Normal"/>
    <w:autoRedefine/>
    <w:uiPriority w:val="99"/>
    <w:qFormat/>
    <w:pPr>
      <w:spacing w:before="80"/>
      <w:ind w:firstLine="540"/>
      <w:jc w:val="both"/>
    </w:pPr>
    <w:rPr>
      <w:rFonts w:eastAsia="Calibri"/>
      <w:b/>
      <w:bCs/>
      <w:i/>
      <w:iCs/>
      <w:lang w:val="sv-SE" w:eastAsia="vi-VN"/>
    </w:rPr>
  </w:style>
  <w:style w:type="paragraph" w:customStyle="1" w:styleId="bodytext23">
    <w:name w:val="bodytext23"/>
    <w:basedOn w:val="Normal"/>
    <w:uiPriority w:val="99"/>
    <w:qFormat/>
    <w:pPr>
      <w:spacing w:before="100" w:beforeAutospacing="1" w:after="100" w:afterAutospacing="1"/>
    </w:pPr>
    <w:rPr>
      <w:rFonts w:eastAsia="Calibri"/>
      <w:sz w:val="24"/>
      <w:szCs w:val="24"/>
      <w:lang w:val="vi-VN" w:eastAsia="vi-VN"/>
    </w:rPr>
  </w:style>
  <w:style w:type="paragraph" w:customStyle="1" w:styleId="nguon">
    <w:name w:val="nguon"/>
    <w:basedOn w:val="Normal"/>
    <w:uiPriority w:val="99"/>
    <w:qFormat/>
    <w:pPr>
      <w:overflowPunct w:val="0"/>
      <w:autoSpaceDE w:val="0"/>
      <w:autoSpaceDN w:val="0"/>
      <w:adjustRightInd w:val="0"/>
      <w:spacing w:before="120" w:after="120" w:line="340" w:lineRule="exact"/>
      <w:ind w:firstLine="720"/>
      <w:jc w:val="both"/>
    </w:pPr>
    <w:rPr>
      <w:rFonts w:ascii=".VnTime" w:eastAsia="Calibri" w:hAnsi=".VnTime" w:cs=".VnTime"/>
      <w:i/>
      <w:iCs/>
      <w:lang w:val="vi-VN" w:eastAsia="vi-VN"/>
    </w:rPr>
  </w:style>
  <w:style w:type="paragraph" w:customStyle="1" w:styleId="doan">
    <w:name w:val="doan"/>
    <w:basedOn w:val="Normal"/>
    <w:uiPriority w:val="99"/>
    <w:qFormat/>
    <w:pPr>
      <w:widowControl w:val="0"/>
      <w:spacing w:before="120"/>
      <w:ind w:firstLine="720"/>
      <w:jc w:val="both"/>
    </w:pPr>
    <w:rPr>
      <w:rFonts w:eastAsia="Calibri"/>
      <w:color w:val="000000"/>
      <w:spacing w:val="4"/>
      <w:w w:val="105"/>
      <w:position w:val="-8"/>
      <w:lang w:val="vi-VN" w:eastAsia="vi-VN"/>
    </w:rPr>
  </w:style>
  <w:style w:type="paragraph" w:customStyle="1" w:styleId="indent">
    <w:name w:val="indent"/>
    <w:basedOn w:val="Normal"/>
    <w:uiPriority w:val="99"/>
    <w:qFormat/>
    <w:pPr>
      <w:spacing w:before="120"/>
      <w:ind w:firstLine="720"/>
      <w:jc w:val="both"/>
    </w:pPr>
    <w:rPr>
      <w:rFonts w:eastAsia="Calibri"/>
      <w:spacing w:val="-6"/>
      <w:lang w:val="vi-VN" w:eastAsia="vi-VN"/>
    </w:rPr>
  </w:style>
  <w:style w:type="paragraph" w:customStyle="1" w:styleId="CVbody">
    <w:name w:val="CVbody"/>
    <w:basedOn w:val="Normal"/>
    <w:uiPriority w:val="99"/>
    <w:qFormat/>
    <w:pPr>
      <w:spacing w:before="120" w:after="120" w:line="288" w:lineRule="auto"/>
      <w:ind w:firstLine="720"/>
      <w:jc w:val="both"/>
    </w:pPr>
    <w:rPr>
      <w:rFonts w:ascii=".VnTime" w:eastAsia="Calibri" w:hAnsi=".VnTime" w:cs=".VnTime"/>
      <w:lang w:val="vi-VN" w:eastAsia="vi-VN"/>
    </w:rPr>
  </w:style>
  <w:style w:type="character" w:customStyle="1" w:styleId="MacdinhCharChar">
    <w:name w:val="Mac dinh Char Char"/>
    <w:link w:val="Macdinh"/>
    <w:locked/>
    <w:rPr>
      <w:rFonts w:ascii=".VnTime" w:hAnsi=".VnTime" w:cs=".VnTime"/>
      <w:kern w:val="28"/>
      <w:sz w:val="27"/>
      <w:szCs w:val="27"/>
      <w:lang w:val="vi-VN" w:eastAsia="vi-VN"/>
    </w:rPr>
  </w:style>
  <w:style w:type="paragraph" w:customStyle="1" w:styleId="Macdinh">
    <w:name w:val="Mac dinh"/>
    <w:basedOn w:val="Heading1"/>
    <w:link w:val="MacdinhCharChar"/>
    <w:qFormat/>
    <w:pPr>
      <w:keepNext w:val="0"/>
      <w:keepLines w:val="0"/>
      <w:spacing w:before="60" w:after="60" w:line="360" w:lineRule="auto"/>
      <w:ind w:firstLine="680"/>
      <w:jc w:val="both"/>
      <w:outlineLvl w:val="9"/>
    </w:pPr>
    <w:rPr>
      <w:rFonts w:ascii=".VnTime" w:eastAsia="Times New Roman" w:hAnsi=".VnTime" w:cs=".VnTime"/>
      <w:b w:val="0"/>
      <w:bCs w:val="0"/>
      <w:color w:val="auto"/>
      <w:kern w:val="28"/>
      <w:sz w:val="27"/>
      <w:szCs w:val="27"/>
      <w:lang w:val="vi-VN" w:eastAsia="vi-VN"/>
    </w:rPr>
  </w:style>
  <w:style w:type="character" w:customStyle="1" w:styleId="KHbodyChar1">
    <w:name w:val="KH_body Char1"/>
    <w:link w:val="KHbody"/>
    <w:locked/>
    <w:rPr>
      <w:rFonts w:ascii=".VnTime" w:hAnsi=".VnTime"/>
      <w:sz w:val="28"/>
      <w:szCs w:val="28"/>
      <w:lang w:val="vi-VN" w:eastAsia="vi-VN"/>
    </w:rPr>
  </w:style>
  <w:style w:type="paragraph" w:customStyle="1" w:styleId="KHbody">
    <w:name w:val="KH_body"/>
    <w:basedOn w:val="Normal"/>
    <w:link w:val="KHbodyChar1"/>
    <w:qFormat/>
    <w:pPr>
      <w:spacing w:before="40" w:after="40" w:line="252" w:lineRule="auto"/>
      <w:ind w:firstLine="567"/>
      <w:jc w:val="both"/>
    </w:pPr>
    <w:rPr>
      <w:rFonts w:ascii=".VnTime" w:hAnsi=".VnTime"/>
      <w:lang w:val="vi-VN" w:eastAsia="vi-VN"/>
    </w:rPr>
  </w:style>
  <w:style w:type="character" w:customStyle="1" w:styleId="StyleKHbodyBlackChar">
    <w:name w:val="Style KH_body + Black Char"/>
    <w:link w:val="StyleKHbodyBlack"/>
    <w:locked/>
    <w:rPr>
      <w:rFonts w:ascii=".VnTime" w:hAnsi=".VnTime"/>
      <w:color w:val="000000"/>
      <w:sz w:val="28"/>
      <w:szCs w:val="28"/>
      <w:lang w:val="vi-VN" w:eastAsia="vi-VN"/>
    </w:rPr>
  </w:style>
  <w:style w:type="paragraph" w:customStyle="1" w:styleId="StyleKHbodyBlack">
    <w:name w:val="Style KH_body + Black"/>
    <w:basedOn w:val="KHbody"/>
    <w:link w:val="StyleKHbodyBlackChar"/>
    <w:qFormat/>
    <w:rPr>
      <w:color w:val="000000"/>
    </w:rPr>
  </w:style>
  <w:style w:type="character" w:customStyle="1" w:styleId="StyleBodyTextIndentTimesNewRomanBlueJustifiedBeforeCharChar">
    <w:name w:val="Style Body Text Indent + Times New Roman Blue Justified Before:.Char Char"/>
    <w:link w:val="StyleBodyTextIndentTimesNewRomanBlueJustifiedBeforeChar"/>
    <w:locked/>
    <w:rPr>
      <w:color w:val="FF0000"/>
      <w:sz w:val="28"/>
      <w:szCs w:val="28"/>
      <w:lang w:val="nb-NO" w:eastAsia="vi-VN"/>
    </w:rPr>
  </w:style>
  <w:style w:type="paragraph" w:customStyle="1" w:styleId="StyleBodyTextIndentTimesNewRomanBlueJustifiedBeforeChar">
    <w:name w:val="Style Body Text Indent + Times New Roman Blue Justified Before:.Char"/>
    <w:basedOn w:val="BodyTextIndent"/>
    <w:link w:val="StyleBodyTextIndentTimesNewRomanBlueJustifiedBeforeCharChar"/>
    <w:qFormat/>
    <w:pPr>
      <w:widowControl w:val="0"/>
      <w:tabs>
        <w:tab w:val="left" w:pos="0"/>
      </w:tabs>
      <w:spacing w:before="240" w:line="288" w:lineRule="auto"/>
      <w:ind w:firstLine="737"/>
    </w:pPr>
    <w:rPr>
      <w:rFonts w:ascii="Times New Roman" w:hAnsi="Times New Roman"/>
      <w:color w:val="FF0000"/>
      <w:lang w:val="nb-NO" w:eastAsia="vi-VN"/>
    </w:rPr>
  </w:style>
  <w:style w:type="paragraph" w:customStyle="1" w:styleId="Normal14pt">
    <w:name w:val="Normal +14pt"/>
    <w:basedOn w:val="Normal"/>
    <w:uiPriority w:val="99"/>
    <w:qFormat/>
    <w:pPr>
      <w:spacing w:before="120" w:line="320" w:lineRule="exact"/>
      <w:ind w:firstLine="720"/>
      <w:jc w:val="both"/>
    </w:pPr>
    <w:rPr>
      <w:rFonts w:eastAsia="Calibri"/>
      <w:lang w:val="vi-VN" w:eastAsia="vi-VN"/>
    </w:rPr>
  </w:style>
  <w:style w:type="paragraph" w:customStyle="1" w:styleId="phan1">
    <w:name w:val="phan"/>
    <w:basedOn w:val="Normal"/>
    <w:uiPriority w:val="99"/>
    <w:qFormat/>
    <w:pPr>
      <w:spacing w:before="360"/>
      <w:jc w:val="center"/>
    </w:pPr>
    <w:rPr>
      <w:rFonts w:ascii="VNnew Century Schoolbook" w:eastAsia="Calibri" w:hAnsi="VNnew Century Schoolbook" w:cs="VNnew Century Schoolbook"/>
      <w:b/>
      <w:bCs/>
      <w:noProof/>
      <w:lang w:val="vi-VN" w:eastAsia="vi-VN"/>
    </w:rPr>
  </w:style>
  <w:style w:type="paragraph" w:customStyle="1" w:styleId="StyleHeading314ptJustifiedFirstline089cmAfter1">
    <w:name w:val="Style Heading 3 + 14 pt Justified First line:  089 cm After:  1"/>
    <w:basedOn w:val="Heading3"/>
    <w:uiPriority w:val="99"/>
    <w:qFormat/>
    <w:pPr>
      <w:keepNext w:val="0"/>
      <w:keepLines w:val="0"/>
      <w:spacing w:before="240" w:after="0" w:line="288" w:lineRule="auto"/>
      <w:ind w:firstLine="680"/>
      <w:jc w:val="both"/>
    </w:pPr>
    <w:rPr>
      <w:rFonts w:ascii="Times New Roman" w:eastAsia="Calibri" w:hAnsi="Times New Roman"/>
      <w:b/>
      <w:iCs/>
      <w:color w:val="800000"/>
      <w:spacing w:val="-14"/>
      <w:kern w:val="0"/>
      <w:lang w:val="vi-VN" w:eastAsia="vi-VN"/>
    </w:rPr>
  </w:style>
  <w:style w:type="paragraph" w:customStyle="1" w:styleId="1nh">
    <w:name w:val="1 nhỏ"/>
    <w:basedOn w:val="Normal"/>
    <w:uiPriority w:val="99"/>
    <w:qFormat/>
    <w:pPr>
      <w:spacing w:before="120"/>
      <w:ind w:firstLine="540"/>
      <w:jc w:val="both"/>
    </w:pPr>
    <w:rPr>
      <w:rFonts w:eastAsia="Calibri"/>
      <w:b/>
      <w:bCs/>
      <w:color w:val="000000"/>
      <w:lang w:val="de-DE" w:eastAsia="vi-VN"/>
    </w:rPr>
  </w:style>
  <w:style w:type="paragraph" w:customStyle="1" w:styleId="t1">
    <w:name w:val="t1"/>
    <w:basedOn w:val="BodyText3"/>
    <w:autoRedefine/>
    <w:uiPriority w:val="99"/>
    <w:qFormat/>
    <w:pPr>
      <w:widowControl w:val="0"/>
      <w:spacing w:before="240" w:after="0" w:line="240" w:lineRule="auto"/>
      <w:ind w:firstLine="720"/>
      <w:jc w:val="both"/>
    </w:pPr>
    <w:rPr>
      <w:rFonts w:ascii="Times New Roman" w:eastAsia="Calibri" w:hAnsi="Times New Roman"/>
      <w:b/>
      <w:bCs/>
      <w:sz w:val="26"/>
      <w:szCs w:val="26"/>
      <w:lang w:val="vi-VN" w:eastAsia="vi-VN"/>
    </w:rPr>
  </w:style>
  <w:style w:type="character" w:customStyle="1" w:styleId="t2Char">
    <w:name w:val="t2 Char"/>
    <w:link w:val="t2"/>
    <w:locked/>
    <w:rPr>
      <w:i/>
      <w:iCs/>
      <w:sz w:val="24"/>
      <w:szCs w:val="24"/>
      <w:lang w:val="nl-NL" w:eastAsia="vi-VN"/>
    </w:rPr>
  </w:style>
  <w:style w:type="paragraph" w:customStyle="1" w:styleId="t2">
    <w:name w:val="t2"/>
    <w:basedOn w:val="Normal"/>
    <w:link w:val="t2Char"/>
    <w:autoRedefine/>
    <w:qFormat/>
    <w:pPr>
      <w:widowControl w:val="0"/>
      <w:spacing w:before="120" w:after="120"/>
      <w:ind w:right="-58"/>
      <w:jc w:val="right"/>
    </w:pPr>
    <w:rPr>
      <w:i/>
      <w:iCs/>
      <w:sz w:val="24"/>
      <w:szCs w:val="24"/>
      <w:lang w:val="nl-NL" w:eastAsia="vi-VN"/>
    </w:rPr>
  </w:style>
  <w:style w:type="paragraph" w:customStyle="1" w:styleId="t3">
    <w:name w:val="t3"/>
    <w:basedOn w:val="Normal"/>
    <w:autoRedefine/>
    <w:uiPriority w:val="99"/>
    <w:qFormat/>
    <w:pPr>
      <w:spacing w:before="120" w:after="120"/>
      <w:ind w:firstLine="680"/>
      <w:jc w:val="both"/>
    </w:pPr>
    <w:rPr>
      <w:rFonts w:eastAsia="Calibri"/>
      <w:b/>
      <w:bCs/>
      <w:i/>
      <w:iCs/>
      <w:lang w:val="vi-VN" w:eastAsia="vi-VN"/>
    </w:rPr>
  </w:style>
  <w:style w:type="paragraph" w:customStyle="1" w:styleId="B10">
    <w:name w:val="B1"/>
    <w:basedOn w:val="Normal"/>
    <w:uiPriority w:val="99"/>
    <w:qFormat/>
    <w:pPr>
      <w:ind w:firstLine="720"/>
      <w:jc w:val="center"/>
    </w:pPr>
    <w:rPr>
      <w:rFonts w:eastAsia="Calibri"/>
      <w:b/>
      <w:bCs/>
      <w:color w:val="000000"/>
      <w:lang w:val="vi-VN" w:eastAsia="vi-VN"/>
    </w:rPr>
  </w:style>
  <w:style w:type="paragraph" w:customStyle="1" w:styleId="description">
    <w:name w:val="description"/>
    <w:basedOn w:val="Normal"/>
    <w:uiPriority w:val="99"/>
    <w:qFormat/>
    <w:pPr>
      <w:spacing w:before="100" w:beforeAutospacing="1" w:after="100" w:afterAutospacing="1"/>
    </w:pPr>
    <w:rPr>
      <w:rFonts w:eastAsia="Calibri"/>
      <w:sz w:val="24"/>
      <w:szCs w:val="24"/>
      <w:lang w:val="vi-VN" w:eastAsia="vi-VN"/>
    </w:rPr>
  </w:style>
  <w:style w:type="paragraph" w:customStyle="1" w:styleId="m2">
    <w:name w:val="m2"/>
    <w:basedOn w:val="m1"/>
    <w:uiPriority w:val="99"/>
    <w:qFormat/>
    <w:pPr>
      <w:snapToGrid/>
      <w:spacing w:before="120" w:after="0"/>
    </w:pPr>
    <w:rPr>
      <w:rFonts w:ascii=".VnTime" w:eastAsia="Calibri" w:hAnsi=".VnTime" w:cs=".VnTime"/>
      <w:bCs/>
      <w:color w:val="FF0000"/>
      <w:sz w:val="26"/>
      <w:szCs w:val="26"/>
    </w:rPr>
  </w:style>
  <w:style w:type="paragraph" w:customStyle="1" w:styleId="tm">
    <w:name w:val="tm"/>
    <w:basedOn w:val="Normal"/>
    <w:qFormat/>
    <w:pPr>
      <w:spacing w:before="120" w:line="336" w:lineRule="auto"/>
      <w:ind w:firstLine="567"/>
    </w:pPr>
    <w:rPr>
      <w:rFonts w:eastAsia="Calibri"/>
      <w:color w:val="000000"/>
      <w:sz w:val="26"/>
      <w:szCs w:val="26"/>
      <w:lang w:val="vi-VN" w:eastAsia="vi-VN"/>
    </w:rPr>
  </w:style>
  <w:style w:type="paragraph" w:customStyle="1" w:styleId="my">
    <w:name w:val="my"/>
    <w:basedOn w:val="Normal"/>
    <w:autoRedefine/>
    <w:uiPriority w:val="99"/>
    <w:qFormat/>
    <w:pPr>
      <w:spacing w:before="120" w:after="120" w:line="264" w:lineRule="auto"/>
      <w:ind w:firstLine="17"/>
      <w:jc w:val="center"/>
    </w:pPr>
    <w:rPr>
      <w:rFonts w:eastAsia="Calibri"/>
      <w:sz w:val="26"/>
      <w:szCs w:val="26"/>
      <w:lang w:val="vi-VN" w:eastAsia="vi-VN"/>
    </w:rPr>
  </w:style>
  <w:style w:type="paragraph" w:customStyle="1" w:styleId="KiuDongutin12cm">
    <w:name w:val="Kiểu Dòng đầu tiên:  12 cm"/>
    <w:basedOn w:val="Normal"/>
    <w:uiPriority w:val="99"/>
    <w:qFormat/>
    <w:pPr>
      <w:keepNext/>
      <w:widowControl w:val="0"/>
      <w:adjustRightInd w:val="0"/>
      <w:ind w:firstLine="682"/>
      <w:jc w:val="both"/>
    </w:pPr>
    <w:rPr>
      <w:rFonts w:eastAsia="Calibri"/>
      <w:sz w:val="26"/>
      <w:szCs w:val="26"/>
      <w:lang w:val="pt-BR" w:eastAsia="vi-VN"/>
    </w:rPr>
  </w:style>
  <w:style w:type="character" w:customStyle="1" w:styleId="NOIDUNGChar">
    <w:name w:val="NOI DUNG Char"/>
    <w:link w:val="NOIDUNG1"/>
    <w:locked/>
    <w:rPr>
      <w:rFonts w:ascii="Arial" w:hAnsi="Arial" w:cs="Arial"/>
      <w:sz w:val="24"/>
      <w:szCs w:val="24"/>
      <w:lang w:val="en-ZA" w:eastAsia="vi-VN"/>
    </w:rPr>
  </w:style>
  <w:style w:type="paragraph" w:customStyle="1" w:styleId="NOIDUNG1">
    <w:name w:val="NOI DUNG"/>
    <w:basedOn w:val="Normal"/>
    <w:link w:val="NOIDUNGChar"/>
    <w:qFormat/>
    <w:pPr>
      <w:widowControl w:val="0"/>
      <w:spacing w:before="120" w:after="120"/>
      <w:ind w:left="851"/>
      <w:jc w:val="both"/>
    </w:pPr>
    <w:rPr>
      <w:rFonts w:ascii="Arial" w:hAnsi="Arial" w:cs="Arial"/>
      <w:sz w:val="24"/>
      <w:szCs w:val="24"/>
      <w:lang w:val="en-ZA" w:eastAsia="vi-VN"/>
    </w:rPr>
  </w:style>
  <w:style w:type="paragraph" w:customStyle="1" w:styleId="msonormalcxspmiddle">
    <w:name w:val="msonormalcxspmiddle"/>
    <w:basedOn w:val="Normal"/>
    <w:qFormat/>
    <w:pPr>
      <w:spacing w:before="100" w:beforeAutospacing="1" w:after="100" w:afterAutospacing="1"/>
    </w:pPr>
    <w:rPr>
      <w:rFonts w:eastAsia="Calibri"/>
      <w:sz w:val="24"/>
      <w:szCs w:val="24"/>
      <w:lang w:val="vi-VN" w:eastAsia="vi-VN"/>
    </w:rPr>
  </w:style>
  <w:style w:type="paragraph" w:customStyle="1" w:styleId="msolistparagraph0">
    <w:name w:val="msolistparagraph"/>
    <w:basedOn w:val="Normal"/>
    <w:qFormat/>
    <w:pPr>
      <w:widowControl w:val="0"/>
    </w:pPr>
    <w:rPr>
      <w:rFonts w:ascii="Calibri" w:hAnsi="Calibri" w:cs="Calibri"/>
      <w:sz w:val="22"/>
      <w:szCs w:val="24"/>
      <w:lang w:val="vi-VN" w:eastAsia="vi-VN"/>
    </w:rPr>
  </w:style>
  <w:style w:type="paragraph" w:customStyle="1" w:styleId="xl142">
    <w:name w:val="xl14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sz w:val="18"/>
      <w:szCs w:val="18"/>
      <w:lang w:val="vi-VN" w:eastAsia="vi-VN"/>
    </w:rPr>
  </w:style>
  <w:style w:type="paragraph" w:customStyle="1" w:styleId="xl143">
    <w:name w:val="xl1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4">
    <w:name w:val="xl14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5">
    <w:name w:val="xl1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6">
    <w:name w:val="xl1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7">
    <w:name w:val="xl14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8">
    <w:name w:val="xl148"/>
    <w:basedOn w:val="Normal"/>
    <w:qFormat/>
    <w:pPr>
      <w:spacing w:before="100" w:beforeAutospacing="1" w:after="100" w:afterAutospacing="1"/>
    </w:pPr>
    <w:rPr>
      <w:rFonts w:eastAsia="Calibri"/>
      <w:color w:val="FF0000"/>
      <w:sz w:val="18"/>
      <w:szCs w:val="18"/>
      <w:lang w:val="vi-VN" w:eastAsia="vi-VN"/>
    </w:rPr>
  </w:style>
  <w:style w:type="paragraph" w:customStyle="1" w:styleId="xl149">
    <w:name w:val="xl1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sz w:val="18"/>
      <w:szCs w:val="18"/>
      <w:lang w:val="vi-VN" w:eastAsia="vi-VN"/>
    </w:rPr>
  </w:style>
  <w:style w:type="paragraph" w:customStyle="1" w:styleId="xl150">
    <w:name w:val="xl150"/>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eastAsia="Calibri"/>
      <w:color w:val="FF0000"/>
      <w:sz w:val="18"/>
      <w:szCs w:val="18"/>
      <w:lang w:val="vi-VN" w:eastAsia="vi-VN"/>
    </w:rPr>
  </w:style>
  <w:style w:type="paragraph" w:customStyle="1" w:styleId="xl151">
    <w:name w:val="xl151"/>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Calibri"/>
      <w:color w:val="FF0000"/>
      <w:sz w:val="14"/>
      <w:szCs w:val="14"/>
      <w:lang w:val="vi-VN" w:eastAsia="vi-VN"/>
    </w:rPr>
  </w:style>
  <w:style w:type="paragraph" w:customStyle="1" w:styleId="xl152">
    <w:name w:val="xl152"/>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eastAsia="Calibri"/>
      <w:sz w:val="18"/>
      <w:szCs w:val="18"/>
      <w:lang w:val="vi-VN" w:eastAsia="vi-VN"/>
    </w:rPr>
  </w:style>
  <w:style w:type="paragraph" w:customStyle="1" w:styleId="xl153">
    <w:name w:val="xl153"/>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Calibri"/>
      <w:sz w:val="14"/>
      <w:szCs w:val="14"/>
      <w:lang w:val="vi-VN" w:eastAsia="vi-VN"/>
    </w:rPr>
  </w:style>
  <w:style w:type="paragraph" w:customStyle="1" w:styleId="xl154">
    <w:name w:val="xl154"/>
    <w:basedOn w:val="Normal"/>
    <w:qFormat/>
    <w:pPr>
      <w:shd w:val="clear" w:color="auto" w:fill="FFFF00"/>
      <w:spacing w:before="100" w:beforeAutospacing="1" w:after="100" w:afterAutospacing="1"/>
    </w:pPr>
    <w:rPr>
      <w:rFonts w:eastAsia="Calibri"/>
      <w:sz w:val="18"/>
      <w:szCs w:val="18"/>
      <w:lang w:val="vi-VN" w:eastAsia="vi-VN"/>
    </w:rPr>
  </w:style>
  <w:style w:type="character" w:customStyle="1" w:styleId="Bodytext22">
    <w:name w:val="Body text (2)_"/>
    <w:link w:val="Bodytext210"/>
    <w:uiPriority w:val="99"/>
    <w:locked/>
    <w:rPr>
      <w:sz w:val="28"/>
      <w:shd w:val="clear" w:color="auto" w:fill="FFFFFF"/>
    </w:rPr>
  </w:style>
  <w:style w:type="paragraph" w:customStyle="1" w:styleId="Bodytext210">
    <w:name w:val="Body text (2)1"/>
    <w:basedOn w:val="Normal"/>
    <w:link w:val="Bodytext22"/>
    <w:uiPriority w:val="99"/>
    <w:qFormat/>
    <w:pPr>
      <w:widowControl w:val="0"/>
      <w:shd w:val="clear" w:color="auto" w:fill="FFFFFF"/>
      <w:spacing w:before="240" w:line="320" w:lineRule="exact"/>
      <w:ind w:hanging="140"/>
      <w:jc w:val="both"/>
    </w:pPr>
    <w:rPr>
      <w:szCs w:val="20"/>
    </w:rPr>
  </w:style>
  <w:style w:type="paragraph" w:customStyle="1" w:styleId="denotaalpieChar">
    <w:name w:val="de nota al pie Char"/>
    <w:aliases w:val="Ref1 Char,BVI fnr Char Char Char Char Char Char Char,BVI fnr Car Car Char Char Char Char Char Char Char,BVI fnr Car Char Char Char Char Char Char Char,FNRefe,Footnote Char,Footnote text Char,ftref Char,Footnote Text1 Char"/>
    <w:basedOn w:val="Normal"/>
    <w:uiPriority w:val="99"/>
    <w:qFormat/>
    <w:pPr>
      <w:spacing w:line="240" w:lineRule="exact"/>
    </w:pPr>
    <w:rPr>
      <w:rFonts w:ascii="Verdana" w:hAnsi="Verdana" w:cs="Verdana"/>
      <w:vertAlign w:val="superscript"/>
      <w:lang w:val="vi-VN" w:eastAsia="vi-VN"/>
    </w:rPr>
  </w:style>
  <w:style w:type="paragraph" w:customStyle="1" w:styleId="AnhTai">
    <w:name w:val="_Anh Tai"/>
    <w:basedOn w:val="Normal"/>
    <w:uiPriority w:val="99"/>
    <w:qFormat/>
    <w:pPr>
      <w:spacing w:before="120" w:after="120"/>
      <w:ind w:firstLine="720"/>
      <w:jc w:val="both"/>
    </w:pPr>
    <w:rPr>
      <w:color w:val="00B0F0"/>
      <w:sz w:val="26"/>
      <w:szCs w:val="26"/>
      <w:lang w:val="nl-NL" w:eastAsia="vi-VN"/>
    </w:rPr>
  </w:style>
  <w:style w:type="paragraph" w:customStyle="1" w:styleId="BodyText26">
    <w:name w:val="Body Text 26"/>
    <w:basedOn w:val="Normal"/>
    <w:uiPriority w:val="99"/>
    <w:qFormat/>
    <w:pPr>
      <w:spacing w:before="120" w:after="240"/>
      <w:ind w:right="403" w:firstLine="709"/>
      <w:jc w:val="both"/>
    </w:pPr>
    <w:rPr>
      <w:rFonts w:ascii=".VnTime" w:eastAsia="Calibri" w:hAnsi=".VnTime" w:cs=".VnTime"/>
      <w:lang w:val="vi-VN" w:eastAsia="vi-VN"/>
    </w:rPr>
  </w:style>
  <w:style w:type="paragraph" w:customStyle="1" w:styleId="BodyText25">
    <w:name w:val="Body Text 25"/>
    <w:basedOn w:val="Normal"/>
    <w:uiPriority w:val="99"/>
    <w:qFormat/>
    <w:pPr>
      <w:ind w:right="401" w:firstLine="720"/>
      <w:jc w:val="both"/>
    </w:pPr>
    <w:rPr>
      <w:rFonts w:ascii=".VnTime" w:eastAsia="Calibri" w:hAnsi=".VnTime" w:cs=".VnTime"/>
      <w:lang w:val="vi-VN" w:eastAsia="vi-VN"/>
    </w:rPr>
  </w:style>
  <w:style w:type="paragraph" w:customStyle="1" w:styleId="BodyText24">
    <w:name w:val="Body Text 24"/>
    <w:basedOn w:val="Normal"/>
    <w:uiPriority w:val="99"/>
    <w:qFormat/>
    <w:pPr>
      <w:ind w:right="401" w:firstLine="720"/>
      <w:jc w:val="both"/>
    </w:pPr>
    <w:rPr>
      <w:rFonts w:ascii=".VnTime" w:eastAsia="Calibri" w:hAnsi=".VnTime" w:cs=".VnTime"/>
      <w:lang w:val="vi-VN" w:eastAsia="vi-VN"/>
    </w:rPr>
  </w:style>
  <w:style w:type="paragraph" w:customStyle="1" w:styleId="BodyText230">
    <w:name w:val="Body Text 23"/>
    <w:basedOn w:val="Normal"/>
    <w:uiPriority w:val="99"/>
    <w:qFormat/>
    <w:pPr>
      <w:spacing w:before="120"/>
      <w:ind w:right="403" w:firstLine="709"/>
      <w:jc w:val="both"/>
    </w:pPr>
    <w:rPr>
      <w:rFonts w:ascii=".VnTimeH" w:eastAsia="Calibri" w:hAnsi=".VnTimeH" w:cs=".VnTimeH"/>
      <w:b/>
      <w:bCs/>
      <w:lang w:val="vi-VN" w:eastAsia="vi-VN"/>
    </w:rPr>
  </w:style>
  <w:style w:type="paragraph" w:customStyle="1" w:styleId="BodyText220">
    <w:name w:val="Body Text 22"/>
    <w:basedOn w:val="Normal"/>
    <w:uiPriority w:val="99"/>
    <w:qFormat/>
    <w:pPr>
      <w:spacing w:after="120"/>
      <w:ind w:firstLine="567"/>
      <w:jc w:val="both"/>
    </w:pPr>
    <w:rPr>
      <w:rFonts w:ascii=".VnTime" w:eastAsia="Calibri" w:hAnsi=".VnTime" w:cs=".VnTime"/>
      <w:sz w:val="26"/>
      <w:szCs w:val="26"/>
      <w:lang w:val="vi-VN" w:eastAsia="vi-VN"/>
    </w:rPr>
  </w:style>
  <w:style w:type="paragraph" w:customStyle="1" w:styleId="Normal6">
    <w:name w:val="Normal6"/>
    <w:basedOn w:val="Normal"/>
    <w:uiPriority w:val="99"/>
    <w:qFormat/>
    <w:pPr>
      <w:widowControl w:val="0"/>
      <w:autoSpaceDE w:val="0"/>
      <w:autoSpaceDN w:val="0"/>
      <w:jc w:val="both"/>
    </w:pPr>
    <w:rPr>
      <w:rFonts w:ascii=".VnTimeH" w:eastAsia="Calibri" w:hAnsi=".VnTimeH" w:cs=".VnTimeH"/>
      <w:b/>
      <w:bCs/>
      <w:lang w:val="vi-VN" w:eastAsia="vi-VN"/>
    </w:rPr>
  </w:style>
  <w:style w:type="character" w:customStyle="1" w:styleId="Style3Char">
    <w:name w:val="Style3 Char"/>
    <w:link w:val="Style3"/>
    <w:locked/>
    <w:rPr>
      <w:bCs/>
      <w:iCs/>
      <w:color w:val="FF0000"/>
      <w:lang w:val="vi-VN" w:eastAsia="vi-VN"/>
    </w:rPr>
  </w:style>
  <w:style w:type="paragraph" w:customStyle="1" w:styleId="Style3">
    <w:name w:val="Style3"/>
    <w:basedOn w:val="Heading3"/>
    <w:link w:val="Style3Char"/>
    <w:autoRedefine/>
    <w:qFormat/>
    <w:pPr>
      <w:keepNext w:val="0"/>
      <w:tabs>
        <w:tab w:val="num" w:pos="2520"/>
      </w:tabs>
      <w:suppressAutoHyphens/>
      <w:spacing w:before="120" w:after="60" w:line="288" w:lineRule="auto"/>
      <w:ind w:left="2520" w:hanging="360"/>
      <w:jc w:val="both"/>
    </w:pPr>
    <w:rPr>
      <w:rFonts w:ascii="Times New Roman" w:hAnsi="Times New Roman"/>
      <w:bCs/>
      <w:iCs/>
      <w:color w:val="FF0000"/>
      <w:kern w:val="0"/>
      <w:sz w:val="20"/>
      <w:szCs w:val="20"/>
      <w:lang w:val="vi-VN" w:eastAsia="vi-VN"/>
    </w:rPr>
  </w:style>
  <w:style w:type="character" w:customStyle="1" w:styleId="NidungChar">
    <w:name w:val="Nội dung Char"/>
    <w:link w:val="Nidung"/>
    <w:locked/>
    <w:rPr>
      <w:rFonts w:ascii="Batang" w:eastAsia="Batang" w:hAnsi="Batang"/>
      <w:sz w:val="26"/>
      <w:szCs w:val="26"/>
      <w:lang w:val="pt-BR" w:eastAsia="ko-KR"/>
    </w:rPr>
  </w:style>
  <w:style w:type="paragraph" w:customStyle="1" w:styleId="Nidung">
    <w:name w:val="Nội dung"/>
    <w:basedOn w:val="Normal"/>
    <w:link w:val="NidungChar"/>
    <w:qFormat/>
    <w:pPr>
      <w:tabs>
        <w:tab w:val="left" w:pos="720"/>
      </w:tabs>
      <w:spacing w:after="120"/>
      <w:ind w:firstLine="720"/>
      <w:jc w:val="both"/>
    </w:pPr>
    <w:rPr>
      <w:rFonts w:ascii="Batang" w:eastAsia="Batang" w:hAnsi="Batang"/>
      <w:sz w:val="26"/>
      <w:szCs w:val="26"/>
      <w:lang w:val="pt-BR" w:eastAsia="ko-KR"/>
    </w:rPr>
  </w:style>
  <w:style w:type="paragraph" w:customStyle="1" w:styleId="StyleVnTime14ptJustifiedFirstline1cmBefore3pt">
    <w:name w:val="Style.VnTime 14 pt Justified First line:  1 cm Before:  3 pt"/>
    <w:basedOn w:val="Normal"/>
    <w:uiPriority w:val="99"/>
    <w:qFormat/>
    <w:pPr>
      <w:spacing w:before="120"/>
      <w:ind w:firstLine="567"/>
      <w:jc w:val="both"/>
    </w:pPr>
    <w:rPr>
      <w:rFonts w:ascii=".VnTime" w:eastAsia="Calibri" w:hAnsi=".VnTime" w:cs=".VnTime"/>
      <w:lang w:val="vi-VN" w:eastAsia="vi-VN"/>
    </w:rPr>
  </w:style>
  <w:style w:type="paragraph" w:customStyle="1" w:styleId="news-desc">
    <w:name w:val="news-desc"/>
    <w:basedOn w:val="Normal"/>
    <w:uiPriority w:val="99"/>
    <w:qFormat/>
    <w:pPr>
      <w:spacing w:before="100" w:beforeAutospacing="1" w:after="100" w:afterAutospacing="1"/>
    </w:pPr>
    <w:rPr>
      <w:rFonts w:eastAsia="Calibri"/>
      <w:sz w:val="24"/>
      <w:szCs w:val="24"/>
      <w:lang w:val="vi-VN" w:eastAsia="vi-VN"/>
    </w:rPr>
  </w:style>
  <w:style w:type="character" w:customStyle="1" w:styleId="Styleheading4Char">
    <w:name w:val="Style heading 4 Char"/>
    <w:link w:val="Styleheading4"/>
    <w:locked/>
    <w:rPr>
      <w:rFonts w:ascii=".VnTime" w:eastAsia="MS Mincho" w:hAnsi=".VnTime"/>
      <w:b/>
      <w:bCs/>
      <w:i/>
      <w:iCs/>
      <w:color w:val="000000"/>
      <w:sz w:val="28"/>
      <w:szCs w:val="28"/>
      <w:lang w:val="da-DK" w:eastAsia="vi-VN"/>
    </w:rPr>
  </w:style>
  <w:style w:type="paragraph" w:customStyle="1" w:styleId="Styleheading4">
    <w:name w:val="Style heading 4"/>
    <w:basedOn w:val="Heading4"/>
    <w:link w:val="Styleheading4Char"/>
    <w:qFormat/>
    <w:pPr>
      <w:keepLines w:val="0"/>
      <w:spacing w:before="120"/>
      <w:jc w:val="right"/>
    </w:pPr>
    <w:rPr>
      <w:rFonts w:ascii=".VnTime" w:eastAsia="MS Mincho" w:hAnsi=".VnTime" w:cs="Times New Roman"/>
      <w:b/>
      <w:bCs/>
      <w:color w:val="000000"/>
      <w:lang w:val="da-DK" w:eastAsia="vi-VN"/>
    </w:rPr>
  </w:style>
  <w:style w:type="paragraph" w:customStyle="1" w:styleId="Char1CharCharChar1">
    <w:name w:val="Char1 Char Char Char1"/>
    <w:basedOn w:val="Normal"/>
    <w:uiPriority w:val="99"/>
    <w:qFormat/>
    <w:pPr>
      <w:pageBreakBefore/>
      <w:spacing w:before="100" w:beforeAutospacing="1" w:after="100" w:afterAutospacing="1"/>
      <w:jc w:val="both"/>
    </w:pPr>
    <w:rPr>
      <w:rFonts w:ascii="Tahoma" w:eastAsia="Calibri" w:hAnsi="Tahoma" w:cs="Tahoma"/>
      <w:sz w:val="20"/>
      <w:szCs w:val="20"/>
      <w:lang w:val="vi-VN" w:eastAsia="vi-VN"/>
    </w:rPr>
  </w:style>
  <w:style w:type="paragraph" w:customStyle="1" w:styleId="BANG0">
    <w:name w:val="BANG"/>
    <w:basedOn w:val="Heading4"/>
    <w:autoRedefine/>
    <w:uiPriority w:val="99"/>
    <w:qFormat/>
    <w:pPr>
      <w:keepLines w:val="0"/>
      <w:spacing w:before="60" w:after="40" w:line="320" w:lineRule="exact"/>
      <w:jc w:val="center"/>
    </w:pPr>
    <w:rPr>
      <w:rFonts w:ascii="Times New Roman" w:eastAsia="Calibri" w:hAnsi="Times New Roman" w:cs="Times New Roman"/>
      <w:i w:val="0"/>
      <w:iCs w:val="0"/>
      <w:color w:val="000000"/>
      <w:sz w:val="26"/>
      <w:szCs w:val="26"/>
      <w:lang w:val="en-GB" w:eastAsia="vi-VN"/>
    </w:rPr>
  </w:style>
  <w:style w:type="paragraph" w:customStyle="1" w:styleId="StyleHeading2NotAllcaps">
    <w:name w:val="Style Heading 2 + Not All caps"/>
    <w:basedOn w:val="Heading2"/>
    <w:autoRedefine/>
    <w:uiPriority w:val="99"/>
    <w:qFormat/>
    <w:pPr>
      <w:spacing w:before="120" w:after="0"/>
      <w:ind w:firstLine="0"/>
      <w:jc w:val="both"/>
    </w:pPr>
    <w:rPr>
      <w:rFonts w:ascii="Times New Roman" w:eastAsia="Calibri" w:hAnsi="Times New Roman"/>
      <w:i w:val="0"/>
      <w:caps/>
      <w:szCs w:val="28"/>
      <w:lang w:val="en-GB" w:eastAsia="vi-VN"/>
    </w:rPr>
  </w:style>
  <w:style w:type="paragraph" w:customStyle="1" w:styleId="CharCharCharCharCharChar1CharCharCharCharCharChar1CharCharCharChar">
    <w:name w:val="Char Char Char Char Char Char1 Char Char Char Char Char Char1 Char Char Char Char"/>
    <w:basedOn w:val="Normal"/>
    <w:uiPriority w:val="99"/>
    <w:semiHidden/>
    <w:qFormat/>
    <w:pPr>
      <w:autoSpaceDE w:val="0"/>
      <w:autoSpaceDN w:val="0"/>
      <w:adjustRightInd w:val="0"/>
      <w:spacing w:before="120" w:line="240" w:lineRule="exact"/>
    </w:pPr>
    <w:rPr>
      <w:rFonts w:ascii="Verdana" w:eastAsia="Calibri" w:hAnsi="Verdana" w:cs="Verdana"/>
      <w:sz w:val="20"/>
      <w:szCs w:val="20"/>
      <w:lang w:val="vi-VN" w:eastAsia="vi-VN"/>
    </w:rPr>
  </w:style>
  <w:style w:type="paragraph" w:customStyle="1" w:styleId="Titnho">
    <w:name w:val="Tit nho"/>
    <w:basedOn w:val="Normal"/>
    <w:uiPriority w:val="99"/>
    <w:qFormat/>
    <w:pPr>
      <w:widowControl w:val="0"/>
      <w:spacing w:before="120" w:after="120" w:line="360" w:lineRule="auto"/>
      <w:jc w:val="both"/>
    </w:pPr>
    <w:rPr>
      <w:rFonts w:eastAsia="Calibri"/>
      <w:b/>
      <w:bCs/>
      <w:noProof/>
      <w:lang w:val="vi-VN" w:eastAsia="zh-CN"/>
    </w:rPr>
  </w:style>
  <w:style w:type="paragraph" w:customStyle="1" w:styleId="MucLucI">
    <w:name w:val="MucLucI"/>
    <w:basedOn w:val="Normal"/>
    <w:uiPriority w:val="99"/>
    <w:qFormat/>
    <w:pPr>
      <w:tabs>
        <w:tab w:val="right" w:pos="9214"/>
      </w:tabs>
      <w:spacing w:before="120" w:after="120"/>
      <w:ind w:firstLine="720"/>
    </w:pPr>
    <w:rPr>
      <w:rFonts w:eastAsia="Calibri"/>
      <w:b/>
      <w:bCs/>
      <w:noProof/>
      <w:lang w:val="vi-VN" w:eastAsia="zh-CN"/>
    </w:rPr>
  </w:style>
  <w:style w:type="paragraph" w:customStyle="1" w:styleId="Titphu">
    <w:name w:val="Tit phu"/>
    <w:basedOn w:val="Normal"/>
    <w:uiPriority w:val="99"/>
    <w:qFormat/>
    <w:pPr>
      <w:spacing w:before="80" w:after="80" w:line="300" w:lineRule="auto"/>
      <w:ind w:firstLine="720"/>
      <w:jc w:val="both"/>
    </w:pPr>
    <w:rPr>
      <w:rFonts w:eastAsia="Calibri"/>
      <w:b/>
      <w:bCs/>
      <w:noProof/>
      <w:sz w:val="26"/>
      <w:szCs w:val="26"/>
      <w:lang w:val="vi-VN" w:eastAsia="zh-CN"/>
    </w:rPr>
  </w:style>
  <w:style w:type="paragraph" w:customStyle="1" w:styleId="Tenbang">
    <w:name w:val="Ten bang"/>
    <w:basedOn w:val="Heading4"/>
    <w:uiPriority w:val="99"/>
    <w:qFormat/>
    <w:pPr>
      <w:keepLines w:val="0"/>
      <w:spacing w:before="120"/>
      <w:jc w:val="center"/>
    </w:pPr>
    <w:rPr>
      <w:rFonts w:ascii="Times New Roman" w:eastAsia="Calibri" w:hAnsi="Times New Roman" w:cs="Times New Roman"/>
      <w:b/>
      <w:bCs/>
      <w:i w:val="0"/>
      <w:iCs w:val="0"/>
      <w:noProof/>
      <w:color w:val="000000"/>
      <w:lang w:val="vi-VN" w:eastAsia="zh-CN"/>
    </w:rPr>
  </w:style>
  <w:style w:type="paragraph" w:customStyle="1" w:styleId="nChar">
    <w:name w:val="n Char"/>
    <w:basedOn w:val="Normal"/>
    <w:uiPriority w:val="99"/>
    <w:qFormat/>
    <w:pPr>
      <w:spacing w:before="120" w:line="360" w:lineRule="auto"/>
      <w:ind w:firstLine="567"/>
      <w:jc w:val="both"/>
    </w:pPr>
    <w:rPr>
      <w:rFonts w:ascii=".VnTime" w:eastAsia="Calibri" w:hAnsi=".VnTime" w:cs=".VnTime"/>
      <w:lang w:val="vi-VN" w:eastAsia="vi-VN"/>
    </w:rPr>
  </w:style>
  <w:style w:type="paragraph" w:customStyle="1" w:styleId="Normal0">
    <w:name w:val="[Normal]"/>
    <w:uiPriority w:val="99"/>
    <w:qFormat/>
    <w:rPr>
      <w:rFonts w:ascii="Arial" w:hAnsi="Arial" w:cs="Arial"/>
      <w:noProof/>
      <w:sz w:val="24"/>
      <w:szCs w:val="24"/>
    </w:rPr>
  </w:style>
  <w:style w:type="paragraph" w:customStyle="1" w:styleId="Tit">
    <w:name w:val="Tit"/>
    <w:basedOn w:val="BodyText"/>
    <w:uiPriority w:val="99"/>
    <w:qFormat/>
    <w:pPr>
      <w:spacing w:before="120" w:line="360" w:lineRule="auto"/>
      <w:jc w:val="center"/>
    </w:pPr>
    <w:rPr>
      <w:rFonts w:ascii=".VnTimeH" w:eastAsia="Calibri" w:hAnsi=".VnTimeH" w:cs=".VnTimeH"/>
      <w:b/>
      <w:bCs/>
      <w:u w:val="single"/>
      <w:lang w:val="vi-VN" w:eastAsia="vi-VN"/>
    </w:rPr>
  </w:style>
  <w:style w:type="paragraph" w:customStyle="1" w:styleId="Sobang">
    <w:name w:val="So bang"/>
    <w:basedOn w:val="Normal"/>
    <w:uiPriority w:val="99"/>
    <w:qFormat/>
    <w:rPr>
      <w:rFonts w:ascii=".VnTime" w:eastAsia="Calibri" w:hAnsi=".VnTime" w:cs=".VnTime"/>
      <w:b/>
      <w:bCs/>
      <w:i/>
      <w:iCs/>
      <w:u w:val="single"/>
      <w:lang w:val="vi-VN" w:eastAsia="vi-VN"/>
    </w:rPr>
  </w:style>
  <w:style w:type="paragraph" w:customStyle="1" w:styleId="Caption1">
    <w:name w:val="Caption1"/>
    <w:basedOn w:val="Normal"/>
    <w:next w:val="BodyText"/>
    <w:qFormat/>
    <w:pPr>
      <w:keepNext/>
      <w:keepLines/>
      <w:spacing w:before="120" w:line="360" w:lineRule="auto"/>
      <w:ind w:firstLine="720"/>
      <w:jc w:val="both"/>
    </w:pPr>
    <w:rPr>
      <w:rFonts w:ascii=".VnTime" w:eastAsia="Calibri" w:hAnsi=".VnTime" w:cs=".VnTime"/>
      <w:b/>
      <w:bCs/>
      <w:i/>
      <w:iCs/>
      <w:lang w:val="vi-VN" w:eastAsia="vi-VN"/>
    </w:rPr>
  </w:style>
  <w:style w:type="paragraph" w:customStyle="1" w:styleId="font8">
    <w:name w:val="font8"/>
    <w:basedOn w:val="Normal"/>
    <w:qFormat/>
    <w:pPr>
      <w:spacing w:before="100" w:beforeAutospacing="1" w:after="100" w:afterAutospacing="1"/>
    </w:pPr>
    <w:rPr>
      <w:b/>
      <w:bCs/>
      <w:sz w:val="22"/>
      <w:szCs w:val="24"/>
      <w:lang w:val="vi-VN" w:eastAsia="vi-VN"/>
    </w:rPr>
  </w:style>
  <w:style w:type="paragraph" w:customStyle="1" w:styleId="Number">
    <w:name w:val="Number"/>
    <w:basedOn w:val="Normal"/>
    <w:uiPriority w:val="99"/>
    <w:qFormat/>
    <w:pPr>
      <w:tabs>
        <w:tab w:val="left" w:pos="567"/>
        <w:tab w:val="num" w:pos="720"/>
      </w:tabs>
      <w:spacing w:before="60" w:after="60"/>
      <w:ind w:firstLine="720"/>
      <w:jc w:val="both"/>
    </w:pPr>
    <w:rPr>
      <w:rFonts w:ascii=".VnArial" w:eastAsia="Calibri" w:hAnsi=".VnArial" w:cs=".VnArial"/>
      <w:lang w:val="en-AU" w:eastAsia="vi-VN"/>
    </w:rPr>
  </w:style>
  <w:style w:type="paragraph" w:customStyle="1" w:styleId="nhom-">
    <w:name w:val="nhom-"/>
    <w:basedOn w:val="Normal"/>
    <w:uiPriority w:val="99"/>
    <w:qFormat/>
    <w:pPr>
      <w:tabs>
        <w:tab w:val="num" w:pos="1080"/>
      </w:tabs>
      <w:ind w:left="1080" w:hanging="360"/>
      <w:jc w:val="both"/>
    </w:pPr>
    <w:rPr>
      <w:rFonts w:ascii=".VnTime" w:eastAsia="Calibri" w:hAnsi=".VnTime" w:cs=".VnTime"/>
      <w:color w:val="000080"/>
      <w:sz w:val="26"/>
      <w:szCs w:val="26"/>
      <w:lang w:val="vi-VN" w:eastAsia="vi-VN"/>
    </w:rPr>
  </w:style>
  <w:style w:type="paragraph" w:customStyle="1" w:styleId="xl19">
    <w:name w:val="xl19"/>
    <w:basedOn w:val="Normal"/>
    <w:uiPriority w:val="99"/>
    <w:qFormat/>
    <w:pPr>
      <w:spacing w:before="100" w:beforeAutospacing="1" w:after="100" w:afterAutospacing="1"/>
      <w:jc w:val="both"/>
    </w:pPr>
    <w:rPr>
      <w:rFonts w:ascii="Arial" w:hAnsi="Arial" w:cs="Arial"/>
      <w:lang w:val="vi-VN" w:eastAsia="vi-VN"/>
    </w:rPr>
  </w:style>
  <w:style w:type="paragraph" w:customStyle="1" w:styleId="xl36">
    <w:name w:val="xl36"/>
    <w:basedOn w:val="Normal"/>
    <w:qFormat/>
    <w:pPr>
      <w:spacing w:before="100" w:after="100"/>
    </w:pPr>
    <w:rPr>
      <w:rFonts w:ascii=".VnTimeH" w:eastAsia="Calibri" w:hAnsi=".VnTimeH" w:cs=".VnTimeH"/>
      <w:b/>
      <w:bCs/>
      <w:lang w:val="vi-VN" w:eastAsia="vi-VN"/>
    </w:rPr>
  </w:style>
  <w:style w:type="paragraph" w:customStyle="1" w:styleId="Bodytextcontinuous">
    <w:name w:val="Body text continuous"/>
    <w:basedOn w:val="Normal"/>
    <w:uiPriority w:val="99"/>
    <w:qFormat/>
    <w:pPr>
      <w:jc w:val="both"/>
    </w:pPr>
    <w:rPr>
      <w:rFonts w:ascii=".VnTime" w:eastAsia="Calibri" w:hAnsi=".VnTime" w:cs=".VnTime"/>
      <w:sz w:val="22"/>
      <w:szCs w:val="24"/>
      <w:lang w:val="vi-VN" w:eastAsia="vi-VN"/>
    </w:rPr>
  </w:style>
  <w:style w:type="paragraph" w:customStyle="1" w:styleId="Normalpara">
    <w:name w:val="Normal para"/>
    <w:basedOn w:val="Normal"/>
    <w:uiPriority w:val="99"/>
    <w:qFormat/>
    <w:pPr>
      <w:spacing w:after="240"/>
      <w:jc w:val="both"/>
    </w:pPr>
    <w:rPr>
      <w:rFonts w:ascii=".VnTime" w:hAnsi=".VnTime" w:cs=".VnTime"/>
      <w:sz w:val="22"/>
      <w:szCs w:val="24"/>
      <w:lang w:val="en-GB" w:eastAsia="vi-VN"/>
    </w:rPr>
  </w:style>
  <w:style w:type="paragraph" w:customStyle="1" w:styleId="xl225">
    <w:name w:val="xl225"/>
    <w:basedOn w:val="Normal"/>
    <w:qFormat/>
    <w:pPr>
      <w:spacing w:before="100" w:beforeAutospacing="1" w:after="100" w:afterAutospacing="1"/>
      <w:jc w:val="center"/>
    </w:pPr>
    <w:rPr>
      <w:rFonts w:eastAsia="Calibri"/>
      <w:color w:val="0000FF"/>
      <w:sz w:val="22"/>
      <w:szCs w:val="24"/>
      <w:lang w:val="vi-VN" w:eastAsia="vi-VN"/>
    </w:rPr>
  </w:style>
  <w:style w:type="paragraph" w:customStyle="1" w:styleId="xl226">
    <w:name w:val="xl226"/>
    <w:basedOn w:val="Normal"/>
    <w:qFormat/>
    <w:pPr>
      <w:pBdr>
        <w:top w:val="single" w:sz="4" w:space="0" w:color="auto"/>
        <w:left w:val="single" w:sz="4" w:space="0" w:color="auto"/>
        <w:bottom w:val="single" w:sz="4" w:space="0" w:color="auto"/>
      </w:pBdr>
      <w:spacing w:before="100" w:beforeAutospacing="1" w:after="100" w:afterAutospacing="1"/>
      <w:jc w:val="center"/>
    </w:pPr>
    <w:rPr>
      <w:rFonts w:eastAsia="Calibri"/>
      <w:color w:val="0000FF"/>
      <w:sz w:val="22"/>
      <w:szCs w:val="24"/>
      <w:lang w:val="vi-VN" w:eastAsia="vi-VN"/>
    </w:rPr>
  </w:style>
  <w:style w:type="paragraph" w:customStyle="1" w:styleId="xl227">
    <w:name w:val="xl227"/>
    <w:basedOn w:val="Normal"/>
    <w:qFormat/>
    <w:pPr>
      <w:pBdr>
        <w:top w:val="single" w:sz="4" w:space="0" w:color="auto"/>
        <w:left w:val="single" w:sz="4" w:space="0" w:color="auto"/>
        <w:bottom w:val="single" w:sz="4" w:space="0" w:color="auto"/>
      </w:pBdr>
      <w:spacing w:before="100" w:beforeAutospacing="1" w:after="100" w:afterAutospacing="1"/>
      <w:jc w:val="center"/>
    </w:pPr>
    <w:rPr>
      <w:rFonts w:eastAsia="Calibri"/>
      <w:sz w:val="22"/>
      <w:szCs w:val="24"/>
      <w:lang w:val="vi-VN" w:eastAsia="vi-VN"/>
    </w:rPr>
  </w:style>
  <w:style w:type="paragraph" w:customStyle="1" w:styleId="xl228">
    <w:name w:val="xl228"/>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Calibri"/>
      <w:sz w:val="22"/>
      <w:szCs w:val="24"/>
      <w:lang w:val="vi-VN" w:eastAsia="vi-VN"/>
    </w:rPr>
  </w:style>
  <w:style w:type="paragraph" w:customStyle="1" w:styleId="xl229">
    <w:name w:val="xl229"/>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Calibri"/>
      <w:sz w:val="22"/>
      <w:szCs w:val="24"/>
      <w:lang w:val="vi-VN" w:eastAsia="vi-VN"/>
    </w:rPr>
  </w:style>
  <w:style w:type="paragraph" w:customStyle="1" w:styleId="xl230">
    <w:name w:val="xl230"/>
    <w:basedOn w:val="Normal"/>
    <w:qFormat/>
    <w:pPr>
      <w:pBdr>
        <w:top w:val="single" w:sz="4" w:space="0" w:color="auto"/>
        <w:left w:val="single" w:sz="4" w:space="0" w:color="auto"/>
        <w:bottom w:val="single" w:sz="4" w:space="0" w:color="auto"/>
      </w:pBdr>
      <w:spacing w:before="100" w:beforeAutospacing="1" w:after="100" w:afterAutospacing="1"/>
      <w:jc w:val="center"/>
    </w:pPr>
    <w:rPr>
      <w:rFonts w:eastAsia="Calibri"/>
      <w:sz w:val="22"/>
      <w:szCs w:val="24"/>
      <w:lang w:val="vi-VN" w:eastAsia="vi-VN"/>
    </w:rPr>
  </w:style>
  <w:style w:type="paragraph" w:customStyle="1" w:styleId="xl231">
    <w:name w:val="xl231"/>
    <w:basedOn w:val="Normal"/>
    <w:qFormat/>
    <w:pPr>
      <w:spacing w:before="100" w:beforeAutospacing="1" w:after="100" w:afterAutospacing="1"/>
    </w:pPr>
    <w:rPr>
      <w:rFonts w:eastAsia="Calibri"/>
      <w:sz w:val="22"/>
      <w:szCs w:val="24"/>
      <w:lang w:val="vi-VN" w:eastAsia="vi-VN"/>
    </w:rPr>
  </w:style>
  <w:style w:type="paragraph" w:customStyle="1" w:styleId="xl232">
    <w:name w:val="xl232"/>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Calibri"/>
      <w:color w:val="0000FF"/>
      <w:sz w:val="22"/>
      <w:szCs w:val="24"/>
      <w:lang w:val="vi-VN" w:eastAsia="vi-VN"/>
    </w:rPr>
  </w:style>
  <w:style w:type="paragraph" w:customStyle="1" w:styleId="xl233">
    <w:name w:val="xl23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FF"/>
      <w:sz w:val="22"/>
      <w:szCs w:val="24"/>
      <w:lang w:val="vi-VN" w:eastAsia="vi-VN"/>
    </w:rPr>
  </w:style>
  <w:style w:type="paragraph" w:customStyle="1" w:styleId="xl234">
    <w:name w:val="xl2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2"/>
      <w:szCs w:val="24"/>
      <w:lang w:val="vi-VN" w:eastAsia="vi-VN"/>
    </w:rPr>
  </w:style>
  <w:style w:type="paragraph" w:customStyle="1" w:styleId="xl235">
    <w:name w:val="xl2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2"/>
      <w:szCs w:val="24"/>
      <w:lang w:val="vi-VN" w:eastAsia="vi-VN"/>
    </w:rPr>
  </w:style>
  <w:style w:type="paragraph" w:customStyle="1" w:styleId="xl236">
    <w:name w:val="xl236"/>
    <w:basedOn w:val="Normal"/>
    <w:qFormat/>
    <w:pPr>
      <w:spacing w:before="100" w:beforeAutospacing="1" w:after="100" w:afterAutospacing="1"/>
      <w:jc w:val="center"/>
    </w:pPr>
    <w:rPr>
      <w:rFonts w:eastAsia="Calibri"/>
      <w:sz w:val="22"/>
      <w:szCs w:val="24"/>
      <w:lang w:val="vi-VN" w:eastAsia="vi-VN"/>
    </w:rPr>
  </w:style>
  <w:style w:type="paragraph" w:customStyle="1" w:styleId="summary">
    <w:name w:val="summary"/>
    <w:basedOn w:val="Normal"/>
    <w:uiPriority w:val="99"/>
    <w:qFormat/>
    <w:pPr>
      <w:spacing w:before="100" w:beforeAutospacing="1" w:after="100" w:afterAutospacing="1"/>
    </w:pPr>
    <w:rPr>
      <w:rFonts w:eastAsia="Calibri"/>
      <w:sz w:val="24"/>
      <w:szCs w:val="24"/>
      <w:lang w:val="vi-VN" w:eastAsia="vi-VN"/>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Normal"/>
    <w:next w:val="Normal"/>
    <w:uiPriority w:val="99"/>
    <w:semiHidden/>
    <w:qFormat/>
    <w:pPr>
      <w:spacing w:after="80" w:line="288" w:lineRule="auto"/>
      <w:ind w:firstLine="567"/>
    </w:pPr>
    <w:rPr>
      <w:rFonts w:eastAsia="SimSun"/>
      <w:sz w:val="24"/>
      <w:szCs w:val="24"/>
      <w:lang w:val="vi-VN" w:eastAsia="vi-VN"/>
    </w:rPr>
  </w:style>
  <w:style w:type="character" w:customStyle="1" w:styleId="4CharCharChar">
    <w:name w:val="4 Char Char Char"/>
    <w:link w:val="4CharChar"/>
    <w:locked/>
    <w:rPr>
      <w:sz w:val="24"/>
      <w:szCs w:val="24"/>
      <w:lang w:val="vi-VN" w:eastAsia="vi-VN"/>
    </w:rPr>
  </w:style>
  <w:style w:type="paragraph" w:customStyle="1" w:styleId="4CharChar">
    <w:name w:val="4 Char Char"/>
    <w:basedOn w:val="BodyText"/>
    <w:link w:val="4CharCharChar"/>
    <w:qFormat/>
    <w:pPr>
      <w:widowControl w:val="0"/>
      <w:spacing w:after="0" w:line="312" w:lineRule="auto"/>
      <w:ind w:firstLine="567"/>
      <w:jc w:val="both"/>
    </w:pPr>
    <w:rPr>
      <w:sz w:val="24"/>
      <w:szCs w:val="24"/>
      <w:lang w:val="vi-VN" w:eastAsia="vi-VN"/>
    </w:rPr>
  </w:style>
  <w:style w:type="character" w:customStyle="1" w:styleId="4Char">
    <w:name w:val="4 Char"/>
    <w:link w:val="4"/>
    <w:locked/>
    <w:rPr>
      <w:sz w:val="24"/>
      <w:szCs w:val="24"/>
      <w:lang w:val="vi-VN" w:eastAsia="vi-VN"/>
    </w:rPr>
  </w:style>
  <w:style w:type="paragraph" w:customStyle="1" w:styleId="4">
    <w:name w:val="4"/>
    <w:basedOn w:val="BodyText"/>
    <w:link w:val="4Char"/>
    <w:qFormat/>
    <w:pPr>
      <w:spacing w:after="0" w:line="312" w:lineRule="auto"/>
      <w:ind w:firstLine="567"/>
      <w:jc w:val="both"/>
    </w:pPr>
    <w:rPr>
      <w:sz w:val="24"/>
      <w:szCs w:val="24"/>
      <w:lang w:val="vi-VN" w:eastAsia="vi-VN"/>
    </w:rPr>
  </w:style>
  <w:style w:type="character" w:customStyle="1" w:styleId="5Char">
    <w:name w:val="5 Char"/>
    <w:link w:val="5"/>
    <w:locked/>
    <w:rPr>
      <w:bCs/>
      <w:iCs/>
      <w:color w:val="FF0000"/>
      <w:lang w:val="en-AU" w:eastAsia="vi-VN"/>
    </w:rPr>
  </w:style>
  <w:style w:type="paragraph" w:customStyle="1" w:styleId="5">
    <w:name w:val="5"/>
    <w:basedOn w:val="Heading3"/>
    <w:link w:val="5Char"/>
    <w:qFormat/>
    <w:pPr>
      <w:keepNext w:val="0"/>
      <w:keepLines w:val="0"/>
      <w:tabs>
        <w:tab w:val="left" w:pos="567"/>
      </w:tabs>
      <w:spacing w:before="0" w:after="0" w:line="240" w:lineRule="auto"/>
      <w:ind w:firstLine="567"/>
      <w:jc w:val="both"/>
    </w:pPr>
    <w:rPr>
      <w:rFonts w:ascii="Times New Roman" w:hAnsi="Times New Roman"/>
      <w:bCs/>
      <w:iCs/>
      <w:color w:val="FF0000"/>
      <w:kern w:val="0"/>
      <w:sz w:val="20"/>
      <w:szCs w:val="20"/>
      <w:lang w:val="en-AU" w:eastAsia="vi-VN"/>
    </w:rPr>
  </w:style>
  <w:style w:type="paragraph" w:customStyle="1" w:styleId="Congthuc">
    <w:name w:val="Cong thuc"/>
    <w:basedOn w:val="Normal"/>
    <w:uiPriority w:val="99"/>
    <w:qFormat/>
    <w:pPr>
      <w:jc w:val="both"/>
    </w:pPr>
    <w:rPr>
      <w:rFonts w:ascii=".VnTime" w:eastAsia="Calibri" w:hAnsi=".VnTime" w:cs=".VnTime"/>
      <w:lang w:val="vi-VN" w:eastAsia="vi-VN"/>
    </w:rPr>
  </w:style>
  <w:style w:type="paragraph" w:customStyle="1" w:styleId="xl263">
    <w:name w:val="xl2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vi-VN" w:eastAsia="ko-KR"/>
    </w:rPr>
  </w:style>
  <w:style w:type="paragraph" w:customStyle="1" w:styleId="xl264">
    <w:name w:val="xl2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b/>
      <w:bCs/>
      <w:sz w:val="24"/>
      <w:szCs w:val="24"/>
      <w:lang w:val="vi-VN" w:eastAsia="ko-KR"/>
    </w:rPr>
  </w:style>
  <w:style w:type="paragraph" w:customStyle="1" w:styleId="xl265">
    <w:name w:val="xl2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i/>
      <w:iCs/>
      <w:sz w:val="24"/>
      <w:szCs w:val="24"/>
      <w:lang w:val="vi-VN" w:eastAsia="ko-KR"/>
    </w:rPr>
  </w:style>
  <w:style w:type="paragraph" w:customStyle="1" w:styleId="xl266">
    <w:name w:val="xl2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b/>
      <w:bCs/>
      <w:i/>
      <w:iCs/>
      <w:sz w:val="24"/>
      <w:szCs w:val="24"/>
      <w:lang w:val="vi-VN" w:eastAsia="ko-KR"/>
    </w:rPr>
  </w:style>
  <w:style w:type="character" w:customStyle="1" w:styleId="BodyTextIndent3Char1">
    <w:name w:val="Body Text Indent 3 Char1"/>
    <w:uiPriority w:val="99"/>
    <w:rPr>
      <w:rFonts w:ascii="Times New Roman" w:hAnsi="Times New Roman"/>
      <w:sz w:val="16"/>
      <w:szCs w:val="16"/>
      <w:lang w:val="vi-VN" w:eastAsia="vi-VN"/>
    </w:rPr>
  </w:style>
  <w:style w:type="character" w:customStyle="1" w:styleId="vanbanCharChar">
    <w:name w:val="van ban Char Char"/>
    <w:link w:val="vanban"/>
    <w:locked/>
    <w:rPr>
      <w:rFonts w:ascii=".VnTime" w:hAnsi=".VnTime"/>
      <w:color w:val="000000"/>
      <w:sz w:val="26"/>
      <w:szCs w:val="26"/>
      <w:lang w:val="vi-VN" w:eastAsia="vi-VN"/>
    </w:rPr>
  </w:style>
  <w:style w:type="paragraph" w:customStyle="1" w:styleId="vanban">
    <w:name w:val="van ban"/>
    <w:basedOn w:val="BodyTextIndent3"/>
    <w:link w:val="vanbanCharChar"/>
    <w:qFormat/>
    <w:pPr>
      <w:spacing w:before="120" w:after="0" w:line="360" w:lineRule="auto"/>
      <w:ind w:left="0" w:firstLine="567"/>
      <w:jc w:val="both"/>
    </w:pPr>
    <w:rPr>
      <w:color w:val="000000"/>
      <w:sz w:val="26"/>
      <w:szCs w:val="26"/>
      <w:lang w:val="vi-VN" w:eastAsia="vi-VN"/>
    </w:rPr>
  </w:style>
  <w:style w:type="paragraph" w:customStyle="1" w:styleId="Stylemuc111NotBoldLeft0cmFirstline346ch">
    <w:name w:val="Style muc 1.1.1 + Not Bold Left:  0 cm First line:  3.46 ch"/>
    <w:basedOn w:val="Normal"/>
    <w:uiPriority w:val="99"/>
    <w:qFormat/>
    <w:pPr>
      <w:ind w:firstLineChars="346" w:firstLine="900"/>
    </w:pPr>
    <w:rPr>
      <w:rFonts w:ascii=".VnTime" w:eastAsia="Calibri" w:hAnsi=".VnTime" w:cs=".VnTime"/>
      <w:b/>
      <w:bCs/>
      <w:sz w:val="26"/>
      <w:szCs w:val="26"/>
      <w:lang w:val="vi-VN" w:eastAsia="vi-VN"/>
    </w:rPr>
  </w:style>
  <w:style w:type="paragraph" w:customStyle="1" w:styleId="HEADING41">
    <w:name w:val="HEADING4"/>
    <w:basedOn w:val="Normal"/>
    <w:autoRedefine/>
    <w:uiPriority w:val="99"/>
    <w:qFormat/>
    <w:pPr>
      <w:tabs>
        <w:tab w:val="left" w:pos="0"/>
      </w:tabs>
      <w:spacing w:before="120"/>
      <w:ind w:firstLine="567"/>
      <w:jc w:val="both"/>
    </w:pPr>
    <w:rPr>
      <w:rFonts w:eastAsia="Calibri"/>
      <w:lang w:val="vi-VN" w:eastAsia="vi-VN"/>
    </w:rPr>
  </w:style>
  <w:style w:type="paragraph" w:customStyle="1" w:styleId="Caption2">
    <w:name w:val="Caption2"/>
    <w:basedOn w:val="Normal"/>
    <w:next w:val="BodyText"/>
    <w:qFormat/>
    <w:pPr>
      <w:keepNext/>
      <w:keepLines/>
      <w:spacing w:before="120" w:line="360" w:lineRule="auto"/>
      <w:ind w:firstLine="720"/>
      <w:jc w:val="both"/>
    </w:pPr>
    <w:rPr>
      <w:rFonts w:ascii=".VnTime" w:eastAsia="Calibri" w:hAnsi=".VnTime" w:cs=".VnTime"/>
      <w:b/>
      <w:bCs/>
      <w:i/>
      <w:iCs/>
      <w:lang w:val="vi-VN" w:eastAsia="vi-VN"/>
    </w:rPr>
  </w:style>
  <w:style w:type="paragraph" w:customStyle="1" w:styleId="Loai3">
    <w:name w:val="Loai 3"/>
    <w:basedOn w:val="Normal"/>
    <w:uiPriority w:val="99"/>
    <w:qFormat/>
    <w:pPr>
      <w:widowControl w:val="0"/>
      <w:spacing w:before="120" w:after="120" w:line="320" w:lineRule="exact"/>
      <w:jc w:val="both"/>
    </w:pPr>
    <w:rPr>
      <w:rFonts w:eastAsia="Calibri"/>
      <w:b/>
      <w:bCs/>
      <w:sz w:val="26"/>
      <w:szCs w:val="26"/>
      <w:lang w:val="vi-VN" w:eastAsia="vi-VN"/>
    </w:rPr>
  </w:style>
  <w:style w:type="character" w:customStyle="1" w:styleId="TablecaptionChar">
    <w:name w:val="Table caption Char"/>
    <w:link w:val="Tablecaption"/>
    <w:locked/>
    <w:rPr>
      <w:kern w:val="22"/>
      <w:lang w:val="en-GB" w:eastAsia="vi-VN"/>
    </w:rPr>
  </w:style>
  <w:style w:type="paragraph" w:customStyle="1" w:styleId="Tablecaption">
    <w:name w:val="Table caption"/>
    <w:basedOn w:val="Caption"/>
    <w:next w:val="BodyText"/>
    <w:link w:val="TablecaptionChar"/>
    <w:qFormat/>
    <w:pPr>
      <w:tabs>
        <w:tab w:val="left" w:pos="360"/>
        <w:tab w:val="left" w:pos="720"/>
        <w:tab w:val="left" w:pos="1080"/>
      </w:tabs>
      <w:spacing w:after="240" w:line="264" w:lineRule="auto"/>
      <w:ind w:left="1080" w:hanging="1080"/>
      <w:jc w:val="center"/>
    </w:pPr>
    <w:rPr>
      <w:rFonts w:ascii="Times New Roman" w:eastAsia="Times New Roman" w:hAnsi="Times New Roman"/>
      <w:b w:val="0"/>
      <w:bCs w:val="0"/>
      <w:color w:val="auto"/>
      <w:kern w:val="22"/>
      <w:sz w:val="20"/>
      <w:szCs w:val="20"/>
      <w:lang w:val="en-GB" w:eastAsia="vi-VN"/>
    </w:rPr>
  </w:style>
  <w:style w:type="character" w:customStyle="1" w:styleId="Bodytext30">
    <w:name w:val="Body text (3)_"/>
    <w:link w:val="Bodytext31"/>
    <w:locked/>
    <w:rPr>
      <w:i/>
      <w:sz w:val="31"/>
      <w:shd w:val="clear" w:color="auto" w:fill="FFFFFF"/>
    </w:rPr>
  </w:style>
  <w:style w:type="paragraph" w:customStyle="1" w:styleId="Bodytext31">
    <w:name w:val="Body text (3)"/>
    <w:basedOn w:val="Normal"/>
    <w:link w:val="Bodytext30"/>
    <w:qFormat/>
    <w:pPr>
      <w:widowControl w:val="0"/>
      <w:shd w:val="clear" w:color="auto" w:fill="FFFFFF"/>
      <w:spacing w:line="240" w:lineRule="atLeast"/>
      <w:jc w:val="both"/>
    </w:pPr>
    <w:rPr>
      <w:i/>
      <w:sz w:val="31"/>
      <w:szCs w:val="20"/>
    </w:rPr>
  </w:style>
  <w:style w:type="character" w:customStyle="1" w:styleId="Bodytext4">
    <w:name w:val="Body text (4)_"/>
    <w:link w:val="Bodytext41"/>
    <w:locked/>
    <w:rPr>
      <w:b/>
      <w:sz w:val="30"/>
      <w:shd w:val="clear" w:color="auto" w:fill="FFFFFF"/>
    </w:rPr>
  </w:style>
  <w:style w:type="paragraph" w:customStyle="1" w:styleId="Bodytext41">
    <w:name w:val="Body text (4)1"/>
    <w:basedOn w:val="Normal"/>
    <w:link w:val="Bodytext4"/>
    <w:qFormat/>
    <w:pPr>
      <w:widowControl w:val="0"/>
      <w:shd w:val="clear" w:color="auto" w:fill="FFFFFF"/>
      <w:spacing w:line="460" w:lineRule="exact"/>
      <w:jc w:val="both"/>
    </w:pPr>
    <w:rPr>
      <w:b/>
      <w:sz w:val="30"/>
      <w:szCs w:val="20"/>
    </w:rPr>
  </w:style>
  <w:style w:type="paragraph" w:customStyle="1" w:styleId="BodyText32">
    <w:name w:val="Body Text3"/>
    <w:basedOn w:val="Normal"/>
    <w:uiPriority w:val="99"/>
    <w:qFormat/>
    <w:pPr>
      <w:widowControl w:val="0"/>
      <w:shd w:val="clear" w:color="auto" w:fill="FFFFFF"/>
      <w:spacing w:before="420" w:after="540" w:line="240" w:lineRule="atLeast"/>
      <w:jc w:val="center"/>
    </w:pPr>
    <w:rPr>
      <w:sz w:val="25"/>
      <w:szCs w:val="25"/>
      <w:lang w:val="vi-VN" w:eastAsia="vi-VN"/>
    </w:rPr>
  </w:style>
  <w:style w:type="character" w:customStyle="1" w:styleId="Vnbnnidung3">
    <w:name w:val="Văn bản nội dung (3)_"/>
    <w:link w:val="Vnbnnidung30"/>
    <w:locked/>
    <w:rPr>
      <w:b/>
      <w:sz w:val="26"/>
      <w:shd w:val="clear" w:color="auto" w:fill="FFFFFF"/>
    </w:rPr>
  </w:style>
  <w:style w:type="paragraph" w:customStyle="1" w:styleId="Vnbnnidung30">
    <w:name w:val="Văn bản nội dung (3)"/>
    <w:basedOn w:val="Normal"/>
    <w:link w:val="Vnbnnidung3"/>
    <w:qFormat/>
    <w:pPr>
      <w:widowControl w:val="0"/>
      <w:shd w:val="clear" w:color="auto" w:fill="FFFFFF"/>
      <w:spacing w:after="180" w:line="312" w:lineRule="exact"/>
      <w:jc w:val="center"/>
    </w:pPr>
    <w:rPr>
      <w:b/>
      <w:sz w:val="26"/>
      <w:szCs w:val="20"/>
    </w:rPr>
  </w:style>
  <w:style w:type="character" w:customStyle="1" w:styleId="Vnbnnidung4">
    <w:name w:val="Văn bản nội dung (4)_"/>
    <w:link w:val="Vnbnnidung40"/>
    <w:locked/>
    <w:rPr>
      <w:i/>
      <w:sz w:val="26"/>
      <w:shd w:val="clear" w:color="auto" w:fill="FFFFFF"/>
    </w:rPr>
  </w:style>
  <w:style w:type="paragraph" w:customStyle="1" w:styleId="Vnbnnidung40">
    <w:name w:val="Văn bản nội dung (4)"/>
    <w:basedOn w:val="Normal"/>
    <w:link w:val="Vnbnnidung4"/>
    <w:qFormat/>
    <w:pPr>
      <w:widowControl w:val="0"/>
      <w:shd w:val="clear" w:color="auto" w:fill="FFFFFF"/>
      <w:spacing w:before="180" w:after="480" w:line="240" w:lineRule="atLeast"/>
      <w:jc w:val="both"/>
    </w:pPr>
    <w:rPr>
      <w:i/>
      <w:sz w:val="26"/>
      <w:szCs w:val="20"/>
    </w:rPr>
  </w:style>
  <w:style w:type="character" w:customStyle="1" w:styleId="Tiu2">
    <w:name w:val="Tiêu đề #2_"/>
    <w:link w:val="Tiu20"/>
    <w:locked/>
    <w:rPr>
      <w:b/>
      <w:sz w:val="26"/>
      <w:shd w:val="clear" w:color="auto" w:fill="FFFFFF"/>
    </w:rPr>
  </w:style>
  <w:style w:type="paragraph" w:customStyle="1" w:styleId="Tiu20">
    <w:name w:val="Tiêu đề #2"/>
    <w:basedOn w:val="Normal"/>
    <w:link w:val="Tiu2"/>
    <w:qFormat/>
    <w:pPr>
      <w:widowControl w:val="0"/>
      <w:shd w:val="clear" w:color="auto" w:fill="FFFFFF"/>
      <w:spacing w:after="240" w:line="240" w:lineRule="atLeast"/>
      <w:jc w:val="center"/>
      <w:outlineLvl w:val="1"/>
    </w:pPr>
    <w:rPr>
      <w:b/>
      <w:sz w:val="26"/>
      <w:szCs w:val="20"/>
    </w:rPr>
  </w:style>
  <w:style w:type="character" w:customStyle="1" w:styleId="Vnbnnidung2">
    <w:name w:val="Văn bản nội dung (2)_"/>
    <w:link w:val="Vnbnnidung20"/>
    <w:locked/>
    <w:rPr>
      <w:sz w:val="26"/>
      <w:shd w:val="clear" w:color="auto" w:fill="FFFFFF"/>
    </w:rPr>
  </w:style>
  <w:style w:type="paragraph" w:customStyle="1" w:styleId="Vnbnnidung20">
    <w:name w:val="Văn bản nội dung (2)"/>
    <w:basedOn w:val="Normal"/>
    <w:link w:val="Vnbnnidung2"/>
    <w:qFormat/>
    <w:pPr>
      <w:widowControl w:val="0"/>
      <w:shd w:val="clear" w:color="auto" w:fill="FFFFFF"/>
      <w:spacing w:before="240" w:after="60" w:line="317" w:lineRule="exact"/>
      <w:jc w:val="both"/>
    </w:pPr>
    <w:rPr>
      <w:sz w:val="26"/>
      <w:szCs w:val="20"/>
    </w:rPr>
  </w:style>
  <w:style w:type="character" w:customStyle="1" w:styleId="Vnbnnidung5">
    <w:name w:val="Văn bản nội dung (5)_"/>
    <w:link w:val="Vnbnnidung50"/>
    <w:locked/>
    <w:rPr>
      <w:b/>
      <w:shd w:val="clear" w:color="auto" w:fill="FFFFFF"/>
    </w:rPr>
  </w:style>
  <w:style w:type="paragraph" w:customStyle="1" w:styleId="Vnbnnidung50">
    <w:name w:val="Văn bản nội dung (5)"/>
    <w:basedOn w:val="Normal"/>
    <w:link w:val="Vnbnnidung5"/>
    <w:qFormat/>
    <w:pPr>
      <w:widowControl w:val="0"/>
      <w:shd w:val="clear" w:color="auto" w:fill="FFFFFF"/>
      <w:spacing w:after="120" w:line="240" w:lineRule="atLeast"/>
      <w:ind w:firstLine="660"/>
      <w:jc w:val="both"/>
    </w:pPr>
    <w:rPr>
      <w:b/>
      <w:sz w:val="20"/>
      <w:szCs w:val="20"/>
    </w:rPr>
  </w:style>
  <w:style w:type="character" w:customStyle="1" w:styleId="Vnbnnidung6">
    <w:name w:val="Văn bản nội dung (6)_"/>
    <w:link w:val="Vnbnnidung60"/>
    <w:locked/>
    <w:rPr>
      <w:i/>
      <w:shd w:val="clear" w:color="auto" w:fill="FFFFFF"/>
    </w:rPr>
  </w:style>
  <w:style w:type="paragraph" w:customStyle="1" w:styleId="Vnbnnidung60">
    <w:name w:val="Văn bản nội dung (6)"/>
    <w:basedOn w:val="Normal"/>
    <w:link w:val="Vnbnnidung6"/>
    <w:qFormat/>
    <w:pPr>
      <w:widowControl w:val="0"/>
      <w:shd w:val="clear" w:color="auto" w:fill="FFFFFF"/>
      <w:spacing w:line="413" w:lineRule="exact"/>
      <w:ind w:firstLine="680"/>
      <w:jc w:val="both"/>
    </w:pPr>
    <w:rPr>
      <w:i/>
      <w:sz w:val="20"/>
      <w:szCs w:val="20"/>
    </w:rPr>
  </w:style>
  <w:style w:type="character" w:customStyle="1" w:styleId="Tiu1">
    <w:name w:val="Tiêu đề #1_"/>
    <w:link w:val="Tiu10"/>
    <w:locked/>
    <w:rPr>
      <w:b/>
      <w:sz w:val="26"/>
      <w:shd w:val="clear" w:color="auto" w:fill="FFFFFF"/>
    </w:rPr>
  </w:style>
  <w:style w:type="paragraph" w:customStyle="1" w:styleId="Tiu10">
    <w:name w:val="Tiêu đề #1"/>
    <w:basedOn w:val="Normal"/>
    <w:link w:val="Tiu1"/>
    <w:qFormat/>
    <w:pPr>
      <w:widowControl w:val="0"/>
      <w:shd w:val="clear" w:color="auto" w:fill="FFFFFF"/>
      <w:spacing w:line="312" w:lineRule="exact"/>
      <w:jc w:val="both"/>
      <w:outlineLvl w:val="0"/>
    </w:pPr>
    <w:rPr>
      <w:b/>
      <w:sz w:val="26"/>
      <w:szCs w:val="20"/>
    </w:rPr>
  </w:style>
  <w:style w:type="character" w:customStyle="1" w:styleId="Chthchbng3">
    <w:name w:val="Chú thích bảng (3)_"/>
    <w:link w:val="Chthchbng30"/>
    <w:locked/>
    <w:rPr>
      <w:b/>
      <w:sz w:val="26"/>
      <w:shd w:val="clear" w:color="auto" w:fill="FFFFFF"/>
    </w:rPr>
  </w:style>
  <w:style w:type="paragraph" w:customStyle="1" w:styleId="Chthchbng30">
    <w:name w:val="Chú thích bảng (3)"/>
    <w:basedOn w:val="Normal"/>
    <w:link w:val="Chthchbng3"/>
    <w:qFormat/>
    <w:pPr>
      <w:widowControl w:val="0"/>
      <w:shd w:val="clear" w:color="auto" w:fill="FFFFFF"/>
      <w:spacing w:line="240" w:lineRule="atLeast"/>
    </w:pPr>
    <w:rPr>
      <w:b/>
      <w:sz w:val="26"/>
      <w:szCs w:val="20"/>
    </w:rPr>
  </w:style>
  <w:style w:type="paragraph" w:customStyle="1" w:styleId="vn4">
    <w:name w:val="vn_4"/>
    <w:basedOn w:val="Normal"/>
    <w:uiPriority w:val="99"/>
    <w:qFormat/>
    <w:pPr>
      <w:spacing w:before="100" w:beforeAutospacing="1" w:after="100" w:afterAutospacing="1"/>
    </w:pPr>
    <w:rPr>
      <w:rFonts w:eastAsia="Calibri"/>
      <w:sz w:val="24"/>
      <w:szCs w:val="24"/>
      <w:lang w:val="vi-VN" w:eastAsia="vi-VN"/>
    </w:rPr>
  </w:style>
  <w:style w:type="paragraph" w:customStyle="1" w:styleId="2H2">
    <w:name w:val="2H2"/>
    <w:basedOn w:val="Normal"/>
    <w:uiPriority w:val="99"/>
    <w:qFormat/>
    <w:pPr>
      <w:keepNext/>
      <w:widowControl w:val="0"/>
      <w:tabs>
        <w:tab w:val="num" w:pos="851"/>
      </w:tabs>
      <w:spacing w:before="120" w:after="120"/>
      <w:jc w:val="both"/>
      <w:outlineLvl w:val="1"/>
    </w:pPr>
    <w:rPr>
      <w:rFonts w:ascii="Arial" w:eastAsia="Calibri" w:hAnsi="Arial" w:cs="Arial"/>
      <w:b/>
      <w:bCs/>
      <w:kern w:val="32"/>
      <w:sz w:val="24"/>
      <w:szCs w:val="24"/>
      <w:lang w:val="nl-NL" w:eastAsia="vi-VN"/>
    </w:rPr>
  </w:style>
  <w:style w:type="paragraph" w:customStyle="1" w:styleId="3H3">
    <w:name w:val="3H3"/>
    <w:basedOn w:val="Normal"/>
    <w:uiPriority w:val="99"/>
    <w:qFormat/>
    <w:pPr>
      <w:numPr>
        <w:ilvl w:val="1"/>
        <w:numId w:val="24"/>
      </w:numPr>
      <w:tabs>
        <w:tab w:val="clear" w:pos="851"/>
        <w:tab w:val="num" w:pos="993"/>
      </w:tabs>
      <w:spacing w:before="60" w:after="60"/>
      <w:outlineLvl w:val="2"/>
    </w:pPr>
    <w:rPr>
      <w:rFonts w:ascii="Arial" w:hAnsi="Arial" w:cs="Arial"/>
      <w:b/>
      <w:bCs/>
      <w:i/>
      <w:iCs/>
      <w:sz w:val="24"/>
      <w:szCs w:val="24"/>
      <w:lang w:val="vi-VN" w:eastAsia="vi-VN"/>
    </w:rPr>
  </w:style>
  <w:style w:type="paragraph" w:customStyle="1" w:styleId="4H4">
    <w:name w:val="4H4"/>
    <w:basedOn w:val="Normal"/>
    <w:uiPriority w:val="99"/>
    <w:qFormat/>
    <w:pPr>
      <w:numPr>
        <w:ilvl w:val="2"/>
        <w:numId w:val="24"/>
      </w:numPr>
      <w:tabs>
        <w:tab w:val="num" w:pos="851"/>
      </w:tabs>
      <w:spacing w:before="120" w:after="120"/>
      <w:outlineLvl w:val="3"/>
    </w:pPr>
    <w:rPr>
      <w:rFonts w:ascii="Arial" w:hAnsi="Arial" w:cs="Arial"/>
      <w:sz w:val="24"/>
      <w:szCs w:val="24"/>
      <w:lang w:val="vi-VN" w:eastAsia="vi-VN"/>
    </w:rPr>
  </w:style>
  <w:style w:type="paragraph" w:customStyle="1" w:styleId="5H5">
    <w:name w:val="5H5"/>
    <w:basedOn w:val="Normal"/>
    <w:uiPriority w:val="99"/>
    <w:qFormat/>
    <w:pPr>
      <w:numPr>
        <w:ilvl w:val="3"/>
        <w:numId w:val="24"/>
      </w:numPr>
    </w:pPr>
    <w:rPr>
      <w:rFonts w:ascii="Arial" w:hAnsi="Arial" w:cs="Arial"/>
      <w:sz w:val="24"/>
      <w:szCs w:val="24"/>
      <w:lang w:val="vi-VN" w:eastAsia="vi-VN"/>
    </w:rPr>
  </w:style>
  <w:style w:type="paragraph" w:customStyle="1" w:styleId="6H6">
    <w:name w:val="6H6"/>
    <w:basedOn w:val="Normal"/>
    <w:uiPriority w:val="99"/>
    <w:qFormat/>
    <w:pPr>
      <w:numPr>
        <w:ilvl w:val="4"/>
        <w:numId w:val="24"/>
      </w:numPr>
      <w:jc w:val="both"/>
    </w:pPr>
    <w:rPr>
      <w:rFonts w:ascii="Arial" w:hAnsi="Arial" w:cs="Arial"/>
      <w:sz w:val="24"/>
      <w:szCs w:val="24"/>
      <w:lang w:val="vi-VN" w:eastAsia="vi-VN"/>
    </w:rPr>
  </w:style>
  <w:style w:type="paragraph" w:customStyle="1" w:styleId="1normal">
    <w:name w:val="1normal"/>
    <w:basedOn w:val="Normal"/>
    <w:uiPriority w:val="99"/>
    <w:qFormat/>
    <w:pPr>
      <w:numPr>
        <w:ilvl w:val="5"/>
        <w:numId w:val="24"/>
      </w:numPr>
      <w:spacing w:before="60" w:after="120"/>
      <w:jc w:val="both"/>
    </w:pPr>
    <w:rPr>
      <w:rFonts w:ascii="Arial" w:hAnsi="Arial" w:cs="Arial"/>
      <w:sz w:val="24"/>
      <w:szCs w:val="24"/>
      <w:lang w:val="vi-VN" w:eastAsia="vi-VN"/>
    </w:rPr>
  </w:style>
  <w:style w:type="character" w:customStyle="1" w:styleId="Chthchbng">
    <w:name w:val="Chú thích bảng_"/>
    <w:link w:val="Chthchbng0"/>
    <w:locked/>
    <w:rPr>
      <w:sz w:val="26"/>
      <w:shd w:val="clear" w:color="auto" w:fill="FFFFFF"/>
    </w:rPr>
  </w:style>
  <w:style w:type="paragraph" w:customStyle="1" w:styleId="Chthchbng0">
    <w:name w:val="Chú thích bảng"/>
    <w:basedOn w:val="Normal"/>
    <w:link w:val="Chthchbng"/>
    <w:qFormat/>
    <w:pPr>
      <w:widowControl w:val="0"/>
      <w:shd w:val="clear" w:color="auto" w:fill="FFFFFF"/>
      <w:spacing w:line="240" w:lineRule="atLeast"/>
    </w:pPr>
    <w:rPr>
      <w:sz w:val="26"/>
      <w:szCs w:val="20"/>
    </w:rPr>
  </w:style>
  <w:style w:type="character" w:customStyle="1" w:styleId="FontchunChar">
    <w:name w:val="Font chuẩn Char"/>
    <w:link w:val="Fontchun"/>
    <w:locked/>
    <w:rPr>
      <w:sz w:val="26"/>
      <w:bdr w:val="none" w:sz="0" w:space="0" w:color="auto" w:frame="1"/>
      <w:lang w:val="pt-BR"/>
    </w:rPr>
  </w:style>
  <w:style w:type="paragraph" w:customStyle="1" w:styleId="Fontchun">
    <w:name w:val="Font chuẩn"/>
    <w:basedOn w:val="Normal"/>
    <w:link w:val="FontchunChar"/>
    <w:qFormat/>
    <w:pPr>
      <w:spacing w:line="312" w:lineRule="auto"/>
      <w:ind w:firstLine="720"/>
      <w:jc w:val="both"/>
      <w:outlineLvl w:val="0"/>
    </w:pPr>
    <w:rPr>
      <w:sz w:val="26"/>
      <w:szCs w:val="20"/>
      <w:bdr w:val="none" w:sz="0" w:space="0" w:color="auto" w:frame="1"/>
      <w:lang w:val="pt-BR"/>
    </w:rPr>
  </w:style>
  <w:style w:type="character" w:customStyle="1" w:styleId="FontokChar">
    <w:name w:val="Font ok Char"/>
    <w:link w:val="Fontok"/>
    <w:locked/>
    <w:rPr>
      <w:color w:val="000000"/>
      <w:sz w:val="26"/>
      <w:szCs w:val="26"/>
      <w:lang w:val="de-DE" w:eastAsia="vi-VN"/>
    </w:rPr>
  </w:style>
  <w:style w:type="paragraph" w:customStyle="1" w:styleId="Fontok">
    <w:name w:val="Font ok"/>
    <w:basedOn w:val="Normal"/>
    <w:link w:val="FontokChar"/>
    <w:qFormat/>
    <w:pPr>
      <w:tabs>
        <w:tab w:val="left" w:pos="709"/>
      </w:tabs>
      <w:spacing w:line="324" w:lineRule="auto"/>
      <w:ind w:firstLine="709"/>
      <w:jc w:val="both"/>
      <w:outlineLvl w:val="0"/>
    </w:pPr>
    <w:rPr>
      <w:color w:val="000000"/>
      <w:sz w:val="26"/>
      <w:szCs w:val="26"/>
      <w:lang w:val="de-DE" w:eastAsia="vi-VN"/>
    </w:rPr>
  </w:style>
  <w:style w:type="character" w:customStyle="1" w:styleId="NoidungChar0">
    <w:name w:val="Noidung Char"/>
    <w:link w:val="Noidung2"/>
    <w:locked/>
    <w:rPr>
      <w:kern w:val="28"/>
      <w:sz w:val="26"/>
      <w:szCs w:val="26"/>
      <w:lang w:val="vi-VN" w:eastAsia="vi-VN"/>
    </w:rPr>
  </w:style>
  <w:style w:type="paragraph" w:customStyle="1" w:styleId="Noidung2">
    <w:name w:val="Noidung"/>
    <w:basedOn w:val="Normal"/>
    <w:link w:val="NoidungChar0"/>
    <w:qFormat/>
    <w:pPr>
      <w:spacing w:after="120"/>
      <w:ind w:firstLine="720"/>
      <w:jc w:val="both"/>
    </w:pPr>
    <w:rPr>
      <w:kern w:val="28"/>
      <w:sz w:val="26"/>
      <w:szCs w:val="26"/>
      <w:lang w:val="vi-VN" w:eastAsia="vi-VN"/>
    </w:rPr>
  </w:style>
  <w:style w:type="paragraph" w:customStyle="1" w:styleId="th">
    <w:name w:val="th"/>
    <w:basedOn w:val="Normal"/>
    <w:uiPriority w:val="99"/>
    <w:qFormat/>
    <w:pPr>
      <w:shd w:val="clear" w:color="auto" w:fill="FFFFFF"/>
      <w:spacing w:before="120" w:line="312" w:lineRule="auto"/>
      <w:ind w:firstLine="567"/>
      <w:jc w:val="both"/>
    </w:pPr>
    <w:rPr>
      <w:rFonts w:eastAsia="Calibri"/>
      <w:lang w:val="vi-VN" w:eastAsia="vi-VN"/>
    </w:rPr>
  </w:style>
  <w:style w:type="paragraph" w:customStyle="1" w:styleId="55">
    <w:name w:val="55"/>
    <w:basedOn w:val="Normal"/>
    <w:uiPriority w:val="99"/>
    <w:qFormat/>
    <w:pPr>
      <w:keepLines/>
      <w:spacing w:line="276" w:lineRule="auto"/>
      <w:jc w:val="center"/>
    </w:pPr>
    <w:rPr>
      <w:rFonts w:eastAsia="MS Mincho"/>
      <w:b/>
      <w:bCs/>
      <w:sz w:val="26"/>
      <w:szCs w:val="26"/>
      <w:lang w:val="vi-VN" w:eastAsia="vi-VN"/>
    </w:rPr>
  </w:style>
  <w:style w:type="character" w:customStyle="1" w:styleId="I11Char">
    <w:name w:val="I.1.1 Char"/>
    <w:link w:val="I1"/>
    <w:locked/>
    <w:rPr>
      <w:rFonts w:ascii="MS Mincho" w:eastAsia="MS Mincho" w:hAnsi="MS Mincho"/>
      <w:b/>
      <w:bCs/>
      <w:sz w:val="27"/>
      <w:szCs w:val="27"/>
      <w:lang w:val="vi-VN" w:eastAsia="vi-VN"/>
    </w:rPr>
  </w:style>
  <w:style w:type="paragraph" w:customStyle="1" w:styleId="I1">
    <w:name w:val="I.1"/>
    <w:basedOn w:val="Heading2"/>
    <w:link w:val="I11Char"/>
    <w:qFormat/>
    <w:pPr>
      <w:spacing w:before="240" w:after="120" w:line="276" w:lineRule="auto"/>
      <w:ind w:firstLine="0"/>
    </w:pPr>
    <w:rPr>
      <w:rFonts w:ascii="MS Mincho" w:eastAsia="MS Mincho" w:hAnsi="MS Mincho"/>
      <w:b/>
      <w:bCs/>
      <w:i w:val="0"/>
      <w:sz w:val="27"/>
      <w:szCs w:val="27"/>
      <w:lang w:val="vi-VN" w:eastAsia="vi-VN"/>
    </w:rPr>
  </w:style>
  <w:style w:type="paragraph" w:customStyle="1" w:styleId="nomnal">
    <w:name w:val="nomnal"/>
    <w:basedOn w:val="Normal"/>
    <w:uiPriority w:val="99"/>
    <w:qFormat/>
    <w:pPr>
      <w:spacing w:before="60" w:after="60" w:line="400" w:lineRule="atLeast"/>
      <w:ind w:firstLine="720"/>
      <w:jc w:val="both"/>
    </w:pPr>
    <w:rPr>
      <w:rFonts w:eastAsia="MS Mincho"/>
      <w:lang w:val="vi-VN" w:eastAsia="vi-VN"/>
    </w:rPr>
  </w:style>
  <w:style w:type="character" w:customStyle="1" w:styleId="Cutruc1Char">
    <w:name w:val="C©utruc1 Char"/>
    <w:link w:val="Cutruc1"/>
    <w:locked/>
    <w:rPr>
      <w:rFonts w:ascii="MS Mincho" w:eastAsia="MS Mincho" w:hAnsi="MS Mincho"/>
      <w:noProof/>
      <w:spacing w:val="-6"/>
      <w:lang w:val="vi-VN" w:eastAsia="vi-VN"/>
    </w:rPr>
  </w:style>
  <w:style w:type="paragraph" w:customStyle="1" w:styleId="Cutruc1">
    <w:name w:val="C©utruc1"/>
    <w:basedOn w:val="Normal"/>
    <w:link w:val="Cutruc1Char"/>
    <w:autoRedefine/>
    <w:qFormat/>
    <w:pPr>
      <w:keepNext/>
      <w:keepLines/>
      <w:spacing w:before="120" w:line="276" w:lineRule="auto"/>
      <w:ind w:firstLine="697"/>
      <w:jc w:val="both"/>
    </w:pPr>
    <w:rPr>
      <w:rFonts w:ascii="MS Mincho" w:eastAsia="MS Mincho" w:hAnsi="MS Mincho"/>
      <w:noProof/>
      <w:spacing w:val="-6"/>
      <w:sz w:val="20"/>
      <w:szCs w:val="20"/>
      <w:lang w:val="vi-VN" w:eastAsia="vi-VN"/>
    </w:rPr>
  </w:style>
  <w:style w:type="paragraph" w:customStyle="1" w:styleId="12">
    <w:name w:val="1)"/>
    <w:basedOn w:val="Heading3"/>
    <w:uiPriority w:val="99"/>
    <w:semiHidden/>
    <w:qFormat/>
    <w:pPr>
      <w:keepNext w:val="0"/>
      <w:keepLines w:val="0"/>
      <w:tabs>
        <w:tab w:val="num" w:pos="1494"/>
      </w:tabs>
      <w:spacing w:before="120" w:after="0" w:line="240" w:lineRule="auto"/>
      <w:ind w:firstLine="1134"/>
      <w:jc w:val="both"/>
    </w:pPr>
    <w:rPr>
      <w:rFonts w:ascii="Times New Roman" w:eastAsia="Calibri" w:hAnsi="Times New Roman"/>
      <w:bCs/>
      <w:iCs/>
      <w:color w:val="FF0000"/>
      <w:kern w:val="0"/>
      <w:lang w:val="en-GB" w:eastAsia="vi-VN"/>
    </w:rPr>
  </w:style>
  <w:style w:type="character" w:customStyle="1" w:styleId="McbngCharChar">
    <w:name w:val="Mục bảng Char Char"/>
    <w:link w:val="Mcbng0"/>
    <w:locked/>
    <w:rPr>
      <w:rFonts w:eastAsia="MS Mincho"/>
      <w:i/>
      <w:iCs/>
      <w:noProof/>
      <w:sz w:val="26"/>
      <w:szCs w:val="26"/>
      <w:lang w:val="da-DK" w:eastAsia="vi-VN"/>
    </w:rPr>
  </w:style>
  <w:style w:type="paragraph" w:customStyle="1" w:styleId="Mcbng0">
    <w:name w:val="Mục bảng"/>
    <w:basedOn w:val="Normal"/>
    <w:link w:val="McbngCharChar"/>
    <w:autoRedefine/>
    <w:qFormat/>
    <w:pPr>
      <w:keepNext/>
      <w:tabs>
        <w:tab w:val="num" w:pos="360"/>
      </w:tabs>
      <w:ind w:left="360" w:hanging="360"/>
      <w:jc w:val="center"/>
    </w:pPr>
    <w:rPr>
      <w:rFonts w:eastAsia="MS Mincho"/>
      <w:i/>
      <w:iCs/>
      <w:noProof/>
      <w:sz w:val="26"/>
      <w:szCs w:val="26"/>
      <w:lang w:val="da-DK" w:eastAsia="vi-VN"/>
    </w:rPr>
  </w:style>
  <w:style w:type="character" w:customStyle="1" w:styleId="StyleNoidungTimesNewRomanChar">
    <w:name w:val="Style Noi dung + Times New Roman Char"/>
    <w:link w:val="StyleNoidungTimesNewRoman"/>
    <w:locked/>
    <w:rPr>
      <w:sz w:val="28"/>
      <w:szCs w:val="28"/>
      <w:lang w:val="pt-BR" w:eastAsia="vi-VN"/>
    </w:rPr>
  </w:style>
  <w:style w:type="paragraph" w:customStyle="1" w:styleId="StyleNoidungTimesNewRoman">
    <w:name w:val="Style Noi dung + Times New Roman"/>
    <w:basedOn w:val="Normal"/>
    <w:link w:val="StyleNoidungTimesNewRomanChar"/>
    <w:qFormat/>
    <w:pPr>
      <w:spacing w:before="120" w:after="120"/>
      <w:ind w:firstLine="720"/>
      <w:jc w:val="both"/>
    </w:pPr>
    <w:rPr>
      <w:lang w:val="pt-BR" w:eastAsia="vi-VN"/>
    </w:rPr>
  </w:style>
  <w:style w:type="character" w:customStyle="1" w:styleId="MucI1Char">
    <w:name w:val="Muc I.1 Char"/>
    <w:link w:val="MucI1"/>
    <w:locked/>
    <w:rPr>
      <w:b/>
      <w:bCs/>
      <w:color w:val="4F81BD"/>
      <w:sz w:val="26"/>
      <w:szCs w:val="26"/>
      <w:lang w:val="vi-VN" w:eastAsia="vi-VN"/>
    </w:rPr>
  </w:style>
  <w:style w:type="paragraph" w:customStyle="1" w:styleId="MucI1">
    <w:name w:val="Muc I.1"/>
    <w:basedOn w:val="Heading2"/>
    <w:link w:val="MucI1Char"/>
    <w:qFormat/>
    <w:pPr>
      <w:keepLines/>
      <w:spacing w:before="120" w:after="0" w:line="288" w:lineRule="auto"/>
      <w:ind w:firstLine="284"/>
      <w:jc w:val="both"/>
    </w:pPr>
    <w:rPr>
      <w:rFonts w:ascii="Times New Roman" w:hAnsi="Times New Roman"/>
      <w:b/>
      <w:bCs/>
      <w:i w:val="0"/>
      <w:color w:val="4F81BD"/>
      <w:sz w:val="26"/>
      <w:szCs w:val="26"/>
      <w:lang w:val="vi-VN" w:eastAsia="vi-VN"/>
    </w:rPr>
  </w:style>
  <w:style w:type="character" w:customStyle="1" w:styleId="McnidungChar">
    <w:name w:val="Mục nội dung Char"/>
    <w:link w:val="Mcnidung"/>
    <w:uiPriority w:val="99"/>
    <w:locked/>
    <w:rPr>
      <w:noProof/>
      <w:color w:val="0000FF"/>
      <w:sz w:val="28"/>
      <w:szCs w:val="28"/>
      <w:lang w:val="pt-BR" w:eastAsia="vi-VN"/>
    </w:rPr>
  </w:style>
  <w:style w:type="paragraph" w:customStyle="1" w:styleId="Mcnidung">
    <w:name w:val="Mục nội dung"/>
    <w:basedOn w:val="Normal"/>
    <w:link w:val="McnidungChar"/>
    <w:uiPriority w:val="99"/>
    <w:qFormat/>
    <w:pPr>
      <w:spacing w:before="120" w:after="120"/>
      <w:ind w:firstLine="720"/>
      <w:jc w:val="both"/>
    </w:pPr>
    <w:rPr>
      <w:noProof/>
      <w:color w:val="0000FF"/>
      <w:lang w:val="pt-BR" w:eastAsia="vi-VN"/>
    </w:rPr>
  </w:style>
  <w:style w:type="paragraph" w:customStyle="1" w:styleId="McI1">
    <w:name w:val="Mục I.1"/>
    <w:basedOn w:val="Normal"/>
    <w:uiPriority w:val="99"/>
    <w:qFormat/>
    <w:pPr>
      <w:spacing w:before="120" w:line="288" w:lineRule="auto"/>
      <w:ind w:firstLine="567"/>
      <w:jc w:val="both"/>
      <w:outlineLvl w:val="2"/>
    </w:pPr>
    <w:rPr>
      <w:b/>
      <w:bCs/>
      <w:i/>
      <w:iCs/>
      <w:lang w:val="vi-VN" w:eastAsia="vi-VN"/>
    </w:rPr>
  </w:style>
  <w:style w:type="paragraph" w:customStyle="1" w:styleId="Chuong1">
    <w:name w:val="Chuong"/>
    <w:basedOn w:val="Title"/>
    <w:uiPriority w:val="99"/>
    <w:qFormat/>
    <w:pPr>
      <w:spacing w:before="240" w:after="60" w:line="288" w:lineRule="auto"/>
      <w:ind w:firstLine="567"/>
      <w:contextualSpacing w:val="0"/>
      <w:jc w:val="center"/>
      <w:outlineLvl w:val="0"/>
    </w:pPr>
    <w:rPr>
      <w:rFonts w:ascii="Times New Roman" w:eastAsia="Calibri" w:hAnsi="Times New Roman" w:cs="Calibri"/>
      <w:b/>
      <w:bCs/>
      <w:spacing w:val="0"/>
      <w:sz w:val="32"/>
      <w:szCs w:val="32"/>
      <w:lang w:val="vi-VN" w:eastAsia="vi-VN"/>
    </w:rPr>
  </w:style>
  <w:style w:type="character" w:customStyle="1" w:styleId="Mc11Char">
    <w:name w:val="Mục 1.1 Char"/>
    <w:link w:val="Mc11"/>
    <w:locked/>
    <w:rPr>
      <w:b/>
      <w:bCs/>
      <w:noProof/>
      <w:sz w:val="28"/>
      <w:szCs w:val="28"/>
      <w:lang w:val="pt-BR" w:eastAsia="vi-VN"/>
    </w:rPr>
  </w:style>
  <w:style w:type="paragraph" w:customStyle="1" w:styleId="Mc11">
    <w:name w:val="Mục 1.1"/>
    <w:basedOn w:val="Normal"/>
    <w:link w:val="Mc11Char"/>
    <w:qFormat/>
    <w:pPr>
      <w:keepNext/>
      <w:spacing w:before="120" w:after="60"/>
      <w:jc w:val="both"/>
    </w:pPr>
    <w:rPr>
      <w:b/>
      <w:bCs/>
      <w:noProof/>
      <w:lang w:val="pt-BR" w:eastAsia="vi-VN"/>
    </w:rPr>
  </w:style>
  <w:style w:type="paragraph" w:customStyle="1" w:styleId="Mc110">
    <w:name w:val="Môc 1.1"/>
    <w:basedOn w:val="Normal"/>
    <w:uiPriority w:val="99"/>
    <w:qFormat/>
    <w:pPr>
      <w:keepNext/>
      <w:spacing w:after="120"/>
      <w:jc w:val="both"/>
    </w:pPr>
    <w:rPr>
      <w:rFonts w:ascii=".VnTime" w:eastAsia="Calibri" w:hAnsi=".VnTime" w:cs=".VnTime"/>
      <w:b/>
      <w:bCs/>
      <w:sz w:val="26"/>
      <w:szCs w:val="26"/>
      <w:lang w:val="vi-VN" w:eastAsia="vi-VN"/>
    </w:rPr>
  </w:style>
  <w:style w:type="paragraph" w:customStyle="1" w:styleId="Mca">
    <w:name w:val="Môc a"/>
    <w:basedOn w:val="Normal"/>
    <w:uiPriority w:val="99"/>
    <w:qFormat/>
    <w:pPr>
      <w:keepNext/>
      <w:spacing w:after="120"/>
      <w:jc w:val="both"/>
    </w:pPr>
    <w:rPr>
      <w:rFonts w:ascii=".VnTime" w:eastAsia="Calibri" w:hAnsi=".VnTime" w:cs=".VnTime"/>
      <w:i/>
      <w:iCs/>
      <w:sz w:val="26"/>
      <w:szCs w:val="26"/>
      <w:lang w:val="pt-BR" w:eastAsia="vi-VN"/>
    </w:rPr>
  </w:style>
  <w:style w:type="paragraph" w:customStyle="1" w:styleId="Tnbng0">
    <w:name w:val="Tªn b¶ng"/>
    <w:basedOn w:val="BodyText"/>
    <w:uiPriority w:val="99"/>
    <w:qFormat/>
    <w:pPr>
      <w:keepNext/>
      <w:tabs>
        <w:tab w:val="num" w:pos="360"/>
      </w:tabs>
      <w:spacing w:after="0"/>
      <w:jc w:val="both"/>
    </w:pPr>
    <w:rPr>
      <w:rFonts w:ascii=".VnTime" w:eastAsia="Calibri" w:hAnsi=".VnTime" w:cs=".VnTime"/>
      <w:i/>
      <w:iCs/>
      <w:color w:val="000000"/>
      <w:sz w:val="24"/>
      <w:szCs w:val="24"/>
      <w:lang w:val="pt-BR" w:eastAsia="vi-VN"/>
    </w:rPr>
  </w:style>
  <w:style w:type="paragraph" w:customStyle="1" w:styleId="Nidung0">
    <w:name w:val="Néi dung"/>
    <w:basedOn w:val="Normal"/>
    <w:autoRedefine/>
    <w:uiPriority w:val="99"/>
    <w:qFormat/>
    <w:pPr>
      <w:spacing w:line="312" w:lineRule="auto"/>
    </w:pPr>
    <w:rPr>
      <w:rFonts w:eastAsia="Calibri"/>
      <w:noProof/>
      <w:lang w:val="nl-NL" w:eastAsia="vi-VN"/>
    </w:rPr>
  </w:style>
  <w:style w:type="paragraph" w:customStyle="1" w:styleId="Bang-noidung">
    <w:name w:val="Bang-noi dung"/>
    <w:basedOn w:val="Normal"/>
    <w:autoRedefine/>
    <w:uiPriority w:val="99"/>
    <w:semiHidden/>
    <w:qFormat/>
    <w:pPr>
      <w:spacing w:before="40" w:after="40"/>
      <w:jc w:val="center"/>
      <w:outlineLvl w:val="3"/>
    </w:pPr>
    <w:rPr>
      <w:rFonts w:ascii=".VnTime" w:eastAsia="Calibri" w:hAnsi=".VnTime" w:cs=".VnTime"/>
      <w:sz w:val="26"/>
      <w:szCs w:val="26"/>
      <w:lang w:val="vi-VN" w:eastAsia="vi-VN"/>
    </w:rPr>
  </w:style>
  <w:style w:type="paragraph" w:customStyle="1" w:styleId="StyleBoldJustifiedAfter6pt">
    <w:name w:val="Style Bold Justified After:  6 pt"/>
    <w:basedOn w:val="Normal"/>
    <w:uiPriority w:val="99"/>
    <w:semiHidden/>
    <w:qFormat/>
    <w:pPr>
      <w:spacing w:after="120"/>
      <w:jc w:val="both"/>
    </w:pPr>
    <w:rPr>
      <w:rFonts w:ascii=".VnTime" w:eastAsia="Calibri" w:hAnsi=".VnTime" w:cs=".VnTime"/>
      <w:b/>
      <w:bCs/>
      <w:color w:val="000000"/>
      <w:sz w:val="26"/>
      <w:szCs w:val="26"/>
      <w:lang w:val="vi-VN" w:eastAsia="vi-VN"/>
    </w:rPr>
  </w:style>
  <w:style w:type="character" w:customStyle="1" w:styleId="McaCharChar">
    <w:name w:val="Mục a Char Char"/>
    <w:link w:val="Mca0"/>
    <w:locked/>
    <w:rPr>
      <w:b/>
      <w:bCs/>
      <w:sz w:val="28"/>
      <w:szCs w:val="28"/>
      <w:lang w:val="vi-VN" w:eastAsia="vi-VN"/>
    </w:rPr>
  </w:style>
  <w:style w:type="paragraph" w:customStyle="1" w:styleId="Mca0">
    <w:name w:val="Mục a"/>
    <w:basedOn w:val="Normal"/>
    <w:link w:val="McaCharChar"/>
    <w:autoRedefine/>
    <w:qFormat/>
    <w:pPr>
      <w:keepNext/>
      <w:spacing w:before="120"/>
      <w:jc w:val="both"/>
    </w:pPr>
    <w:rPr>
      <w:b/>
      <w:bCs/>
      <w:lang w:val="vi-VN" w:eastAsia="vi-VN"/>
    </w:rPr>
  </w:style>
  <w:style w:type="character" w:customStyle="1" w:styleId="TnbngCharChar">
    <w:name w:val="Tên bảng Char Char"/>
    <w:link w:val="Tnbng"/>
    <w:locked/>
    <w:rPr>
      <w:i/>
      <w:iCs/>
      <w:noProof/>
      <w:sz w:val="24"/>
      <w:szCs w:val="24"/>
      <w:lang w:val="vi-VN" w:eastAsia="vi-VN"/>
    </w:rPr>
  </w:style>
  <w:style w:type="paragraph" w:customStyle="1" w:styleId="Tnbng">
    <w:name w:val="Tên bảng"/>
    <w:basedOn w:val="Normal"/>
    <w:link w:val="TnbngCharChar"/>
    <w:qFormat/>
    <w:pPr>
      <w:keepNext/>
      <w:numPr>
        <w:numId w:val="25"/>
      </w:numPr>
    </w:pPr>
    <w:rPr>
      <w:i/>
      <w:iCs/>
      <w:noProof/>
      <w:sz w:val="24"/>
      <w:szCs w:val="24"/>
      <w:lang w:val="vi-VN" w:eastAsia="vi-VN"/>
    </w:rPr>
  </w:style>
  <w:style w:type="paragraph" w:customStyle="1" w:styleId="heading0">
    <w:name w:val="heading"/>
    <w:basedOn w:val="Normal"/>
    <w:uiPriority w:val="99"/>
    <w:qFormat/>
    <w:pPr>
      <w:tabs>
        <w:tab w:val="num" w:pos="576"/>
      </w:tabs>
      <w:spacing w:line="360" w:lineRule="auto"/>
      <w:ind w:firstLine="288"/>
      <w:jc w:val="both"/>
    </w:pPr>
    <w:rPr>
      <w:rFonts w:eastAsia="Calibri"/>
      <w:lang w:val="vi-VN" w:eastAsia="vi-VN"/>
    </w:rPr>
  </w:style>
  <w:style w:type="character" w:customStyle="1" w:styleId="TNN-ParaChar">
    <w:name w:val="TNN-Para Char"/>
    <w:link w:val="TNN-Para"/>
    <w:locked/>
    <w:rPr>
      <w:sz w:val="26"/>
      <w:szCs w:val="26"/>
      <w:lang w:val="vi-VN" w:eastAsia="vi-VN"/>
    </w:rPr>
  </w:style>
  <w:style w:type="paragraph" w:customStyle="1" w:styleId="TNN-Para">
    <w:name w:val="TNN-Para"/>
    <w:basedOn w:val="Normal"/>
    <w:link w:val="TNN-ParaChar"/>
    <w:autoRedefine/>
    <w:qFormat/>
    <w:pPr>
      <w:widowControl w:val="0"/>
      <w:spacing w:line="288" w:lineRule="auto"/>
      <w:jc w:val="center"/>
    </w:pPr>
    <w:rPr>
      <w:sz w:val="26"/>
      <w:szCs w:val="26"/>
      <w:lang w:val="vi-VN" w:eastAsia="vi-VN"/>
    </w:rPr>
  </w:style>
  <w:style w:type="character" w:customStyle="1" w:styleId="TNN-Bullet2CharChar">
    <w:name w:val="TNN-Bullet2 Char Char"/>
    <w:link w:val="TNN-Bullet2"/>
    <w:locked/>
    <w:rPr>
      <w:sz w:val="26"/>
      <w:szCs w:val="26"/>
      <w:lang w:val="nb-NO" w:eastAsia="vi-VN"/>
    </w:rPr>
  </w:style>
  <w:style w:type="paragraph" w:customStyle="1" w:styleId="TNN-Bullet2">
    <w:name w:val="TNN-Bullet2"/>
    <w:basedOn w:val="Normal"/>
    <w:link w:val="TNN-Bullet2CharChar"/>
    <w:autoRedefine/>
    <w:qFormat/>
    <w:pPr>
      <w:widowControl w:val="0"/>
      <w:tabs>
        <w:tab w:val="num" w:pos="-7"/>
      </w:tabs>
      <w:spacing w:before="60" w:line="288" w:lineRule="auto"/>
      <w:ind w:left="-7" w:firstLine="7"/>
      <w:jc w:val="both"/>
    </w:pPr>
    <w:rPr>
      <w:sz w:val="26"/>
      <w:szCs w:val="26"/>
      <w:lang w:val="nb-NO" w:eastAsia="vi-VN"/>
    </w:rPr>
  </w:style>
  <w:style w:type="paragraph" w:customStyle="1" w:styleId="Thanvb">
    <w:name w:val="Than_vb"/>
    <w:basedOn w:val="Normal"/>
    <w:uiPriority w:val="99"/>
    <w:semiHidden/>
    <w:qFormat/>
    <w:pPr>
      <w:spacing w:before="120" w:after="120"/>
      <w:ind w:firstLine="567"/>
      <w:jc w:val="both"/>
    </w:pPr>
    <w:rPr>
      <w:rFonts w:eastAsia="Calibri"/>
      <w:lang w:val="vi-VN" w:eastAsia="vi-VN"/>
    </w:rPr>
  </w:style>
  <w:style w:type="paragraph" w:customStyle="1" w:styleId="Chng">
    <w:name w:val="Ch­¬ng"/>
    <w:basedOn w:val="Normal"/>
    <w:autoRedefine/>
    <w:uiPriority w:val="99"/>
    <w:semiHidden/>
    <w:qFormat/>
    <w:pPr>
      <w:jc w:val="center"/>
    </w:pPr>
    <w:rPr>
      <w:rFonts w:ascii=".VnTimeH" w:eastAsia="Calibri" w:hAnsi=".VnTimeH" w:cs=".VnTimeH"/>
      <w:b/>
      <w:bCs/>
      <w:sz w:val="32"/>
      <w:szCs w:val="32"/>
      <w:lang w:val="vi-VN" w:eastAsia="vi-VN"/>
    </w:rPr>
  </w:style>
  <w:style w:type="character" w:customStyle="1" w:styleId="McngunsliuChar">
    <w:name w:val="Mục nguồn số liệu Char"/>
    <w:link w:val="Mcngunsliu"/>
    <w:locked/>
    <w:rPr>
      <w:rFonts w:ascii="MS Mincho" w:eastAsia="MS Mincho" w:hAnsi="MS Mincho"/>
      <w:noProof/>
      <w:color w:val="FF0000"/>
      <w:lang w:val="da-DK" w:eastAsia="vi-VN"/>
    </w:rPr>
  </w:style>
  <w:style w:type="paragraph" w:customStyle="1" w:styleId="Mcngunsliu">
    <w:name w:val="Mục nguồn số liệu"/>
    <w:basedOn w:val="Normal"/>
    <w:link w:val="McngunsliuChar"/>
    <w:qFormat/>
    <w:pPr>
      <w:spacing w:after="120"/>
    </w:pPr>
    <w:rPr>
      <w:rFonts w:ascii="MS Mincho" w:eastAsia="MS Mincho" w:hAnsi="MS Mincho"/>
      <w:noProof/>
      <w:color w:val="FF0000"/>
      <w:sz w:val="20"/>
      <w:szCs w:val="20"/>
      <w:lang w:val="da-DK" w:eastAsia="vi-VN"/>
    </w:rPr>
  </w:style>
  <w:style w:type="character" w:customStyle="1" w:styleId="McnidungbngChar">
    <w:name w:val="Mục nội dung bảng Char"/>
    <w:link w:val="Mcnidungbng"/>
    <w:locked/>
    <w:rPr>
      <w:rFonts w:ascii="MS Mincho" w:eastAsia="MS Mincho" w:hAnsi="MS Mincho"/>
      <w:noProof/>
      <w:color w:val="FF0000"/>
      <w:sz w:val="24"/>
      <w:szCs w:val="24"/>
      <w:lang w:val="da-DK" w:eastAsia="vi-VN"/>
    </w:rPr>
  </w:style>
  <w:style w:type="paragraph" w:customStyle="1" w:styleId="Mcnidungbng">
    <w:name w:val="Mục nội dung bảng"/>
    <w:basedOn w:val="Normal"/>
    <w:link w:val="McnidungbngChar"/>
    <w:qFormat/>
    <w:pPr>
      <w:jc w:val="center"/>
    </w:pPr>
    <w:rPr>
      <w:rFonts w:ascii="MS Mincho" w:eastAsia="MS Mincho" w:hAnsi="MS Mincho"/>
      <w:noProof/>
      <w:color w:val="FF0000"/>
      <w:sz w:val="24"/>
      <w:szCs w:val="24"/>
      <w:lang w:val="da-DK" w:eastAsia="vi-VN"/>
    </w:rPr>
  </w:style>
  <w:style w:type="paragraph" w:customStyle="1" w:styleId="bang1">
    <w:name w:val="bang"/>
    <w:basedOn w:val="Title"/>
    <w:qFormat/>
    <w:pPr>
      <w:spacing w:after="120"/>
      <w:contextualSpacing w:val="0"/>
      <w:jc w:val="center"/>
    </w:pPr>
    <w:rPr>
      <w:rFonts w:ascii="Arial" w:eastAsia="Calibri" w:hAnsi="Arial" w:cs="Arial"/>
      <w:i/>
      <w:iCs/>
      <w:spacing w:val="0"/>
      <w:kern w:val="0"/>
      <w:sz w:val="24"/>
      <w:szCs w:val="24"/>
      <w:lang w:val="vi-VN" w:eastAsia="vi-VN"/>
    </w:rPr>
  </w:style>
  <w:style w:type="paragraph" w:customStyle="1" w:styleId="hinh">
    <w:name w:val="hinh"/>
    <w:basedOn w:val="Footer"/>
    <w:uiPriority w:val="99"/>
    <w:semiHidden/>
    <w:qFormat/>
    <w:pPr>
      <w:tabs>
        <w:tab w:val="clear" w:pos="4320"/>
        <w:tab w:val="clear" w:pos="8640"/>
      </w:tabs>
      <w:spacing w:before="120" w:line="264" w:lineRule="auto"/>
      <w:jc w:val="center"/>
    </w:pPr>
    <w:rPr>
      <w:rFonts w:ascii="Arial" w:eastAsia="Calibri" w:hAnsi="Arial" w:cs="Arial"/>
      <w:i/>
      <w:iCs/>
      <w:sz w:val="24"/>
      <w:szCs w:val="24"/>
      <w:lang w:val="vi-VN" w:eastAsia="zh-CN"/>
    </w:rPr>
  </w:style>
  <w:style w:type="paragraph" w:customStyle="1" w:styleId="a0">
    <w:name w:val="a)"/>
    <w:basedOn w:val="Normal"/>
    <w:uiPriority w:val="99"/>
    <w:semiHidden/>
    <w:qFormat/>
    <w:pPr>
      <w:tabs>
        <w:tab w:val="num" w:pos="644"/>
      </w:tabs>
      <w:spacing w:before="120" w:after="120" w:line="264" w:lineRule="auto"/>
      <w:ind w:firstLine="284"/>
      <w:jc w:val="both"/>
    </w:pPr>
    <w:rPr>
      <w:rFonts w:eastAsia="Calibri"/>
      <w:b/>
      <w:bCs/>
      <w:sz w:val="26"/>
      <w:szCs w:val="26"/>
      <w:lang w:val="vi-VN" w:eastAsia="vi-VN"/>
    </w:rPr>
  </w:style>
  <w:style w:type="paragraph" w:customStyle="1" w:styleId="Style11">
    <w:name w:val="Style 11"/>
    <w:basedOn w:val="Normal"/>
    <w:uiPriority w:val="99"/>
    <w:semiHidden/>
    <w:qFormat/>
    <w:pPr>
      <w:spacing w:before="100" w:line="360" w:lineRule="auto"/>
      <w:jc w:val="both"/>
    </w:pPr>
    <w:rPr>
      <w:rFonts w:eastAsia="Calibri"/>
      <w:b/>
      <w:bCs/>
      <w:lang w:val="vi-VN" w:eastAsia="vi-VN"/>
    </w:rPr>
  </w:style>
  <w:style w:type="character" w:customStyle="1" w:styleId="McHnhChar">
    <w:name w:val="Mục Hình Char"/>
    <w:link w:val="McHnh"/>
    <w:locked/>
    <w:rPr>
      <w:i/>
      <w:iCs/>
      <w:noProof/>
      <w:sz w:val="26"/>
      <w:szCs w:val="26"/>
      <w:lang w:val="da-DK" w:eastAsia="vi-VN"/>
    </w:rPr>
  </w:style>
  <w:style w:type="paragraph" w:customStyle="1" w:styleId="McHnh">
    <w:name w:val="Mục Hình"/>
    <w:basedOn w:val="Normal"/>
    <w:link w:val="McHnhChar"/>
    <w:qFormat/>
    <w:pPr>
      <w:keepNext/>
      <w:tabs>
        <w:tab w:val="num" w:pos="0"/>
      </w:tabs>
    </w:pPr>
    <w:rPr>
      <w:i/>
      <w:iCs/>
      <w:noProof/>
      <w:sz w:val="26"/>
      <w:szCs w:val="26"/>
      <w:lang w:val="da-DK" w:eastAsia="vi-VN"/>
    </w:rPr>
  </w:style>
  <w:style w:type="paragraph" w:customStyle="1" w:styleId="SD-Chu-nghieng-thuong">
    <w:name w:val="SD-Chu-nghieng-thuong"/>
    <w:basedOn w:val="Normal"/>
    <w:autoRedefine/>
    <w:uiPriority w:val="99"/>
    <w:semiHidden/>
    <w:qFormat/>
    <w:pPr>
      <w:spacing w:line="264" w:lineRule="auto"/>
      <w:jc w:val="center"/>
    </w:pPr>
    <w:rPr>
      <w:rFonts w:eastAsia="Calibri"/>
      <w:b/>
      <w:bCs/>
      <w:sz w:val="26"/>
      <w:szCs w:val="26"/>
      <w:lang w:val="vi-VN" w:eastAsia="vi-VN"/>
    </w:rPr>
  </w:style>
  <w:style w:type="paragraph" w:customStyle="1" w:styleId="Normal-SD">
    <w:name w:val="Normal-SD"/>
    <w:basedOn w:val="Normal"/>
    <w:uiPriority w:val="99"/>
    <w:semiHidden/>
    <w:qFormat/>
    <w:pPr>
      <w:spacing w:before="60" w:after="60" w:line="288" w:lineRule="auto"/>
      <w:ind w:firstLine="567"/>
      <w:jc w:val="both"/>
    </w:pPr>
    <w:rPr>
      <w:rFonts w:eastAsia="Calibri"/>
      <w:sz w:val="26"/>
      <w:szCs w:val="26"/>
      <w:lang w:val="vi-VN" w:eastAsia="vi-VN"/>
    </w:rPr>
  </w:style>
  <w:style w:type="paragraph" w:customStyle="1" w:styleId="Style10">
    <w:name w:val="Style 10"/>
    <w:basedOn w:val="Normal"/>
    <w:uiPriority w:val="99"/>
    <w:semiHidden/>
    <w:qFormat/>
    <w:pPr>
      <w:spacing w:before="120" w:line="360" w:lineRule="auto"/>
      <w:jc w:val="both"/>
    </w:pPr>
    <w:rPr>
      <w:rFonts w:eastAsia="Calibri"/>
      <w:b/>
      <w:bCs/>
      <w:lang w:val="en-AU" w:eastAsia="vi-VN"/>
    </w:rPr>
  </w:style>
  <w:style w:type="paragraph" w:customStyle="1" w:styleId="Normaltext">
    <w:name w:val="Normaltext"/>
    <w:basedOn w:val="Normal"/>
    <w:uiPriority w:val="99"/>
    <w:semiHidden/>
    <w:qFormat/>
    <w:pPr>
      <w:tabs>
        <w:tab w:val="left" w:pos="0"/>
        <w:tab w:val="left" w:pos="567"/>
        <w:tab w:val="left" w:pos="1276"/>
        <w:tab w:val="left" w:pos="2552"/>
        <w:tab w:val="left" w:pos="3828"/>
        <w:tab w:val="left" w:pos="5103"/>
        <w:tab w:val="left" w:pos="6379"/>
        <w:tab w:val="right" w:pos="8364"/>
      </w:tabs>
      <w:spacing w:after="280" w:line="280" w:lineRule="atLeast"/>
      <w:jc w:val="both"/>
    </w:pPr>
    <w:rPr>
      <w:rFonts w:ascii="Arial" w:eastAsia="Calibri" w:hAnsi="Arial" w:cs="Arial"/>
      <w:sz w:val="22"/>
      <w:szCs w:val="24"/>
      <w:lang w:val="en-GB" w:eastAsia="vi-VN"/>
    </w:rPr>
  </w:style>
  <w:style w:type="paragraph" w:customStyle="1" w:styleId="Style">
    <w:name w:val="Style"/>
    <w:aliases w:val="VnTime 14 pt Justified Before:  6 pt Line spacing:  Exac,VnTime Before:  3 pt Line spacing:  Exactly 17 pt"/>
    <w:basedOn w:val="Normal"/>
    <w:uiPriority w:val="99"/>
    <w:semiHidden/>
    <w:qFormat/>
    <w:pPr>
      <w:spacing w:before="100" w:beforeAutospacing="1" w:after="100" w:afterAutospacing="1" w:line="300" w:lineRule="atLeast"/>
      <w:ind w:firstLine="720"/>
      <w:jc w:val="both"/>
    </w:pPr>
    <w:rPr>
      <w:rFonts w:eastAsia="Calibri"/>
      <w:sz w:val="26"/>
      <w:szCs w:val="26"/>
      <w:lang w:val="vi-VN" w:eastAsia="vi-VN"/>
    </w:rPr>
  </w:style>
  <w:style w:type="paragraph" w:customStyle="1" w:styleId="Style12ptRedRight">
    <w:name w:val="Style 12 pt Red Right"/>
    <w:basedOn w:val="Normal"/>
    <w:uiPriority w:val="99"/>
    <w:semiHidden/>
    <w:qFormat/>
    <w:pPr>
      <w:jc w:val="right"/>
    </w:pPr>
    <w:rPr>
      <w:rFonts w:eastAsia="Calibri"/>
      <w:sz w:val="24"/>
      <w:szCs w:val="24"/>
      <w:lang w:val="vi-VN" w:eastAsia="vi-VN"/>
    </w:rPr>
  </w:style>
  <w:style w:type="paragraph" w:customStyle="1" w:styleId="Style11112ptBlackCenteredBefore0ptLinespacing">
    <w:name w:val="Style 1.1.1 + 12 pt Black Centered Before:  0 pt Line spacing:"/>
    <w:basedOn w:val="Normal"/>
    <w:uiPriority w:val="99"/>
    <w:semiHidden/>
    <w:qFormat/>
    <w:pPr>
      <w:spacing w:line="312" w:lineRule="auto"/>
      <w:jc w:val="center"/>
    </w:pPr>
    <w:rPr>
      <w:rFonts w:eastAsia="Calibri"/>
      <w:b/>
      <w:bCs/>
      <w:color w:val="000000"/>
      <w:lang w:val="nn-NO" w:eastAsia="vi-VN"/>
    </w:rPr>
  </w:style>
  <w:style w:type="character" w:customStyle="1" w:styleId="Style5Char">
    <w:name w:val="Style5 Char"/>
    <w:link w:val="Style5"/>
    <w:semiHidden/>
    <w:locked/>
    <w:rPr>
      <w:sz w:val="28"/>
      <w:szCs w:val="28"/>
    </w:rPr>
  </w:style>
  <w:style w:type="paragraph" w:customStyle="1" w:styleId="Style5">
    <w:name w:val="Style5"/>
    <w:link w:val="Style5Char"/>
    <w:semiHidden/>
    <w:qFormat/>
    <w:pPr>
      <w:tabs>
        <w:tab w:val="left" w:pos="0"/>
      </w:tabs>
      <w:spacing w:before="60" w:after="60" w:line="288" w:lineRule="auto"/>
      <w:ind w:firstLine="561"/>
      <w:jc w:val="both"/>
    </w:pPr>
    <w:rPr>
      <w:sz w:val="28"/>
      <w:szCs w:val="28"/>
    </w:rPr>
  </w:style>
  <w:style w:type="paragraph" w:customStyle="1" w:styleId="Style6">
    <w:name w:val="Style6"/>
    <w:basedOn w:val="Normal"/>
    <w:uiPriority w:val="99"/>
    <w:semiHidden/>
    <w:qFormat/>
    <w:pPr>
      <w:spacing w:before="60" w:after="60" w:line="288" w:lineRule="auto"/>
      <w:ind w:left="561" w:hanging="561"/>
      <w:jc w:val="both"/>
    </w:pPr>
    <w:rPr>
      <w:rFonts w:eastAsia="Calibri"/>
      <w:b/>
      <w:bCs/>
      <w:lang w:val="en-GB" w:eastAsia="en-GB"/>
    </w:rPr>
  </w:style>
  <w:style w:type="character" w:customStyle="1" w:styleId="Style8Char">
    <w:name w:val="Style8 Char"/>
    <w:link w:val="Style8"/>
    <w:semiHidden/>
    <w:locked/>
    <w:rPr>
      <w:sz w:val="28"/>
      <w:szCs w:val="28"/>
    </w:rPr>
  </w:style>
  <w:style w:type="paragraph" w:customStyle="1" w:styleId="Style8">
    <w:name w:val="Style8"/>
    <w:basedOn w:val="Style5"/>
    <w:link w:val="Style8Char"/>
    <w:semiHidden/>
    <w:qFormat/>
  </w:style>
  <w:style w:type="character" w:customStyle="1" w:styleId="Style9Char">
    <w:name w:val="Style9 Char"/>
    <w:link w:val="Style9"/>
    <w:uiPriority w:val="99"/>
    <w:locked/>
    <w:rPr>
      <w:sz w:val="28"/>
      <w:szCs w:val="28"/>
      <w:lang w:val="en-GB" w:eastAsia="en-GB"/>
    </w:rPr>
  </w:style>
  <w:style w:type="paragraph" w:customStyle="1" w:styleId="Style9">
    <w:name w:val="Style9"/>
    <w:basedOn w:val="Style8"/>
    <w:link w:val="Style9Char"/>
    <w:uiPriority w:val="99"/>
    <w:qFormat/>
    <w:pPr>
      <w:tabs>
        <w:tab w:val="clear" w:pos="0"/>
      </w:tabs>
    </w:pPr>
    <w:rPr>
      <w:lang w:val="en-GB" w:eastAsia="en-GB"/>
    </w:rPr>
  </w:style>
  <w:style w:type="paragraph" w:customStyle="1" w:styleId="MUC3">
    <w:name w:val="MUC3"/>
    <w:basedOn w:val="Normal"/>
    <w:uiPriority w:val="99"/>
    <w:qFormat/>
    <w:pPr>
      <w:spacing w:before="140" w:line="400" w:lineRule="exact"/>
      <w:ind w:firstLine="720"/>
      <w:jc w:val="both"/>
    </w:pPr>
    <w:rPr>
      <w:b/>
      <w:bCs/>
      <w:i/>
      <w:iCs/>
      <w:sz w:val="26"/>
      <w:szCs w:val="26"/>
      <w:lang w:val="vi-VN" w:eastAsia="vi-VN"/>
    </w:rPr>
  </w:style>
  <w:style w:type="paragraph" w:customStyle="1" w:styleId="MUC20">
    <w:name w:val="MUC2"/>
    <w:basedOn w:val="Normal"/>
    <w:uiPriority w:val="99"/>
    <w:qFormat/>
    <w:pPr>
      <w:spacing w:after="120" w:line="276" w:lineRule="auto"/>
    </w:pPr>
    <w:rPr>
      <w:b/>
      <w:bCs/>
      <w:sz w:val="26"/>
      <w:szCs w:val="26"/>
      <w:lang w:val="en-GB" w:eastAsia="vi-VN"/>
    </w:rPr>
  </w:style>
  <w:style w:type="paragraph" w:customStyle="1" w:styleId="MUCI0">
    <w:name w:val="MUCI"/>
    <w:basedOn w:val="Chuong1"/>
    <w:uiPriority w:val="99"/>
    <w:qFormat/>
    <w:pPr>
      <w:ind w:firstLine="0"/>
    </w:pPr>
  </w:style>
  <w:style w:type="paragraph" w:customStyle="1" w:styleId="MCI10">
    <w:name w:val="MỤCI1"/>
    <w:basedOn w:val="Heading2"/>
    <w:uiPriority w:val="99"/>
    <w:qFormat/>
    <w:pPr>
      <w:keepLines/>
      <w:spacing w:before="200" w:after="0" w:line="288" w:lineRule="auto"/>
      <w:ind w:firstLine="567"/>
      <w:jc w:val="both"/>
    </w:pPr>
    <w:rPr>
      <w:rFonts w:ascii="Times New Roman" w:eastAsia="Calibri" w:hAnsi="Times New Roman"/>
      <w:b/>
      <w:bCs/>
      <w:i w:val="0"/>
      <w:sz w:val="26"/>
      <w:szCs w:val="26"/>
      <w:lang w:val="vi-VN" w:eastAsia="vi-VN"/>
    </w:rPr>
  </w:style>
  <w:style w:type="paragraph" w:customStyle="1" w:styleId="MUCI2">
    <w:name w:val="MUCI2"/>
    <w:basedOn w:val="Heading3"/>
    <w:uiPriority w:val="99"/>
    <w:qFormat/>
    <w:pPr>
      <w:keepNext w:val="0"/>
      <w:spacing w:before="200" w:after="0" w:line="288" w:lineRule="auto"/>
      <w:ind w:firstLine="567"/>
      <w:jc w:val="both"/>
    </w:pPr>
    <w:rPr>
      <w:rFonts w:ascii="Times New Roman" w:eastAsia="Calibri" w:hAnsi="Times New Roman"/>
      <w:bCs/>
      <w:iCs/>
      <w:color w:val="FF0000"/>
      <w:kern w:val="0"/>
      <w:lang w:val="vi-VN" w:eastAsia="vi-VN"/>
    </w:rPr>
  </w:style>
  <w:style w:type="paragraph" w:customStyle="1" w:styleId="MUCI3">
    <w:name w:val="MUCI3"/>
    <w:basedOn w:val="BodyText"/>
    <w:uiPriority w:val="99"/>
    <w:qFormat/>
    <w:pPr>
      <w:spacing w:after="0" w:line="312" w:lineRule="auto"/>
      <w:jc w:val="both"/>
    </w:pPr>
    <w:rPr>
      <w:rFonts w:eastAsia="Calibri"/>
      <w:i/>
      <w:iCs/>
      <w:spacing w:val="6"/>
      <w:lang w:val="vi-VN" w:eastAsia="vi-VN"/>
    </w:rPr>
  </w:style>
  <w:style w:type="paragraph" w:customStyle="1" w:styleId="Hinhve">
    <w:name w:val="Hinhve"/>
    <w:basedOn w:val="Normal"/>
    <w:uiPriority w:val="99"/>
    <w:qFormat/>
    <w:pPr>
      <w:spacing w:before="120" w:line="288" w:lineRule="auto"/>
      <w:jc w:val="center"/>
    </w:pPr>
    <w:rPr>
      <w:rFonts w:eastAsia="Calibri"/>
      <w:i/>
      <w:iCs/>
      <w:lang w:val="vi-VN" w:eastAsia="vi-VN"/>
    </w:rPr>
  </w:style>
  <w:style w:type="paragraph" w:customStyle="1" w:styleId="MUC12">
    <w:name w:val="MUC12"/>
    <w:basedOn w:val="Normal"/>
    <w:uiPriority w:val="99"/>
    <w:qFormat/>
    <w:pPr>
      <w:spacing w:before="120" w:line="288" w:lineRule="auto"/>
      <w:jc w:val="both"/>
    </w:pPr>
    <w:rPr>
      <w:rFonts w:ascii="Calibri" w:hAnsi="Calibri" w:cs="Calibri"/>
      <w:b/>
      <w:bCs/>
      <w:lang w:val="vi-VN" w:eastAsia="vi-VN"/>
    </w:rPr>
  </w:style>
  <w:style w:type="paragraph" w:customStyle="1" w:styleId="MUCI10">
    <w:name w:val="MUCI1"/>
    <w:basedOn w:val="Normal"/>
    <w:uiPriority w:val="99"/>
    <w:qFormat/>
    <w:pPr>
      <w:spacing w:before="120" w:after="120" w:line="312" w:lineRule="auto"/>
      <w:jc w:val="both"/>
    </w:pPr>
    <w:rPr>
      <w:rFonts w:eastAsia="Calibri"/>
      <w:b/>
      <w:bCs/>
      <w:sz w:val="26"/>
      <w:szCs w:val="26"/>
      <w:lang w:val="cs-CZ" w:eastAsia="vi-VN"/>
    </w:rPr>
  </w:style>
  <w:style w:type="paragraph" w:customStyle="1" w:styleId="Ngun">
    <w:name w:val="Nguồn"/>
    <w:basedOn w:val="Nidung"/>
    <w:autoRedefine/>
    <w:uiPriority w:val="99"/>
    <w:qFormat/>
    <w:pPr>
      <w:widowControl w:val="0"/>
      <w:tabs>
        <w:tab w:val="clear" w:pos="720"/>
      </w:tabs>
      <w:ind w:firstLine="0"/>
      <w:jc w:val="center"/>
    </w:pPr>
    <w:rPr>
      <w:rFonts w:eastAsia="Times New Roman"/>
      <w:i/>
      <w:iCs/>
      <w:sz w:val="24"/>
      <w:szCs w:val="24"/>
      <w:lang w:val="nl-NL" w:eastAsia="en-US"/>
    </w:rPr>
  </w:style>
  <w:style w:type="paragraph" w:customStyle="1" w:styleId="MUC10">
    <w:name w:val="MUC1"/>
    <w:basedOn w:val="Normal"/>
    <w:uiPriority w:val="99"/>
    <w:qFormat/>
    <w:pPr>
      <w:spacing w:line="288" w:lineRule="auto"/>
      <w:ind w:firstLine="720"/>
      <w:jc w:val="both"/>
    </w:pPr>
    <w:rPr>
      <w:rFonts w:ascii="Calibri" w:eastAsia="Calibri" w:hAnsi="Calibri" w:cs="Calibri"/>
      <w:b/>
      <w:bCs/>
      <w:sz w:val="26"/>
      <w:szCs w:val="26"/>
      <w:lang w:val="en-GB" w:eastAsia="vi-VN"/>
    </w:rPr>
  </w:style>
  <w:style w:type="paragraph" w:customStyle="1" w:styleId="1-1-1">
    <w:name w:val="1-1-1"/>
    <w:basedOn w:val="Normal"/>
    <w:uiPriority w:val="99"/>
    <w:qFormat/>
    <w:pPr>
      <w:spacing w:before="120" w:line="264" w:lineRule="auto"/>
      <w:ind w:firstLine="720"/>
      <w:jc w:val="both"/>
    </w:pPr>
    <w:rPr>
      <w:rFonts w:ascii=".VnTime" w:eastAsia="Calibri" w:hAnsi=".VnTime" w:cs=".VnTime"/>
      <w:b/>
      <w:bCs/>
      <w:sz w:val="26"/>
      <w:szCs w:val="26"/>
      <w:lang w:val="pt-BR" w:eastAsia="vi-VN"/>
    </w:rPr>
  </w:style>
  <w:style w:type="character" w:customStyle="1" w:styleId="Bodytext5">
    <w:name w:val="Body text (5)_"/>
    <w:link w:val="Bodytext50"/>
    <w:uiPriority w:val="99"/>
    <w:locked/>
    <w:rPr>
      <w:b/>
      <w:sz w:val="26"/>
      <w:shd w:val="clear" w:color="auto" w:fill="FFFFFF"/>
    </w:rPr>
  </w:style>
  <w:style w:type="paragraph" w:customStyle="1" w:styleId="Bodytext50">
    <w:name w:val="Body text (5)"/>
    <w:basedOn w:val="Normal"/>
    <w:link w:val="Bodytext5"/>
    <w:uiPriority w:val="99"/>
    <w:qFormat/>
    <w:pPr>
      <w:widowControl w:val="0"/>
      <w:shd w:val="clear" w:color="auto" w:fill="FFFFFF"/>
      <w:spacing w:line="326" w:lineRule="exact"/>
      <w:jc w:val="center"/>
    </w:pPr>
    <w:rPr>
      <w:b/>
      <w:sz w:val="26"/>
      <w:szCs w:val="20"/>
    </w:rPr>
  </w:style>
  <w:style w:type="paragraph" w:customStyle="1" w:styleId="muc-">
    <w:name w:val="muc-"/>
    <w:basedOn w:val="Normal"/>
    <w:qFormat/>
    <w:pPr>
      <w:tabs>
        <w:tab w:val="num" w:pos="360"/>
        <w:tab w:val="left" w:pos="567"/>
      </w:tabs>
      <w:spacing w:before="20" w:after="20"/>
      <w:ind w:left="360" w:hanging="360"/>
      <w:jc w:val="both"/>
    </w:pPr>
    <w:rPr>
      <w:rFonts w:ascii=".VnTime" w:eastAsia="Calibri" w:hAnsi=".VnTime" w:cs=".VnTime"/>
      <w:lang w:val="vi-VN" w:eastAsia="vi-VN"/>
    </w:rPr>
  </w:style>
  <w:style w:type="paragraph" w:customStyle="1" w:styleId="CharChar4CharCharCharChar">
    <w:name w:val="Char Char4 Char Char Char Char"/>
    <w:basedOn w:val="Normal"/>
    <w:qFormat/>
    <w:pPr>
      <w:pageBreakBefore/>
      <w:spacing w:before="100" w:beforeAutospacing="1" w:after="100" w:afterAutospacing="1"/>
      <w:jc w:val="both"/>
    </w:pPr>
    <w:rPr>
      <w:rFonts w:ascii="Tahoma" w:hAnsi="Tahoma" w:cs="Tahoma"/>
      <w:sz w:val="20"/>
      <w:szCs w:val="20"/>
      <w:lang w:val="vi-VN" w:eastAsia="vi-VN"/>
    </w:rPr>
  </w:style>
  <w:style w:type="paragraph" w:customStyle="1" w:styleId="Tieude6">
    <w:name w:val="Tieu de 6"/>
    <w:basedOn w:val="Heading6"/>
    <w:uiPriority w:val="99"/>
    <w:qFormat/>
    <w:pPr>
      <w:keepLines w:val="0"/>
      <w:tabs>
        <w:tab w:val="left" w:pos="1276"/>
      </w:tabs>
      <w:spacing w:before="120" w:after="40" w:line="240" w:lineRule="auto"/>
      <w:jc w:val="both"/>
    </w:pPr>
    <w:rPr>
      <w:rFonts w:ascii="Times New Roman" w:hAnsi="Times New Roman"/>
      <w:iCs w:val="0"/>
      <w:color w:val="000000"/>
      <w:kern w:val="0"/>
      <w:sz w:val="26"/>
      <w:szCs w:val="20"/>
      <w:u w:val="single"/>
      <w:lang w:val="en-GB" w:eastAsia="vi-VN"/>
    </w:rPr>
  </w:style>
  <w:style w:type="paragraph" w:customStyle="1" w:styleId="CharChar4CharCharCharChar1">
    <w:name w:val="Char Char4 Char Char Char Char1"/>
    <w:basedOn w:val="Normal"/>
    <w:uiPriority w:val="99"/>
    <w:qFormat/>
    <w:pPr>
      <w:pageBreakBefore/>
      <w:spacing w:before="100" w:beforeAutospacing="1" w:after="100" w:afterAutospacing="1"/>
      <w:jc w:val="both"/>
    </w:pPr>
    <w:rPr>
      <w:rFonts w:ascii="Tahoma" w:hAnsi="Tahoma" w:cs="Tahoma"/>
      <w:sz w:val="20"/>
      <w:szCs w:val="20"/>
      <w:lang w:val="vi-VN" w:eastAsia="vi-VN"/>
    </w:rPr>
  </w:style>
  <w:style w:type="paragraph" w:customStyle="1" w:styleId="nd">
    <w:name w:val="nd"/>
    <w:basedOn w:val="Normal"/>
    <w:uiPriority w:val="99"/>
    <w:qFormat/>
    <w:pPr>
      <w:spacing w:before="120" w:line="320" w:lineRule="exact"/>
      <w:ind w:firstLine="567"/>
      <w:jc w:val="both"/>
    </w:pPr>
    <w:rPr>
      <w:rFonts w:eastAsia="MS Mincho"/>
      <w:color w:val="000000"/>
      <w:lang w:val="vi-VN" w:eastAsia="ja-JP"/>
    </w:rPr>
  </w:style>
  <w:style w:type="paragraph" w:customStyle="1" w:styleId="font9">
    <w:name w:val="font9"/>
    <w:basedOn w:val="Normal"/>
    <w:qFormat/>
    <w:pPr>
      <w:spacing w:before="100" w:beforeAutospacing="1" w:after="100" w:afterAutospacing="1"/>
    </w:pPr>
    <w:rPr>
      <w:color w:val="FF0000"/>
      <w:sz w:val="24"/>
      <w:szCs w:val="24"/>
      <w:lang w:val="vi-VN" w:eastAsia="vi-VN"/>
    </w:rPr>
  </w:style>
  <w:style w:type="paragraph" w:customStyle="1" w:styleId="StyleHeading4TimesNewRomanNotBoldItalicFirstline1">
    <w:name w:val="Style Heading 4 + Times New Roman Not Bold Italic First line:  1"/>
    <w:basedOn w:val="Heading4"/>
    <w:uiPriority w:val="99"/>
    <w:qFormat/>
    <w:pPr>
      <w:keepLines w:val="0"/>
      <w:spacing w:before="120" w:after="120" w:line="288" w:lineRule="auto"/>
      <w:ind w:firstLine="720"/>
      <w:jc w:val="both"/>
    </w:pPr>
    <w:rPr>
      <w:rFonts w:ascii="Times New Roman" w:eastAsia="Calibri" w:hAnsi="Times New Roman" w:cs="Times New Roman"/>
      <w:b/>
      <w:bCs/>
      <w:color w:val="auto"/>
      <w:lang w:val="vi-VN" w:eastAsia="vi-VN"/>
    </w:rPr>
  </w:style>
  <w:style w:type="paragraph" w:customStyle="1" w:styleId="StyleHeading3TimesNewRomanFirstline127cmBefore6">
    <w:name w:val="Style Heading 3 + Times New Roman First line:  1.27 cm Before:  6"/>
    <w:basedOn w:val="Heading3"/>
    <w:autoRedefine/>
    <w:uiPriority w:val="99"/>
    <w:qFormat/>
    <w:pPr>
      <w:keepNext w:val="0"/>
      <w:keepLines w:val="0"/>
      <w:spacing w:before="0" w:after="0" w:line="240" w:lineRule="auto"/>
      <w:ind w:firstLine="700"/>
      <w:jc w:val="both"/>
    </w:pPr>
    <w:rPr>
      <w:rFonts w:ascii="Times New Roman" w:hAnsi="Times New Roman"/>
      <w:bCs/>
      <w:color w:val="FF0000"/>
      <w:spacing w:val="-6"/>
      <w:kern w:val="0"/>
      <w:lang w:val="de-DE" w:eastAsia="vi-VN"/>
    </w:rPr>
  </w:style>
  <w:style w:type="paragraph" w:customStyle="1" w:styleId="Normaltime">
    <w:name w:val="Normal+time"/>
    <w:basedOn w:val="StyleHeading3TimesNewRomanFirstline127cmBefore6"/>
    <w:qFormat/>
    <w:rPr>
      <w:b/>
      <w:bCs w:val="0"/>
      <w:i/>
      <w:iCs/>
      <w:sz w:val="24"/>
      <w:szCs w:val="24"/>
      <w:lang w:val="vi-VN"/>
    </w:rPr>
  </w:style>
  <w:style w:type="paragraph" w:customStyle="1" w:styleId="CharChar2CharChar">
    <w:name w:val="Char Char2 Char Char"/>
    <w:basedOn w:val="DocumentMap"/>
    <w:qFormat/>
    <w:pPr>
      <w:widowControl w:val="0"/>
      <w:shd w:val="clear" w:color="auto" w:fill="000080"/>
      <w:tabs>
        <w:tab w:val="left" w:pos="1114"/>
      </w:tabs>
      <w:suppressAutoHyphens/>
      <w:adjustRightInd w:val="0"/>
      <w:spacing w:before="120" w:line="436" w:lineRule="exact"/>
      <w:ind w:left="357" w:rightChars="-56" w:right="-56" w:firstLine="1"/>
      <w:jc w:val="both"/>
      <w:outlineLvl w:val="3"/>
    </w:pPr>
    <w:rPr>
      <w:rFonts w:ascii=".VnArial" w:hAnsi=".VnArial" w:cs=".VnArial"/>
      <w:b/>
      <w:bCs/>
      <w:kern w:val="2"/>
      <w:sz w:val="24"/>
      <w:szCs w:val="24"/>
      <w:lang w:val="vi-VN" w:eastAsia="zh-CN"/>
    </w:rPr>
  </w:style>
  <w:style w:type="paragraph" w:customStyle="1" w:styleId="font10">
    <w:name w:val="font10"/>
    <w:basedOn w:val="Normal"/>
    <w:qFormat/>
    <w:pPr>
      <w:spacing w:before="100" w:beforeAutospacing="1" w:after="100" w:afterAutospacing="1"/>
    </w:pPr>
    <w:rPr>
      <w:rFonts w:ascii=".VnTime" w:hAnsi=".VnTime"/>
      <w:color w:val="000000"/>
      <w:sz w:val="22"/>
      <w:szCs w:val="24"/>
      <w:lang w:val="vi-VN" w:eastAsia="vi-VN"/>
    </w:rPr>
  </w:style>
  <w:style w:type="paragraph" w:customStyle="1" w:styleId="font11">
    <w:name w:val="font11"/>
    <w:basedOn w:val="Normal"/>
    <w:qFormat/>
    <w:pPr>
      <w:spacing w:before="100" w:beforeAutospacing="1" w:after="100" w:afterAutospacing="1"/>
    </w:pPr>
    <w:rPr>
      <w:b/>
      <w:bCs/>
      <w:color w:val="000000"/>
      <w:sz w:val="22"/>
      <w:szCs w:val="24"/>
      <w:lang w:val="vi-VN" w:eastAsia="vi-VN"/>
    </w:rPr>
  </w:style>
  <w:style w:type="paragraph" w:customStyle="1" w:styleId="xl241">
    <w:name w:val="xl241"/>
    <w:basedOn w:val="Normal"/>
    <w:qFormat/>
    <w:pPr>
      <w:spacing w:before="100" w:beforeAutospacing="1" w:after="100" w:afterAutospacing="1"/>
    </w:pPr>
    <w:rPr>
      <w:sz w:val="22"/>
      <w:szCs w:val="24"/>
      <w:lang w:val="vi-VN" w:eastAsia="vi-VN"/>
    </w:rPr>
  </w:style>
  <w:style w:type="paragraph" w:customStyle="1" w:styleId="xl242">
    <w:name w:val="xl24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4"/>
      <w:lang w:val="vi-VN" w:eastAsia="vi-VN"/>
    </w:rPr>
  </w:style>
  <w:style w:type="paragraph" w:customStyle="1" w:styleId="xl243">
    <w:name w:val="xl243"/>
    <w:basedOn w:val="Normal"/>
    <w:qFormat/>
    <w:pPr>
      <w:spacing w:before="100" w:beforeAutospacing="1" w:after="100" w:afterAutospacing="1"/>
    </w:pPr>
    <w:rPr>
      <w:b/>
      <w:bCs/>
      <w:sz w:val="22"/>
      <w:szCs w:val="24"/>
      <w:lang w:val="vi-VN" w:eastAsia="vi-VN"/>
    </w:rPr>
  </w:style>
  <w:style w:type="paragraph" w:customStyle="1" w:styleId="xl244">
    <w:name w:val="xl24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4"/>
      <w:lang w:val="vi-VN" w:eastAsia="vi-VN"/>
    </w:rPr>
  </w:style>
  <w:style w:type="paragraph" w:customStyle="1" w:styleId="xl245">
    <w:name w:val="xl2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4"/>
      <w:lang w:val="vi-VN" w:eastAsia="vi-VN"/>
    </w:rPr>
  </w:style>
  <w:style w:type="paragraph" w:customStyle="1" w:styleId="xl246">
    <w:name w:val="xl2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4"/>
      <w:lang w:val="vi-VN" w:eastAsia="vi-VN"/>
    </w:rPr>
  </w:style>
  <w:style w:type="paragraph" w:customStyle="1" w:styleId="xl247">
    <w:name w:val="xl24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4"/>
      <w:lang w:val="vi-VN" w:eastAsia="vi-VN"/>
    </w:rPr>
  </w:style>
  <w:style w:type="paragraph" w:customStyle="1" w:styleId="xl248">
    <w:name w:val="xl2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4"/>
      <w:lang w:val="vi-VN" w:eastAsia="vi-VN"/>
    </w:rPr>
  </w:style>
  <w:style w:type="paragraph" w:customStyle="1" w:styleId="xl249">
    <w:name w:val="xl24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4"/>
      <w:lang w:val="vi-VN" w:eastAsia="vi-VN"/>
    </w:rPr>
  </w:style>
  <w:style w:type="paragraph" w:customStyle="1" w:styleId="xl250">
    <w:name w:val="xl250"/>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4"/>
      <w:lang w:val="vi-VN" w:eastAsia="vi-VN"/>
    </w:rPr>
  </w:style>
  <w:style w:type="paragraph" w:customStyle="1" w:styleId="xl251">
    <w:name w:val="xl251"/>
    <w:basedOn w:val="Normal"/>
    <w:uiPriority w:val="99"/>
    <w:qFormat/>
    <w:pPr>
      <w:spacing w:before="100" w:beforeAutospacing="1" w:after="100" w:afterAutospacing="1"/>
      <w:jc w:val="center"/>
    </w:pPr>
    <w:rPr>
      <w:sz w:val="22"/>
      <w:szCs w:val="24"/>
      <w:lang w:val="vi-VN" w:eastAsia="vi-VN"/>
    </w:rPr>
  </w:style>
  <w:style w:type="paragraph" w:customStyle="1" w:styleId="xl252">
    <w:name w:val="xl25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53">
    <w:name w:val="xl25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vi-VN" w:eastAsia="vi-VN"/>
    </w:rPr>
  </w:style>
  <w:style w:type="paragraph" w:customStyle="1" w:styleId="xl254">
    <w:name w:val="xl25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55">
    <w:name w:val="xl25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56">
    <w:name w:val="xl25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57">
    <w:name w:val="xl25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vi-VN" w:eastAsia="vi-VN"/>
    </w:rPr>
  </w:style>
  <w:style w:type="paragraph" w:customStyle="1" w:styleId="xl258">
    <w:name w:val="xl25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vi-VN" w:eastAsia="vi-VN"/>
    </w:rPr>
  </w:style>
  <w:style w:type="paragraph" w:customStyle="1" w:styleId="xl259">
    <w:name w:val="xl25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vi-VN" w:eastAsia="vi-VN"/>
    </w:rPr>
  </w:style>
  <w:style w:type="paragraph" w:customStyle="1" w:styleId="xl260">
    <w:name w:val="xl260"/>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61">
    <w:name w:val="xl261"/>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vi-VN" w:eastAsia="vi-VN"/>
    </w:rPr>
  </w:style>
  <w:style w:type="paragraph" w:customStyle="1" w:styleId="xl262">
    <w:name w:val="xl26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vi-VN" w:eastAsia="vi-VN"/>
    </w:rPr>
  </w:style>
  <w:style w:type="paragraph" w:customStyle="1" w:styleId="xl267">
    <w:name w:val="xl2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68">
    <w:name w:val="xl2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vi-VN" w:eastAsia="vi-VN"/>
    </w:rPr>
  </w:style>
  <w:style w:type="paragraph" w:customStyle="1" w:styleId="xl269">
    <w:name w:val="xl26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4"/>
      <w:lang w:val="vi-VN" w:eastAsia="vi-VN"/>
    </w:rPr>
  </w:style>
  <w:style w:type="paragraph" w:customStyle="1" w:styleId="xl270">
    <w:name w:val="xl270"/>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4"/>
      <w:lang w:val="vi-VN" w:eastAsia="vi-VN"/>
    </w:rPr>
  </w:style>
  <w:style w:type="paragraph" w:customStyle="1" w:styleId="xl271">
    <w:name w:val="xl271"/>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4"/>
      <w:lang w:val="vi-VN" w:eastAsia="vi-VN"/>
    </w:rPr>
  </w:style>
  <w:style w:type="paragraph" w:customStyle="1" w:styleId="xl272">
    <w:name w:val="xl2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4"/>
      <w:lang w:val="vi-VN" w:eastAsia="vi-VN"/>
    </w:rPr>
  </w:style>
  <w:style w:type="paragraph" w:customStyle="1" w:styleId="xl273">
    <w:name w:val="xl2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4"/>
      <w:lang w:val="vi-VN" w:eastAsia="vi-VN"/>
    </w:rPr>
  </w:style>
  <w:style w:type="paragraph" w:customStyle="1" w:styleId="xl274">
    <w:name w:val="xl27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4"/>
      <w:lang w:val="vi-VN" w:eastAsia="vi-VN"/>
    </w:rPr>
  </w:style>
  <w:style w:type="paragraph" w:customStyle="1" w:styleId="CharChar17">
    <w:name w:val="Char Char17"/>
    <w:basedOn w:val="Normal"/>
    <w:uiPriority w:val="99"/>
    <w:qFormat/>
    <w:pPr>
      <w:keepNext/>
      <w:tabs>
        <w:tab w:val="num" w:pos="425"/>
      </w:tabs>
      <w:autoSpaceDE w:val="0"/>
      <w:autoSpaceDN w:val="0"/>
      <w:adjustRightInd w:val="0"/>
      <w:spacing w:before="80" w:after="80"/>
      <w:ind w:hanging="425"/>
      <w:jc w:val="both"/>
    </w:pPr>
    <w:rPr>
      <w:rFonts w:ascii="Arial" w:hAnsi="Arial" w:cs="Arial"/>
      <w:kern w:val="2"/>
      <w:sz w:val="20"/>
      <w:szCs w:val="20"/>
      <w:lang w:val="vi-VN" w:eastAsia="zh-CN"/>
    </w:rPr>
  </w:style>
  <w:style w:type="paragraph" w:customStyle="1" w:styleId="CharChar4CharCharCharChar2">
    <w:name w:val="Char Char4 Char Char Char Char2"/>
    <w:basedOn w:val="Normal"/>
    <w:uiPriority w:val="99"/>
    <w:qFormat/>
    <w:pPr>
      <w:pageBreakBefore/>
      <w:spacing w:before="100" w:beforeAutospacing="1" w:after="100" w:afterAutospacing="1"/>
      <w:jc w:val="both"/>
    </w:pPr>
    <w:rPr>
      <w:rFonts w:ascii="Tahoma" w:hAnsi="Tahoma" w:cs="Tahoma"/>
      <w:sz w:val="20"/>
      <w:szCs w:val="20"/>
      <w:lang w:val="vi-VN" w:eastAsia="vi-VN"/>
    </w:rPr>
  </w:style>
  <w:style w:type="paragraph" w:customStyle="1" w:styleId="Char3">
    <w:name w:val="Char3"/>
    <w:basedOn w:val="Normal"/>
    <w:uiPriority w:val="99"/>
    <w:qFormat/>
    <w:pPr>
      <w:spacing w:line="240" w:lineRule="exact"/>
    </w:pPr>
    <w:rPr>
      <w:rFonts w:ascii="Verdana" w:hAnsi="Verdana"/>
      <w:sz w:val="20"/>
      <w:szCs w:val="20"/>
      <w:lang w:val="vi-VN" w:eastAsia="vi-VN"/>
    </w:rPr>
  </w:style>
  <w:style w:type="paragraph" w:customStyle="1" w:styleId="CharChar20">
    <w:name w:val="Char Char20"/>
    <w:basedOn w:val="Normal"/>
    <w:uiPriority w:val="99"/>
    <w:qFormat/>
    <w:pPr>
      <w:keepNext/>
      <w:tabs>
        <w:tab w:val="num" w:pos="425"/>
      </w:tabs>
      <w:autoSpaceDE w:val="0"/>
      <w:autoSpaceDN w:val="0"/>
      <w:adjustRightInd w:val="0"/>
      <w:spacing w:before="80" w:after="80"/>
      <w:ind w:hanging="425"/>
      <w:jc w:val="both"/>
    </w:pPr>
    <w:rPr>
      <w:rFonts w:ascii="Arial" w:hAnsi="Arial" w:cs="Arial"/>
      <w:kern w:val="2"/>
      <w:sz w:val="20"/>
      <w:szCs w:val="20"/>
      <w:lang w:val="vi-VN" w:eastAsia="zh-CN"/>
    </w:rPr>
  </w:style>
  <w:style w:type="paragraph" w:customStyle="1" w:styleId="c2">
    <w:name w:val="c2"/>
    <w:basedOn w:val="Normal"/>
    <w:uiPriority w:val="99"/>
    <w:qFormat/>
    <w:pPr>
      <w:spacing w:before="120" w:line="400" w:lineRule="exact"/>
      <w:ind w:firstLine="720"/>
      <w:jc w:val="both"/>
    </w:pPr>
    <w:rPr>
      <w:rFonts w:eastAsia="Calibri"/>
      <w:b/>
      <w:i/>
      <w:szCs w:val="24"/>
      <w:lang w:val="vi-VN" w:eastAsia="vi-VN"/>
    </w:rPr>
  </w:style>
  <w:style w:type="paragraph" w:customStyle="1" w:styleId="CharCharChar1CharCharCharCharCharCharChar">
    <w:name w:val="Char Char Char1 Char Char Char Char Char Char Char"/>
    <w:basedOn w:val="Normal"/>
    <w:qFormat/>
    <w:pPr>
      <w:spacing w:line="240" w:lineRule="exact"/>
    </w:pPr>
    <w:rPr>
      <w:sz w:val="24"/>
      <w:szCs w:val="24"/>
      <w:lang w:val="vi-VN" w:eastAsia="vi-VN"/>
    </w:rPr>
  </w:style>
  <w:style w:type="character" w:customStyle="1" w:styleId="StylebulletedChar">
    <w:name w:val="Style bulleted Char"/>
    <w:link w:val="Stylebulleted"/>
    <w:locked/>
    <w:rPr>
      <w:sz w:val="26"/>
      <w:szCs w:val="22"/>
    </w:rPr>
  </w:style>
  <w:style w:type="paragraph" w:customStyle="1" w:styleId="Stylebulleted">
    <w:name w:val="Style bulleted"/>
    <w:link w:val="StylebulletedChar"/>
    <w:qFormat/>
    <w:pPr>
      <w:widowControl w:val="0"/>
      <w:tabs>
        <w:tab w:val="right" w:pos="9072"/>
      </w:tabs>
      <w:spacing w:before="120" w:after="120"/>
      <w:ind w:firstLine="567"/>
      <w:jc w:val="both"/>
    </w:pPr>
    <w:rPr>
      <w:sz w:val="26"/>
      <w:szCs w:val="22"/>
    </w:rPr>
  </w:style>
  <w:style w:type="paragraph" w:customStyle="1" w:styleId="Bang-Tieudebang">
    <w:name w:val="Bang - Tieu de bang"/>
    <w:basedOn w:val="NOIDUNG1"/>
    <w:qFormat/>
    <w:pPr>
      <w:spacing w:before="60" w:after="60"/>
      <w:ind w:left="0"/>
      <w:jc w:val="center"/>
    </w:pPr>
    <w:rPr>
      <w:rFonts w:ascii="Times New Roman" w:hAnsi="Times New Roman"/>
      <w:b/>
      <w:sz w:val="26"/>
      <w:lang w:val="en-US"/>
    </w:rPr>
  </w:style>
  <w:style w:type="paragraph" w:customStyle="1" w:styleId="Bang-Noidungbang">
    <w:name w:val="Bang - Noi dung bang"/>
    <w:basedOn w:val="Bang-Tieudebang"/>
    <w:qFormat/>
    <w:pPr>
      <w:spacing w:before="40" w:after="40"/>
      <w:jc w:val="left"/>
    </w:pPr>
    <w:rPr>
      <w:b w:val="0"/>
    </w:rPr>
  </w:style>
  <w:style w:type="paragraph" w:customStyle="1" w:styleId="StyleCaptionCustomColorRGB235493">
    <w:name w:val="Style Caption + Custom Color(RGB(235493))"/>
    <w:basedOn w:val="Caption"/>
    <w:qFormat/>
    <w:pPr>
      <w:spacing w:before="60" w:after="60" w:line="312" w:lineRule="auto"/>
    </w:pPr>
    <w:rPr>
      <w:rFonts w:ascii="Arial" w:eastAsia="Calibri" w:hAnsi="Arial"/>
      <w:b w:val="0"/>
      <w:color w:val="17365D"/>
      <w:sz w:val="20"/>
      <w:szCs w:val="20"/>
      <w:lang w:val="en-AU" w:eastAsia="vi-VN"/>
    </w:rPr>
  </w:style>
  <w:style w:type="character" w:customStyle="1" w:styleId="StyleTimesNewRomanFirstline127cmBefore6ptAfterChar">
    <w:name w:val="Style Times New Roman First line:  127 cm Before:  6 pt After:.Char"/>
    <w:link w:val="StyleTimesNewRomanFirstline127cmBefore6ptAfter"/>
    <w:locked/>
    <w:rPr>
      <w:sz w:val="26"/>
    </w:rPr>
  </w:style>
  <w:style w:type="paragraph" w:customStyle="1" w:styleId="StyleTimesNewRomanFirstline127cmBefore6ptAfter">
    <w:name w:val="Style Times New Roman First line:  127 cm Before:  6 pt After:"/>
    <w:basedOn w:val="Normal"/>
    <w:link w:val="StyleTimesNewRomanFirstline127cmBefore6ptAfterChar"/>
    <w:qFormat/>
    <w:pPr>
      <w:spacing w:before="120" w:after="120"/>
      <w:ind w:firstLine="720"/>
      <w:jc w:val="both"/>
    </w:pPr>
    <w:rPr>
      <w:sz w:val="26"/>
      <w:szCs w:val="20"/>
    </w:rPr>
  </w:style>
  <w:style w:type="paragraph" w:customStyle="1" w:styleId="StyleTimesNewRomanBoldBefore6ptAfter6pt">
    <w:name w:val="Style Times New Roman Bold Before:  6 pt After:  6 pt"/>
    <w:basedOn w:val="Normal"/>
    <w:qFormat/>
    <w:pPr>
      <w:spacing w:before="120" w:after="120"/>
      <w:jc w:val="both"/>
    </w:pPr>
    <w:rPr>
      <w:b/>
      <w:bCs/>
      <w:sz w:val="26"/>
      <w:szCs w:val="20"/>
      <w:lang w:val="vi-VN" w:eastAsia="vi-VN"/>
    </w:rPr>
  </w:style>
  <w:style w:type="character" w:customStyle="1" w:styleId="HinhChar">
    <w:name w:val="Hinh Char"/>
    <w:link w:val="Hinh0"/>
    <w:uiPriority w:val="54"/>
    <w:locked/>
    <w:rPr>
      <w:bCs/>
      <w:kern w:val="32"/>
      <w:sz w:val="26"/>
      <w:szCs w:val="26"/>
    </w:rPr>
  </w:style>
  <w:style w:type="paragraph" w:customStyle="1" w:styleId="Hinh0">
    <w:name w:val="Hinh"/>
    <w:link w:val="HinhChar"/>
    <w:uiPriority w:val="54"/>
    <w:qFormat/>
    <w:pPr>
      <w:jc w:val="center"/>
    </w:pPr>
    <w:rPr>
      <w:bCs/>
      <w:kern w:val="32"/>
      <w:sz w:val="26"/>
      <w:szCs w:val="26"/>
    </w:rPr>
  </w:style>
  <w:style w:type="paragraph" w:customStyle="1" w:styleId="Style69">
    <w:name w:val="Style69"/>
    <w:basedOn w:val="Normal"/>
    <w:qFormat/>
    <w:pPr>
      <w:tabs>
        <w:tab w:val="num" w:pos="2340"/>
      </w:tabs>
      <w:spacing w:before="120" w:after="120"/>
      <w:ind w:left="2340" w:hanging="360"/>
      <w:jc w:val="both"/>
    </w:pPr>
    <w:rPr>
      <w:sz w:val="26"/>
      <w:szCs w:val="26"/>
      <w:lang w:val="vi-VN" w:eastAsia="vi-VN"/>
    </w:rPr>
  </w:style>
  <w:style w:type="paragraph" w:customStyle="1" w:styleId="Style71">
    <w:name w:val="Style71"/>
    <w:basedOn w:val="Normal"/>
    <w:qFormat/>
    <w:pPr>
      <w:spacing w:before="120" w:after="120"/>
      <w:jc w:val="both"/>
    </w:pPr>
    <w:rPr>
      <w:sz w:val="26"/>
      <w:szCs w:val="26"/>
      <w:lang w:val="vi-VN" w:eastAsia="vi-VN"/>
    </w:rPr>
  </w:style>
  <w:style w:type="character" w:customStyle="1" w:styleId="nomalChar">
    <w:name w:val="nomal Char"/>
    <w:link w:val="nomal"/>
    <w:locked/>
    <w:rPr>
      <w:sz w:val="28"/>
      <w:szCs w:val="28"/>
    </w:rPr>
  </w:style>
  <w:style w:type="paragraph" w:customStyle="1" w:styleId="nomal">
    <w:name w:val="nomal"/>
    <w:basedOn w:val="Normal"/>
    <w:link w:val="nomalChar"/>
    <w:qFormat/>
    <w:pPr>
      <w:autoSpaceDE w:val="0"/>
      <w:autoSpaceDN w:val="0"/>
      <w:jc w:val="both"/>
    </w:pPr>
  </w:style>
  <w:style w:type="character" w:customStyle="1" w:styleId="bodytextChar0">
    <w:name w:val="bodytext Char"/>
    <w:link w:val="bodytext6"/>
    <w:locked/>
    <w:rPr>
      <w:rFonts w:ascii=".VnTime" w:hAnsi=".VnTime"/>
      <w:sz w:val="28"/>
      <w:lang w:val="vi-VN" w:eastAsia="vi-VN"/>
    </w:rPr>
  </w:style>
  <w:style w:type="paragraph" w:customStyle="1" w:styleId="bodytext6">
    <w:name w:val="bodytext"/>
    <w:basedOn w:val="Normal"/>
    <w:link w:val="bodytextChar0"/>
    <w:qFormat/>
    <w:pPr>
      <w:widowControl w:val="0"/>
      <w:spacing w:before="60" w:after="60" w:line="340" w:lineRule="exact"/>
      <w:ind w:firstLine="720"/>
      <w:jc w:val="both"/>
    </w:pPr>
    <w:rPr>
      <w:rFonts w:ascii=".VnTime" w:hAnsi=".VnTime"/>
      <w:szCs w:val="20"/>
      <w:lang w:val="vi-VN" w:eastAsia="vi-VN"/>
    </w:rPr>
  </w:style>
  <w:style w:type="paragraph" w:customStyle="1" w:styleId="Muc0">
    <w:name w:val="Muc +"/>
    <w:basedOn w:val="Normal"/>
    <w:qFormat/>
    <w:pPr>
      <w:tabs>
        <w:tab w:val="left" w:pos="567"/>
        <w:tab w:val="num" w:pos="7174"/>
      </w:tabs>
      <w:ind w:left="7174" w:hanging="227"/>
      <w:jc w:val="both"/>
    </w:pPr>
    <w:rPr>
      <w:rFonts w:ascii=".VnTime" w:hAnsi=".VnTime"/>
      <w:szCs w:val="20"/>
      <w:lang w:val="en-AU" w:eastAsia="vi-VN"/>
    </w:rPr>
  </w:style>
  <w:style w:type="paragraph" w:customStyle="1" w:styleId="05bang">
    <w:name w:val="05bang"/>
    <w:basedOn w:val="Normal"/>
    <w:qFormat/>
    <w:pPr>
      <w:autoSpaceDE w:val="0"/>
      <w:autoSpaceDN w:val="0"/>
      <w:adjustRightInd w:val="0"/>
      <w:spacing w:before="120" w:after="120"/>
      <w:ind w:firstLine="720"/>
      <w:jc w:val="center"/>
    </w:pPr>
    <w:rPr>
      <w:b/>
      <w:bCs/>
      <w:color w:val="000000"/>
      <w:lang w:val="vi-VN" w:eastAsia="vi-VN"/>
    </w:rPr>
  </w:style>
  <w:style w:type="paragraph" w:customStyle="1" w:styleId="Bangbieu">
    <w:name w:val="Bang bieu"/>
    <w:basedOn w:val="Normal"/>
    <w:autoRedefine/>
    <w:qFormat/>
    <w:pPr>
      <w:spacing w:before="60" w:after="60"/>
      <w:jc w:val="center"/>
    </w:pPr>
    <w:rPr>
      <w:rFonts w:eastAsia="Calibri"/>
      <w:bCs/>
      <w:sz w:val="26"/>
      <w:szCs w:val="26"/>
      <w:lang w:val="nb-NO" w:eastAsia="vi-VN"/>
    </w:rPr>
  </w:style>
  <w:style w:type="paragraph" w:customStyle="1" w:styleId="04">
    <w:name w:val="04"/>
    <w:autoRedefine/>
    <w:qFormat/>
    <w:pPr>
      <w:tabs>
        <w:tab w:val="left" w:pos="993"/>
      </w:tabs>
      <w:spacing w:before="120" w:after="120"/>
      <w:ind w:firstLine="567"/>
      <w:jc w:val="center"/>
    </w:pPr>
    <w:rPr>
      <w:i/>
      <w:sz w:val="26"/>
      <w:szCs w:val="26"/>
      <w:lang w:val="am-ET"/>
    </w:rPr>
  </w:style>
  <w:style w:type="paragraph" w:customStyle="1" w:styleId="content">
    <w:name w:val="content"/>
    <w:basedOn w:val="Normal"/>
    <w:qFormat/>
    <w:pPr>
      <w:spacing w:before="100" w:beforeAutospacing="1" w:after="100" w:afterAutospacing="1"/>
    </w:pPr>
    <w:rPr>
      <w:bCs/>
      <w:sz w:val="24"/>
      <w:lang w:val="vi-VN" w:eastAsia="vi-VN"/>
    </w:rPr>
  </w:style>
  <w:style w:type="paragraph" w:customStyle="1" w:styleId="QUYNH2">
    <w:name w:val="QUYNH 2"/>
    <w:basedOn w:val="Heading2"/>
    <w:qFormat/>
    <w:pPr>
      <w:keepNext w:val="0"/>
      <w:widowControl w:val="0"/>
      <w:tabs>
        <w:tab w:val="left" w:pos="709"/>
        <w:tab w:val="right" w:leader="dot" w:pos="9077"/>
      </w:tabs>
      <w:spacing w:line="280" w:lineRule="atLeast"/>
      <w:ind w:left="360" w:right="-142" w:firstLine="709"/>
      <w:jc w:val="both"/>
    </w:pPr>
    <w:rPr>
      <w:rFonts w:ascii="Times New Roman" w:eastAsia="PMingLiU" w:hAnsi="Times New Roman"/>
      <w:bCs/>
      <w:i w:val="0"/>
      <w:iCs/>
      <w:color w:val="000000"/>
      <w:spacing w:val="-12"/>
      <w:kern w:val="2"/>
      <w:szCs w:val="28"/>
      <w:lang w:val="vi-VN" w:eastAsia="vi-VN"/>
    </w:rPr>
  </w:style>
  <w:style w:type="paragraph" w:customStyle="1" w:styleId="DANHMUCBANG">
    <w:name w:val="DANH MUC BANG"/>
    <w:basedOn w:val="Caption"/>
    <w:qFormat/>
    <w:pPr>
      <w:keepNext/>
      <w:spacing w:before="60" w:after="60" w:line="312" w:lineRule="auto"/>
      <w:jc w:val="center"/>
    </w:pPr>
    <w:rPr>
      <w:rFonts w:ascii="Times New Roman" w:eastAsia="Times New Roman" w:hAnsi="Times New Roman"/>
      <w:b w:val="0"/>
      <w:bCs w:val="0"/>
      <w:i/>
      <w:color w:val="auto"/>
      <w:sz w:val="26"/>
      <w:szCs w:val="26"/>
      <w:lang w:val="vi-VN" w:eastAsia="vi-VN"/>
    </w:rPr>
  </w:style>
  <w:style w:type="paragraph" w:customStyle="1" w:styleId="PHULUCBANG">
    <w:name w:val="PHU LUC BANG"/>
    <w:qFormat/>
    <w:pPr>
      <w:spacing w:after="200" w:line="276" w:lineRule="auto"/>
      <w:jc w:val="center"/>
    </w:pPr>
    <w:rPr>
      <w:b/>
      <w:bCs/>
      <w:sz w:val="26"/>
      <w:szCs w:val="24"/>
    </w:rPr>
  </w:style>
  <w:style w:type="paragraph" w:customStyle="1" w:styleId="StyleHeading3TimesNewRoman">
    <w:name w:val="Style Heading 3 + Times New Roman"/>
    <w:basedOn w:val="Heading3"/>
    <w:autoRedefine/>
    <w:qFormat/>
    <w:pPr>
      <w:keepNext w:val="0"/>
      <w:keepLines w:val="0"/>
      <w:spacing w:before="0" w:after="120" w:line="360" w:lineRule="auto"/>
      <w:ind w:left="792" w:firstLine="720"/>
      <w:jc w:val="both"/>
    </w:pPr>
    <w:rPr>
      <w:rFonts w:ascii="Times New Roman" w:eastAsia="MS Mincho" w:hAnsi="Times New Roman"/>
      <w:b/>
      <w:bCs/>
      <w:i/>
      <w:noProof/>
      <w:color w:val="0000FF"/>
      <w:kern w:val="0"/>
      <w:szCs w:val="26"/>
      <w:lang w:val="vi-VN" w:eastAsia="vi-VN"/>
    </w:rPr>
  </w:style>
  <w:style w:type="paragraph" w:customStyle="1" w:styleId="1a">
    <w:name w:val="1.a"/>
    <w:basedOn w:val="Normal"/>
    <w:qFormat/>
    <w:pPr>
      <w:jc w:val="center"/>
    </w:pPr>
    <w:rPr>
      <w:rFonts w:ascii=".VnTimeH" w:hAnsi=".VnTimeH"/>
      <w:b/>
      <w:sz w:val="26"/>
      <w:szCs w:val="20"/>
      <w:lang w:val="vi-VN" w:eastAsia="vi-VN"/>
    </w:rPr>
  </w:style>
  <w:style w:type="paragraph" w:customStyle="1" w:styleId="n-dieund">
    <w:name w:val="n-dieund"/>
    <w:basedOn w:val="Normal"/>
    <w:qFormat/>
    <w:pPr>
      <w:spacing w:after="120"/>
      <w:ind w:firstLine="709"/>
      <w:jc w:val="both"/>
    </w:pPr>
    <w:rPr>
      <w:rFonts w:ascii=".VnTime" w:hAnsi=".VnTime"/>
      <w:b/>
      <w:szCs w:val="20"/>
      <w:lang w:val="vi-VN" w:eastAsia="vi-VN"/>
    </w:rPr>
  </w:style>
  <w:style w:type="paragraph" w:customStyle="1" w:styleId="Bullet">
    <w:name w:val="Bullet"/>
    <w:basedOn w:val="Normal"/>
    <w:semiHidden/>
    <w:qFormat/>
    <w:pPr>
      <w:tabs>
        <w:tab w:val="left" w:pos="720"/>
      </w:tabs>
      <w:suppressAutoHyphens/>
      <w:spacing w:before="120" w:after="40"/>
      <w:ind w:left="720" w:hanging="360"/>
    </w:pPr>
    <w:rPr>
      <w:rFonts w:ascii="Calibri" w:eastAsia="MS Mincho" w:hAnsi="Calibri"/>
      <w:sz w:val="24"/>
      <w:szCs w:val="20"/>
      <w:lang w:val="vi-VN" w:eastAsia="ar-SA"/>
    </w:rPr>
  </w:style>
  <w:style w:type="paragraph" w:customStyle="1" w:styleId="25">
    <w:name w:val="25"/>
    <w:basedOn w:val="Normal"/>
    <w:qFormat/>
    <w:pPr>
      <w:jc w:val="both"/>
    </w:pPr>
    <w:rPr>
      <w:b/>
      <w:bCs/>
      <w:noProof/>
      <w:sz w:val="26"/>
      <w:szCs w:val="26"/>
      <w:lang w:val="vi-VN" w:eastAsia="vi-VN"/>
    </w:rPr>
  </w:style>
  <w:style w:type="paragraph" w:customStyle="1" w:styleId="Tam2">
    <w:name w:val="Tam2"/>
    <w:basedOn w:val="Normal"/>
    <w:autoRedefine/>
    <w:qFormat/>
    <w:pPr>
      <w:widowControl w:val="0"/>
      <w:snapToGrid w:val="0"/>
      <w:spacing w:before="80" w:after="40" w:line="400" w:lineRule="exact"/>
      <w:ind w:firstLine="720"/>
      <w:jc w:val="both"/>
    </w:pPr>
    <w:rPr>
      <w:b/>
      <w:i/>
      <w:iCs/>
      <w:spacing w:val="-8"/>
      <w:sz w:val="26"/>
      <w:lang w:val="vi-VN" w:eastAsia="vi-VN"/>
    </w:rPr>
  </w:style>
  <w:style w:type="paragraph" w:customStyle="1" w:styleId="TungPhuong6">
    <w:name w:val="TungPhuong6"/>
    <w:basedOn w:val="Normal"/>
    <w:qFormat/>
    <w:pPr>
      <w:spacing w:before="100" w:after="100" w:line="400" w:lineRule="atLeast"/>
      <w:ind w:firstLine="720"/>
      <w:jc w:val="both"/>
    </w:pPr>
    <w:rPr>
      <w:sz w:val="26"/>
      <w:lang w:val="vi-VN" w:eastAsia="vi-VN"/>
    </w:rPr>
  </w:style>
  <w:style w:type="paragraph" w:customStyle="1" w:styleId="StyleRightFirstline127cmBefore6ptLinespacingMu1">
    <w:name w:val="Style Right First line:  127 cm Before:  6 pt Line spacing:  Mu.1"/>
    <w:basedOn w:val="Normal"/>
    <w:autoRedefine/>
    <w:qFormat/>
    <w:pPr>
      <w:spacing w:before="80" w:after="40" w:line="360" w:lineRule="exact"/>
      <w:ind w:firstLine="720"/>
      <w:jc w:val="right"/>
    </w:pPr>
    <w:rPr>
      <w:bCs/>
      <w:i/>
      <w:sz w:val="26"/>
      <w:lang w:val="vi-VN" w:eastAsia="vi-VN"/>
    </w:rPr>
  </w:style>
  <w:style w:type="paragraph" w:customStyle="1" w:styleId="phan10">
    <w:name w:val="phan 1"/>
    <w:basedOn w:val="BodyTextIndent"/>
    <w:qFormat/>
    <w:pPr>
      <w:autoSpaceDE w:val="0"/>
      <w:autoSpaceDN w:val="0"/>
      <w:spacing w:before="40" w:after="40" w:line="240" w:lineRule="exact"/>
      <w:ind w:firstLine="0"/>
      <w:jc w:val="center"/>
    </w:pPr>
    <w:rPr>
      <w:b/>
      <w:bCs/>
      <w:color w:val="FF0000"/>
      <w:sz w:val="20"/>
      <w:szCs w:val="24"/>
      <w:lang w:val="vi-VN" w:eastAsia="vi-VN"/>
    </w:rPr>
  </w:style>
  <w:style w:type="paragraph" w:customStyle="1" w:styleId="font1">
    <w:name w:val="font1"/>
    <w:basedOn w:val="Normal"/>
    <w:qFormat/>
    <w:pPr>
      <w:spacing w:before="100" w:beforeAutospacing="1" w:after="100" w:afterAutospacing="1"/>
    </w:pPr>
    <w:rPr>
      <w:sz w:val="20"/>
      <w:szCs w:val="20"/>
      <w:lang w:val="vi-VN" w:eastAsia="vi-VN"/>
    </w:rPr>
  </w:style>
  <w:style w:type="paragraph" w:customStyle="1" w:styleId="Tu1">
    <w:name w:val="Tu1"/>
    <w:basedOn w:val="Normal"/>
    <w:next w:val="BodyText"/>
    <w:qFormat/>
    <w:pPr>
      <w:keepNext/>
      <w:widowControl w:val="0"/>
      <w:spacing w:line="360" w:lineRule="exact"/>
      <w:ind w:firstLine="720"/>
      <w:jc w:val="center"/>
    </w:pPr>
    <w:rPr>
      <w:rFonts w:ascii=".VnTimeH" w:hAnsi=".VnTimeH"/>
      <w:b/>
      <w:sz w:val="24"/>
      <w:szCs w:val="24"/>
      <w:lang w:val="vi-VN" w:eastAsia="vi-VN"/>
    </w:rPr>
  </w:style>
  <w:style w:type="paragraph" w:customStyle="1" w:styleId="Tu2">
    <w:name w:val="Tu2"/>
    <w:basedOn w:val="Normal"/>
    <w:next w:val="BodyText"/>
    <w:qFormat/>
    <w:pPr>
      <w:keepNext/>
      <w:widowControl w:val="0"/>
      <w:spacing w:line="360" w:lineRule="exact"/>
      <w:ind w:firstLine="720"/>
    </w:pPr>
    <w:rPr>
      <w:rFonts w:ascii=".VnTimeH" w:hAnsi=".VnTimeH"/>
      <w:b/>
      <w:spacing w:val="-8"/>
      <w:sz w:val="24"/>
      <w:szCs w:val="24"/>
      <w:lang w:val="vi-VN" w:eastAsia="vi-VN"/>
    </w:rPr>
  </w:style>
  <w:style w:type="paragraph" w:customStyle="1" w:styleId="Tu3">
    <w:name w:val="Tu3"/>
    <w:basedOn w:val="Normal"/>
    <w:next w:val="BodyText"/>
    <w:qFormat/>
    <w:pPr>
      <w:keepNext/>
      <w:widowControl w:val="0"/>
      <w:spacing w:line="360" w:lineRule="exact"/>
      <w:ind w:firstLine="720"/>
      <w:jc w:val="both"/>
    </w:pPr>
    <w:rPr>
      <w:b/>
      <w:spacing w:val="-6"/>
      <w:sz w:val="26"/>
      <w:szCs w:val="26"/>
      <w:lang w:val="vi-VN" w:eastAsia="vi-VN"/>
    </w:rPr>
  </w:style>
  <w:style w:type="paragraph" w:customStyle="1" w:styleId="Tu4">
    <w:name w:val="Tu4"/>
    <w:basedOn w:val="Normal"/>
    <w:next w:val="BodyText"/>
    <w:qFormat/>
    <w:pPr>
      <w:keepNext/>
      <w:widowControl w:val="0"/>
      <w:spacing w:line="360" w:lineRule="exact"/>
      <w:ind w:firstLine="720"/>
      <w:jc w:val="both"/>
    </w:pPr>
    <w:rPr>
      <w:b/>
      <w:i/>
      <w:spacing w:val="-6"/>
      <w:sz w:val="26"/>
      <w:szCs w:val="26"/>
      <w:lang w:val="vi-VN" w:eastAsia="vi-VN"/>
    </w:rPr>
  </w:style>
  <w:style w:type="paragraph" w:customStyle="1" w:styleId="StyleHeading3Justified">
    <w:name w:val="Style Heading 3 + Justified"/>
    <w:basedOn w:val="Heading3"/>
    <w:qFormat/>
    <w:pPr>
      <w:keepNext w:val="0"/>
      <w:keepLines w:val="0"/>
      <w:tabs>
        <w:tab w:val="left" w:pos="6810"/>
      </w:tabs>
      <w:spacing w:before="120" w:after="120" w:line="240" w:lineRule="auto"/>
      <w:ind w:left="792" w:hanging="432"/>
      <w:jc w:val="both"/>
    </w:pPr>
    <w:rPr>
      <w:rFonts w:ascii="Times New Roman" w:hAnsi="Times New Roman"/>
      <w:i/>
      <w:noProof/>
      <w:color w:val="000000"/>
      <w:kern w:val="0"/>
      <w:szCs w:val="26"/>
      <w:lang w:val="vi-VN" w:eastAsia="vi-VN"/>
    </w:rPr>
  </w:style>
  <w:style w:type="paragraph" w:customStyle="1" w:styleId="Body1">
    <w:name w:val="Body 1"/>
    <w:qFormat/>
    <w:pPr>
      <w:outlineLvl w:val="0"/>
    </w:pPr>
    <w:rPr>
      <w:rFonts w:eastAsia="Arial Unicode MS"/>
      <w:color w:val="000000"/>
      <w:sz w:val="24"/>
      <w:szCs w:val="24"/>
      <w:u w:color="00000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qFormat/>
    <w:pPr>
      <w:spacing w:line="240" w:lineRule="exact"/>
    </w:pPr>
    <w:rPr>
      <w:sz w:val="26"/>
      <w:szCs w:val="24"/>
      <w:lang w:val="vi-VN" w:eastAsia="vi-VN"/>
    </w:rPr>
  </w:style>
  <w:style w:type="character" w:customStyle="1" w:styleId="NomalChar0">
    <w:name w:val="Nomal Char"/>
    <w:link w:val="Nomal0"/>
    <w:locked/>
    <w:rPr>
      <w:rFonts w:ascii="SimSun" w:eastAsia="SimSun" w:hAnsi="SimSun"/>
      <w:kern w:val="2"/>
      <w:sz w:val="26"/>
      <w:szCs w:val="24"/>
      <w:lang w:val="vi-VN" w:eastAsia="zh-CN"/>
    </w:rPr>
  </w:style>
  <w:style w:type="paragraph" w:customStyle="1" w:styleId="Nomal0">
    <w:name w:val="Nomal"/>
    <w:basedOn w:val="Normal"/>
    <w:link w:val="NomalChar0"/>
    <w:qFormat/>
    <w:pPr>
      <w:widowControl w:val="0"/>
      <w:spacing w:line="280" w:lineRule="atLeast"/>
      <w:jc w:val="both"/>
    </w:pPr>
    <w:rPr>
      <w:rFonts w:ascii="SimSun" w:eastAsia="SimSun" w:hAnsi="SimSun"/>
      <w:kern w:val="2"/>
      <w:sz w:val="26"/>
      <w:szCs w:val="24"/>
      <w:lang w:val="vi-VN" w:eastAsia="zh-CN"/>
    </w:rPr>
  </w:style>
  <w:style w:type="paragraph" w:customStyle="1" w:styleId="AHinh">
    <w:name w:val="AHinh"/>
    <w:basedOn w:val="Caption"/>
    <w:qFormat/>
    <w:pPr>
      <w:spacing w:before="60" w:line="312" w:lineRule="auto"/>
    </w:pPr>
    <w:rPr>
      <w:rFonts w:ascii="Times New Roman" w:eastAsia="Times New Roman" w:hAnsi="Times New Roman"/>
      <w:b w:val="0"/>
      <w:i/>
      <w:color w:val="auto"/>
      <w:sz w:val="26"/>
      <w:szCs w:val="20"/>
      <w:lang w:val="vi-VN" w:eastAsia="vi-VN"/>
    </w:rPr>
  </w:style>
  <w:style w:type="paragraph" w:customStyle="1" w:styleId="ABang">
    <w:name w:val="ABang"/>
    <w:basedOn w:val="Caption"/>
    <w:qFormat/>
    <w:pPr>
      <w:spacing w:before="60" w:line="312" w:lineRule="auto"/>
    </w:pPr>
    <w:rPr>
      <w:rFonts w:ascii="Times New Roman" w:eastAsia="Times New Roman" w:hAnsi="Times New Roman"/>
      <w:b w:val="0"/>
      <w:i/>
      <w:color w:val="auto"/>
      <w:sz w:val="26"/>
      <w:szCs w:val="20"/>
      <w:lang w:val="vi-VN" w:eastAsia="vi-VN"/>
    </w:rPr>
  </w:style>
  <w:style w:type="paragraph" w:customStyle="1" w:styleId="CharCharCharCharCharCharCharCharChar2">
    <w:name w:val="Char Char Char Char Char Char Char Char Char2"/>
    <w:basedOn w:val="Normal"/>
    <w:semiHidden/>
    <w:qFormat/>
    <w:pPr>
      <w:spacing w:line="240" w:lineRule="exact"/>
    </w:pPr>
    <w:rPr>
      <w:sz w:val="24"/>
      <w:szCs w:val="24"/>
      <w:lang w:val="vi-VN" w:eastAsia="vi-VN"/>
    </w:rPr>
  </w:style>
  <w:style w:type="paragraph" w:customStyle="1" w:styleId="CharCharCharCharCharCharCharCharChar1">
    <w:name w:val="Char Char Char Char Char Char Char Char Char1"/>
    <w:basedOn w:val="Normal"/>
    <w:semiHidden/>
    <w:qFormat/>
    <w:pPr>
      <w:spacing w:line="240" w:lineRule="exact"/>
    </w:pPr>
    <w:rPr>
      <w:sz w:val="24"/>
      <w:szCs w:val="24"/>
      <w:lang w:val="vi-VN" w:eastAsia="vi-VN"/>
    </w:rPr>
  </w:style>
  <w:style w:type="paragraph" w:customStyle="1" w:styleId="CharCharChar1CharCharCharCharCharCharCharCharChar1CharCharCharChar">
    <w:name w:val="Char Char Char1 Char Char Char Char Char Char Char Char Char1 Char Char Char Char"/>
    <w:next w:val="Normal"/>
    <w:autoRedefine/>
    <w:semiHidden/>
    <w:qFormat/>
    <w:pPr>
      <w:spacing w:after="160" w:line="240" w:lineRule="exact"/>
      <w:jc w:val="both"/>
    </w:pPr>
    <w:rPr>
      <w:sz w:val="28"/>
      <w:szCs w:val="22"/>
    </w:rPr>
  </w:style>
  <w:style w:type="paragraph" w:customStyle="1" w:styleId="E-chuthich">
    <w:name w:val="E-chuthich"/>
    <w:basedOn w:val="Normal"/>
    <w:qFormat/>
    <w:pPr>
      <w:overflowPunct w:val="0"/>
      <w:autoSpaceDE w:val="0"/>
      <w:autoSpaceDN w:val="0"/>
      <w:adjustRightInd w:val="0"/>
      <w:spacing w:before="240" w:after="240" w:line="288" w:lineRule="exact"/>
      <w:ind w:left="284" w:firstLine="703"/>
      <w:jc w:val="both"/>
    </w:pPr>
    <w:rPr>
      <w:rFonts w:ascii=".VnArial" w:hAnsi=".VnArial"/>
      <w:spacing w:val="5"/>
      <w:sz w:val="18"/>
      <w:szCs w:val="26"/>
      <w:lang w:val="en-GB" w:eastAsia="vi-VN"/>
    </w:rPr>
  </w:style>
  <w:style w:type="paragraph" w:customStyle="1" w:styleId="Heding5">
    <w:name w:val="Heding 5"/>
    <w:basedOn w:val="Heading4"/>
    <w:qFormat/>
    <w:pPr>
      <w:keepNext w:val="0"/>
      <w:keepLines w:val="0"/>
      <w:numPr>
        <w:numId w:val="26"/>
      </w:numPr>
      <w:tabs>
        <w:tab w:val="left" w:pos="0"/>
        <w:tab w:val="left" w:pos="1800"/>
        <w:tab w:val="left" w:pos="2250"/>
      </w:tabs>
      <w:spacing w:before="0" w:line="360" w:lineRule="auto"/>
    </w:pPr>
    <w:rPr>
      <w:rFonts w:ascii="Times New Roman" w:eastAsia="Times New Roman" w:hAnsi="Times New Roman" w:cs="Times New Roman"/>
      <w:b/>
      <w:bCs/>
      <w:i w:val="0"/>
      <w:noProof/>
      <w:color w:val="000000"/>
      <w:szCs w:val="26"/>
      <w:lang w:val="vi-VN" w:eastAsia="vi-VN"/>
    </w:rPr>
  </w:style>
  <w:style w:type="paragraph" w:customStyle="1" w:styleId="uni10">
    <w:name w:val="uni10"/>
    <w:basedOn w:val="Normal"/>
    <w:qFormat/>
    <w:pPr>
      <w:spacing w:before="100" w:beforeAutospacing="1" w:after="100" w:afterAutospacing="1"/>
      <w:ind w:firstLine="510"/>
      <w:jc w:val="both"/>
    </w:pPr>
    <w:rPr>
      <w:sz w:val="26"/>
      <w:szCs w:val="26"/>
      <w:lang w:val="vi-VN" w:eastAsia="vi-VN"/>
    </w:rPr>
  </w:style>
  <w:style w:type="paragraph" w:customStyle="1" w:styleId="StyleHeading2Italic">
    <w:name w:val="Style Heading 2 + Italic"/>
    <w:basedOn w:val="Heading2"/>
    <w:qFormat/>
    <w:pPr>
      <w:keepNext w:val="0"/>
      <w:widowControl w:val="0"/>
      <w:tabs>
        <w:tab w:val="right" w:leader="dot" w:pos="9077"/>
      </w:tabs>
      <w:spacing w:before="0" w:after="0" w:line="280" w:lineRule="atLeast"/>
      <w:ind w:left="360" w:right="-142" w:firstLine="709"/>
      <w:jc w:val="both"/>
    </w:pPr>
    <w:rPr>
      <w:rFonts w:ascii="Times New Roman Bold" w:eastAsia="SimSun" w:hAnsi="Times New Roman Bold"/>
      <w:i w:val="0"/>
      <w:color w:val="000000"/>
      <w:spacing w:val="-12"/>
      <w:kern w:val="2"/>
      <w:szCs w:val="24"/>
      <w:lang w:val="vi-VN" w:eastAsia="vi-VN"/>
    </w:rPr>
  </w:style>
  <w:style w:type="paragraph" w:customStyle="1" w:styleId="NormalBold">
    <w:name w:val="Normal + Bold"/>
    <w:aliases w:val="CenBANGtered"/>
    <w:basedOn w:val="Normal"/>
    <w:qFormat/>
    <w:pPr>
      <w:spacing w:after="120"/>
      <w:ind w:firstLine="510"/>
      <w:jc w:val="center"/>
    </w:pPr>
    <w:rPr>
      <w:b/>
      <w:sz w:val="26"/>
      <w:szCs w:val="26"/>
      <w:lang w:val="vi-VN" w:eastAsia="vi-VN"/>
    </w:rPr>
  </w:style>
  <w:style w:type="paragraph" w:customStyle="1" w:styleId="tenbang0">
    <w:name w:val="ten bang"/>
    <w:basedOn w:val="Normal"/>
    <w:qFormat/>
    <w:pPr>
      <w:spacing w:before="240" w:after="240" w:line="360" w:lineRule="auto"/>
      <w:jc w:val="center"/>
    </w:pPr>
    <w:rPr>
      <w:rFonts w:ascii=".VnArial" w:hAnsi=".VnArial"/>
      <w:b/>
      <w:spacing w:val="5"/>
      <w:sz w:val="24"/>
      <w:szCs w:val="20"/>
      <w:lang w:val="en-GB" w:eastAsia="vi-VN"/>
    </w:rPr>
  </w:style>
  <w:style w:type="paragraph" w:customStyle="1" w:styleId="G-center">
    <w:name w:val="G-center"/>
    <w:basedOn w:val="Normal"/>
    <w:qFormat/>
    <w:pPr>
      <w:overflowPunct w:val="0"/>
      <w:autoSpaceDE w:val="0"/>
      <w:autoSpaceDN w:val="0"/>
      <w:adjustRightInd w:val="0"/>
      <w:spacing w:before="120" w:line="360" w:lineRule="atLeast"/>
      <w:jc w:val="center"/>
    </w:pPr>
    <w:rPr>
      <w:rFonts w:ascii=".VnArial" w:hAnsi=".VnArial"/>
      <w:spacing w:val="5"/>
      <w:sz w:val="21"/>
      <w:szCs w:val="20"/>
      <w:lang w:val="en-GB" w:eastAsia="vi-VN"/>
    </w:rPr>
  </w:style>
  <w:style w:type="paragraph" w:customStyle="1" w:styleId="IHnh">
    <w:name w:val="IHnh"/>
    <w:basedOn w:val="Normal"/>
    <w:qFormat/>
    <w:pPr>
      <w:spacing w:before="60" w:after="120"/>
      <w:ind w:firstLine="510"/>
      <w:jc w:val="center"/>
    </w:pPr>
    <w:rPr>
      <w:b/>
      <w:sz w:val="26"/>
      <w:szCs w:val="26"/>
      <w:lang w:val="vi-VN" w:eastAsia="vi-VN"/>
    </w:rPr>
  </w:style>
  <w:style w:type="paragraph" w:customStyle="1" w:styleId="StyleHeading2TimesNewRoman">
    <w:name w:val="Style Heading 2 + Times New Roman"/>
    <w:basedOn w:val="Heading2"/>
    <w:qFormat/>
    <w:pPr>
      <w:keepNext w:val="0"/>
      <w:widowControl w:val="0"/>
      <w:tabs>
        <w:tab w:val="right" w:leader="dot" w:pos="9077"/>
      </w:tabs>
      <w:spacing w:before="240" w:after="0" w:line="280" w:lineRule="atLeast"/>
      <w:ind w:left="360" w:right="-142" w:firstLine="709"/>
      <w:jc w:val="both"/>
    </w:pPr>
    <w:rPr>
      <w:rFonts w:ascii="Times New Roman" w:eastAsia="SimSun" w:hAnsi="Times New Roman"/>
      <w:i w:val="0"/>
      <w:color w:val="000000"/>
      <w:spacing w:val="-12"/>
      <w:kern w:val="2"/>
      <w:szCs w:val="24"/>
      <w:lang w:val="vi-VN" w:eastAsia="vi-VN"/>
    </w:rPr>
  </w:style>
  <w:style w:type="paragraph" w:customStyle="1" w:styleId="xl23">
    <w:name w:val="xl23"/>
    <w:basedOn w:val="Normal"/>
    <w:qFormat/>
    <w:pPr>
      <w:pBdr>
        <w:right w:val="single" w:sz="4" w:space="0" w:color="auto"/>
      </w:pBdr>
      <w:spacing w:before="100" w:beforeAutospacing="1" w:after="100" w:afterAutospacing="1"/>
      <w:jc w:val="center"/>
    </w:pPr>
    <w:rPr>
      <w:rFonts w:eastAsia="Arial Unicode MS"/>
      <w:color w:val="000000"/>
      <w:lang w:val="vi-VN" w:eastAsia="vi-VN"/>
    </w:rPr>
  </w:style>
  <w:style w:type="paragraph" w:customStyle="1" w:styleId="Gach1">
    <w:name w:val="Gach 1"/>
    <w:basedOn w:val="Normal"/>
    <w:qFormat/>
    <w:pPr>
      <w:tabs>
        <w:tab w:val="left" w:pos="872"/>
        <w:tab w:val="num" w:pos="1440"/>
      </w:tabs>
      <w:ind w:firstLine="545"/>
      <w:jc w:val="both"/>
    </w:pPr>
    <w:rPr>
      <w:iCs/>
      <w:sz w:val="26"/>
      <w:szCs w:val="24"/>
      <w:lang w:val="vi-VN" w:eastAsia="vi-VN"/>
    </w:rPr>
  </w:style>
  <w:style w:type="paragraph" w:customStyle="1" w:styleId="Gach3">
    <w:name w:val="Gach 3"/>
    <w:basedOn w:val="Normal"/>
    <w:qFormat/>
    <w:pPr>
      <w:numPr>
        <w:numId w:val="27"/>
      </w:numPr>
      <w:tabs>
        <w:tab w:val="clear" w:pos="1069"/>
        <w:tab w:val="left" w:pos="1744"/>
      </w:tabs>
      <w:jc w:val="both"/>
    </w:pPr>
    <w:rPr>
      <w:iCs/>
      <w:sz w:val="26"/>
      <w:szCs w:val="24"/>
      <w:lang w:val="vi-VN" w:eastAsia="vi-VN"/>
    </w:rPr>
  </w:style>
  <w:style w:type="paragraph" w:customStyle="1" w:styleId="Cong1">
    <w:name w:val="Cong 1"/>
    <w:basedOn w:val="Normal"/>
    <w:qFormat/>
    <w:pPr>
      <w:tabs>
        <w:tab w:val="num" w:pos="360"/>
        <w:tab w:val="num" w:pos="872"/>
      </w:tabs>
      <w:ind w:firstLine="545"/>
      <w:jc w:val="both"/>
    </w:pPr>
    <w:rPr>
      <w:iCs/>
      <w:sz w:val="26"/>
      <w:szCs w:val="24"/>
      <w:lang w:val="vi-VN" w:eastAsia="vi-VN"/>
    </w:rPr>
  </w:style>
  <w:style w:type="paragraph" w:customStyle="1" w:styleId="Cong2">
    <w:name w:val="Cong 2"/>
    <w:basedOn w:val="Normal"/>
    <w:qFormat/>
    <w:pPr>
      <w:tabs>
        <w:tab w:val="num" w:pos="360"/>
        <w:tab w:val="num" w:pos="1308"/>
      </w:tabs>
      <w:ind w:firstLine="872"/>
      <w:jc w:val="both"/>
    </w:pPr>
    <w:rPr>
      <w:iCs/>
      <w:sz w:val="26"/>
      <w:szCs w:val="24"/>
      <w:lang w:val="vi-VN" w:eastAsia="vi-VN"/>
    </w:rPr>
  </w:style>
  <w:style w:type="paragraph" w:customStyle="1" w:styleId="Cham1">
    <w:name w:val="Cham 1"/>
    <w:basedOn w:val="Normal"/>
    <w:qFormat/>
    <w:pPr>
      <w:tabs>
        <w:tab w:val="num" w:pos="360"/>
        <w:tab w:val="left" w:pos="872"/>
      </w:tabs>
      <w:ind w:firstLine="545"/>
      <w:jc w:val="both"/>
    </w:pPr>
    <w:rPr>
      <w:iCs/>
      <w:sz w:val="26"/>
      <w:szCs w:val="24"/>
      <w:lang w:val="vi-VN" w:eastAsia="vi-VN"/>
    </w:rPr>
  </w:style>
  <w:style w:type="paragraph" w:customStyle="1" w:styleId="Gach2">
    <w:name w:val="Gach 2"/>
    <w:basedOn w:val="Normal"/>
    <w:qFormat/>
    <w:pPr>
      <w:tabs>
        <w:tab w:val="left" w:pos="1308"/>
        <w:tab w:val="num" w:pos="1440"/>
      </w:tabs>
      <w:ind w:firstLine="872"/>
      <w:jc w:val="both"/>
    </w:pPr>
    <w:rPr>
      <w:iCs/>
      <w:sz w:val="26"/>
      <w:szCs w:val="24"/>
      <w:lang w:val="vi-VN" w:eastAsia="vi-VN"/>
    </w:rPr>
  </w:style>
  <w:style w:type="paragraph" w:customStyle="1" w:styleId="Report">
    <w:name w:val="Report"/>
    <w:qFormat/>
    <w:pPr>
      <w:suppressAutoHyphens/>
      <w:spacing w:line="260" w:lineRule="atLeast"/>
      <w:jc w:val="both"/>
    </w:pPr>
    <w:rPr>
      <w:rFonts w:ascii=".VnTime" w:hAnsi=".VnTime"/>
      <w:noProof/>
      <w:kern w:val="22"/>
      <w:sz w:val="24"/>
      <w:szCs w:val="24"/>
    </w:rPr>
  </w:style>
  <w:style w:type="paragraph" w:customStyle="1" w:styleId="Phan02">
    <w:name w:val="Phan_02"/>
    <w:basedOn w:val="Heading2"/>
    <w:next w:val="Header"/>
    <w:qFormat/>
    <w:pPr>
      <w:keepNext w:val="0"/>
      <w:widowControl w:val="0"/>
      <w:tabs>
        <w:tab w:val="right" w:leader="dot" w:pos="9077"/>
      </w:tabs>
      <w:autoSpaceDE w:val="0"/>
      <w:autoSpaceDN w:val="0"/>
      <w:adjustRightInd w:val="0"/>
      <w:spacing w:after="0" w:line="280" w:lineRule="atLeast"/>
      <w:ind w:left="360" w:right="-142"/>
      <w:jc w:val="both"/>
      <w:outlineLvl w:val="3"/>
    </w:pPr>
    <w:rPr>
      <w:rFonts w:eastAsia="SimSun"/>
      <w:i w:val="0"/>
      <w:color w:val="000000"/>
      <w:spacing w:val="-12"/>
      <w:kern w:val="2"/>
      <w:szCs w:val="24"/>
      <w:lang w:val="vi-VN" w:eastAsia="vi-VN"/>
    </w:rPr>
  </w:style>
  <w:style w:type="paragraph" w:customStyle="1" w:styleId="earticleboy">
    <w:name w:val="e_articleboy"/>
    <w:basedOn w:val="Normal"/>
    <w:qFormat/>
    <w:pPr>
      <w:spacing w:before="100" w:beforeAutospacing="1" w:after="100" w:afterAutospacing="1"/>
    </w:pPr>
    <w:rPr>
      <w:sz w:val="24"/>
      <w:szCs w:val="24"/>
      <w:lang w:val="vi-VN" w:eastAsia="vi-VN"/>
    </w:rPr>
  </w:style>
  <w:style w:type="paragraph" w:customStyle="1" w:styleId="CharChar9CharChar">
    <w:name w:val="Char Char9 Char Char"/>
    <w:basedOn w:val="DocumentMap"/>
    <w:autoRedefine/>
    <w:qFormat/>
    <w:pPr>
      <w:widowControl w:val="0"/>
      <w:shd w:val="clear" w:color="auto" w:fill="000080"/>
      <w:jc w:val="both"/>
    </w:pPr>
    <w:rPr>
      <w:rFonts w:eastAsia="SimSun" w:cs="Times New Roman"/>
      <w:kern w:val="2"/>
      <w:sz w:val="24"/>
      <w:szCs w:val="24"/>
      <w:lang w:val="vi-VN" w:eastAsia="zh-CN"/>
    </w:rPr>
  </w:style>
  <w:style w:type="paragraph" w:customStyle="1" w:styleId="Muc110">
    <w:name w:val="Muc 1.1"/>
    <w:basedOn w:val="Normal"/>
    <w:qFormat/>
    <w:pPr>
      <w:spacing w:before="120" w:after="120"/>
      <w:ind w:firstLine="720"/>
    </w:pPr>
    <w:rPr>
      <w:b/>
      <w:sz w:val="26"/>
      <w:szCs w:val="26"/>
      <w:lang w:val="vi-VN" w:eastAsia="vi-VN"/>
    </w:rPr>
  </w:style>
  <w:style w:type="character" w:customStyle="1" w:styleId="Vnbnnidung13">
    <w:name w:val="Văn bản nội dung (13)_"/>
    <w:link w:val="Vnbnnidung131"/>
    <w:locked/>
    <w:rPr>
      <w:sz w:val="26"/>
      <w:szCs w:val="26"/>
      <w:shd w:val="clear" w:color="auto" w:fill="FFFFFF"/>
    </w:rPr>
  </w:style>
  <w:style w:type="paragraph" w:customStyle="1" w:styleId="Vnbnnidung131">
    <w:name w:val="Văn bản nội dung (13)1"/>
    <w:basedOn w:val="Normal"/>
    <w:link w:val="Vnbnnidung13"/>
    <w:qFormat/>
    <w:pPr>
      <w:widowControl w:val="0"/>
      <w:shd w:val="clear" w:color="auto" w:fill="FFFFFF"/>
      <w:spacing w:before="300" w:after="120" w:line="351" w:lineRule="exact"/>
      <w:ind w:firstLine="720"/>
      <w:jc w:val="both"/>
    </w:pPr>
    <w:rPr>
      <w:sz w:val="26"/>
      <w:szCs w:val="26"/>
    </w:rPr>
  </w:style>
  <w:style w:type="paragraph" w:customStyle="1" w:styleId="Bodytex">
    <w:name w:val="Bodytex"/>
    <w:basedOn w:val="Normal"/>
    <w:qFormat/>
    <w:pPr>
      <w:spacing w:before="120"/>
      <w:ind w:firstLine="720"/>
      <w:jc w:val="both"/>
    </w:pPr>
    <w:rPr>
      <w:sz w:val="26"/>
      <w:szCs w:val="26"/>
      <w:lang w:val="vi-VN" w:eastAsia="vi-VN"/>
    </w:rPr>
  </w:style>
  <w:style w:type="character" w:customStyle="1" w:styleId="RBTextAltF10Char">
    <w:name w:val="RB Text (Alt+F10) Char"/>
    <w:link w:val="RBTextAltF10"/>
    <w:locked/>
    <w:rPr>
      <w:rFonts w:ascii="Arial" w:hAnsi="Arial" w:cs="Arial"/>
      <w:szCs w:val="22"/>
    </w:rPr>
  </w:style>
  <w:style w:type="paragraph" w:customStyle="1" w:styleId="RBTextAltF10">
    <w:name w:val="RB Text (Alt+F10)"/>
    <w:link w:val="RBTextAltF10Char"/>
    <w:qFormat/>
    <w:pPr>
      <w:spacing w:before="120" w:after="40" w:line="240" w:lineRule="atLeast"/>
    </w:pPr>
    <w:rPr>
      <w:rFonts w:ascii="Arial" w:hAnsi="Arial" w:cs="Arial"/>
      <w:szCs w:val="22"/>
    </w:rPr>
  </w:style>
  <w:style w:type="paragraph" w:customStyle="1" w:styleId="m-3">
    <w:name w:val="m-3"/>
    <w:basedOn w:val="Normal"/>
    <w:uiPriority w:val="99"/>
    <w:qFormat/>
    <w:pPr>
      <w:spacing w:line="336" w:lineRule="auto"/>
    </w:pPr>
    <w:rPr>
      <w:b/>
      <w:bCs/>
      <w:i/>
      <w:iCs/>
      <w:sz w:val="26"/>
      <w:szCs w:val="26"/>
      <w:lang w:val="vi-VN" w:eastAsia="vi-VN"/>
    </w:rPr>
  </w:style>
  <w:style w:type="paragraph" w:customStyle="1" w:styleId="RBBullet3AltF9">
    <w:name w:val="RB Bullet 3 (Alt+F9)"/>
    <w:basedOn w:val="Normal"/>
    <w:qFormat/>
    <w:pPr>
      <w:spacing w:line="240" w:lineRule="atLeast"/>
      <w:ind w:left="1338" w:hanging="360"/>
    </w:pPr>
    <w:rPr>
      <w:rFonts w:ascii="Arial" w:hAnsi="Arial"/>
      <w:sz w:val="20"/>
      <w:szCs w:val="24"/>
      <w:lang w:val="vi-VN" w:eastAsia="vi-VN"/>
    </w:rPr>
  </w:style>
  <w:style w:type="paragraph" w:customStyle="1" w:styleId="Muc21">
    <w:name w:val="Muc 2"/>
    <w:basedOn w:val="Normal"/>
    <w:qFormat/>
    <w:pPr>
      <w:spacing w:before="120" w:after="120" w:line="360" w:lineRule="exact"/>
      <w:ind w:firstLine="720"/>
      <w:jc w:val="both"/>
    </w:pPr>
    <w:rPr>
      <w:b/>
      <w:i/>
      <w:lang w:val="vi-VN" w:eastAsia="vi-VN"/>
    </w:rPr>
  </w:style>
  <w:style w:type="paragraph" w:customStyle="1" w:styleId="tmc">
    <w:name w:val="tmc"/>
    <w:basedOn w:val="Normal"/>
    <w:qFormat/>
    <w:pPr>
      <w:spacing w:before="80" w:line="312" w:lineRule="auto"/>
      <w:ind w:firstLine="567"/>
    </w:pPr>
    <w:rPr>
      <w:rFonts w:ascii=".VnTime" w:hAnsi=".VnTime"/>
      <w:sz w:val="26"/>
      <w:szCs w:val="20"/>
      <w:lang w:val="vi-VN" w:eastAsia="vi-VN"/>
    </w:rPr>
  </w:style>
  <w:style w:type="character" w:customStyle="1" w:styleId="111Char">
    <w:name w:val="111 Char"/>
    <w:link w:val="111"/>
    <w:uiPriority w:val="34"/>
    <w:locked/>
    <w:rPr>
      <w:sz w:val="28"/>
      <w:szCs w:val="28"/>
      <w:lang w:val="vi-VN" w:eastAsia="vi-VN"/>
    </w:rPr>
  </w:style>
  <w:style w:type="paragraph" w:customStyle="1" w:styleId="111">
    <w:name w:val="111"/>
    <w:basedOn w:val="Normal"/>
    <w:link w:val="111Char"/>
    <w:uiPriority w:val="34"/>
    <w:qFormat/>
    <w:pPr>
      <w:spacing w:line="254" w:lineRule="auto"/>
    </w:pPr>
    <w:rPr>
      <w:lang w:val="vi-VN" w:eastAsia="vi-VN"/>
    </w:rPr>
  </w:style>
  <w:style w:type="paragraph" w:customStyle="1" w:styleId="CharChar9CharChar1">
    <w:name w:val="Char Char9 Char Char1"/>
    <w:basedOn w:val="DocumentMap"/>
    <w:autoRedefine/>
    <w:qFormat/>
    <w:pPr>
      <w:widowControl w:val="0"/>
      <w:shd w:val="clear" w:color="auto" w:fill="000080"/>
      <w:jc w:val="both"/>
    </w:pPr>
    <w:rPr>
      <w:kern w:val="2"/>
      <w:sz w:val="24"/>
      <w:szCs w:val="24"/>
      <w:lang w:val="vi-VN" w:eastAsia="zh-CN"/>
    </w:rPr>
  </w:style>
  <w:style w:type="paragraph" w:customStyle="1" w:styleId="CharCharCharCharCharCharCharCharChar3">
    <w:name w:val="Char Char Char Char Char Char Char Char Char3"/>
    <w:basedOn w:val="Normal"/>
    <w:next w:val="Normal"/>
    <w:autoRedefine/>
    <w:semiHidden/>
    <w:qFormat/>
    <w:pPr>
      <w:spacing w:after="160" w:line="240" w:lineRule="exact"/>
    </w:pPr>
    <w:rPr>
      <w:lang w:val="vi-VN" w:eastAsia="vi-VN"/>
    </w:rPr>
  </w:style>
  <w:style w:type="paragraph" w:customStyle="1" w:styleId="CharCharChar1CharCharCharCharCharCharChar2">
    <w:name w:val="Char Char Char1 Char Char Char Char Char Char Char2"/>
    <w:basedOn w:val="Normal"/>
    <w:qFormat/>
    <w:pPr>
      <w:spacing w:after="160" w:line="240" w:lineRule="exact"/>
    </w:pPr>
    <w:rPr>
      <w:sz w:val="24"/>
      <w:szCs w:val="24"/>
      <w:lang w:val="vi-VN" w:eastAsia="vi-VN"/>
    </w:rPr>
  </w:style>
  <w:style w:type="paragraph" w:customStyle="1" w:styleId="CharCharChar1CharCharCharCharCharCharChar1">
    <w:name w:val="Char Char Char1 Char Char Char Char Char Char Char1"/>
    <w:basedOn w:val="Normal"/>
    <w:qFormat/>
    <w:pPr>
      <w:spacing w:after="160" w:line="240" w:lineRule="exact"/>
    </w:pPr>
    <w:rPr>
      <w:sz w:val="24"/>
      <w:szCs w:val="24"/>
      <w:lang w:val="vi-VN" w:eastAsia="vi-VN"/>
    </w:rPr>
  </w:style>
  <w:style w:type="paragraph" w:customStyle="1" w:styleId="CharCharCharCharCharCharChar4">
    <w:name w:val="Char Char Char Char Char Char Char4"/>
    <w:basedOn w:val="Normal"/>
    <w:autoRedefine/>
    <w:qFormat/>
    <w:pPr>
      <w:pageBreakBefore/>
      <w:tabs>
        <w:tab w:val="left" w:pos="850"/>
        <w:tab w:val="left" w:pos="1191"/>
        <w:tab w:val="left" w:pos="1531"/>
      </w:tabs>
      <w:spacing w:after="120"/>
      <w:jc w:val="center"/>
    </w:pPr>
    <w:rPr>
      <w:rFonts w:ascii="Tahoma" w:eastAsia="MS Mincho" w:hAnsi="Tahoma" w:cs="Tahoma"/>
      <w:b/>
      <w:bCs/>
      <w:color w:val="FFFFFF"/>
      <w:spacing w:val="20"/>
      <w:sz w:val="24"/>
      <w:szCs w:val="24"/>
      <w:lang w:val="en-GB" w:eastAsia="zh-CN"/>
    </w:rPr>
  </w:style>
  <w:style w:type="paragraph" w:customStyle="1" w:styleId="CharCharCharCharCharCharChar3">
    <w:name w:val="Char Char Char Char Char Char Char3"/>
    <w:basedOn w:val="Normal"/>
    <w:autoRedefine/>
    <w:qFormat/>
    <w:pPr>
      <w:pageBreakBefore/>
      <w:tabs>
        <w:tab w:val="left" w:pos="850"/>
        <w:tab w:val="left" w:pos="1191"/>
        <w:tab w:val="left" w:pos="1531"/>
      </w:tabs>
      <w:spacing w:after="120"/>
      <w:jc w:val="center"/>
    </w:pPr>
    <w:rPr>
      <w:rFonts w:ascii="Tahoma" w:eastAsia="MS Mincho" w:hAnsi="Tahoma" w:cs="Tahoma"/>
      <w:b/>
      <w:bCs/>
      <w:color w:val="FFFFFF"/>
      <w:spacing w:val="20"/>
      <w:sz w:val="24"/>
      <w:szCs w:val="24"/>
      <w:lang w:val="en-GB" w:eastAsia="zh-CN"/>
    </w:rPr>
  </w:style>
  <w:style w:type="paragraph" w:customStyle="1" w:styleId="CharCharCharCharCharCharChar2">
    <w:name w:val="Char Char Char Char Char Char Char2"/>
    <w:basedOn w:val="Normal"/>
    <w:autoRedefine/>
    <w:qFormat/>
    <w:pPr>
      <w:pageBreakBefore/>
      <w:tabs>
        <w:tab w:val="left" w:pos="850"/>
        <w:tab w:val="left" w:pos="1191"/>
        <w:tab w:val="left" w:pos="1531"/>
      </w:tabs>
      <w:spacing w:after="120"/>
      <w:jc w:val="center"/>
    </w:pPr>
    <w:rPr>
      <w:rFonts w:ascii="Tahoma" w:eastAsia="MS Mincho" w:hAnsi="Tahoma" w:cs="Tahoma"/>
      <w:b/>
      <w:bCs/>
      <w:color w:val="FFFFFF"/>
      <w:spacing w:val="20"/>
      <w:sz w:val="24"/>
      <w:szCs w:val="24"/>
      <w:lang w:val="en-GB" w:eastAsia="zh-CN"/>
    </w:rPr>
  </w:style>
  <w:style w:type="paragraph" w:customStyle="1" w:styleId="xl1764">
    <w:name w:val="xl1764"/>
    <w:basedOn w:val="Normal"/>
    <w:qFormat/>
    <w:pPr>
      <w:shd w:val="clear" w:color="auto" w:fill="FFFFFF"/>
      <w:spacing w:before="100" w:beforeAutospacing="1" w:after="100" w:afterAutospacing="1"/>
    </w:pPr>
    <w:rPr>
      <w:color w:val="000000"/>
      <w:sz w:val="24"/>
      <w:szCs w:val="24"/>
      <w:lang w:val="vi-VN" w:eastAsia="vi-VN"/>
    </w:rPr>
  </w:style>
  <w:style w:type="paragraph" w:customStyle="1" w:styleId="xl1765">
    <w:name w:val="xl1765"/>
    <w:basedOn w:val="Normal"/>
    <w:qFormat/>
    <w:pPr>
      <w:shd w:val="clear" w:color="auto" w:fill="FFFFFF"/>
      <w:spacing w:before="100" w:beforeAutospacing="1" w:after="100" w:afterAutospacing="1"/>
    </w:pPr>
    <w:rPr>
      <w:color w:val="000000"/>
      <w:sz w:val="24"/>
      <w:szCs w:val="24"/>
      <w:lang w:val="vi-VN" w:eastAsia="vi-VN"/>
    </w:rPr>
  </w:style>
  <w:style w:type="paragraph" w:customStyle="1" w:styleId="xl1766">
    <w:name w:val="xl1766"/>
    <w:basedOn w:val="Normal"/>
    <w:qFormat/>
    <w:pPr>
      <w:shd w:val="clear" w:color="auto" w:fill="FFFFFF"/>
      <w:spacing w:before="100" w:beforeAutospacing="1" w:after="100" w:afterAutospacing="1"/>
      <w:jc w:val="center"/>
    </w:pPr>
    <w:rPr>
      <w:color w:val="000000"/>
      <w:sz w:val="24"/>
      <w:szCs w:val="24"/>
      <w:lang w:val="vi-VN" w:eastAsia="vi-VN"/>
    </w:rPr>
  </w:style>
  <w:style w:type="paragraph" w:customStyle="1" w:styleId="xl1767">
    <w:name w:val="xl1767"/>
    <w:basedOn w:val="Normal"/>
    <w:qFormat/>
    <w:pPr>
      <w:shd w:val="clear" w:color="auto" w:fill="333333"/>
      <w:spacing w:before="100" w:beforeAutospacing="1" w:after="100" w:afterAutospacing="1"/>
    </w:pPr>
    <w:rPr>
      <w:color w:val="000000"/>
      <w:sz w:val="24"/>
      <w:szCs w:val="24"/>
      <w:lang w:val="vi-VN" w:eastAsia="vi-VN"/>
    </w:rPr>
  </w:style>
  <w:style w:type="paragraph" w:customStyle="1" w:styleId="xl1768">
    <w:name w:val="xl17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769">
    <w:name w:val="xl1769"/>
    <w:basedOn w:val="Normal"/>
    <w:qFormat/>
    <w:pPr>
      <w:shd w:val="clear" w:color="auto" w:fill="FFFF00"/>
      <w:spacing w:before="100" w:beforeAutospacing="1" w:after="100" w:afterAutospacing="1"/>
    </w:pPr>
    <w:rPr>
      <w:color w:val="000000"/>
      <w:sz w:val="24"/>
      <w:szCs w:val="24"/>
      <w:lang w:val="vi-VN" w:eastAsia="vi-VN"/>
    </w:rPr>
  </w:style>
  <w:style w:type="paragraph" w:customStyle="1" w:styleId="xl1770">
    <w:name w:val="xl1770"/>
    <w:basedOn w:val="Normal"/>
    <w:qFormat/>
    <w:pPr>
      <w:spacing w:before="100" w:beforeAutospacing="1" w:after="100" w:afterAutospacing="1"/>
    </w:pPr>
    <w:rPr>
      <w:sz w:val="24"/>
      <w:szCs w:val="24"/>
      <w:lang w:val="vi-VN" w:eastAsia="vi-VN"/>
    </w:rPr>
  </w:style>
  <w:style w:type="paragraph" w:customStyle="1" w:styleId="xl1771">
    <w:name w:val="xl17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vi-VN" w:eastAsia="vi-VN"/>
    </w:rPr>
  </w:style>
  <w:style w:type="paragraph" w:customStyle="1" w:styleId="xl1772">
    <w:name w:val="xl17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3">
    <w:name w:val="xl17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4">
    <w:name w:val="xl17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5">
    <w:name w:val="xl177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6">
    <w:name w:val="xl17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7">
    <w:name w:val="xl17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778">
    <w:name w:val="xl17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9">
    <w:name w:val="xl17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lang w:val="vi-VN" w:eastAsia="vi-VN"/>
    </w:rPr>
  </w:style>
  <w:style w:type="paragraph" w:customStyle="1" w:styleId="xl1780">
    <w:name w:val="xl178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781">
    <w:name w:val="xl17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vi-VN" w:eastAsia="vi-VN"/>
    </w:rPr>
  </w:style>
  <w:style w:type="paragraph" w:customStyle="1" w:styleId="xl1782">
    <w:name w:val="xl17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vi-VN" w:eastAsia="vi-VN"/>
    </w:rPr>
  </w:style>
  <w:style w:type="paragraph" w:customStyle="1" w:styleId="xl1783">
    <w:name w:val="xl17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84">
    <w:name w:val="xl17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lang w:val="vi-VN" w:eastAsia="vi-VN"/>
    </w:rPr>
  </w:style>
  <w:style w:type="paragraph" w:customStyle="1" w:styleId="xl1785">
    <w:name w:val="xl17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vi-VN" w:eastAsia="vi-VN"/>
    </w:rPr>
  </w:style>
  <w:style w:type="paragraph" w:customStyle="1" w:styleId="xl1786">
    <w:name w:val="xl17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87">
    <w:name w:val="xl1787"/>
    <w:basedOn w:val="Normal"/>
    <w:qFormat/>
    <w:pPr>
      <w:spacing w:before="100" w:beforeAutospacing="1" w:after="100" w:afterAutospacing="1"/>
    </w:pPr>
    <w:rPr>
      <w:sz w:val="24"/>
      <w:szCs w:val="24"/>
      <w:lang w:val="vi-VN" w:eastAsia="vi-VN"/>
    </w:rPr>
  </w:style>
  <w:style w:type="paragraph" w:customStyle="1" w:styleId="xl1788">
    <w:name w:val="xl17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89">
    <w:name w:val="xl17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90">
    <w:name w:val="xl17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91">
    <w:name w:val="xl17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92">
    <w:name w:val="xl17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93">
    <w:name w:val="xl1793"/>
    <w:basedOn w:val="Normal"/>
    <w:qFormat/>
    <w:pPr>
      <w:spacing w:before="100" w:beforeAutospacing="1" w:after="100" w:afterAutospacing="1"/>
      <w:jc w:val="center"/>
    </w:pPr>
    <w:rPr>
      <w:sz w:val="24"/>
      <w:szCs w:val="24"/>
      <w:lang w:val="vi-VN" w:eastAsia="vi-VN"/>
    </w:rPr>
  </w:style>
  <w:style w:type="paragraph" w:customStyle="1" w:styleId="xl1794">
    <w:name w:val="xl1794"/>
    <w:basedOn w:val="Normal"/>
    <w:qFormat/>
    <w:pPr>
      <w:spacing w:before="100" w:beforeAutospacing="1" w:after="100" w:afterAutospacing="1"/>
      <w:jc w:val="center"/>
    </w:pPr>
    <w:rPr>
      <w:color w:val="000000"/>
      <w:sz w:val="24"/>
      <w:szCs w:val="24"/>
      <w:lang w:val="vi-VN" w:eastAsia="vi-VN"/>
    </w:rPr>
  </w:style>
  <w:style w:type="paragraph" w:customStyle="1" w:styleId="xl1795">
    <w:name w:val="xl17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vi-VN" w:eastAsia="vi-VN"/>
    </w:rPr>
  </w:style>
  <w:style w:type="paragraph" w:customStyle="1" w:styleId="xl1796">
    <w:name w:val="xl17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vi-VN" w:eastAsia="vi-VN"/>
    </w:rPr>
  </w:style>
  <w:style w:type="paragraph" w:customStyle="1" w:styleId="xl1797">
    <w:name w:val="xl1797"/>
    <w:basedOn w:val="Normal"/>
    <w:qFormat/>
    <w:pPr>
      <w:spacing w:before="100" w:beforeAutospacing="1" w:after="100" w:afterAutospacing="1"/>
      <w:jc w:val="center"/>
    </w:pPr>
    <w:rPr>
      <w:color w:val="000000"/>
      <w:sz w:val="24"/>
      <w:szCs w:val="24"/>
      <w:lang w:val="vi-VN" w:eastAsia="vi-VN"/>
    </w:rPr>
  </w:style>
  <w:style w:type="paragraph" w:customStyle="1" w:styleId="m-1">
    <w:name w:val="m-1"/>
    <w:basedOn w:val="Normal"/>
    <w:qFormat/>
    <w:pPr>
      <w:spacing w:after="160" w:line="336" w:lineRule="auto"/>
    </w:pPr>
    <w:rPr>
      <w:b/>
      <w:sz w:val="24"/>
      <w:szCs w:val="24"/>
      <w:lang w:val="vi-VN" w:eastAsia="vi-VN"/>
    </w:rPr>
  </w:style>
  <w:style w:type="character" w:customStyle="1" w:styleId="TMChar">
    <w:name w:val="TM Char"/>
    <w:link w:val="TM0"/>
    <w:locked/>
    <w:rPr>
      <w:sz w:val="26"/>
      <w:szCs w:val="26"/>
    </w:rPr>
  </w:style>
  <w:style w:type="paragraph" w:customStyle="1" w:styleId="TM0">
    <w:name w:val="TM"/>
    <w:basedOn w:val="Normal"/>
    <w:link w:val="TMChar"/>
    <w:qFormat/>
    <w:pPr>
      <w:spacing w:before="120" w:line="336" w:lineRule="auto"/>
      <w:ind w:firstLine="567"/>
      <w:jc w:val="both"/>
    </w:pPr>
    <w:rPr>
      <w:sz w:val="26"/>
      <w:szCs w:val="26"/>
    </w:rPr>
  </w:style>
  <w:style w:type="paragraph" w:customStyle="1" w:styleId="Vnbnnidung21">
    <w:name w:val="Văn bản nội dung (2)1"/>
    <w:basedOn w:val="Normal"/>
    <w:uiPriority w:val="99"/>
    <w:qFormat/>
    <w:pPr>
      <w:widowControl w:val="0"/>
      <w:shd w:val="clear" w:color="auto" w:fill="FFFFFF"/>
      <w:spacing w:before="60" w:line="312" w:lineRule="exact"/>
      <w:ind w:hanging="440"/>
      <w:jc w:val="both"/>
    </w:pPr>
    <w:rPr>
      <w:rFonts w:eastAsia="Calibri"/>
      <w:sz w:val="20"/>
      <w:szCs w:val="20"/>
      <w:lang w:val="vi-VN" w:eastAsia="vi-VN"/>
    </w:rPr>
  </w:style>
  <w:style w:type="paragraph" w:customStyle="1" w:styleId="xl237">
    <w:name w:val="xl23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238">
    <w:name w:val="xl23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239">
    <w:name w:val="xl23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240">
    <w:name w:val="xl24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vi-VN" w:eastAsia="vi-VN"/>
    </w:rPr>
  </w:style>
  <w:style w:type="paragraph" w:customStyle="1" w:styleId="Heading81">
    <w:name w:val="Heading 81"/>
    <w:basedOn w:val="Normal"/>
    <w:next w:val="Normal"/>
    <w:semiHidden/>
    <w:qFormat/>
    <w:pPr>
      <w:keepNext/>
      <w:keepLines/>
      <w:spacing w:before="40" w:line="360" w:lineRule="auto"/>
      <w:jc w:val="both"/>
      <w:outlineLvl w:val="7"/>
    </w:pPr>
    <w:rPr>
      <w:rFonts w:ascii="Calibri Light" w:hAnsi="Calibri Light"/>
      <w:color w:val="272727"/>
      <w:sz w:val="21"/>
      <w:szCs w:val="21"/>
      <w:lang w:val="vi-VN" w:eastAsia="vi-VN"/>
    </w:rPr>
  </w:style>
  <w:style w:type="paragraph" w:customStyle="1" w:styleId="Bieudo">
    <w:name w:val="Bieu do"/>
    <w:basedOn w:val="Normal"/>
    <w:next w:val="Normal"/>
    <w:qFormat/>
    <w:pPr>
      <w:spacing w:before="120" w:after="120" w:line="312" w:lineRule="auto"/>
      <w:ind w:firstLine="720"/>
      <w:jc w:val="center"/>
    </w:pPr>
    <w:rPr>
      <w:rFonts w:eastAsia="Calibri"/>
      <w:b/>
      <w:sz w:val="26"/>
      <w:szCs w:val="24"/>
      <w:lang w:val="vi-VN" w:eastAsia="vi-VN"/>
    </w:rPr>
  </w:style>
  <w:style w:type="paragraph" w:customStyle="1" w:styleId="Chuthich">
    <w:name w:val="Chu thich"/>
    <w:basedOn w:val="Normal"/>
    <w:next w:val="Normal"/>
    <w:qFormat/>
    <w:pPr>
      <w:widowControl w:val="0"/>
      <w:spacing w:before="80" w:after="80" w:line="312" w:lineRule="auto"/>
      <w:ind w:firstLine="720"/>
      <w:jc w:val="center"/>
    </w:pPr>
    <w:rPr>
      <w:color w:val="000000"/>
      <w:sz w:val="20"/>
      <w:szCs w:val="26"/>
      <w:lang w:val="fr-FR" w:eastAsia="en-GB"/>
    </w:rPr>
  </w:style>
  <w:style w:type="paragraph" w:customStyle="1" w:styleId="Dothi">
    <w:name w:val="Do thi"/>
    <w:basedOn w:val="Normal"/>
    <w:next w:val="Normal"/>
    <w:qFormat/>
    <w:pPr>
      <w:spacing w:before="120" w:after="120" w:line="312" w:lineRule="auto"/>
      <w:ind w:firstLine="720"/>
      <w:jc w:val="center"/>
    </w:pPr>
    <w:rPr>
      <w:rFonts w:eastAsia="Calibri"/>
      <w:b/>
      <w:sz w:val="26"/>
      <w:szCs w:val="24"/>
      <w:lang w:val="vi-VN" w:eastAsia="en-GB"/>
    </w:rPr>
  </w:style>
  <w:style w:type="paragraph" w:customStyle="1" w:styleId="M10">
    <w:name w:val="M1"/>
    <w:basedOn w:val="Normal"/>
    <w:next w:val="Normal"/>
    <w:semiHidden/>
    <w:qFormat/>
    <w:pPr>
      <w:spacing w:before="120" w:after="120" w:line="360" w:lineRule="auto"/>
      <w:ind w:firstLine="720"/>
      <w:jc w:val="center"/>
    </w:pPr>
    <w:rPr>
      <w:rFonts w:eastAsia="Calibri"/>
      <w:b/>
      <w:sz w:val="26"/>
      <w:szCs w:val="24"/>
      <w:lang w:val="vi-VN" w:eastAsia="vi-VN"/>
    </w:rPr>
  </w:style>
  <w:style w:type="paragraph" w:customStyle="1" w:styleId="M20">
    <w:name w:val="M2"/>
    <w:basedOn w:val="Normal"/>
    <w:next w:val="Normal"/>
    <w:semiHidden/>
    <w:qFormat/>
    <w:pPr>
      <w:spacing w:before="120" w:after="120" w:line="360" w:lineRule="auto"/>
      <w:ind w:left="454" w:hanging="454"/>
      <w:jc w:val="both"/>
    </w:pPr>
    <w:rPr>
      <w:rFonts w:eastAsia="Calibri"/>
      <w:b/>
      <w:sz w:val="26"/>
      <w:szCs w:val="24"/>
      <w:lang w:val="vi-VN" w:eastAsia="vi-VN"/>
    </w:rPr>
  </w:style>
  <w:style w:type="paragraph" w:customStyle="1" w:styleId="M3">
    <w:name w:val="M3"/>
    <w:basedOn w:val="Normal"/>
    <w:next w:val="Normal"/>
    <w:semiHidden/>
    <w:qFormat/>
    <w:pPr>
      <w:spacing w:before="120" w:after="120" w:line="360" w:lineRule="auto"/>
      <w:ind w:left="720" w:hanging="720"/>
      <w:jc w:val="both"/>
    </w:pPr>
    <w:rPr>
      <w:rFonts w:eastAsia="Calibri"/>
      <w:b/>
      <w:i/>
      <w:sz w:val="26"/>
      <w:szCs w:val="24"/>
      <w:lang w:val="vi-VN" w:eastAsia="vi-VN"/>
    </w:rPr>
  </w:style>
  <w:style w:type="paragraph" w:customStyle="1" w:styleId="M4">
    <w:name w:val="M4"/>
    <w:basedOn w:val="Normal"/>
    <w:next w:val="Normal"/>
    <w:semiHidden/>
    <w:qFormat/>
    <w:pPr>
      <w:spacing w:before="120" w:after="120" w:line="360" w:lineRule="auto"/>
      <w:ind w:left="851" w:hanging="851"/>
      <w:jc w:val="both"/>
    </w:pPr>
    <w:rPr>
      <w:rFonts w:eastAsia="Calibri"/>
      <w:i/>
      <w:sz w:val="26"/>
      <w:szCs w:val="24"/>
      <w:lang w:val="vi-VN" w:eastAsia="en-GB"/>
    </w:rPr>
  </w:style>
  <w:style w:type="paragraph" w:customStyle="1" w:styleId="Nguon0">
    <w:name w:val="Nguon"/>
    <w:basedOn w:val="Normal"/>
    <w:next w:val="Normal"/>
    <w:qFormat/>
    <w:pPr>
      <w:spacing w:before="120" w:after="120" w:line="360" w:lineRule="auto"/>
      <w:ind w:firstLine="720"/>
      <w:jc w:val="right"/>
    </w:pPr>
    <w:rPr>
      <w:rFonts w:eastAsia="Calibri"/>
      <w:szCs w:val="24"/>
      <w:lang w:val="vi-VN" w:eastAsia="en-GB"/>
    </w:rPr>
  </w:style>
  <w:style w:type="paragraph" w:customStyle="1" w:styleId="Sodo">
    <w:name w:val="So do"/>
    <w:basedOn w:val="Normal"/>
    <w:next w:val="Normal"/>
    <w:qFormat/>
    <w:pPr>
      <w:spacing w:before="120" w:after="120" w:line="360" w:lineRule="auto"/>
      <w:ind w:firstLine="720"/>
      <w:jc w:val="center"/>
    </w:pPr>
    <w:rPr>
      <w:rFonts w:eastAsia="Calibri"/>
      <w:b/>
      <w:sz w:val="26"/>
      <w:szCs w:val="24"/>
      <w:lang w:val="vi-VN" w:eastAsia="en-GB"/>
    </w:rPr>
  </w:style>
  <w:style w:type="paragraph" w:customStyle="1" w:styleId="PHN">
    <w:name w:val="PHẦN"/>
    <w:basedOn w:val="Normal"/>
    <w:next w:val="Normal"/>
    <w:qFormat/>
    <w:pPr>
      <w:pageBreakBefore/>
      <w:widowControl w:val="0"/>
      <w:spacing w:before="120" w:after="120" w:line="360" w:lineRule="exact"/>
      <w:jc w:val="center"/>
    </w:pPr>
    <w:rPr>
      <w:rFonts w:eastAsia="Calibri"/>
      <w:b/>
      <w:color w:val="000000"/>
      <w:lang w:val="vi-VN" w:eastAsia="vi-VN"/>
    </w:rPr>
  </w:style>
  <w:style w:type="paragraph" w:customStyle="1" w:styleId="CharCharCharCharCharChar3">
    <w:name w:val="Char Char Char Char Char Char3"/>
    <w:basedOn w:val="Normal"/>
    <w:qFormat/>
    <w:pPr>
      <w:spacing w:after="160" w:line="240" w:lineRule="exact"/>
    </w:pPr>
    <w:rPr>
      <w:rFonts w:ascii="Verdana" w:hAnsi="Verdana"/>
      <w:sz w:val="20"/>
      <w:szCs w:val="20"/>
      <w:lang w:val="vi-VN" w:eastAsia="vi-VN"/>
    </w:rPr>
  </w:style>
  <w:style w:type="character" w:customStyle="1" w:styleId="ACNoidungChar">
    <w:name w:val="AC#Noi dung Char"/>
    <w:link w:val="ACNoidung"/>
    <w:locked/>
    <w:rPr>
      <w:sz w:val="28"/>
      <w:szCs w:val="28"/>
      <w:lang w:val="vi-VN" w:eastAsia="vi-VN"/>
    </w:rPr>
  </w:style>
  <w:style w:type="paragraph" w:customStyle="1" w:styleId="ACNoidung">
    <w:name w:val="AC#Noi dung"/>
    <w:basedOn w:val="Normal"/>
    <w:link w:val="ACNoidungChar"/>
    <w:qFormat/>
    <w:pPr>
      <w:spacing w:line="312" w:lineRule="auto"/>
      <w:ind w:firstLine="709"/>
      <w:jc w:val="both"/>
    </w:pPr>
    <w:rPr>
      <w:lang w:val="vi-VN" w:eastAsia="vi-VN"/>
    </w:rPr>
  </w:style>
  <w:style w:type="character" w:customStyle="1" w:styleId="DMbngChar">
    <w:name w:val="DM bảng Char"/>
    <w:link w:val="DMbng"/>
    <w:semiHidden/>
    <w:locked/>
    <w:rPr>
      <w:b/>
      <w:szCs w:val="22"/>
    </w:rPr>
  </w:style>
  <w:style w:type="paragraph" w:customStyle="1" w:styleId="DMbng">
    <w:name w:val="DM bảng"/>
    <w:basedOn w:val="Normal"/>
    <w:link w:val="DMbngChar"/>
    <w:semiHidden/>
    <w:qFormat/>
    <w:pPr>
      <w:spacing w:line="360" w:lineRule="exact"/>
      <w:jc w:val="center"/>
    </w:pPr>
    <w:rPr>
      <w:b/>
      <w:sz w:val="20"/>
      <w:szCs w:val="22"/>
    </w:rPr>
  </w:style>
  <w:style w:type="character" w:customStyle="1" w:styleId="stylebangChar">
    <w:name w:val="style bang Char"/>
    <w:link w:val="stylebang"/>
    <w:semiHidden/>
    <w:locked/>
    <w:rPr>
      <w:sz w:val="24"/>
      <w:szCs w:val="24"/>
      <w:lang w:val="en-GB"/>
    </w:rPr>
  </w:style>
  <w:style w:type="paragraph" w:customStyle="1" w:styleId="stylebang">
    <w:name w:val="style bang"/>
    <w:basedOn w:val="NormalWeb"/>
    <w:link w:val="stylebangChar"/>
    <w:semiHidden/>
    <w:qFormat/>
    <w:pPr>
      <w:spacing w:before="0" w:beforeAutospacing="0" w:after="0" w:afterAutospacing="0"/>
      <w:jc w:val="both"/>
    </w:pPr>
    <w:rPr>
      <w:rFonts w:eastAsia="Times New Roman"/>
      <w:lang w:val="en-GB"/>
    </w:rPr>
  </w:style>
  <w:style w:type="paragraph" w:customStyle="1" w:styleId="1CharCharCharCharCharCharCharCharCharChar">
    <w:name w:val="1 Char Char Char Char Char Char Char Char Char Char"/>
    <w:basedOn w:val="Normal"/>
    <w:autoRedefine/>
    <w:qFormat/>
    <w:pPr>
      <w:spacing w:after="160"/>
    </w:pPr>
    <w:rPr>
      <w:rFonts w:ascii="Arial" w:hAnsi="Arial"/>
      <w:b/>
      <w:bCs/>
      <w:iCs/>
      <w:sz w:val="24"/>
      <w:szCs w:val="20"/>
      <w:lang w:val="vi-VN" w:eastAsia="vi-VN"/>
    </w:rPr>
  </w:style>
  <w:style w:type="character" w:customStyle="1" w:styleId="04BodyChar">
    <w:name w:val="04.Body Char"/>
    <w:link w:val="04Body"/>
    <w:locked/>
  </w:style>
  <w:style w:type="paragraph" w:customStyle="1" w:styleId="04Body">
    <w:name w:val="04.Body"/>
    <w:basedOn w:val="Normal"/>
    <w:link w:val="04BodyChar"/>
    <w:qFormat/>
    <w:pPr>
      <w:spacing w:before="120" w:after="120" w:line="264" w:lineRule="auto"/>
      <w:ind w:firstLine="720"/>
      <w:jc w:val="both"/>
    </w:pPr>
    <w:rPr>
      <w:sz w:val="20"/>
      <w:szCs w:val="20"/>
    </w:rPr>
  </w:style>
  <w:style w:type="character" w:customStyle="1" w:styleId="GDDChar">
    <w:name w:val="GDD Char"/>
    <w:link w:val="GDD"/>
    <w:locked/>
    <w:rPr>
      <w:lang w:val="vi-VN" w:eastAsia="vi-VN"/>
    </w:rPr>
  </w:style>
  <w:style w:type="paragraph" w:customStyle="1" w:styleId="GDD">
    <w:name w:val="GDD"/>
    <w:basedOn w:val="Normal"/>
    <w:link w:val="GDDChar"/>
    <w:qFormat/>
    <w:pPr>
      <w:tabs>
        <w:tab w:val="left" w:pos="992"/>
      </w:tabs>
      <w:spacing w:before="120"/>
      <w:jc w:val="both"/>
      <w:outlineLvl w:val="0"/>
    </w:pPr>
    <w:rPr>
      <w:sz w:val="20"/>
      <w:szCs w:val="20"/>
      <w:lang w:val="vi-VN" w:eastAsia="vi-VN"/>
    </w:rPr>
  </w:style>
  <w:style w:type="paragraph" w:customStyle="1" w:styleId="Bodytextgap2-12">
    <w:name w:val="_Bodytext_gap2-12"/>
    <w:basedOn w:val="Normal"/>
    <w:uiPriority w:val="99"/>
    <w:qFormat/>
    <w:pPr>
      <w:spacing w:before="240" w:after="40" w:line="360" w:lineRule="exact"/>
      <w:jc w:val="both"/>
    </w:pPr>
    <w:rPr>
      <w:rFonts w:ascii=".VnTime" w:eastAsia="Calibri" w:hAnsi=".VnTime" w:cs=".VnTime"/>
      <w:sz w:val="26"/>
      <w:szCs w:val="26"/>
      <w:lang w:val="vi-VN" w:eastAsia="vi-VN"/>
    </w:rPr>
  </w:style>
  <w:style w:type="paragraph" w:customStyle="1" w:styleId="ReptTableHdng">
    <w:name w:val="Rept_TableHdng"/>
    <w:basedOn w:val="NormalWeb"/>
    <w:qFormat/>
    <w:rPr>
      <w:rFonts w:eastAsia="Times New Roman"/>
      <w:b/>
      <w:bCs/>
      <w:lang w:val="vi-VN" w:eastAsia="vi-VN"/>
    </w:rPr>
  </w:style>
  <w:style w:type="paragraph" w:customStyle="1" w:styleId="ReptHndg3">
    <w:name w:val="Rept_Hndg3"/>
    <w:basedOn w:val="BodyText2"/>
    <w:qFormat/>
  </w:style>
  <w:style w:type="paragraph" w:customStyle="1" w:styleId="Rept-BodyText1">
    <w:name w:val="Rept-BodyText1"/>
    <w:basedOn w:val="Normal"/>
    <w:qFormat/>
    <w:pPr>
      <w:spacing w:after="120" w:line="288" w:lineRule="auto"/>
      <w:ind w:left="706"/>
    </w:pPr>
    <w:rPr>
      <w:rFonts w:ascii="Arial" w:eastAsia="MS Mincho" w:hAnsi="Arial" w:cs="Arial"/>
      <w:sz w:val="21"/>
      <w:szCs w:val="21"/>
      <w:lang w:val="vi-VN" w:eastAsia="vi-VN"/>
    </w:rPr>
  </w:style>
  <w:style w:type="paragraph" w:customStyle="1" w:styleId="tabledot">
    <w:name w:val="table_dot"/>
    <w:basedOn w:val="Normal"/>
    <w:next w:val="Normal"/>
    <w:qFormat/>
    <w:pPr>
      <w:widowControl w:val="0"/>
      <w:tabs>
        <w:tab w:val="left" w:pos="273"/>
        <w:tab w:val="num" w:pos="709"/>
      </w:tabs>
      <w:snapToGrid w:val="0"/>
      <w:spacing w:before="40"/>
      <w:ind w:left="709" w:hanging="709"/>
    </w:pPr>
    <w:rPr>
      <w:rFonts w:ascii="Arial" w:eastAsia="MS PMincho" w:hAnsi="Arial" w:cs="Arial"/>
      <w:kern w:val="2"/>
      <w:sz w:val="18"/>
      <w:szCs w:val="24"/>
      <w:lang w:val="en-GB" w:eastAsia="ja-JP"/>
    </w:rPr>
  </w:style>
  <w:style w:type="paragraph" w:customStyle="1" w:styleId="a4">
    <w:name w:val="作業項目"/>
    <w:basedOn w:val="Normal"/>
    <w:next w:val="Normal"/>
    <w:qFormat/>
    <w:pPr>
      <w:widowControl w:val="0"/>
      <w:snapToGrid w:val="0"/>
      <w:spacing w:before="60" w:after="60"/>
    </w:pPr>
    <w:rPr>
      <w:rFonts w:ascii="Arial" w:eastAsia="MS PGothic" w:hAnsi="Arial"/>
      <w:b/>
      <w:bCs/>
      <w:kern w:val="2"/>
      <w:sz w:val="21"/>
      <w:szCs w:val="24"/>
      <w:lang w:val="vi-VN" w:eastAsia="ja-JP"/>
    </w:rPr>
  </w:style>
  <w:style w:type="paragraph" w:customStyle="1" w:styleId="13">
    <w:name w:val="箇条書1"/>
    <w:basedOn w:val="Normal"/>
    <w:qFormat/>
    <w:pPr>
      <w:widowControl w:val="0"/>
      <w:tabs>
        <w:tab w:val="num" w:pos="1077"/>
      </w:tabs>
      <w:snapToGrid w:val="0"/>
      <w:spacing w:after="60" w:line="300" w:lineRule="auto"/>
      <w:ind w:left="1077" w:hanging="368"/>
      <w:jc w:val="both"/>
    </w:pPr>
    <w:rPr>
      <w:rFonts w:ascii="Arial" w:eastAsia="MS PMincho" w:hAnsi="Arial"/>
      <w:kern w:val="2"/>
      <w:sz w:val="21"/>
      <w:szCs w:val="24"/>
      <w:lang w:val="vi-VN" w:eastAsia="ja-JP"/>
    </w:rPr>
  </w:style>
  <w:style w:type="paragraph" w:customStyle="1" w:styleId="2">
    <w:name w:val="箇条書2"/>
    <w:basedOn w:val="Normal"/>
    <w:next w:val="Normal"/>
    <w:qFormat/>
    <w:pPr>
      <w:widowControl w:val="0"/>
      <w:tabs>
        <w:tab w:val="num" w:pos="1494"/>
      </w:tabs>
      <w:snapToGrid w:val="0"/>
      <w:spacing w:after="60" w:line="300" w:lineRule="auto"/>
      <w:ind w:left="1474" w:hanging="340"/>
      <w:jc w:val="both"/>
    </w:pPr>
    <w:rPr>
      <w:rFonts w:ascii="Arial" w:eastAsia="MS PMincho" w:hAnsi="Arial"/>
      <w:kern w:val="2"/>
      <w:sz w:val="21"/>
      <w:szCs w:val="24"/>
      <w:lang w:val="en-GB" w:eastAsia="ja-JP"/>
    </w:rPr>
  </w:style>
  <w:style w:type="paragraph" w:customStyle="1" w:styleId="20">
    <w:name w:val="小見出し2"/>
    <w:basedOn w:val="Normal"/>
    <w:next w:val="Normal"/>
    <w:qFormat/>
    <w:pPr>
      <w:widowControl w:val="0"/>
      <w:tabs>
        <w:tab w:val="num" w:pos="1365"/>
      </w:tabs>
      <w:snapToGrid w:val="0"/>
      <w:spacing w:after="60" w:line="300" w:lineRule="auto"/>
      <w:ind w:left="1367" w:hanging="318"/>
      <w:jc w:val="both"/>
    </w:pPr>
    <w:rPr>
      <w:rFonts w:ascii="Arial" w:eastAsia="MS PGothic" w:hAnsi="Arial"/>
      <w:kern w:val="2"/>
      <w:sz w:val="21"/>
      <w:szCs w:val="24"/>
      <w:lang w:val="vi-VN" w:eastAsia="ja-JP"/>
    </w:rPr>
  </w:style>
  <w:style w:type="paragraph" w:customStyle="1" w:styleId="table">
    <w:name w:val="table"/>
    <w:basedOn w:val="Normal"/>
    <w:next w:val="Normal"/>
    <w:qFormat/>
    <w:pPr>
      <w:widowControl w:val="0"/>
      <w:snapToGrid w:val="0"/>
      <w:spacing w:before="80"/>
      <w:jc w:val="both"/>
    </w:pPr>
    <w:rPr>
      <w:rFonts w:ascii="Arial" w:eastAsia="MS PMincho" w:hAnsi="Arial" w:cs="Arial"/>
      <w:kern w:val="2"/>
      <w:sz w:val="18"/>
      <w:szCs w:val="24"/>
      <w:lang w:val="vi-VN" w:eastAsia="ja-JP"/>
    </w:rPr>
  </w:style>
  <w:style w:type="paragraph" w:customStyle="1" w:styleId="14">
    <w:name w:val="項目1"/>
    <w:basedOn w:val="Normal"/>
    <w:next w:val="Normal"/>
    <w:qFormat/>
    <w:pPr>
      <w:widowControl w:val="0"/>
      <w:tabs>
        <w:tab w:val="left" w:pos="992"/>
      </w:tabs>
      <w:snapToGrid w:val="0"/>
      <w:spacing w:after="120" w:line="300" w:lineRule="auto"/>
      <w:ind w:leftChars="350" w:left="735"/>
    </w:pPr>
    <w:rPr>
      <w:rFonts w:ascii="Arial" w:eastAsia="MS PGothic" w:hAnsi="Arial"/>
      <w:kern w:val="2"/>
      <w:sz w:val="21"/>
      <w:szCs w:val="24"/>
      <w:lang w:val="vi-VN" w:eastAsia="ja-JP"/>
    </w:rPr>
  </w:style>
  <w:style w:type="paragraph" w:customStyle="1" w:styleId="a5">
    <w:name w:val="出典"/>
    <w:basedOn w:val="Normal"/>
    <w:next w:val="Normal"/>
    <w:qFormat/>
    <w:pPr>
      <w:widowControl w:val="0"/>
      <w:snapToGrid w:val="0"/>
      <w:spacing w:before="40" w:afterLines="100"/>
      <w:ind w:leftChars="300" w:left="1301" w:hangingChars="373" w:hanging="671"/>
      <w:jc w:val="both"/>
    </w:pPr>
    <w:rPr>
      <w:rFonts w:ascii="Arial" w:eastAsia="MS PMincho" w:hAnsi="Arial"/>
      <w:kern w:val="2"/>
      <w:sz w:val="18"/>
      <w:szCs w:val="24"/>
      <w:lang w:val="vi-VN" w:eastAsia="ja-JP"/>
    </w:rPr>
  </w:style>
  <w:style w:type="paragraph" w:customStyle="1" w:styleId="15">
    <w:name w:val="本文1"/>
    <w:basedOn w:val="BodyText"/>
    <w:qFormat/>
    <w:pPr>
      <w:widowControl w:val="0"/>
      <w:spacing w:afterLines="50" w:after="0" w:line="300" w:lineRule="auto"/>
      <w:ind w:leftChars="470" w:left="987"/>
      <w:jc w:val="both"/>
    </w:pPr>
    <w:rPr>
      <w:rFonts w:ascii="Arial" w:eastAsia="MS PMincho" w:hAnsi="Arial"/>
      <w:kern w:val="2"/>
      <w:sz w:val="21"/>
      <w:szCs w:val="24"/>
      <w:lang w:val="en-GB" w:eastAsia="ja-JP"/>
    </w:rPr>
  </w:style>
  <w:style w:type="paragraph" w:customStyle="1" w:styleId="1-indent">
    <w:name w:val="本文1-indent"/>
    <w:basedOn w:val="15"/>
    <w:qFormat/>
    <w:pPr>
      <w:ind w:left="1302" w:hangingChars="150" w:hanging="315"/>
    </w:pPr>
  </w:style>
  <w:style w:type="paragraph" w:customStyle="1" w:styleId="-indent">
    <w:name w:val="本文-indent"/>
    <w:basedOn w:val="BodyText"/>
    <w:qFormat/>
    <w:pPr>
      <w:widowControl w:val="0"/>
      <w:spacing w:afterLines="50" w:after="0" w:line="300" w:lineRule="auto"/>
      <w:ind w:leftChars="339" w:left="1138" w:hangingChars="203" w:hanging="426"/>
      <w:jc w:val="both"/>
    </w:pPr>
    <w:rPr>
      <w:rFonts w:ascii="Arial" w:eastAsia="MS PMincho" w:hAnsi="Arial"/>
      <w:kern w:val="2"/>
      <w:sz w:val="21"/>
      <w:szCs w:val="24"/>
      <w:lang w:val="en-GB" w:eastAsia="ja-JP"/>
    </w:rPr>
  </w:style>
  <w:style w:type="paragraph" w:customStyle="1" w:styleId="table-dot">
    <w:name w:val="table-dot"/>
    <w:basedOn w:val="Normal"/>
    <w:qFormat/>
    <w:pPr>
      <w:widowControl w:val="0"/>
      <w:tabs>
        <w:tab w:val="num" w:pos="225"/>
        <w:tab w:val="num" w:pos="432"/>
      </w:tabs>
      <w:snapToGrid w:val="0"/>
      <w:spacing w:afterLines="30"/>
      <w:ind w:left="432" w:hanging="432"/>
    </w:pPr>
    <w:rPr>
      <w:rFonts w:ascii="Arial" w:eastAsia="MS PMincho" w:hAnsi="Arial" w:cs="Arial"/>
      <w:kern w:val="2"/>
      <w:sz w:val="20"/>
      <w:szCs w:val="24"/>
      <w:lang w:val="en-GB" w:eastAsia="ja-JP"/>
    </w:rPr>
  </w:style>
  <w:style w:type="paragraph" w:customStyle="1" w:styleId="21">
    <w:name w:val="本文2"/>
    <w:basedOn w:val="15"/>
    <w:qFormat/>
    <w:pPr>
      <w:ind w:leftChars="540" w:left="1134"/>
    </w:pPr>
    <w:rPr>
      <w:lang w:val="en-US"/>
    </w:rPr>
  </w:style>
  <w:style w:type="paragraph" w:customStyle="1" w:styleId="table-indent">
    <w:name w:val="table-indent"/>
    <w:basedOn w:val="table"/>
    <w:qFormat/>
  </w:style>
  <w:style w:type="paragraph" w:customStyle="1" w:styleId="table-indent2">
    <w:name w:val="table-indent2"/>
    <w:basedOn w:val="table-indent"/>
    <w:qFormat/>
  </w:style>
  <w:style w:type="paragraph" w:customStyle="1" w:styleId="2-indent">
    <w:name w:val="本文2-indent"/>
    <w:basedOn w:val="21"/>
    <w:qFormat/>
    <w:pPr>
      <w:ind w:left="1596" w:hangingChars="220" w:hanging="462"/>
    </w:pPr>
  </w:style>
  <w:style w:type="paragraph" w:customStyle="1" w:styleId="-con">
    <w:name w:val="出典-con"/>
    <w:basedOn w:val="a5"/>
    <w:qFormat/>
    <w:pPr>
      <w:spacing w:afterLines="0" w:after="200"/>
    </w:pPr>
  </w:style>
  <w:style w:type="paragraph" w:customStyle="1" w:styleId="dot">
    <w:name w:val="dot"/>
    <w:basedOn w:val="Normal"/>
    <w:qFormat/>
    <w:pPr>
      <w:widowControl w:val="0"/>
      <w:snapToGrid w:val="0"/>
      <w:spacing w:afterLines="50" w:line="300" w:lineRule="auto"/>
      <w:ind w:left="390" w:hanging="360"/>
      <w:jc w:val="both"/>
    </w:pPr>
    <w:rPr>
      <w:rFonts w:ascii="Arial" w:eastAsia="MS PMincho" w:hAnsi="Arial"/>
      <w:kern w:val="2"/>
      <w:sz w:val="21"/>
      <w:szCs w:val="24"/>
      <w:lang w:val="vi-VN" w:eastAsia="ja-JP"/>
    </w:rPr>
  </w:style>
  <w:style w:type="paragraph" w:customStyle="1" w:styleId="tabell">
    <w:name w:val="tabell"/>
    <w:basedOn w:val="Caption"/>
    <w:qFormat/>
    <w:pPr>
      <w:widowControl w:val="0"/>
      <w:tabs>
        <w:tab w:val="left" w:pos="1302"/>
      </w:tabs>
      <w:snapToGrid w:val="0"/>
      <w:spacing w:before="0" w:line="300" w:lineRule="auto"/>
      <w:jc w:val="center"/>
    </w:pPr>
    <w:rPr>
      <w:rFonts w:ascii="Arial" w:eastAsia="MS PGothic" w:hAnsi="Arial"/>
      <w:color w:val="auto"/>
      <w:kern w:val="2"/>
      <w:sz w:val="20"/>
      <w:szCs w:val="20"/>
      <w:lang w:val="vi-VN" w:eastAsia="ja-JP"/>
    </w:rPr>
  </w:style>
  <w:style w:type="paragraph" w:customStyle="1" w:styleId="title-2">
    <w:name w:val="title-2"/>
    <w:basedOn w:val="Normal"/>
    <w:qFormat/>
    <w:pPr>
      <w:widowControl w:val="0"/>
      <w:tabs>
        <w:tab w:val="left" w:pos="1050"/>
        <w:tab w:val="left" w:leader="dot" w:pos="7980"/>
      </w:tabs>
      <w:spacing w:beforeLines="50"/>
      <w:ind w:leftChars="250" w:left="1050" w:hangingChars="250" w:hanging="525"/>
      <w:jc w:val="both"/>
    </w:pPr>
    <w:rPr>
      <w:rFonts w:ascii="Arial" w:eastAsia="MS PMincho" w:hAnsi="Arial" w:cs="Arial"/>
      <w:kern w:val="2"/>
      <w:sz w:val="21"/>
      <w:szCs w:val="24"/>
      <w:lang w:val="en-GB" w:eastAsia="ja-JP"/>
    </w:rPr>
  </w:style>
  <w:style w:type="paragraph" w:customStyle="1" w:styleId="3">
    <w:name w:val="箇条書3"/>
    <w:basedOn w:val="Normal"/>
    <w:next w:val="Normal"/>
    <w:qFormat/>
    <w:pPr>
      <w:widowControl w:val="0"/>
      <w:tabs>
        <w:tab w:val="left" w:pos="1418"/>
      </w:tabs>
      <w:snapToGrid w:val="0"/>
      <w:spacing w:after="60" w:line="300" w:lineRule="auto"/>
      <w:ind w:left="227" w:hanging="227"/>
      <w:jc w:val="both"/>
    </w:pPr>
    <w:rPr>
      <w:rFonts w:eastAsia="MS PMincho"/>
      <w:kern w:val="2"/>
      <w:sz w:val="21"/>
      <w:szCs w:val="24"/>
      <w:lang w:val="vi-VN" w:eastAsia="ja-JP"/>
    </w:rPr>
  </w:style>
  <w:style w:type="paragraph" w:customStyle="1" w:styleId="50">
    <w:name w:val="箇条書5"/>
    <w:basedOn w:val="Normal"/>
    <w:next w:val="Normal"/>
    <w:qFormat/>
    <w:pPr>
      <w:widowControl w:val="0"/>
      <w:tabs>
        <w:tab w:val="num" w:pos="1494"/>
      </w:tabs>
      <w:snapToGrid w:val="0"/>
      <w:spacing w:after="60" w:line="300" w:lineRule="auto"/>
      <w:ind w:left="1418" w:hanging="284"/>
      <w:jc w:val="both"/>
    </w:pPr>
    <w:rPr>
      <w:rFonts w:eastAsia="MS PMincho"/>
      <w:kern w:val="2"/>
      <w:sz w:val="21"/>
      <w:szCs w:val="24"/>
      <w:lang w:val="vi-VN" w:eastAsia="ja-JP"/>
    </w:rPr>
  </w:style>
  <w:style w:type="paragraph" w:customStyle="1" w:styleId="a6">
    <w:name w:val="作業"/>
    <w:basedOn w:val="Normal"/>
    <w:next w:val="Normal"/>
    <w:qFormat/>
    <w:pPr>
      <w:widowControl w:val="0"/>
      <w:snapToGrid w:val="0"/>
      <w:spacing w:after="120"/>
      <w:ind w:leftChars="336" w:left="706"/>
      <w:jc w:val="both"/>
    </w:pPr>
    <w:rPr>
      <w:rFonts w:ascii="Arial" w:eastAsia="HGPGothicE" w:hAnsi="Arial"/>
      <w:kern w:val="2"/>
      <w:sz w:val="22"/>
      <w:szCs w:val="24"/>
      <w:lang w:val="vi-VN" w:eastAsia="ja-JP"/>
    </w:rPr>
  </w:style>
  <w:style w:type="paragraph" w:customStyle="1" w:styleId="rub4">
    <w:name w:val="rub4"/>
    <w:basedOn w:val="Heading4"/>
    <w:qFormat/>
    <w:pPr>
      <w:keepLines w:val="0"/>
      <w:tabs>
        <w:tab w:val="left" w:pos="851"/>
      </w:tabs>
      <w:autoSpaceDE w:val="0"/>
      <w:autoSpaceDN w:val="0"/>
      <w:adjustRightInd w:val="0"/>
      <w:snapToGrid w:val="0"/>
      <w:spacing w:before="360" w:after="120" w:line="360" w:lineRule="atLeast"/>
      <w:ind w:left="714" w:hanging="142"/>
      <w:jc w:val="both"/>
    </w:pPr>
    <w:rPr>
      <w:rFonts w:ascii="Times New Roman Bold" w:eastAsia="MS Gothic" w:hAnsi="Times New Roman Bold" w:cs="Times New Roman"/>
      <w:b/>
      <w:bCs/>
      <w:iCs w:val="0"/>
      <w:color w:val="auto"/>
      <w:spacing w:val="-10"/>
      <w:lang w:val="de-DE" w:eastAsia="ja-JP"/>
    </w:rPr>
  </w:style>
  <w:style w:type="paragraph" w:customStyle="1" w:styleId="rub2">
    <w:name w:val="rub2"/>
    <w:basedOn w:val="Heading2"/>
    <w:qFormat/>
    <w:pPr>
      <w:keepNext w:val="0"/>
      <w:widowControl w:val="0"/>
      <w:pBdr>
        <w:bottom w:val="single" w:sz="4" w:space="1" w:color="auto"/>
      </w:pBdr>
      <w:tabs>
        <w:tab w:val="left" w:pos="567"/>
      </w:tabs>
      <w:spacing w:before="240" w:line="276" w:lineRule="auto"/>
      <w:ind w:firstLine="0"/>
      <w:jc w:val="both"/>
    </w:pPr>
    <w:rPr>
      <w:rFonts w:ascii="Arial" w:eastAsia="MS Mincho" w:hAnsi="Arial" w:cs="Arial"/>
      <w:b/>
      <w:bCs/>
      <w:i w:val="0"/>
      <w:sz w:val="24"/>
      <w:szCs w:val="24"/>
      <w:u w:color="000000"/>
      <w:lang w:val="sv-SE" w:eastAsia="ja-JP"/>
    </w:rPr>
  </w:style>
  <w:style w:type="paragraph" w:customStyle="1" w:styleId="fig">
    <w:name w:val="fig"/>
    <w:basedOn w:val="Normal"/>
    <w:qFormat/>
    <w:rPr>
      <w:rFonts w:ascii="Arial" w:eastAsia="MS Mincho" w:hAnsi="Arial" w:cs="Arial"/>
      <w:b/>
      <w:bCs/>
      <w:sz w:val="20"/>
      <w:szCs w:val="20"/>
      <w:lang w:val="sv-SE" w:eastAsia="ja-JP"/>
    </w:rPr>
  </w:style>
  <w:style w:type="paragraph" w:customStyle="1" w:styleId="a7">
    <w:name w:val="図表"/>
    <w:basedOn w:val="Normal"/>
    <w:next w:val="Normal"/>
    <w:qFormat/>
    <w:pPr>
      <w:widowControl w:val="0"/>
      <w:snapToGrid w:val="0"/>
      <w:spacing w:after="120" w:line="300" w:lineRule="auto"/>
      <w:jc w:val="center"/>
    </w:pPr>
    <w:rPr>
      <w:rFonts w:ascii="Arial" w:eastAsia="MS PGothic" w:hAnsi="Arial"/>
      <w:b/>
      <w:kern w:val="2"/>
      <w:sz w:val="20"/>
      <w:szCs w:val="24"/>
      <w:lang w:val="vi-VN" w:eastAsia="ja-JP"/>
    </w:rPr>
  </w:style>
  <w:style w:type="paragraph" w:customStyle="1" w:styleId="16">
    <w:name w:val="作業項目1"/>
    <w:basedOn w:val="Normal"/>
    <w:next w:val="Normal"/>
    <w:qFormat/>
    <w:pPr>
      <w:widowControl w:val="0"/>
      <w:snapToGrid w:val="0"/>
      <w:spacing w:before="60" w:after="60"/>
      <w:jc w:val="center"/>
    </w:pPr>
    <w:rPr>
      <w:rFonts w:eastAsia="MS PGothic"/>
      <w:b/>
      <w:bCs/>
      <w:kern w:val="2"/>
      <w:sz w:val="21"/>
      <w:szCs w:val="24"/>
      <w:lang w:val="vi-VN" w:eastAsia="ja-JP"/>
    </w:rPr>
  </w:style>
  <w:style w:type="paragraph" w:customStyle="1" w:styleId="a8">
    <w:name w:val="業務内容"/>
    <w:basedOn w:val="Normal"/>
    <w:qFormat/>
    <w:pPr>
      <w:widowControl w:val="0"/>
      <w:tabs>
        <w:tab w:val="left" w:pos="1548"/>
      </w:tabs>
      <w:spacing w:line="240" w:lineRule="exact"/>
      <w:ind w:left="1548" w:hanging="1548"/>
      <w:jc w:val="both"/>
    </w:pPr>
    <w:rPr>
      <w:rFonts w:eastAsia="MS PMincho"/>
      <w:kern w:val="2"/>
      <w:sz w:val="20"/>
      <w:szCs w:val="24"/>
      <w:lang w:val="vi-VN" w:eastAsia="zh-TW"/>
    </w:rPr>
  </w:style>
  <w:style w:type="paragraph" w:customStyle="1" w:styleId="dot1">
    <w:name w:val="dot1"/>
    <w:basedOn w:val="Normal"/>
    <w:next w:val="Normal"/>
    <w:qFormat/>
    <w:pPr>
      <w:widowControl w:val="0"/>
      <w:tabs>
        <w:tab w:val="num" w:pos="432"/>
      </w:tabs>
      <w:snapToGrid w:val="0"/>
      <w:spacing w:after="60" w:line="300" w:lineRule="auto"/>
      <w:ind w:left="432" w:hanging="432"/>
      <w:jc w:val="both"/>
    </w:pPr>
    <w:rPr>
      <w:rFonts w:eastAsia="MS PMincho"/>
      <w:kern w:val="2"/>
      <w:sz w:val="21"/>
      <w:szCs w:val="24"/>
      <w:lang w:val="vi-VN" w:eastAsia="ja-JP"/>
    </w:rPr>
  </w:style>
  <w:style w:type="paragraph" w:customStyle="1" w:styleId="dot2">
    <w:name w:val="dot2"/>
    <w:basedOn w:val="Normal"/>
    <w:next w:val="Normal"/>
    <w:qFormat/>
    <w:pPr>
      <w:widowControl w:val="0"/>
      <w:tabs>
        <w:tab w:val="num" w:pos="709"/>
        <w:tab w:val="left" w:pos="1418"/>
      </w:tabs>
      <w:snapToGrid w:val="0"/>
      <w:spacing w:after="60" w:line="300" w:lineRule="auto"/>
      <w:ind w:left="709" w:hanging="709"/>
      <w:jc w:val="both"/>
    </w:pPr>
    <w:rPr>
      <w:rFonts w:eastAsia="MS PMincho"/>
      <w:kern w:val="2"/>
      <w:sz w:val="21"/>
      <w:szCs w:val="24"/>
      <w:lang w:val="vi-VN" w:eastAsia="ja-JP"/>
    </w:rPr>
  </w:style>
  <w:style w:type="paragraph" w:customStyle="1" w:styleId="17">
    <w:name w:val="箇条1"/>
    <w:basedOn w:val="Normal"/>
    <w:next w:val="Normal"/>
    <w:qFormat/>
    <w:pPr>
      <w:widowControl w:val="0"/>
      <w:tabs>
        <w:tab w:val="num" w:pos="709"/>
        <w:tab w:val="num" w:pos="1134"/>
      </w:tabs>
      <w:snapToGrid w:val="0"/>
      <w:spacing w:after="120" w:line="300" w:lineRule="auto"/>
      <w:ind w:left="1134" w:hanging="425"/>
      <w:jc w:val="both"/>
    </w:pPr>
    <w:rPr>
      <w:rFonts w:eastAsia="MS PMincho"/>
      <w:kern w:val="2"/>
      <w:sz w:val="21"/>
      <w:szCs w:val="24"/>
      <w:lang w:val="vi-VN" w:eastAsia="ja-JP"/>
    </w:rPr>
  </w:style>
  <w:style w:type="paragraph" w:customStyle="1" w:styleId="22">
    <w:name w:val="箇条2"/>
    <w:basedOn w:val="Normal"/>
    <w:next w:val="Normal"/>
    <w:qFormat/>
    <w:pPr>
      <w:widowControl w:val="0"/>
      <w:tabs>
        <w:tab w:val="left" w:pos="992"/>
      </w:tabs>
      <w:snapToGrid w:val="0"/>
      <w:spacing w:after="60" w:line="300" w:lineRule="auto"/>
      <w:ind w:left="720" w:hanging="360"/>
      <w:jc w:val="both"/>
    </w:pPr>
    <w:rPr>
      <w:rFonts w:eastAsia="MS PMincho"/>
      <w:kern w:val="2"/>
      <w:sz w:val="21"/>
      <w:szCs w:val="24"/>
      <w:lang w:val="vi-VN" w:eastAsia="ja-JP"/>
    </w:rPr>
  </w:style>
  <w:style w:type="paragraph" w:customStyle="1" w:styleId="Title2">
    <w:name w:val="Title2"/>
    <w:basedOn w:val="Normal"/>
    <w:qFormat/>
    <w:pPr>
      <w:widowControl w:val="0"/>
      <w:spacing w:afterLines="100"/>
      <w:jc w:val="center"/>
    </w:pPr>
    <w:rPr>
      <w:rFonts w:ascii="Arial" w:eastAsia="MS PMincho" w:hAnsi="Arial" w:cs="Arial"/>
      <w:b/>
      <w:bCs/>
      <w:smallCaps/>
      <w:kern w:val="2"/>
      <w:szCs w:val="24"/>
      <w:lang w:val="vi-VN" w:eastAsia="ja-JP"/>
    </w:rPr>
  </w:style>
  <w:style w:type="paragraph" w:customStyle="1" w:styleId="box">
    <w:name w:val="box"/>
    <w:basedOn w:val="Normal"/>
    <w:next w:val="Normal"/>
    <w:qFormat/>
    <w:pPr>
      <w:widowControl w:val="0"/>
      <w:tabs>
        <w:tab w:val="num" w:pos="113"/>
      </w:tabs>
      <w:snapToGrid w:val="0"/>
      <w:spacing w:beforeLines="25"/>
      <w:ind w:left="1200" w:hanging="1143"/>
      <w:jc w:val="center"/>
    </w:pPr>
    <w:rPr>
      <w:rFonts w:ascii="Arial" w:eastAsia="MS PGothic" w:hAnsi="Arial"/>
      <w:kern w:val="2"/>
      <w:sz w:val="18"/>
      <w:szCs w:val="24"/>
      <w:lang w:val="vi-VN" w:eastAsia="ja-JP"/>
    </w:rPr>
  </w:style>
  <w:style w:type="paragraph" w:customStyle="1" w:styleId="a9">
    <w:name w:val="ノーマル"/>
    <w:basedOn w:val="Normal"/>
    <w:qFormat/>
    <w:pPr>
      <w:tabs>
        <w:tab w:val="num" w:pos="425"/>
      </w:tabs>
      <w:overflowPunct w:val="0"/>
      <w:autoSpaceDE w:val="0"/>
      <w:autoSpaceDN w:val="0"/>
      <w:adjustRightInd w:val="0"/>
      <w:ind w:left="425" w:hanging="425"/>
    </w:pPr>
    <w:rPr>
      <w:rFonts w:eastAsia="Mincho"/>
      <w:sz w:val="20"/>
      <w:szCs w:val="20"/>
      <w:lang w:val="vi-VN" w:eastAsia="ja-JP"/>
    </w:rPr>
  </w:style>
  <w:style w:type="paragraph" w:customStyle="1" w:styleId="StyleHeading1After92pt">
    <w:name w:val="Style Heading 1 + After:  9.2 pt"/>
    <w:basedOn w:val="Heading1"/>
    <w:qFormat/>
    <w:pPr>
      <w:tabs>
        <w:tab w:val="num" w:pos="425"/>
      </w:tabs>
      <w:spacing w:before="120" w:after="184" w:line="300" w:lineRule="auto"/>
      <w:ind w:left="425" w:hanging="425"/>
      <w:jc w:val="both"/>
    </w:pPr>
    <w:rPr>
      <w:rFonts w:ascii="Arial" w:eastAsia="MS Mincho" w:hAnsi="Arial" w:cs="Times New Roman"/>
      <w:bCs w:val="0"/>
      <w:caps/>
      <w:color w:val="auto"/>
      <w:kern w:val="32"/>
      <w:lang w:val="vi-VN" w:eastAsia="ja-JP"/>
    </w:rPr>
  </w:style>
  <w:style w:type="paragraph" w:customStyle="1" w:styleId="40">
    <w:name w:val="箇条書4"/>
    <w:basedOn w:val="Normal"/>
    <w:next w:val="Normal"/>
    <w:qFormat/>
    <w:pPr>
      <w:widowControl w:val="0"/>
      <w:tabs>
        <w:tab w:val="left" w:pos="1680"/>
      </w:tabs>
      <w:snapToGrid w:val="0"/>
      <w:spacing w:after="40" w:line="300" w:lineRule="auto"/>
      <w:ind w:leftChars="650" w:left="1021" w:hangingChars="150" w:hanging="312"/>
      <w:jc w:val="both"/>
    </w:pPr>
    <w:rPr>
      <w:rFonts w:eastAsia="MS PMincho"/>
      <w:kern w:val="2"/>
      <w:sz w:val="21"/>
      <w:szCs w:val="24"/>
      <w:lang w:val="vi-VN" w:eastAsia="ja-JP"/>
    </w:rPr>
  </w:style>
  <w:style w:type="paragraph" w:customStyle="1" w:styleId="sourceChar">
    <w:name w:val="source Char"/>
    <w:basedOn w:val="BodyText"/>
    <w:qFormat/>
    <w:pPr>
      <w:tabs>
        <w:tab w:val="num" w:pos="360"/>
      </w:tabs>
      <w:snapToGrid w:val="0"/>
      <w:spacing w:line="300" w:lineRule="auto"/>
    </w:pPr>
    <w:rPr>
      <w:rFonts w:ascii="Arial" w:eastAsia="MS PMincho" w:hAnsi="Arial"/>
      <w:sz w:val="18"/>
      <w:szCs w:val="21"/>
      <w:lang w:val="vi-VN" w:eastAsia="ja-JP"/>
    </w:rPr>
  </w:style>
  <w:style w:type="paragraph" w:customStyle="1" w:styleId="aa">
    <w:name w:val="小見出し"/>
    <w:basedOn w:val="BodyText"/>
    <w:qFormat/>
    <w:pPr>
      <w:tabs>
        <w:tab w:val="num" w:pos="1069"/>
      </w:tabs>
      <w:snapToGrid w:val="0"/>
      <w:spacing w:after="0"/>
      <w:ind w:left="992" w:hanging="283"/>
      <w:jc w:val="both"/>
    </w:pPr>
    <w:rPr>
      <w:rFonts w:ascii="Arial" w:eastAsia="MS PMincho" w:hAnsi="Arial" w:cs="Arial"/>
      <w:b/>
      <w:kern w:val="2"/>
      <w:sz w:val="20"/>
      <w:szCs w:val="20"/>
      <w:lang w:val="vi-VN" w:eastAsia="ja-JP"/>
    </w:rPr>
  </w:style>
  <w:style w:type="paragraph" w:customStyle="1" w:styleId="205">
    <w:name w:val="スタイル 本文2 + 段落後 :  0.5 行"/>
    <w:basedOn w:val="21"/>
    <w:qFormat/>
    <w:pPr>
      <w:tabs>
        <w:tab w:val="num" w:pos="1069"/>
      </w:tabs>
      <w:ind w:leftChars="0" w:left="1986" w:hanging="284"/>
    </w:pPr>
    <w:rPr>
      <w:rFonts w:cs="MS Mincho"/>
      <w:szCs w:val="20"/>
      <w:lang w:val="en-GB"/>
    </w:rPr>
  </w:style>
  <w:style w:type="paragraph" w:customStyle="1" w:styleId="33805">
    <w:name w:val="スタイル 本文 + 左 :  3.38 字 段落後 :  0.5 行"/>
    <w:basedOn w:val="BodyText"/>
    <w:qFormat/>
    <w:pPr>
      <w:widowControl w:val="0"/>
      <w:spacing w:afterLines="50" w:after="0" w:line="300" w:lineRule="auto"/>
      <w:ind w:leftChars="338" w:left="710"/>
      <w:jc w:val="both"/>
    </w:pPr>
    <w:rPr>
      <w:rFonts w:ascii="Arial" w:eastAsia="MS PMincho" w:hAnsi="Arial" w:cs="MS Mincho"/>
      <w:kern w:val="2"/>
      <w:sz w:val="21"/>
      <w:szCs w:val="20"/>
      <w:lang w:val="vi-VN" w:eastAsia="ja-JP"/>
    </w:rPr>
  </w:style>
  <w:style w:type="paragraph" w:customStyle="1" w:styleId="2051">
    <w:name w:val="スタイル 本文2 + 段落後 :  0.5 行1"/>
    <w:basedOn w:val="21"/>
    <w:qFormat/>
    <w:rPr>
      <w:rFonts w:cs="MS Mincho"/>
      <w:szCs w:val="20"/>
      <w:lang w:val="en-GB"/>
    </w:rPr>
  </w:style>
  <w:style w:type="paragraph" w:customStyle="1" w:styleId="-indent33815">
    <w:name w:val="スタイル 本文-indent + 左 :  3.38 字 ぶら下げインデント :  1.5 字"/>
    <w:basedOn w:val="-indent"/>
    <w:qFormat/>
  </w:style>
  <w:style w:type="paragraph" w:customStyle="1" w:styleId="1Char1">
    <w:name w:val="本文1 Char"/>
    <w:basedOn w:val="BodyText"/>
    <w:qFormat/>
    <w:pPr>
      <w:widowControl w:val="0"/>
      <w:spacing w:afterLines="50" w:after="0" w:line="300" w:lineRule="auto"/>
      <w:ind w:leftChars="470" w:left="987"/>
      <w:jc w:val="both"/>
    </w:pPr>
    <w:rPr>
      <w:rFonts w:ascii="Arial" w:eastAsia="MS PMincho" w:hAnsi="Arial"/>
      <w:kern w:val="2"/>
      <w:sz w:val="21"/>
      <w:szCs w:val="24"/>
      <w:lang w:val="en-GB" w:eastAsia="ja-JP"/>
    </w:rPr>
  </w:style>
  <w:style w:type="paragraph" w:customStyle="1" w:styleId="2-1">
    <w:name w:val="見出し 2-1"/>
    <w:basedOn w:val="Normal"/>
    <w:qFormat/>
    <w:pPr>
      <w:widowControl w:val="0"/>
      <w:tabs>
        <w:tab w:val="num" w:pos="709"/>
      </w:tabs>
      <w:spacing w:after="120" w:line="300" w:lineRule="auto"/>
      <w:ind w:left="709" w:hanging="709"/>
      <w:jc w:val="both"/>
    </w:pPr>
    <w:rPr>
      <w:rFonts w:ascii="Arial" w:eastAsia="MS PMincho" w:hAnsi="Arial"/>
      <w:kern w:val="2"/>
      <w:sz w:val="24"/>
      <w:szCs w:val="24"/>
      <w:lang w:val="vi-VN" w:eastAsia="ja-JP"/>
    </w:rPr>
  </w:style>
  <w:style w:type="paragraph" w:customStyle="1" w:styleId="-indent338152">
    <w:name w:val="スタイル 本文-indent + 左 :  3.38 字 ぶら下げインデント :  1.5 字 行間 :  2 行"/>
    <w:basedOn w:val="-indent"/>
    <w:qFormat/>
  </w:style>
  <w:style w:type="paragraph" w:customStyle="1" w:styleId="23">
    <w:name w:val="スタイル 見出し 2 + 太字 (なし)"/>
    <w:basedOn w:val="Heading2"/>
    <w:qFormat/>
    <w:pPr>
      <w:keepNext w:val="0"/>
      <w:widowControl w:val="0"/>
      <w:pBdr>
        <w:bottom w:val="single" w:sz="4" w:space="1" w:color="auto"/>
      </w:pBdr>
      <w:tabs>
        <w:tab w:val="left" w:pos="567"/>
        <w:tab w:val="num" w:pos="709"/>
      </w:tabs>
      <w:snapToGrid w:val="0"/>
      <w:spacing w:before="120" w:after="120" w:line="300" w:lineRule="auto"/>
      <w:ind w:left="709" w:hanging="709"/>
      <w:jc w:val="both"/>
    </w:pPr>
    <w:rPr>
      <w:rFonts w:ascii="Arial" w:eastAsia="MS Gothic" w:hAnsi="Arial" w:cs="Arial"/>
      <w:i w:val="0"/>
      <w:kern w:val="2"/>
      <w:sz w:val="24"/>
      <w:szCs w:val="24"/>
      <w:u w:color="000000"/>
      <w:lang w:val="vi-VN" w:eastAsia="ja-JP"/>
    </w:rPr>
  </w:style>
  <w:style w:type="paragraph" w:customStyle="1" w:styleId="T-TitleCharChar">
    <w:name w:val="T-Title Char Char"/>
    <w:basedOn w:val="Heading2"/>
    <w:qFormat/>
    <w:pPr>
      <w:keepNext w:val="0"/>
      <w:widowControl w:val="0"/>
      <w:pBdr>
        <w:bottom w:val="single" w:sz="4" w:space="1" w:color="auto"/>
      </w:pBdr>
      <w:tabs>
        <w:tab w:val="left" w:pos="567"/>
        <w:tab w:val="num" w:pos="1069"/>
      </w:tabs>
      <w:spacing w:before="120" w:line="276" w:lineRule="auto"/>
      <w:ind w:left="992" w:hanging="283"/>
      <w:jc w:val="center"/>
    </w:pPr>
    <w:rPr>
      <w:rFonts w:ascii="Arial" w:eastAsia="MS Mincho" w:hAnsi="Arial"/>
      <w:i w:val="0"/>
      <w:kern w:val="2"/>
      <w:sz w:val="22"/>
      <w:szCs w:val="24"/>
      <w:u w:color="000000"/>
      <w:lang w:val="vi-VN" w:eastAsia="ja-JP"/>
    </w:rPr>
  </w:style>
  <w:style w:type="paragraph" w:customStyle="1" w:styleId="Text1-11body-b3a12105pt">
    <w:name w:val="スタイル *Text 1-[1._(1)body]-(b3a12) + 10.5 pt"/>
    <w:basedOn w:val="Normal"/>
    <w:qFormat/>
    <w:pPr>
      <w:widowControl w:val="0"/>
      <w:spacing w:before="60" w:after="240" w:line="320" w:lineRule="atLeast"/>
      <w:ind w:left="835"/>
      <w:jc w:val="both"/>
    </w:pPr>
    <w:rPr>
      <w:rFonts w:eastAsia="MS Mincho"/>
      <w:kern w:val="2"/>
      <w:sz w:val="22"/>
      <w:szCs w:val="20"/>
      <w:lang w:val="vi-VN" w:eastAsia="ja-JP"/>
    </w:rPr>
  </w:style>
  <w:style w:type="paragraph" w:customStyle="1" w:styleId="1title">
    <w:name w:val="(1) title"/>
    <w:basedOn w:val="Normal"/>
    <w:next w:val="Normal"/>
    <w:qFormat/>
    <w:pPr>
      <w:keepNext/>
      <w:keepLines/>
      <w:widowControl w:val="0"/>
      <w:spacing w:before="60" w:after="60" w:line="260" w:lineRule="exact"/>
      <w:ind w:left="1339" w:hanging="533"/>
      <w:jc w:val="both"/>
    </w:pPr>
    <w:rPr>
      <w:rFonts w:eastAsia="MS Mincho"/>
      <w:kern w:val="2"/>
      <w:sz w:val="22"/>
      <w:szCs w:val="20"/>
      <w:lang w:val="vi-VN" w:eastAsia="ja-JP"/>
    </w:rPr>
  </w:style>
  <w:style w:type="paragraph" w:customStyle="1" w:styleId="Head3-111Tit-b3a3">
    <w:name w:val="*Head 3-[1.1.1Tit]-(b3a3)"/>
    <w:basedOn w:val="Normal"/>
    <w:next w:val="Normal"/>
    <w:qFormat/>
    <w:pPr>
      <w:keepNext/>
      <w:keepLines/>
      <w:widowControl w:val="0"/>
      <w:spacing w:before="60" w:after="60" w:line="260" w:lineRule="exact"/>
      <w:ind w:left="834" w:hanging="834"/>
      <w:jc w:val="both"/>
      <w:outlineLvl w:val="2"/>
    </w:pPr>
    <w:rPr>
      <w:rFonts w:eastAsia="MS Mincho"/>
      <w:kern w:val="2"/>
      <w:sz w:val="24"/>
      <w:szCs w:val="20"/>
      <w:lang w:val="vi-VN" w:eastAsia="ja-JP"/>
    </w:rPr>
  </w:style>
  <w:style w:type="paragraph" w:customStyle="1" w:styleId="textChar">
    <w:name w:val="text Char"/>
    <w:basedOn w:val="Normal"/>
    <w:qFormat/>
    <w:pPr>
      <w:widowControl w:val="0"/>
      <w:spacing w:before="60" w:after="240" w:line="320" w:lineRule="atLeast"/>
      <w:ind w:left="835"/>
      <w:jc w:val="both"/>
    </w:pPr>
    <w:rPr>
      <w:rFonts w:ascii="Arial" w:eastAsia="MS Mincho" w:hAnsi="Arial"/>
      <w:kern w:val="2"/>
      <w:sz w:val="24"/>
      <w:szCs w:val="24"/>
      <w:lang w:val="vi-VN" w:eastAsia="ja-JP"/>
    </w:rPr>
  </w:style>
  <w:style w:type="paragraph" w:customStyle="1" w:styleId="Listing1-11items-b3a6">
    <w:name w:val="*Listing 1-[1._(1) items]-(b3a6)"/>
    <w:basedOn w:val="Normal"/>
    <w:qFormat/>
    <w:pPr>
      <w:widowControl w:val="0"/>
      <w:spacing w:before="60" w:after="120" w:line="280" w:lineRule="exact"/>
      <w:ind w:left="1587" w:hanging="578"/>
      <w:jc w:val="both"/>
    </w:pPr>
    <w:rPr>
      <w:rFonts w:eastAsia="MS Mincho"/>
      <w:kern w:val="2"/>
      <w:sz w:val="24"/>
      <w:szCs w:val="20"/>
      <w:lang w:val="vi-VN" w:eastAsia="ja-JP"/>
    </w:rPr>
  </w:style>
  <w:style w:type="paragraph" w:customStyle="1" w:styleId="text11pt">
    <w:name w:val="スタイル text + 11 pt"/>
    <w:basedOn w:val="textChar"/>
    <w:qFormat/>
  </w:style>
  <w:style w:type="paragraph" w:customStyle="1" w:styleId="22-1">
    <w:name w:val="スタイル 見出し 2見出し 2-1 + (日) ＭＳ Ｐ明朝 両端揃え"/>
    <w:basedOn w:val="Heading2"/>
    <w:qFormat/>
    <w:pPr>
      <w:keepNext w:val="0"/>
      <w:widowControl w:val="0"/>
      <w:pBdr>
        <w:bottom w:val="single" w:sz="4" w:space="1" w:color="auto"/>
      </w:pBdr>
      <w:tabs>
        <w:tab w:val="left" w:pos="567"/>
        <w:tab w:val="num" w:pos="709"/>
      </w:tabs>
      <w:snapToGrid w:val="0"/>
      <w:spacing w:before="120" w:after="120" w:line="300" w:lineRule="auto"/>
      <w:ind w:left="709" w:hanging="709"/>
      <w:jc w:val="both"/>
    </w:pPr>
    <w:rPr>
      <w:rFonts w:ascii="Arial" w:eastAsia="MS PMincho" w:hAnsi="Arial" w:cs="MS Mincho"/>
      <w:b/>
      <w:i w:val="0"/>
      <w:kern w:val="2"/>
      <w:sz w:val="24"/>
      <w:szCs w:val="24"/>
      <w:u w:color="000000"/>
      <w:lang w:val="vi-VN" w:eastAsia="ja-JP"/>
    </w:rPr>
  </w:style>
  <w:style w:type="paragraph" w:customStyle="1" w:styleId="-indent3381505">
    <w:name w:val="スタイル 本文-indent + 左 :  3.38 字 ぶら下げインデント :  1.5 字 段落後 :  0.5 行"/>
    <w:basedOn w:val="-indent"/>
    <w:qFormat/>
  </w:style>
  <w:style w:type="paragraph" w:customStyle="1" w:styleId="2-indent05">
    <w:name w:val="スタイル 本文2-indent + 段落後 :  0.5 行"/>
    <w:basedOn w:val="2-indent"/>
    <w:qFormat/>
    <w:rPr>
      <w:rFonts w:cs="MS Mincho"/>
      <w:szCs w:val="20"/>
      <w:lang w:val="en-GB"/>
    </w:rPr>
  </w:style>
  <w:style w:type="paragraph" w:customStyle="1" w:styleId="dot3">
    <w:name w:val="dot3"/>
    <w:basedOn w:val="Normal"/>
    <w:next w:val="Normal"/>
    <w:qFormat/>
    <w:pPr>
      <w:widowControl w:val="0"/>
      <w:tabs>
        <w:tab w:val="num" w:pos="1260"/>
        <w:tab w:val="num" w:pos="1680"/>
      </w:tabs>
      <w:snapToGrid w:val="0"/>
      <w:spacing w:after="40" w:line="300" w:lineRule="auto"/>
      <w:ind w:left="1685" w:hanging="318"/>
      <w:jc w:val="both"/>
    </w:pPr>
    <w:rPr>
      <w:rFonts w:eastAsia="MS PMincho"/>
      <w:kern w:val="2"/>
      <w:sz w:val="21"/>
      <w:szCs w:val="24"/>
      <w:lang w:val="vi-VN" w:eastAsia="ja-JP"/>
    </w:rPr>
  </w:style>
  <w:style w:type="paragraph" w:customStyle="1" w:styleId="41">
    <w:name w:val="本文4"/>
    <w:basedOn w:val="Normal"/>
    <w:next w:val="Normal"/>
    <w:qFormat/>
    <w:pPr>
      <w:widowControl w:val="0"/>
      <w:tabs>
        <w:tab w:val="left" w:pos="284"/>
      </w:tabs>
      <w:snapToGrid w:val="0"/>
      <w:spacing w:after="240" w:line="300" w:lineRule="auto"/>
      <w:jc w:val="both"/>
    </w:pPr>
    <w:rPr>
      <w:rFonts w:eastAsia="MS PMincho"/>
      <w:kern w:val="2"/>
      <w:sz w:val="21"/>
      <w:szCs w:val="24"/>
      <w:lang w:val="vi-VN" w:eastAsia="ja-JP"/>
    </w:rPr>
  </w:style>
  <w:style w:type="paragraph" w:customStyle="1" w:styleId="24">
    <w:name w:val="項目2"/>
    <w:basedOn w:val="Normal"/>
    <w:next w:val="Normal"/>
    <w:qFormat/>
    <w:pPr>
      <w:widowControl w:val="0"/>
      <w:tabs>
        <w:tab w:val="left" w:pos="1092"/>
      </w:tabs>
      <w:snapToGrid w:val="0"/>
      <w:spacing w:after="60" w:line="300" w:lineRule="auto"/>
      <w:ind w:leftChars="350" w:left="735"/>
      <w:jc w:val="both"/>
    </w:pPr>
    <w:rPr>
      <w:rFonts w:ascii="Arial" w:eastAsia="MS PGothic" w:hAnsi="Arial"/>
      <w:kern w:val="2"/>
      <w:sz w:val="21"/>
      <w:szCs w:val="24"/>
      <w:lang w:val="vi-VN" w:eastAsia="ja-JP"/>
    </w:rPr>
  </w:style>
  <w:style w:type="paragraph" w:customStyle="1" w:styleId="Title10">
    <w:name w:val="Title 1"/>
    <w:qFormat/>
    <w:pPr>
      <w:spacing w:after="300"/>
      <w:jc w:val="both"/>
    </w:pPr>
    <w:rPr>
      <w:rFonts w:eastAsia="MS PGothic"/>
      <w:noProof/>
      <w:sz w:val="22"/>
      <w:szCs w:val="24"/>
      <w:lang w:eastAsia="ja-JP"/>
    </w:rPr>
  </w:style>
  <w:style w:type="paragraph" w:customStyle="1" w:styleId="BOX0">
    <w:name w:val="BOX"/>
    <w:basedOn w:val="Normal"/>
    <w:qFormat/>
    <w:pPr>
      <w:widowControl w:val="0"/>
      <w:snapToGrid w:val="0"/>
      <w:spacing w:after="120" w:line="260" w:lineRule="exact"/>
      <w:jc w:val="both"/>
    </w:pPr>
    <w:rPr>
      <w:rFonts w:eastAsia="MS Mincho"/>
      <w:kern w:val="2"/>
      <w:sz w:val="20"/>
      <w:szCs w:val="24"/>
      <w:lang w:val="vi-VN" w:eastAsia="ja-JP"/>
    </w:rPr>
  </w:style>
  <w:style w:type="paragraph" w:customStyle="1" w:styleId="51">
    <w:name w:val="本文5"/>
    <w:basedOn w:val="21"/>
    <w:qFormat/>
    <w:pPr>
      <w:snapToGrid w:val="0"/>
      <w:spacing w:afterLines="0" w:after="120"/>
      <w:ind w:leftChars="512" w:left="2056" w:hangingChars="467" w:hanging="981"/>
    </w:pPr>
    <w:rPr>
      <w:rFonts w:ascii="Times New Roman" w:hAnsi="Times New Roman"/>
    </w:rPr>
  </w:style>
  <w:style w:type="paragraph" w:customStyle="1" w:styleId="6">
    <w:name w:val="本文6"/>
    <w:basedOn w:val="Normal"/>
    <w:next w:val="Normal"/>
    <w:qFormat/>
    <w:pPr>
      <w:widowControl w:val="0"/>
      <w:snapToGrid w:val="0"/>
      <w:spacing w:after="120" w:line="300" w:lineRule="auto"/>
      <w:ind w:leftChars="88" w:left="185" w:rightChars="20" w:right="42"/>
      <w:jc w:val="both"/>
    </w:pPr>
    <w:rPr>
      <w:rFonts w:eastAsia="MS PMincho"/>
      <w:kern w:val="2"/>
      <w:sz w:val="21"/>
      <w:szCs w:val="24"/>
      <w:lang w:val="vi-VN" w:eastAsia="ja-JP"/>
    </w:rPr>
  </w:style>
  <w:style w:type="paragraph" w:customStyle="1" w:styleId="reference">
    <w:name w:val="reference"/>
    <w:basedOn w:val="Normal"/>
    <w:qFormat/>
    <w:pPr>
      <w:widowControl w:val="0"/>
      <w:tabs>
        <w:tab w:val="left" w:pos="1470"/>
        <w:tab w:val="left" w:pos="2142"/>
      </w:tabs>
      <w:spacing w:afterLines="50"/>
      <w:ind w:left="714" w:hanging="714"/>
      <w:jc w:val="both"/>
    </w:pPr>
    <w:rPr>
      <w:rFonts w:ascii="Arial" w:eastAsia="MS PMincho" w:hAnsi="Arial" w:cs="Arial"/>
      <w:kern w:val="2"/>
      <w:sz w:val="20"/>
      <w:szCs w:val="24"/>
      <w:lang w:val="vi-VN" w:eastAsia="ja-JP"/>
    </w:rPr>
  </w:style>
  <w:style w:type="paragraph" w:customStyle="1" w:styleId="0Heading-tableChar">
    <w:name w:val="0_Heading-table Char"/>
    <w:basedOn w:val="Normal"/>
    <w:next w:val="Normal"/>
    <w:qFormat/>
    <w:pPr>
      <w:keepNext/>
      <w:keepLines/>
      <w:adjustRightInd w:val="0"/>
      <w:snapToGrid w:val="0"/>
      <w:spacing w:beforeLines="100"/>
      <w:jc w:val="center"/>
    </w:pPr>
    <w:rPr>
      <w:rFonts w:ascii="Century" w:eastAsia="MS Mincho" w:hAnsi="Century"/>
      <w:b/>
      <w:kern w:val="2"/>
      <w:sz w:val="24"/>
      <w:szCs w:val="24"/>
      <w:lang w:val="vi-VN" w:eastAsia="ja-JP"/>
    </w:rPr>
  </w:style>
  <w:style w:type="paragraph" w:customStyle="1" w:styleId="0Heading-4">
    <w:name w:val="0_Heading-4"/>
    <w:basedOn w:val="Normal"/>
    <w:next w:val="Normal"/>
    <w:qFormat/>
    <w:pPr>
      <w:keepNext/>
      <w:keepLines/>
      <w:adjustRightInd w:val="0"/>
      <w:snapToGrid w:val="0"/>
      <w:spacing w:beforeLines="100" w:afterLines="50"/>
      <w:ind w:left="300" w:hangingChars="300" w:hanging="300"/>
      <w:jc w:val="both"/>
    </w:pPr>
    <w:rPr>
      <w:rFonts w:eastAsia="MS Mincho"/>
      <w:i/>
      <w:kern w:val="2"/>
      <w:sz w:val="24"/>
      <w:szCs w:val="24"/>
      <w:lang w:val="vi-VN" w:eastAsia="ja-JP"/>
    </w:rPr>
  </w:style>
  <w:style w:type="paragraph" w:customStyle="1" w:styleId="0Heading-table">
    <w:name w:val="0_Heading-table"/>
    <w:basedOn w:val="Normal"/>
    <w:next w:val="Normal"/>
    <w:qFormat/>
    <w:pPr>
      <w:keepNext/>
      <w:keepLines/>
      <w:adjustRightInd w:val="0"/>
      <w:snapToGrid w:val="0"/>
      <w:spacing w:beforeLines="100"/>
      <w:jc w:val="center"/>
    </w:pPr>
    <w:rPr>
      <w:rFonts w:eastAsia="MS Mincho"/>
      <w:b/>
      <w:kern w:val="2"/>
      <w:sz w:val="20"/>
      <w:szCs w:val="20"/>
      <w:lang w:val="vi-VN" w:eastAsia="ja-JP"/>
    </w:rPr>
  </w:style>
  <w:style w:type="paragraph" w:customStyle="1" w:styleId="00Char">
    <w:name w:val="0_0 Char"/>
    <w:basedOn w:val="Normal"/>
    <w:qFormat/>
    <w:pPr>
      <w:widowControl w:val="0"/>
      <w:adjustRightInd w:val="0"/>
      <w:snapToGrid w:val="0"/>
      <w:spacing w:beforeLines="50" w:afterLines="50"/>
      <w:jc w:val="both"/>
    </w:pPr>
    <w:rPr>
      <w:rFonts w:ascii="Century" w:eastAsia="MS Mincho" w:hAnsi="Century"/>
      <w:kern w:val="2"/>
      <w:sz w:val="24"/>
      <w:szCs w:val="24"/>
      <w:lang w:val="vi-VN" w:eastAsia="ja-JP"/>
    </w:rPr>
  </w:style>
  <w:style w:type="paragraph" w:customStyle="1" w:styleId="rub3">
    <w:name w:val="rub3"/>
    <w:basedOn w:val="Heading3"/>
    <w:qFormat/>
    <w:pPr>
      <w:keepNext w:val="0"/>
      <w:keepLines w:val="0"/>
      <w:widowControl w:val="0"/>
      <w:tabs>
        <w:tab w:val="num" w:pos="709"/>
        <w:tab w:val="left" w:pos="851"/>
      </w:tabs>
      <w:snapToGrid w:val="0"/>
      <w:spacing w:before="0" w:after="120" w:line="300" w:lineRule="auto"/>
      <w:ind w:left="709" w:hanging="369"/>
      <w:jc w:val="both"/>
    </w:pPr>
    <w:rPr>
      <w:rFonts w:ascii="Arial" w:eastAsia="MS Mincho" w:hAnsi="Arial" w:cs="Arial"/>
      <w:b/>
      <w:bCs/>
      <w:color w:val="auto"/>
      <w:spacing w:val="-10"/>
      <w:kern w:val="0"/>
      <w:sz w:val="22"/>
      <w:szCs w:val="22"/>
      <w:lang w:val="sv-SE" w:eastAsia="ja-JP"/>
    </w:rPr>
  </w:style>
  <w:style w:type="paragraph" w:customStyle="1" w:styleId="klla">
    <w:name w:val="källa"/>
    <w:basedOn w:val="a5"/>
    <w:qFormat/>
    <w:pPr>
      <w:ind w:left="1391"/>
    </w:pPr>
  </w:style>
  <w:style w:type="paragraph" w:customStyle="1" w:styleId="source">
    <w:name w:val="source"/>
    <w:basedOn w:val="BodyText"/>
    <w:qFormat/>
    <w:pPr>
      <w:spacing w:line="300" w:lineRule="auto"/>
      <w:ind w:left="1800"/>
    </w:pPr>
    <w:rPr>
      <w:rFonts w:ascii="Arial" w:eastAsia="MS PMincho" w:hAnsi="Arial"/>
      <w:sz w:val="18"/>
      <w:szCs w:val="21"/>
      <w:lang w:val="vi-VN" w:eastAsia="ja-JP"/>
    </w:rPr>
  </w:style>
  <w:style w:type="paragraph" w:customStyle="1" w:styleId="30">
    <w:name w:val="スタイル3"/>
    <w:basedOn w:val="Heading1"/>
    <w:next w:val="Heading2"/>
    <w:qFormat/>
    <w:pPr>
      <w:keepLines w:val="0"/>
      <w:tabs>
        <w:tab w:val="num" w:pos="144"/>
      </w:tabs>
      <w:spacing w:before="120" w:line="0" w:lineRule="atLeast"/>
      <w:ind w:left="144" w:hanging="187"/>
      <w:jc w:val="both"/>
    </w:pPr>
    <w:rPr>
      <w:rFonts w:ascii="Arial" w:eastAsia="MS Mincho" w:hAnsi="Arial" w:cs="Arial"/>
      <w:bCs w:val="0"/>
      <w:smallCaps/>
      <w:color w:val="auto"/>
      <w:sz w:val="22"/>
      <w:szCs w:val="22"/>
      <w:lang w:val="vi-VN" w:eastAsia="vi-VN"/>
    </w:rPr>
  </w:style>
  <w:style w:type="paragraph" w:customStyle="1" w:styleId="05Char">
    <w:name w:val="図表番号 + 左揃え 段落後 :  0.5 行 Char"/>
    <w:basedOn w:val="Caption"/>
    <w:qFormat/>
    <w:pPr>
      <w:tabs>
        <w:tab w:val="left" w:pos="1040"/>
      </w:tabs>
      <w:spacing w:before="0" w:afterLines="50" w:after="0"/>
      <w:jc w:val="center"/>
    </w:pPr>
    <w:rPr>
      <w:rFonts w:ascii="Arial" w:hAnsi="Arial" w:cs="MS Mincho"/>
      <w:iCs/>
      <w:color w:val="auto"/>
      <w:kern w:val="2"/>
      <w:sz w:val="22"/>
      <w:szCs w:val="24"/>
      <w:lang w:val="vi-VN" w:eastAsia="vi-VN"/>
    </w:rPr>
  </w:style>
  <w:style w:type="paragraph" w:customStyle="1" w:styleId="3-last">
    <w:name w:val="箇条書3-last"/>
    <w:basedOn w:val="3"/>
    <w:qFormat/>
    <w:pPr>
      <w:tabs>
        <w:tab w:val="clear" w:pos="1418"/>
        <w:tab w:val="num" w:pos="1069"/>
        <w:tab w:val="left" w:pos="1386"/>
      </w:tabs>
      <w:spacing w:after="120" w:line="240" w:lineRule="auto"/>
      <w:ind w:left="1384" w:hanging="335"/>
    </w:pPr>
    <w:rPr>
      <w:rFonts w:ascii="Arial" w:hAnsi="Arial"/>
    </w:rPr>
  </w:style>
  <w:style w:type="paragraph" w:customStyle="1" w:styleId="Dot20">
    <w:name w:val="Dot 2"/>
    <w:basedOn w:val="Normal"/>
    <w:qFormat/>
    <w:pPr>
      <w:tabs>
        <w:tab w:val="num" w:pos="1418"/>
      </w:tabs>
      <w:snapToGrid w:val="0"/>
      <w:spacing w:afterLines="50" w:line="300" w:lineRule="auto"/>
      <w:ind w:left="1418" w:hanging="284"/>
      <w:jc w:val="both"/>
    </w:pPr>
    <w:rPr>
      <w:rFonts w:ascii="Arial" w:eastAsia="MS Mincho" w:hAnsi="Arial" w:cs="Arial"/>
      <w:sz w:val="21"/>
      <w:szCs w:val="20"/>
      <w:lang w:val="vi-VN" w:eastAsia="ja-JP"/>
    </w:rPr>
  </w:style>
  <w:style w:type="paragraph" w:customStyle="1" w:styleId="dot4">
    <w:name w:val="dot4"/>
    <w:basedOn w:val="2"/>
    <w:qFormat/>
    <w:pPr>
      <w:tabs>
        <w:tab w:val="clear" w:pos="1494"/>
        <w:tab w:val="num" w:pos="720"/>
      </w:tabs>
      <w:ind w:left="720" w:hanging="360"/>
    </w:pPr>
    <w:rPr>
      <w:lang w:val="en-US"/>
    </w:rPr>
  </w:style>
  <w:style w:type="paragraph" w:customStyle="1" w:styleId="Text25">
    <w:name w:val="Text2.5"/>
    <w:basedOn w:val="Normal"/>
    <w:qFormat/>
    <w:pPr>
      <w:tabs>
        <w:tab w:val="num" w:pos="785"/>
      </w:tabs>
      <w:overflowPunct w:val="0"/>
      <w:autoSpaceDE w:val="0"/>
      <w:autoSpaceDN w:val="0"/>
      <w:adjustRightInd w:val="0"/>
      <w:ind w:leftChars="200" w:left="785" w:hangingChars="200" w:hanging="360"/>
    </w:pPr>
    <w:rPr>
      <w:rFonts w:eastAsia="Mincho"/>
      <w:sz w:val="20"/>
      <w:szCs w:val="20"/>
      <w:lang w:val="vi-VN" w:eastAsia="ja-JP"/>
    </w:rPr>
  </w:style>
  <w:style w:type="paragraph" w:customStyle="1" w:styleId="R1">
    <w:name w:val="R1"/>
    <w:basedOn w:val="Normal"/>
    <w:qFormat/>
    <w:pPr>
      <w:spacing w:before="100" w:beforeAutospacing="1" w:after="100" w:afterAutospacing="1"/>
      <w:ind w:left="357" w:hanging="357"/>
    </w:pPr>
    <w:rPr>
      <w:rFonts w:eastAsia="MS Mincho"/>
      <w:b/>
      <w:bCs/>
      <w:sz w:val="21"/>
      <w:szCs w:val="24"/>
      <w:lang w:val="vi-VN" w:eastAsia="ja-JP"/>
    </w:rPr>
  </w:style>
  <w:style w:type="paragraph" w:customStyle="1" w:styleId="R2">
    <w:name w:val="R2"/>
    <w:basedOn w:val="Normal"/>
    <w:qFormat/>
    <w:pPr>
      <w:tabs>
        <w:tab w:val="num" w:pos="840"/>
      </w:tabs>
      <w:ind w:left="840" w:hanging="420"/>
    </w:pPr>
    <w:rPr>
      <w:rFonts w:eastAsia="MS Mincho"/>
      <w:b/>
      <w:bCs/>
      <w:sz w:val="24"/>
      <w:szCs w:val="24"/>
      <w:lang w:val="vi-VN" w:eastAsia="ja-JP"/>
    </w:rPr>
  </w:style>
  <w:style w:type="paragraph" w:customStyle="1" w:styleId="M">
    <w:name w:val="M"/>
    <w:basedOn w:val="R2"/>
    <w:qFormat/>
    <w:pPr>
      <w:tabs>
        <w:tab w:val="clear" w:pos="840"/>
        <w:tab w:val="num" w:pos="1440"/>
      </w:tabs>
      <w:ind w:leftChars="180" w:left="1440" w:hanging="720"/>
    </w:pPr>
    <w:rPr>
      <w:b w:val="0"/>
      <w:bCs w:val="0"/>
    </w:rPr>
  </w:style>
  <w:style w:type="paragraph" w:customStyle="1" w:styleId="ANote">
    <w:name w:val="ANote"/>
    <w:basedOn w:val="Normal"/>
    <w:qFormat/>
    <w:pPr>
      <w:tabs>
        <w:tab w:val="num" w:pos="284"/>
      </w:tabs>
      <w:spacing w:line="300" w:lineRule="auto"/>
      <w:ind w:left="425" w:hanging="425"/>
    </w:pPr>
    <w:rPr>
      <w:rFonts w:ascii="Arial" w:eastAsia="MS Mincho" w:hAnsi="Arial"/>
      <w:sz w:val="18"/>
      <w:szCs w:val="20"/>
      <w:lang w:val="vi-VN" w:eastAsia="ja-JP"/>
    </w:rPr>
  </w:style>
  <w:style w:type="paragraph" w:customStyle="1" w:styleId="note">
    <w:name w:val="note"/>
    <w:basedOn w:val="Normal"/>
    <w:qFormat/>
    <w:pPr>
      <w:ind w:leftChars="1080" w:left="1080"/>
    </w:pPr>
    <w:rPr>
      <w:rFonts w:ascii="Arial" w:eastAsia="MS Mincho" w:hAnsi="Arial" w:cs="Arial"/>
      <w:sz w:val="18"/>
      <w:szCs w:val="24"/>
      <w:lang w:val="vi-VN" w:eastAsia="ja-JP"/>
    </w:rPr>
  </w:style>
  <w:style w:type="paragraph" w:customStyle="1" w:styleId="ATitle1-TRP">
    <w:name w:val="ATitle1-TRP"/>
    <w:qFormat/>
    <w:pPr>
      <w:tabs>
        <w:tab w:val="num" w:pos="709"/>
      </w:tabs>
      <w:spacing w:after="120" w:line="300" w:lineRule="auto"/>
      <w:ind w:left="709" w:hanging="709"/>
      <w:outlineLvl w:val="0"/>
    </w:pPr>
    <w:rPr>
      <w:rFonts w:ascii="Arial" w:eastAsia="MS Mincho" w:hAnsi="Arial"/>
      <w:b/>
      <w:caps/>
      <w:kern w:val="32"/>
      <w:sz w:val="28"/>
      <w:szCs w:val="24"/>
      <w:lang w:eastAsia="ja-JP"/>
    </w:rPr>
  </w:style>
  <w:style w:type="paragraph" w:customStyle="1" w:styleId="ATitle2-TRP">
    <w:name w:val="ATitle2-TRP"/>
    <w:basedOn w:val="Normal"/>
    <w:qFormat/>
    <w:pPr>
      <w:widowControl w:val="0"/>
      <w:tabs>
        <w:tab w:val="num" w:pos="709"/>
      </w:tabs>
      <w:spacing w:after="120" w:line="300" w:lineRule="auto"/>
      <w:ind w:left="709" w:hanging="709"/>
      <w:jc w:val="both"/>
      <w:outlineLvl w:val="1"/>
    </w:pPr>
    <w:rPr>
      <w:rFonts w:ascii="Arial" w:eastAsia="MS PMincho" w:hAnsi="Arial"/>
      <w:b/>
      <w:kern w:val="2"/>
      <w:szCs w:val="24"/>
      <w:lang w:val="vi-VN" w:eastAsia="ja-JP"/>
    </w:rPr>
  </w:style>
  <w:style w:type="paragraph" w:customStyle="1" w:styleId="ATitle3-TRP">
    <w:name w:val="ATitle3-TRP"/>
    <w:qFormat/>
    <w:pPr>
      <w:tabs>
        <w:tab w:val="num" w:pos="709"/>
      </w:tabs>
      <w:spacing w:after="120" w:line="300" w:lineRule="auto"/>
      <w:ind w:left="709" w:hanging="425"/>
      <w:outlineLvl w:val="2"/>
    </w:pPr>
    <w:rPr>
      <w:rFonts w:ascii="Arial" w:eastAsia="MS Mincho" w:hAnsi="Arial"/>
      <w:b/>
      <w:sz w:val="24"/>
      <w:szCs w:val="24"/>
      <w:lang w:val="en-GB" w:eastAsia="ja-JP"/>
    </w:rPr>
  </w:style>
  <w:style w:type="paragraph" w:customStyle="1" w:styleId="18">
    <w:name w:val="見出し1"/>
    <w:basedOn w:val="Normal"/>
    <w:qFormat/>
    <w:pPr>
      <w:widowControl w:val="0"/>
      <w:tabs>
        <w:tab w:val="num" w:pos="360"/>
      </w:tabs>
      <w:ind w:left="360" w:hanging="360"/>
      <w:jc w:val="both"/>
    </w:pPr>
    <w:rPr>
      <w:rFonts w:ascii="Arial" w:eastAsia="MS Mincho" w:hAnsi="Arial" w:cs="Arial"/>
      <w:kern w:val="2"/>
      <w:sz w:val="24"/>
      <w:szCs w:val="24"/>
      <w:lang w:val="vi-VN" w:eastAsia="ja-JP"/>
    </w:rPr>
  </w:style>
  <w:style w:type="paragraph" w:customStyle="1" w:styleId="26">
    <w:name w:val="見出し2"/>
    <w:basedOn w:val="Normal"/>
    <w:qFormat/>
    <w:pPr>
      <w:widowControl w:val="0"/>
      <w:jc w:val="both"/>
    </w:pPr>
    <w:rPr>
      <w:rFonts w:ascii="Arial" w:eastAsia="MS Mincho" w:hAnsi="Arial" w:cs="Arial"/>
      <w:kern w:val="2"/>
      <w:sz w:val="22"/>
      <w:szCs w:val="24"/>
      <w:lang w:val="vi-VN" w:eastAsia="ja-JP"/>
    </w:rPr>
  </w:style>
  <w:style w:type="paragraph" w:customStyle="1" w:styleId="31">
    <w:name w:val="見出し3"/>
    <w:basedOn w:val="Normal"/>
    <w:qFormat/>
    <w:pPr>
      <w:widowControl w:val="0"/>
      <w:jc w:val="both"/>
    </w:pPr>
    <w:rPr>
      <w:rFonts w:ascii="Arial" w:eastAsia="MS Mincho" w:hAnsi="Arial" w:cs="Arial"/>
      <w:kern w:val="2"/>
      <w:sz w:val="22"/>
      <w:szCs w:val="24"/>
      <w:lang w:val="vi-VN" w:eastAsia="ja-JP"/>
    </w:rPr>
  </w:style>
  <w:style w:type="paragraph" w:customStyle="1" w:styleId="sur">
    <w:name w:val="sur"/>
    <w:basedOn w:val="Heading5"/>
    <w:qFormat/>
    <w:pPr>
      <w:keepNext w:val="0"/>
      <w:keepLines w:val="0"/>
      <w:widowControl w:val="0"/>
      <w:pBdr>
        <w:top w:val="single" w:sz="8" w:space="1" w:color="auto"/>
        <w:left w:val="single" w:sz="8" w:space="5" w:color="auto"/>
        <w:bottom w:val="single" w:sz="8" w:space="1" w:color="auto"/>
        <w:right w:val="single" w:sz="8" w:space="11" w:color="auto"/>
      </w:pBdr>
      <w:autoSpaceDE w:val="0"/>
      <w:autoSpaceDN w:val="0"/>
      <w:adjustRightInd w:val="0"/>
      <w:snapToGrid w:val="0"/>
      <w:spacing w:before="360" w:after="120" w:line="360" w:lineRule="atLeast"/>
      <w:ind w:left="126" w:rightChars="115" w:right="241"/>
      <w:jc w:val="center"/>
    </w:pPr>
    <w:rPr>
      <w:rFonts w:ascii="Times New Roman" w:eastAsia="MS PGothic" w:hAnsi="Times New Roman"/>
      <w:b/>
      <w:color w:val="auto"/>
      <w:kern w:val="0"/>
      <w:szCs w:val="28"/>
      <w:lang w:val="vi-VN" w:eastAsia="ja-JP"/>
    </w:rPr>
  </w:style>
  <w:style w:type="paragraph" w:customStyle="1" w:styleId="2-last">
    <w:name w:val="箇条書2-last"/>
    <w:basedOn w:val="2"/>
    <w:qFormat/>
    <w:pPr>
      <w:tabs>
        <w:tab w:val="clear" w:pos="1494"/>
        <w:tab w:val="num" w:pos="1050"/>
      </w:tabs>
      <w:spacing w:after="120" w:line="240" w:lineRule="auto"/>
      <w:ind w:left="390" w:hanging="390"/>
    </w:pPr>
    <w:rPr>
      <w:lang w:val="en-US"/>
    </w:rPr>
  </w:style>
  <w:style w:type="paragraph" w:customStyle="1" w:styleId="textCharCharCharCharChar">
    <w:name w:val="text Char Char Char Char Char"/>
    <w:basedOn w:val="Normal"/>
    <w:qFormat/>
    <w:pPr>
      <w:widowControl w:val="0"/>
      <w:ind w:leftChars="300" w:left="660"/>
      <w:jc w:val="both"/>
    </w:pPr>
    <w:rPr>
      <w:rFonts w:ascii="Arial" w:eastAsia="MS Mincho" w:hAnsi="Arial"/>
      <w:kern w:val="2"/>
      <w:sz w:val="22"/>
      <w:szCs w:val="24"/>
      <w:lang w:val="vi-VN" w:eastAsia="ja-JP"/>
    </w:rPr>
  </w:style>
  <w:style w:type="paragraph" w:customStyle="1" w:styleId="List1">
    <w:name w:val="List1"/>
    <w:basedOn w:val="Normal"/>
    <w:qFormat/>
    <w:pPr>
      <w:widowControl w:val="0"/>
      <w:tabs>
        <w:tab w:val="num" w:pos="0"/>
        <w:tab w:val="right" w:leader="dot" w:pos="8460"/>
      </w:tabs>
      <w:ind w:left="216" w:hanging="72"/>
      <w:jc w:val="both"/>
      <w:outlineLvl w:val="0"/>
    </w:pPr>
    <w:rPr>
      <w:rFonts w:eastAsia="MS Mincho"/>
      <w:kern w:val="2"/>
      <w:sz w:val="21"/>
      <w:szCs w:val="24"/>
      <w:lang w:val="vi-VN" w:eastAsia="ja-JP"/>
    </w:rPr>
  </w:style>
  <w:style w:type="paragraph" w:customStyle="1" w:styleId="0pt">
    <w:name w:val="スタイル 中央揃え 行間 :  最小値 0 pt"/>
    <w:basedOn w:val="Normal"/>
    <w:qFormat/>
    <w:pPr>
      <w:widowControl w:val="0"/>
      <w:spacing w:line="0" w:lineRule="atLeast"/>
      <w:jc w:val="center"/>
    </w:pPr>
    <w:rPr>
      <w:rFonts w:eastAsia="MS Mincho" w:cs="MS Mincho"/>
      <w:kern w:val="2"/>
      <w:sz w:val="21"/>
      <w:szCs w:val="20"/>
      <w:lang w:val="vi-VN" w:eastAsia="ja-JP"/>
    </w:rPr>
  </w:style>
  <w:style w:type="paragraph" w:customStyle="1" w:styleId="52">
    <w:name w:val="スタイル5"/>
    <w:basedOn w:val="Normal"/>
    <w:qFormat/>
    <w:pPr>
      <w:widowControl w:val="0"/>
      <w:tabs>
        <w:tab w:val="num" w:pos="0"/>
      </w:tabs>
      <w:ind w:left="216" w:hanging="72"/>
      <w:jc w:val="both"/>
    </w:pPr>
    <w:rPr>
      <w:rFonts w:ascii="Century" w:eastAsia="MS Mincho" w:hAnsi="Century"/>
      <w:kern w:val="2"/>
      <w:sz w:val="21"/>
      <w:szCs w:val="24"/>
      <w:lang w:val="vi-VN" w:eastAsia="ja-JP"/>
    </w:rPr>
  </w:style>
  <w:style w:type="character" w:customStyle="1" w:styleId="ChuthichdonvitinhChar">
    <w:name w:val="Chuthich_donvitinh Char"/>
    <w:link w:val="Chuthichdonvitinh"/>
    <w:locked/>
    <w:rPr>
      <w:i/>
      <w:sz w:val="24"/>
      <w:lang w:val="vi-VN" w:eastAsia="vi-VN"/>
    </w:rPr>
  </w:style>
  <w:style w:type="paragraph" w:customStyle="1" w:styleId="Chuthichdonvitinh">
    <w:name w:val="Chuthich_donvitinh"/>
    <w:basedOn w:val="Normal"/>
    <w:link w:val="ChuthichdonvitinhChar"/>
    <w:qFormat/>
    <w:pPr>
      <w:keepNext/>
      <w:spacing w:after="120" w:line="276" w:lineRule="auto"/>
      <w:jc w:val="right"/>
    </w:pPr>
    <w:rPr>
      <w:i/>
      <w:sz w:val="24"/>
      <w:szCs w:val="20"/>
      <w:lang w:val="vi-VN" w:eastAsia="vi-VN"/>
    </w:rPr>
  </w:style>
  <w:style w:type="character" w:customStyle="1" w:styleId="Strong1Char">
    <w:name w:val="Strong1 Char"/>
    <w:link w:val="Strong1"/>
    <w:locked/>
    <w:rPr>
      <w:sz w:val="28"/>
      <w:szCs w:val="52"/>
      <w:u w:val="single"/>
      <w:lang w:val="af-ZA" w:eastAsia="vi-VN"/>
    </w:rPr>
  </w:style>
  <w:style w:type="paragraph" w:customStyle="1" w:styleId="Strong1">
    <w:name w:val="Strong1"/>
    <w:basedOn w:val="Normal"/>
    <w:next w:val="NormalWeb"/>
    <w:link w:val="Strong1Char"/>
    <w:autoRedefine/>
    <w:qFormat/>
    <w:pPr>
      <w:keepNext/>
      <w:spacing w:before="360" w:after="120" w:line="360" w:lineRule="auto"/>
      <w:jc w:val="both"/>
      <w:outlineLvl w:val="0"/>
    </w:pPr>
    <w:rPr>
      <w:szCs w:val="52"/>
      <w:u w:val="single"/>
      <w:lang w:val="af-ZA" w:eastAsia="vi-VN"/>
    </w:rPr>
  </w:style>
  <w:style w:type="character" w:customStyle="1" w:styleId="Strong2Char">
    <w:name w:val="Strong2 Char"/>
    <w:link w:val="Strong2"/>
    <w:locked/>
    <w:rPr>
      <w:b/>
      <w:sz w:val="28"/>
      <w:szCs w:val="28"/>
      <w:lang w:val="nl-NL" w:eastAsia="vi-VN"/>
    </w:rPr>
  </w:style>
  <w:style w:type="paragraph" w:customStyle="1" w:styleId="Strong2">
    <w:name w:val="Strong2"/>
    <w:basedOn w:val="Normal"/>
    <w:link w:val="Strong2Char"/>
    <w:autoRedefine/>
    <w:qFormat/>
    <w:pPr>
      <w:keepNext/>
      <w:spacing w:before="360" w:after="120" w:line="340" w:lineRule="atLeast"/>
      <w:contextualSpacing/>
      <w:jc w:val="both"/>
    </w:pPr>
    <w:rPr>
      <w:b/>
      <w:lang w:val="nl-NL" w:eastAsia="vi-VN"/>
    </w:rPr>
  </w:style>
  <w:style w:type="paragraph" w:customStyle="1" w:styleId="Phan11">
    <w:name w:val="Phan 1"/>
    <w:basedOn w:val="NormalWeb"/>
    <w:autoRedefine/>
    <w:qFormat/>
    <w:pPr>
      <w:spacing w:before="120" w:beforeAutospacing="0" w:after="0" w:afterAutospacing="0"/>
      <w:jc w:val="center"/>
    </w:pPr>
    <w:rPr>
      <w:rFonts w:eastAsia="Times New Roman"/>
      <w:bCs/>
      <w:color w:val="333333"/>
      <w:lang w:val="vi-VN" w:eastAsia="vi-VN"/>
    </w:rPr>
  </w:style>
  <w:style w:type="character" w:customStyle="1" w:styleId="MucChar">
    <w:name w:val="Muc *.*.* Char"/>
    <w:link w:val="Muc4"/>
    <w:locked/>
    <w:rPr>
      <w:rFonts w:ascii="Times New Roman Bold" w:hAnsi="Times New Roman Bold"/>
      <w:b/>
      <w:i/>
      <w:sz w:val="28"/>
      <w:szCs w:val="28"/>
      <w:lang w:val="vi-VN" w:eastAsia="vi-VN"/>
    </w:rPr>
  </w:style>
  <w:style w:type="paragraph" w:customStyle="1" w:styleId="Muc4">
    <w:name w:val="Muc *.*"/>
    <w:basedOn w:val="Normal"/>
    <w:link w:val="MucChar"/>
    <w:qFormat/>
    <w:pPr>
      <w:spacing w:before="120" w:after="120" w:line="360" w:lineRule="atLeast"/>
      <w:jc w:val="both"/>
    </w:pPr>
    <w:rPr>
      <w:rFonts w:ascii="Times New Roman Bold" w:hAnsi="Times New Roman Bold"/>
      <w:b/>
      <w:i/>
      <w:lang w:val="vi-VN" w:eastAsia="vi-VN"/>
    </w:rPr>
  </w:style>
  <w:style w:type="character" w:customStyle="1" w:styleId="GuChar">
    <w:name w:val="Gu Char"/>
    <w:link w:val="Gu"/>
    <w:locked/>
    <w:rPr>
      <w:sz w:val="26"/>
      <w:szCs w:val="26"/>
      <w:lang w:val="vi-VN" w:eastAsia="vi-VN"/>
    </w:rPr>
  </w:style>
  <w:style w:type="paragraph" w:customStyle="1" w:styleId="Gu">
    <w:name w:val="Gu"/>
    <w:basedOn w:val="Normal"/>
    <w:link w:val="GuChar"/>
    <w:qFormat/>
    <w:pPr>
      <w:tabs>
        <w:tab w:val="num" w:pos="992"/>
      </w:tabs>
      <w:spacing w:before="60"/>
      <w:ind w:firstLine="707"/>
      <w:jc w:val="both"/>
    </w:pPr>
    <w:rPr>
      <w:sz w:val="26"/>
      <w:szCs w:val="26"/>
      <w:lang w:val="vi-VN" w:eastAsia="vi-VN"/>
    </w:rPr>
  </w:style>
  <w:style w:type="character" w:customStyle="1" w:styleId="GDDCharCharCharChar">
    <w:name w:val="GDD Char Char Char Char"/>
    <w:link w:val="GDDCharCharChar"/>
    <w:locked/>
    <w:rPr>
      <w:sz w:val="26"/>
      <w:szCs w:val="24"/>
      <w:lang w:val="vi-VN" w:eastAsia="vi-VN"/>
    </w:rPr>
  </w:style>
  <w:style w:type="paragraph" w:customStyle="1" w:styleId="GDDCharCharChar">
    <w:name w:val="GDD Char Char Char"/>
    <w:basedOn w:val="Normal"/>
    <w:link w:val="GDDCharCharCharChar"/>
    <w:qFormat/>
    <w:pPr>
      <w:tabs>
        <w:tab w:val="left" w:pos="992"/>
        <w:tab w:val="num" w:pos="1080"/>
      </w:tabs>
      <w:spacing w:before="120"/>
      <w:ind w:left="11" w:firstLine="709"/>
      <w:jc w:val="both"/>
      <w:outlineLvl w:val="0"/>
    </w:pPr>
    <w:rPr>
      <w:sz w:val="26"/>
      <w:szCs w:val="24"/>
      <w:lang w:val="vi-VN" w:eastAsia="vi-VN"/>
    </w:rPr>
  </w:style>
  <w:style w:type="paragraph" w:customStyle="1" w:styleId="KU">
    <w:name w:val="KU"/>
    <w:basedOn w:val="Normal"/>
    <w:autoRedefine/>
    <w:qFormat/>
    <w:pPr>
      <w:spacing w:before="120" w:after="120" w:line="360" w:lineRule="exact"/>
      <w:ind w:firstLine="709"/>
      <w:jc w:val="both"/>
    </w:pPr>
    <w:rPr>
      <w:sz w:val="26"/>
      <w:szCs w:val="24"/>
      <w:lang w:val="vi-VN" w:eastAsia="vi-VN"/>
    </w:rPr>
  </w:style>
  <w:style w:type="character" w:customStyle="1" w:styleId="KuChar">
    <w:name w:val="Ku Char"/>
    <w:link w:val="Ku0"/>
    <w:locked/>
    <w:rPr>
      <w:sz w:val="26"/>
      <w:szCs w:val="26"/>
      <w:lang w:val="vi-VN" w:eastAsia="vi-VN"/>
    </w:rPr>
  </w:style>
  <w:style w:type="paragraph" w:customStyle="1" w:styleId="Ku0">
    <w:name w:val="Ku"/>
    <w:basedOn w:val="Normal"/>
    <w:link w:val="KuChar"/>
    <w:qFormat/>
    <w:pPr>
      <w:spacing w:before="120"/>
      <w:ind w:firstLine="709"/>
      <w:jc w:val="both"/>
    </w:pPr>
    <w:rPr>
      <w:sz w:val="26"/>
      <w:szCs w:val="26"/>
      <w:lang w:val="vi-VN" w:eastAsia="vi-VN"/>
    </w:rPr>
  </w:style>
  <w:style w:type="paragraph" w:customStyle="1" w:styleId="1Sentence">
    <w:name w:val="1 Sentence"/>
    <w:basedOn w:val="Normal"/>
    <w:qFormat/>
    <w:pPr>
      <w:widowControl w:val="0"/>
      <w:adjustRightInd w:val="0"/>
      <w:snapToGrid w:val="0"/>
      <w:spacing w:after="240" w:line="320" w:lineRule="atLeast"/>
      <w:ind w:left="720"/>
      <w:jc w:val="both"/>
    </w:pPr>
    <w:rPr>
      <w:rFonts w:eastAsia="Book Antiqua"/>
      <w:w w:val="110"/>
      <w:kern w:val="2"/>
      <w:sz w:val="23"/>
      <w:szCs w:val="24"/>
      <w:lang w:val="vi-VN" w:eastAsia="ja-JP"/>
    </w:rPr>
  </w:style>
  <w:style w:type="paragraph" w:customStyle="1" w:styleId="Bb">
    <w:name w:val="Bb"/>
    <w:basedOn w:val="Caption"/>
    <w:qFormat/>
    <w:pPr>
      <w:keepNext/>
      <w:spacing w:line="312" w:lineRule="auto"/>
      <w:jc w:val="center"/>
    </w:pPr>
    <w:rPr>
      <w:rFonts w:ascii="Times New Roman" w:eastAsia="Times New Roman" w:hAnsi="Times New Roman"/>
      <w:i/>
      <w:color w:val="000000"/>
      <w:sz w:val="26"/>
      <w:szCs w:val="20"/>
      <w:lang w:val="vi-VN" w:eastAsia="vi-VN"/>
    </w:rPr>
  </w:style>
  <w:style w:type="paragraph" w:customStyle="1" w:styleId="bng">
    <w:name w:val="bảng"/>
    <w:basedOn w:val="Normal"/>
    <w:autoRedefine/>
    <w:qFormat/>
    <w:pPr>
      <w:spacing w:before="120" w:line="320" w:lineRule="exact"/>
      <w:jc w:val="center"/>
    </w:pPr>
    <w:rPr>
      <w:b/>
      <w:lang w:val="vi-VN" w:eastAsia="vi-VN"/>
    </w:rPr>
  </w:style>
  <w:style w:type="character" w:customStyle="1" w:styleId="MucnhoChar">
    <w:name w:val="Muc nho Char"/>
    <w:link w:val="Mucnho"/>
    <w:uiPriority w:val="9"/>
    <w:locked/>
    <w:rPr>
      <w:rFonts w:eastAsia="PMingLiU" w:cs="Angsana New"/>
      <w:b/>
      <w:kern w:val="2"/>
      <w:sz w:val="26"/>
      <w:szCs w:val="26"/>
      <w:lang w:val="vi-VN" w:eastAsia="zh-TW"/>
    </w:rPr>
  </w:style>
  <w:style w:type="paragraph" w:customStyle="1" w:styleId="Mucnho">
    <w:name w:val="Muc nho"/>
    <w:basedOn w:val="Normal"/>
    <w:link w:val="MucnhoChar"/>
    <w:uiPriority w:val="9"/>
    <w:qFormat/>
    <w:pPr>
      <w:widowControl w:val="0"/>
      <w:tabs>
        <w:tab w:val="left" w:pos="851"/>
      </w:tabs>
      <w:autoSpaceDN w:val="0"/>
      <w:spacing w:before="60" w:after="60" w:line="276" w:lineRule="auto"/>
      <w:ind w:left="227"/>
    </w:pPr>
    <w:rPr>
      <w:rFonts w:eastAsia="PMingLiU" w:cs="Angsana New"/>
      <w:b/>
      <w:kern w:val="2"/>
      <w:sz w:val="26"/>
      <w:szCs w:val="26"/>
      <w:lang w:val="vi-VN" w:eastAsia="zh-TW"/>
    </w:rPr>
  </w:style>
  <w:style w:type="paragraph" w:customStyle="1" w:styleId="FootnotetextCharCharCharCharChar">
    <w:name w:val="Footnote text Char Char Char Char Char"/>
    <w:aliases w:val="Footnote Char Char Char Char Char,Ref Char Char Char Char Char,de nota al pie Char Char Char Char Char,ftref Char Char Char Char Char,Footnote Text1 Char Char Char Char Char"/>
    <w:basedOn w:val="Normal"/>
    <w:qFormat/>
    <w:pPr>
      <w:spacing w:before="100" w:line="240" w:lineRule="exact"/>
    </w:pPr>
    <w:rPr>
      <w:rFonts w:ascii="Calibri" w:eastAsia="Calibri" w:hAnsi="Calibri"/>
      <w:sz w:val="20"/>
      <w:szCs w:val="20"/>
      <w:vertAlign w:val="superscript"/>
      <w:lang w:val="vi-VN" w:eastAsia="vi-VN"/>
    </w:rPr>
  </w:style>
  <w:style w:type="paragraph" w:customStyle="1" w:styleId="m-2">
    <w:name w:val="m-2"/>
    <w:basedOn w:val="TM0"/>
    <w:qFormat/>
    <w:pPr>
      <w:numPr>
        <w:numId w:val="28"/>
      </w:numPr>
      <w:tabs>
        <w:tab w:val="clear" w:pos="927"/>
        <w:tab w:val="num" w:pos="1080"/>
      </w:tabs>
      <w:ind w:left="0" w:firstLine="0"/>
    </w:pPr>
  </w:style>
  <w:style w:type="paragraph" w:customStyle="1" w:styleId="M-20">
    <w:name w:val="M-2"/>
    <w:basedOn w:val="Normal"/>
    <w:qFormat/>
    <w:pPr>
      <w:spacing w:before="120" w:line="336" w:lineRule="auto"/>
      <w:jc w:val="both"/>
    </w:pPr>
    <w:rPr>
      <w:b/>
      <w:sz w:val="26"/>
      <w:szCs w:val="26"/>
    </w:rPr>
  </w:style>
  <w:style w:type="paragraph" w:customStyle="1" w:styleId="CharCharChar1Char">
    <w:name w:val="Char Char Char1 Char"/>
    <w:basedOn w:val="Normal"/>
    <w:qFormat/>
    <w:pPr>
      <w:widowControl w:val="0"/>
      <w:jc w:val="both"/>
    </w:pPr>
    <w:rPr>
      <w:kern w:val="2"/>
      <w:sz w:val="21"/>
      <w:szCs w:val="21"/>
      <w:lang w:eastAsia="zh-CN"/>
    </w:rPr>
  </w:style>
  <w:style w:type="paragraph" w:customStyle="1" w:styleId="m-4">
    <w:name w:val="m-4"/>
    <w:basedOn w:val="TM0"/>
    <w:qFormat/>
    <w:pPr>
      <w:ind w:firstLine="0"/>
    </w:pPr>
    <w:rPr>
      <w:u w:val="single"/>
    </w:rPr>
  </w:style>
  <w:style w:type="paragraph" w:customStyle="1" w:styleId="Ilama">
    <w:name w:val="I la ma"/>
    <w:basedOn w:val="BodyText"/>
    <w:qFormat/>
    <w:pPr>
      <w:spacing w:before="40" w:after="40" w:line="312" w:lineRule="auto"/>
    </w:pPr>
    <w:rPr>
      <w:b/>
      <w:sz w:val="24"/>
      <w:szCs w:val="24"/>
    </w:rPr>
  </w:style>
  <w:style w:type="paragraph" w:customStyle="1" w:styleId="BangTen">
    <w:name w:val="BangTen"/>
    <w:basedOn w:val="Normal"/>
    <w:qFormat/>
    <w:pPr>
      <w:keepNext/>
      <w:spacing w:before="120" w:after="120" w:line="336" w:lineRule="auto"/>
      <w:jc w:val="center"/>
    </w:pPr>
    <w:rPr>
      <w:rFonts w:ascii=".VnCentury Schoolbook" w:hAnsi=".VnCentury Schoolbook"/>
      <w:b/>
      <w:i/>
      <w:color w:val="0000FF"/>
      <w:sz w:val="22"/>
      <w:szCs w:val="20"/>
    </w:rPr>
  </w:style>
  <w:style w:type="paragraph" w:customStyle="1" w:styleId="m30">
    <w:name w:val="m3"/>
    <w:basedOn w:val="Normal"/>
    <w:qFormat/>
    <w:pPr>
      <w:spacing w:before="160" w:line="336" w:lineRule="auto"/>
      <w:ind w:firstLine="567"/>
      <w:jc w:val="both"/>
    </w:pPr>
    <w:rPr>
      <w:rFonts w:ascii=".VnTime" w:hAnsi=".VnTime"/>
      <w:b/>
      <w:i/>
      <w:sz w:val="26"/>
      <w:szCs w:val="20"/>
    </w:rPr>
  </w:style>
  <w:style w:type="character" w:customStyle="1" w:styleId="ch1Char">
    <w:name w:val="ch1 Char"/>
    <w:link w:val="ch1"/>
    <w:locked/>
    <w:rPr>
      <w:rFonts w:ascii=".VnTime" w:hAnsi=".VnTime"/>
      <w:b/>
      <w:i/>
      <w:color w:val="000000"/>
      <w:sz w:val="26"/>
      <w:szCs w:val="26"/>
      <w:u w:val="single"/>
    </w:rPr>
  </w:style>
  <w:style w:type="paragraph" w:customStyle="1" w:styleId="ch1">
    <w:name w:val="ch1"/>
    <w:basedOn w:val="tm"/>
    <w:link w:val="ch1Char"/>
    <w:qFormat/>
    <w:pPr>
      <w:jc w:val="both"/>
    </w:pPr>
    <w:rPr>
      <w:rFonts w:ascii=".VnTime" w:eastAsia="Times New Roman" w:hAnsi=".VnTime"/>
      <w:b/>
      <w:i/>
      <w:u w:val="single"/>
      <w:lang w:val="en-US" w:eastAsia="en-US"/>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qFormat/>
    <w:pPr>
      <w:spacing w:after="160" w:line="240" w:lineRule="exact"/>
    </w:pPr>
    <w:rPr>
      <w:rFonts w:ascii="Arial" w:hAnsi="Arial"/>
      <w:sz w:val="22"/>
      <w:szCs w:val="22"/>
    </w:rPr>
  </w:style>
  <w:style w:type="paragraph" w:customStyle="1" w:styleId="bangT">
    <w:name w:val="bangT"/>
    <w:autoRedefine/>
    <w:qFormat/>
    <w:pPr>
      <w:keepNext/>
      <w:snapToGrid w:val="0"/>
      <w:spacing w:before="120" w:line="360" w:lineRule="auto"/>
      <w:jc w:val="center"/>
    </w:pPr>
    <w:rPr>
      <w:b/>
      <w:bCs/>
      <w:sz w:val="26"/>
      <w:szCs w:val="26"/>
      <w:lang w:val="pt-BR"/>
    </w:rPr>
  </w:style>
  <w:style w:type="character" w:customStyle="1" w:styleId="cuongntRCharChar">
    <w:name w:val="cuongntR Char Char"/>
    <w:link w:val="cuongntR"/>
    <w:locked/>
    <w:rPr>
      <w:spacing w:val="-4"/>
      <w:sz w:val="28"/>
      <w:szCs w:val="28"/>
    </w:rPr>
  </w:style>
  <w:style w:type="paragraph" w:customStyle="1" w:styleId="cuongntR">
    <w:name w:val="cuongntR"/>
    <w:basedOn w:val="Normal"/>
    <w:link w:val="cuongntRCharChar"/>
    <w:autoRedefine/>
    <w:qFormat/>
    <w:pPr>
      <w:spacing w:before="60" w:after="60" w:line="266" w:lineRule="auto"/>
      <w:ind w:firstLine="720"/>
      <w:jc w:val="both"/>
    </w:pPr>
    <w:rPr>
      <w:spacing w:val="-4"/>
    </w:rPr>
  </w:style>
  <w:style w:type="paragraph" w:customStyle="1" w:styleId="StyleBodyTextBold">
    <w:name w:val="Style Body Text + Bold"/>
    <w:basedOn w:val="BodyText"/>
    <w:qFormat/>
    <w:pPr>
      <w:spacing w:before="40" w:after="40"/>
      <w:jc w:val="both"/>
    </w:pPr>
    <w:rPr>
      <w:bCs/>
      <w:sz w:val="24"/>
      <w:szCs w:val="24"/>
      <w:lang w:val="en-GB"/>
    </w:rPr>
  </w:style>
  <w:style w:type="paragraph" w:customStyle="1" w:styleId="khung">
    <w:name w:val="khung"/>
    <w:basedOn w:val="Normal"/>
    <w:semiHidden/>
    <w:qFormat/>
    <w:pPr>
      <w:spacing w:before="30" w:after="30"/>
      <w:ind w:left="-11" w:right="-11"/>
      <w:jc w:val="center"/>
    </w:pPr>
    <w:rPr>
      <w:sz w:val="21"/>
      <w:szCs w:val="21"/>
      <w:lang w:val="en-GB"/>
    </w:rPr>
  </w:style>
  <w:style w:type="paragraph" w:customStyle="1" w:styleId="CONGTHUC0">
    <w:name w:val="CONG THUC"/>
    <w:basedOn w:val="NOIDUNG1"/>
    <w:qFormat/>
    <w:pPr>
      <w:widowControl/>
      <w:tabs>
        <w:tab w:val="left" w:pos="851"/>
      </w:tabs>
      <w:ind w:left="2835"/>
    </w:pPr>
    <w:rPr>
      <w:rFonts w:ascii="Times New Roman" w:hAnsi="Times New Roman"/>
      <w:sz w:val="28"/>
      <w:lang w:val="en-US" w:eastAsia="en-US"/>
    </w:rPr>
  </w:style>
  <w:style w:type="paragraph" w:customStyle="1" w:styleId="Table1">
    <w:name w:val="Table1"/>
    <w:basedOn w:val="Normal"/>
    <w:qFormat/>
    <w:pPr>
      <w:widowControl w:val="0"/>
      <w:tabs>
        <w:tab w:val="left" w:pos="851"/>
      </w:tabs>
      <w:spacing w:before="40" w:after="40"/>
      <w:jc w:val="center"/>
    </w:pPr>
    <w:rPr>
      <w:sz w:val="22"/>
      <w:szCs w:val="22"/>
      <w:lang w:val="fr-FR"/>
    </w:rPr>
  </w:style>
  <w:style w:type="paragraph" w:customStyle="1" w:styleId="DIENGIAICONGTHUC">
    <w:name w:val="DIEN GIAI CONG THUC"/>
    <w:basedOn w:val="Normal"/>
    <w:qFormat/>
    <w:pPr>
      <w:spacing w:before="120"/>
      <w:ind w:left="1701"/>
      <w:jc w:val="both"/>
    </w:pPr>
    <w:rPr>
      <w:noProof/>
      <w:sz w:val="26"/>
      <w:szCs w:val="24"/>
    </w:rPr>
  </w:style>
  <w:style w:type="paragraph" w:customStyle="1" w:styleId="NOIDUNG10">
    <w:name w:val="NOI DUNG 1"/>
    <w:basedOn w:val="NOIDUNG1"/>
    <w:qFormat/>
    <w:pPr>
      <w:widowControl/>
      <w:ind w:left="1134"/>
    </w:pPr>
    <w:rPr>
      <w:rFonts w:ascii="Times New Roman" w:hAnsi="Times New Roman"/>
      <w:sz w:val="26"/>
      <w:lang w:val="en-US" w:eastAsia="en-US"/>
    </w:rPr>
  </w:style>
  <w:style w:type="paragraph" w:customStyle="1" w:styleId="Heading4NotItalic">
    <w:name w:val="Heading 4 + Not Italic"/>
    <w:basedOn w:val="Heading3"/>
    <w:semiHidden/>
    <w:qFormat/>
    <w:pPr>
      <w:keepLines w:val="0"/>
      <w:widowControl w:val="0"/>
      <w:tabs>
        <w:tab w:val="num" w:pos="720"/>
      </w:tabs>
      <w:spacing w:before="0" w:after="0" w:line="320" w:lineRule="exact"/>
    </w:pPr>
    <w:rPr>
      <w:rFonts w:ascii="Times New Roman" w:hAnsi="Times New Roman"/>
      <w:b/>
      <w:iCs/>
      <w:color w:val="0000FF"/>
      <w:kern w:val="0"/>
      <w:sz w:val="26"/>
      <w:szCs w:val="25"/>
    </w:rPr>
  </w:style>
  <w:style w:type="paragraph" w:customStyle="1" w:styleId="muc5">
    <w:name w:val="muc5"/>
    <w:basedOn w:val="Normal"/>
    <w:qFormat/>
    <w:pPr>
      <w:numPr>
        <w:numId w:val="29"/>
      </w:numPr>
      <w:tabs>
        <w:tab w:val="num" w:pos="993"/>
      </w:tabs>
      <w:spacing w:before="120" w:line="312" w:lineRule="auto"/>
      <w:ind w:left="0" w:firstLine="0"/>
      <w:jc w:val="both"/>
    </w:pPr>
    <w:rPr>
      <w:rFonts w:ascii=".VnTime" w:hAnsi=".VnTime"/>
      <w:sz w:val="26"/>
      <w:szCs w:val="24"/>
      <w:u w:val="single"/>
      <w:lang w:val="en-GB"/>
    </w:rPr>
  </w:style>
  <w:style w:type="paragraph" w:customStyle="1" w:styleId="Chuongten">
    <w:name w:val="Chuong ten"/>
    <w:basedOn w:val="Normal"/>
    <w:qFormat/>
    <w:pPr>
      <w:spacing w:after="240" w:line="312" w:lineRule="auto"/>
      <w:jc w:val="center"/>
    </w:pPr>
    <w:rPr>
      <w:rFonts w:ascii=".VnCentury SchoolbookH" w:hAnsi=".VnCentury SchoolbookH"/>
      <w:b/>
      <w:color w:val="0000FF"/>
      <w:szCs w:val="20"/>
      <w:lang w:val="en-GB"/>
    </w:rPr>
  </w:style>
  <w:style w:type="paragraph" w:customStyle="1" w:styleId="Than-ds">
    <w:name w:val="Than - ds"/>
    <w:basedOn w:val="Normal"/>
    <w:uiPriority w:val="99"/>
    <w:qFormat/>
    <w:pPr>
      <w:numPr>
        <w:numId w:val="30"/>
      </w:numPr>
      <w:tabs>
        <w:tab w:val="num" w:pos="840"/>
      </w:tabs>
      <w:ind w:left="0" w:firstLine="0"/>
      <w:jc w:val="both"/>
    </w:pPr>
    <w:rPr>
      <w:szCs w:val="20"/>
      <w:lang w:val="vi-VN"/>
    </w:rPr>
  </w:style>
  <w:style w:type="paragraph" w:customStyle="1" w:styleId="m40">
    <w:name w:val="m4"/>
    <w:basedOn w:val="Normal"/>
    <w:qFormat/>
    <w:pPr>
      <w:snapToGrid w:val="0"/>
      <w:spacing w:before="60" w:line="312" w:lineRule="auto"/>
      <w:ind w:firstLine="567"/>
      <w:jc w:val="both"/>
    </w:pPr>
    <w:rPr>
      <w:rFonts w:ascii=".VnTime" w:hAnsi=".VnTime"/>
      <w:i/>
      <w:color w:val="00FFFF"/>
      <w:sz w:val="26"/>
      <w:szCs w:val="20"/>
      <w:u w:val="single"/>
    </w:rPr>
  </w:style>
  <w:style w:type="paragraph" w:customStyle="1" w:styleId="StyleJustifiedFirstline127cmLinespacing15lines">
    <w:name w:val="Style Justified First line:  1.27 cm Line spacing:  1.5 lines"/>
    <w:basedOn w:val="Normal"/>
    <w:autoRedefine/>
    <w:qFormat/>
    <w:pPr>
      <w:spacing w:line="360" w:lineRule="auto"/>
      <w:ind w:firstLine="720"/>
      <w:jc w:val="both"/>
    </w:pPr>
    <w:rPr>
      <w:bCs/>
      <w:iCs/>
      <w:spacing w:val="-6"/>
      <w:lang w:val="nl-NL"/>
    </w:rPr>
  </w:style>
  <w:style w:type="paragraph" w:customStyle="1" w:styleId="than">
    <w:name w:val="than"/>
    <w:basedOn w:val="Normal"/>
    <w:qFormat/>
    <w:pPr>
      <w:widowControl w:val="0"/>
      <w:spacing w:after="120"/>
      <w:ind w:firstLine="709"/>
      <w:jc w:val="both"/>
    </w:pPr>
    <w:rPr>
      <w:rFonts w:cs="Angsana New"/>
      <w:szCs w:val="20"/>
    </w:rPr>
  </w:style>
  <w:style w:type="paragraph" w:customStyle="1" w:styleId="Char2CharCharChar">
    <w:name w:val="Char2 Char Char Char"/>
    <w:basedOn w:val="Normal"/>
    <w:qFormat/>
    <w:pPr>
      <w:spacing w:after="160" w:line="240" w:lineRule="exact"/>
    </w:pPr>
    <w:rPr>
      <w:rFonts w:ascii="Verdana" w:eastAsia="MS Mincho" w:hAnsi="Verdana"/>
      <w:sz w:val="20"/>
      <w:szCs w:val="20"/>
    </w:rPr>
  </w:style>
  <w:style w:type="paragraph" w:customStyle="1" w:styleId="tabtext">
    <w:name w:val="tabtext"/>
    <w:basedOn w:val="Normal"/>
    <w:qFormat/>
    <w:pPr>
      <w:overflowPunct w:val="0"/>
      <w:autoSpaceDE w:val="0"/>
      <w:autoSpaceDN w:val="0"/>
      <w:adjustRightInd w:val="0"/>
      <w:spacing w:before="120" w:after="80" w:line="400" w:lineRule="exact"/>
      <w:ind w:left="57" w:firstLine="567"/>
      <w:jc w:val="center"/>
    </w:pPr>
    <w:rPr>
      <w:rFonts w:ascii=".VnTime" w:hAnsi=".VnTime"/>
      <w:sz w:val="26"/>
      <w:szCs w:val="26"/>
    </w:rPr>
  </w:style>
  <w:style w:type="paragraph" w:customStyle="1" w:styleId="dam12">
    <w:name w:val="dam12"/>
    <w:basedOn w:val="Normal"/>
    <w:qFormat/>
    <w:pPr>
      <w:overflowPunct w:val="0"/>
      <w:autoSpaceDE w:val="0"/>
      <w:autoSpaceDN w:val="0"/>
      <w:adjustRightInd w:val="0"/>
      <w:spacing w:before="120" w:after="80" w:line="360" w:lineRule="exact"/>
      <w:ind w:firstLine="567"/>
      <w:jc w:val="both"/>
    </w:pPr>
    <w:rPr>
      <w:rFonts w:ascii=".VnTime" w:hAnsi=".VnTime"/>
      <w:b/>
      <w:bCs/>
      <w:sz w:val="26"/>
      <w:szCs w:val="26"/>
    </w:rPr>
  </w:style>
  <w:style w:type="paragraph" w:customStyle="1" w:styleId="than13">
    <w:name w:val="than13"/>
    <w:basedOn w:val="Normal"/>
    <w:qFormat/>
    <w:pPr>
      <w:overflowPunct w:val="0"/>
      <w:autoSpaceDE w:val="0"/>
      <w:autoSpaceDN w:val="0"/>
      <w:adjustRightInd w:val="0"/>
      <w:spacing w:before="80" w:after="80" w:line="400" w:lineRule="exact"/>
      <w:ind w:firstLine="794"/>
      <w:jc w:val="both"/>
    </w:pPr>
    <w:rPr>
      <w:rFonts w:ascii=".VnTime" w:hAnsi=".VnTime"/>
    </w:rPr>
  </w:style>
  <w:style w:type="character" w:customStyle="1" w:styleId="muc3Char">
    <w:name w:val="muc3 Char"/>
    <w:link w:val="muc30"/>
    <w:locked/>
    <w:rPr>
      <w:rFonts w:ascii=".VnTime" w:hAnsi=".VnTime"/>
      <w:b/>
      <w:bCs/>
      <w:sz w:val="26"/>
      <w:szCs w:val="26"/>
    </w:rPr>
  </w:style>
  <w:style w:type="paragraph" w:customStyle="1" w:styleId="muc30">
    <w:name w:val="muc3"/>
    <w:basedOn w:val="than13"/>
    <w:link w:val="muc3Char"/>
    <w:qFormat/>
    <w:pPr>
      <w:spacing w:before="120" w:after="120"/>
      <w:ind w:firstLine="340"/>
      <w:jc w:val="left"/>
    </w:pPr>
    <w:rPr>
      <w:b/>
      <w:bCs/>
      <w:sz w:val="26"/>
      <w:szCs w:val="26"/>
    </w:rPr>
  </w:style>
  <w:style w:type="paragraph" w:customStyle="1" w:styleId="muc40">
    <w:name w:val="muc4"/>
    <w:basedOn w:val="muc30"/>
    <w:qFormat/>
    <w:pPr>
      <w:spacing w:before="160"/>
      <w:ind w:firstLine="567"/>
    </w:pPr>
    <w:rPr>
      <w:color w:val="FF0000"/>
      <w:sz w:val="24"/>
      <w:szCs w:val="24"/>
    </w:rPr>
  </w:style>
  <w:style w:type="paragraph" w:customStyle="1" w:styleId="thann13">
    <w:name w:val="thann13"/>
    <w:basedOn w:val="than13"/>
    <w:qFormat/>
    <w:rPr>
      <w:rFonts w:ascii=".VnCentury Schoolbook" w:hAnsi=".VnCentury Schoolbook"/>
    </w:rPr>
  </w:style>
  <w:style w:type="paragraph" w:customStyle="1" w:styleId="Tenchuong">
    <w:name w:val="Tenchuong"/>
    <w:basedOn w:val="than13"/>
    <w:qFormat/>
    <w:pPr>
      <w:spacing w:before="240" w:after="240" w:line="480" w:lineRule="exact"/>
      <w:ind w:firstLine="0"/>
      <w:jc w:val="center"/>
    </w:pPr>
    <w:rPr>
      <w:rFonts w:ascii=".VnExoticH" w:hAnsi=".VnExoticH"/>
    </w:rPr>
  </w:style>
  <w:style w:type="paragraph" w:customStyle="1" w:styleId="Tenbang1">
    <w:name w:val="Tenbang"/>
    <w:basedOn w:val="Tenchuong"/>
    <w:qFormat/>
    <w:pPr>
      <w:spacing w:before="120" w:after="120" w:line="280" w:lineRule="exact"/>
    </w:pPr>
    <w:rPr>
      <w:rFonts w:ascii=".VnArialH" w:hAnsi=".VnArialH"/>
      <w:sz w:val="24"/>
      <w:szCs w:val="24"/>
    </w:rPr>
  </w:style>
  <w:style w:type="paragraph" w:customStyle="1" w:styleId="muc6">
    <w:name w:val="muc6"/>
    <w:basedOn w:val="muc5"/>
    <w:qFormat/>
    <w:pPr>
      <w:numPr>
        <w:numId w:val="0"/>
      </w:numPr>
      <w:tabs>
        <w:tab w:val="num" w:pos="2934"/>
      </w:tabs>
      <w:overflowPunct w:val="0"/>
      <w:autoSpaceDE w:val="0"/>
      <w:autoSpaceDN w:val="0"/>
      <w:adjustRightInd w:val="0"/>
      <w:spacing w:after="80" w:line="360" w:lineRule="exact"/>
      <w:ind w:firstLine="567"/>
      <w:jc w:val="left"/>
    </w:pPr>
    <w:rPr>
      <w:rFonts w:ascii=".VnArial" w:hAnsi=".VnArial"/>
      <w:b/>
      <w:bCs/>
      <w:i/>
      <w:iCs/>
      <w:color w:val="0000FF"/>
      <w:sz w:val="24"/>
      <w:u w:val="none"/>
      <w:lang w:val="en-US"/>
    </w:rPr>
  </w:style>
  <w:style w:type="paragraph" w:customStyle="1" w:styleId="congthuc1">
    <w:name w:val="congthuc"/>
    <w:basedOn w:val="than13"/>
    <w:qFormat/>
    <w:pPr>
      <w:spacing w:before="40" w:after="40" w:line="240" w:lineRule="exact"/>
      <w:ind w:firstLine="851"/>
    </w:pPr>
  </w:style>
  <w:style w:type="paragraph" w:customStyle="1" w:styleId="VNI">
    <w:name w:val="VNI"/>
    <w:basedOn w:val="Normal"/>
    <w:qFormat/>
    <w:pPr>
      <w:overflowPunct w:val="0"/>
      <w:autoSpaceDE w:val="0"/>
      <w:autoSpaceDN w:val="0"/>
      <w:adjustRightInd w:val="0"/>
      <w:spacing w:before="120" w:after="80" w:line="360" w:lineRule="exact"/>
      <w:ind w:firstLine="567"/>
      <w:jc w:val="both"/>
    </w:pPr>
    <w:rPr>
      <w:rFonts w:ascii="VNI-Times" w:hAnsi="VNI-Times"/>
      <w:sz w:val="26"/>
      <w:szCs w:val="26"/>
    </w:rPr>
  </w:style>
  <w:style w:type="paragraph" w:customStyle="1" w:styleId="BodyText40">
    <w:name w:val="Body Text 4"/>
    <w:basedOn w:val="BodyTextIndent"/>
    <w:qFormat/>
    <w:pPr>
      <w:overflowPunct w:val="0"/>
      <w:autoSpaceDE w:val="0"/>
      <w:autoSpaceDN w:val="0"/>
      <w:adjustRightInd w:val="0"/>
      <w:spacing w:before="120" w:after="120" w:line="360" w:lineRule="exact"/>
      <w:ind w:left="360" w:firstLine="567"/>
    </w:pPr>
    <w:rPr>
      <w:sz w:val="26"/>
      <w:szCs w:val="26"/>
      <w:lang w:eastAsia="en-US"/>
    </w:rPr>
  </w:style>
  <w:style w:type="paragraph" w:customStyle="1" w:styleId="Tenchuong0">
    <w:name w:val="Ten chuong"/>
    <w:basedOn w:val="Normal"/>
    <w:qFormat/>
    <w:pPr>
      <w:snapToGrid w:val="0"/>
      <w:spacing w:line="312" w:lineRule="auto"/>
      <w:ind w:firstLine="562"/>
      <w:jc w:val="center"/>
      <w:outlineLvl w:val="0"/>
    </w:pPr>
    <w:rPr>
      <w:b/>
    </w:rPr>
  </w:style>
  <w:style w:type="character" w:customStyle="1" w:styleId="Cong2CharCharChar">
    <w:name w:val="Cong 2 Char Char Char"/>
    <w:link w:val="Cong2CharChar"/>
    <w:locked/>
    <w:rPr>
      <w:iCs/>
      <w:sz w:val="26"/>
      <w:szCs w:val="24"/>
    </w:rPr>
  </w:style>
  <w:style w:type="paragraph" w:customStyle="1" w:styleId="Cong2CharChar">
    <w:name w:val="Cong 2 Char Char"/>
    <w:basedOn w:val="Normal"/>
    <w:link w:val="Cong2CharCharChar"/>
    <w:qFormat/>
    <w:pPr>
      <w:numPr>
        <w:numId w:val="31"/>
      </w:numPr>
      <w:ind w:left="0" w:firstLine="0"/>
      <w:jc w:val="both"/>
    </w:pPr>
    <w:rPr>
      <w:iCs/>
      <w:sz w:val="26"/>
      <w:szCs w:val="24"/>
    </w:rPr>
  </w:style>
  <w:style w:type="paragraph" w:customStyle="1" w:styleId="muc-3">
    <w:name w:val="muc-3"/>
    <w:basedOn w:val="Normal"/>
    <w:qFormat/>
    <w:pPr>
      <w:spacing w:before="120" w:line="336" w:lineRule="auto"/>
      <w:ind w:firstLine="567"/>
    </w:pPr>
    <w:rPr>
      <w:rFonts w:ascii=".VnTime" w:hAnsi=".VnTime"/>
      <w:b/>
      <w:sz w:val="26"/>
      <w:szCs w:val="26"/>
    </w:rPr>
  </w:style>
  <w:style w:type="paragraph" w:customStyle="1" w:styleId="tenchuong1">
    <w:name w:val="tenchuong"/>
    <w:basedOn w:val="Normal"/>
    <w:qFormat/>
    <w:pPr>
      <w:spacing w:line="400" w:lineRule="exact"/>
      <w:jc w:val="center"/>
    </w:pPr>
    <w:rPr>
      <w:rFonts w:ascii=".VnExoticH" w:hAnsi=".VnExoticH"/>
      <w:color w:val="FF0000"/>
      <w:sz w:val="22"/>
      <w:szCs w:val="22"/>
    </w:rPr>
  </w:style>
  <w:style w:type="paragraph" w:customStyle="1" w:styleId="muc13">
    <w:name w:val="muc1"/>
    <w:basedOn w:val="Normal"/>
    <w:qFormat/>
    <w:pPr>
      <w:keepNext/>
      <w:spacing w:before="360" w:line="336" w:lineRule="auto"/>
      <w:jc w:val="both"/>
    </w:pPr>
    <w:rPr>
      <w:rFonts w:ascii=".VnAvant" w:hAnsi=".VnAvant"/>
      <w:b/>
      <w:bCs/>
      <w:color w:val="0000FF"/>
      <w:sz w:val="24"/>
      <w:szCs w:val="24"/>
    </w:rPr>
  </w:style>
  <w:style w:type="paragraph" w:customStyle="1" w:styleId="tb">
    <w:name w:val="tb"/>
    <w:basedOn w:val="Normal"/>
    <w:qFormat/>
    <w:pPr>
      <w:spacing w:before="120" w:after="80" w:line="440" w:lineRule="exact"/>
      <w:ind w:firstLine="6237"/>
    </w:pPr>
    <w:rPr>
      <w:rFonts w:ascii=".VnArial" w:hAnsi=".VnArial"/>
      <w:sz w:val="24"/>
      <w:szCs w:val="24"/>
    </w:rPr>
  </w:style>
  <w:style w:type="paragraph" w:customStyle="1" w:styleId="bangtext">
    <w:name w:val="bang_text"/>
    <w:basedOn w:val="Normal"/>
    <w:qFormat/>
    <w:pPr>
      <w:spacing w:before="100" w:line="336" w:lineRule="auto"/>
      <w:jc w:val="both"/>
    </w:pPr>
    <w:rPr>
      <w:rFonts w:ascii=".VnArial" w:hAnsi=".VnArial"/>
      <w:color w:val="000000"/>
      <w:sz w:val="20"/>
      <w:szCs w:val="20"/>
    </w:rPr>
  </w:style>
  <w:style w:type="paragraph" w:customStyle="1" w:styleId="bangtextcenter">
    <w:name w:val="bang_text_center"/>
    <w:basedOn w:val="Normal"/>
    <w:qFormat/>
    <w:pPr>
      <w:spacing w:before="100" w:line="336" w:lineRule="auto"/>
      <w:jc w:val="center"/>
    </w:pPr>
    <w:rPr>
      <w:rFonts w:ascii=".VnArial" w:hAnsi=".VnArial"/>
      <w:color w:val="000000"/>
      <w:sz w:val="20"/>
      <w:szCs w:val="20"/>
    </w:rPr>
  </w:style>
  <w:style w:type="paragraph" w:customStyle="1" w:styleId="GridTable31">
    <w:name w:val="Grid Table 31"/>
    <w:basedOn w:val="Heading1"/>
    <w:next w:val="Normal"/>
    <w:uiPriority w:val="39"/>
    <w:qFormat/>
    <w:pPr>
      <w:keepLines w:val="0"/>
      <w:tabs>
        <w:tab w:val="left" w:pos="1701"/>
      </w:tabs>
      <w:spacing w:line="276" w:lineRule="auto"/>
      <w:outlineLvl w:val="9"/>
    </w:pPr>
    <w:rPr>
      <w:rFonts w:ascii="Cambria" w:eastAsia="Times New Roman" w:hAnsi="Cambria" w:cs="Times New Roman"/>
      <w:color w:val="365F91"/>
      <w:kern w:val="32"/>
      <w:sz w:val="26"/>
      <w:szCs w:val="32"/>
      <w:lang w:val="nl-NL" w:eastAsia="ja-JP"/>
    </w:rPr>
  </w:style>
  <w:style w:type="paragraph" w:customStyle="1" w:styleId="Tables">
    <w:name w:val="Tables"/>
    <w:basedOn w:val="Normal"/>
    <w:autoRedefine/>
    <w:qFormat/>
    <w:pPr>
      <w:numPr>
        <w:numId w:val="32"/>
      </w:numPr>
      <w:tabs>
        <w:tab w:val="num" w:pos="360"/>
        <w:tab w:val="left" w:pos="1134"/>
      </w:tabs>
      <w:spacing w:before="120"/>
      <w:ind w:left="0" w:firstLine="0"/>
      <w:jc w:val="both"/>
    </w:pPr>
    <w:rPr>
      <w:rFonts w:eastAsia="MS Mincho"/>
      <w:b/>
      <w:sz w:val="26"/>
      <w:szCs w:val="22"/>
      <w:lang w:eastAsia="ja-JP"/>
    </w:rPr>
  </w:style>
  <w:style w:type="paragraph" w:customStyle="1" w:styleId="LV-Mucluc">
    <w:name w:val="LV-Muc luc"/>
    <w:basedOn w:val="Normal"/>
    <w:qFormat/>
    <w:pPr>
      <w:shd w:val="clear" w:color="auto" w:fill="B8CCE4"/>
      <w:spacing w:before="120" w:after="120" w:line="288" w:lineRule="auto"/>
      <w:jc w:val="center"/>
    </w:pPr>
    <w:rPr>
      <w:rFonts w:ascii="Times New Roman Bold" w:eastAsia="MS Mincho" w:hAnsi="Times New Roman Bold"/>
      <w:b/>
      <w:caps/>
      <w:sz w:val="30"/>
      <w:szCs w:val="22"/>
      <w:lang w:eastAsia="ja-JP"/>
    </w:rPr>
  </w:style>
  <w:style w:type="paragraph" w:customStyle="1" w:styleId="BodyTx1">
    <w:name w:val="BodyTx1"/>
    <w:basedOn w:val="Normal"/>
    <w:autoRedefine/>
    <w:qFormat/>
    <w:pPr>
      <w:spacing w:line="312" w:lineRule="auto"/>
      <w:jc w:val="both"/>
    </w:pPr>
    <w:rPr>
      <w:rFonts w:eastAsia="Batang"/>
      <w:bCs/>
      <w:sz w:val="26"/>
      <w:lang w:val="sv-SE" w:eastAsia="ja-JP"/>
    </w:rPr>
  </w:style>
  <w:style w:type="paragraph" w:customStyle="1" w:styleId="Banghung">
    <w:name w:val="Bang_hung"/>
    <w:basedOn w:val="Caption"/>
    <w:autoRedefine/>
    <w:qFormat/>
    <w:pPr>
      <w:keepNext/>
      <w:tabs>
        <w:tab w:val="left" w:pos="0"/>
      </w:tabs>
      <w:spacing w:before="60" w:after="60" w:line="288" w:lineRule="auto"/>
      <w:jc w:val="center"/>
    </w:pPr>
    <w:rPr>
      <w:rFonts w:ascii="Times New Roman Bold" w:eastAsia="Times New Roman" w:hAnsi="Times New Roman Bold"/>
      <w:i/>
      <w:noProof/>
      <w:color w:val="auto"/>
      <w:spacing w:val="-4"/>
      <w:sz w:val="26"/>
      <w:szCs w:val="22"/>
    </w:rPr>
  </w:style>
  <w:style w:type="paragraph" w:customStyle="1" w:styleId="alead">
    <w:name w:val="alead"/>
    <w:basedOn w:val="Normal"/>
    <w:qFormat/>
    <w:pPr>
      <w:spacing w:before="100" w:beforeAutospacing="1" w:after="100" w:afterAutospacing="1"/>
    </w:pPr>
    <w:rPr>
      <w:sz w:val="24"/>
      <w:szCs w:val="24"/>
    </w:rPr>
  </w:style>
  <w:style w:type="paragraph" w:customStyle="1" w:styleId="AppendixTitle">
    <w:name w:val="Appendix Title"/>
    <w:basedOn w:val="Heading1"/>
    <w:qFormat/>
    <w:pPr>
      <w:tabs>
        <w:tab w:val="num" w:pos="0"/>
        <w:tab w:val="left" w:pos="1152"/>
      </w:tabs>
      <w:spacing w:before="120" w:after="120" w:line="360" w:lineRule="auto"/>
    </w:pPr>
    <w:rPr>
      <w:rFonts w:ascii="Times New Roman" w:eastAsia="Times New Roman" w:hAnsi="Times New Roman" w:cs="Angsana New"/>
      <w:caps/>
      <w:color w:val="auto"/>
      <w:sz w:val="24"/>
      <w:szCs w:val="24"/>
    </w:rPr>
  </w:style>
  <w:style w:type="paragraph" w:customStyle="1" w:styleId="C1PlainText-">
    <w:name w:val="C1 Plain Text -"/>
    <w:basedOn w:val="Normal"/>
    <w:qFormat/>
    <w:pPr>
      <w:numPr>
        <w:numId w:val="33"/>
      </w:numPr>
      <w:tabs>
        <w:tab w:val="num" w:pos="360"/>
      </w:tabs>
      <w:spacing w:before="120" w:after="120"/>
      <w:ind w:left="0" w:firstLine="0"/>
      <w:jc w:val="both"/>
    </w:pPr>
    <w:rPr>
      <w:rFonts w:cs="Angsana New"/>
      <w:sz w:val="24"/>
    </w:rPr>
  </w:style>
  <w:style w:type="paragraph" w:customStyle="1" w:styleId="than2">
    <w:name w:val="than2"/>
    <w:basedOn w:val="Normal"/>
    <w:qFormat/>
    <w:pPr>
      <w:numPr>
        <w:numId w:val="34"/>
      </w:numPr>
      <w:tabs>
        <w:tab w:val="num" w:pos="360"/>
      </w:tabs>
      <w:spacing w:before="180" w:after="120"/>
      <w:ind w:left="0" w:firstLine="0"/>
      <w:jc w:val="both"/>
    </w:pPr>
    <w:rPr>
      <w:sz w:val="24"/>
      <w:szCs w:val="24"/>
    </w:rPr>
  </w:style>
  <w:style w:type="paragraph" w:customStyle="1" w:styleId="TableTitle">
    <w:name w:val="Table Title"/>
    <w:basedOn w:val="Normal"/>
    <w:qFormat/>
    <w:pPr>
      <w:keepNext/>
      <w:tabs>
        <w:tab w:val="right" w:pos="8815"/>
      </w:tabs>
      <w:spacing w:before="120" w:after="80"/>
      <w:ind w:left="1134"/>
    </w:pPr>
    <w:rPr>
      <w:rFonts w:cs="Angsana New"/>
      <w:i/>
      <w:iCs/>
      <w:sz w:val="24"/>
      <w:lang w:val="en-GB"/>
    </w:rPr>
  </w:style>
  <w:style w:type="character" w:customStyle="1" w:styleId="1-BANGChar">
    <w:name w:val="1 - BANG Char"/>
    <w:link w:val="1-BANG"/>
    <w:locked/>
    <w:rPr>
      <w:rFonts w:ascii="MS Mincho" w:eastAsia="MS Mincho" w:hAnsi="MS Mincho"/>
      <w:b/>
      <w:color w:val="000000"/>
      <w:sz w:val="28"/>
      <w:szCs w:val="26"/>
      <w:lang w:val="en-GB"/>
    </w:rPr>
  </w:style>
  <w:style w:type="paragraph" w:customStyle="1" w:styleId="1-BANG">
    <w:name w:val="1 - BANG"/>
    <w:basedOn w:val="Normal"/>
    <w:link w:val="1-BANGChar"/>
    <w:autoRedefine/>
    <w:qFormat/>
    <w:pPr>
      <w:spacing w:before="120" w:after="120" w:line="340" w:lineRule="exact"/>
      <w:ind w:firstLine="567"/>
      <w:jc w:val="center"/>
    </w:pPr>
    <w:rPr>
      <w:rFonts w:ascii="MS Mincho" w:eastAsia="MS Mincho" w:hAnsi="MS Mincho"/>
      <w:b/>
      <w:color w:val="000000"/>
      <w:szCs w:val="26"/>
      <w:lang w:val="en-GB"/>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qFormat/>
    <w:pPr>
      <w:pageBreakBefore/>
      <w:spacing w:before="100" w:beforeAutospacing="1" w:after="100" w:afterAutospacing="1"/>
    </w:pPr>
    <w:rPr>
      <w:rFonts w:ascii="Tahoma" w:hAnsi="Tahoma" w:cs="Tahoma"/>
      <w:sz w:val="20"/>
      <w:szCs w:val="20"/>
    </w:rPr>
  </w:style>
  <w:style w:type="paragraph" w:customStyle="1" w:styleId="StyleHeading1Before3pt">
    <w:name w:val="Style Heading 1 + Before:  3 pt"/>
    <w:basedOn w:val="Heading1"/>
    <w:qFormat/>
    <w:pPr>
      <w:keepLines w:val="0"/>
      <w:spacing w:before="60" w:line="340" w:lineRule="exact"/>
      <w:jc w:val="center"/>
    </w:pPr>
    <w:rPr>
      <w:rFonts w:ascii=".VnTimeH" w:eastAsia="Times New Roman" w:hAnsi=".VnTimeH" w:cs="Arial"/>
      <w:bCs w:val="0"/>
      <w:color w:val="auto"/>
      <w:lang w:val="vi-VN"/>
    </w:rPr>
  </w:style>
  <w:style w:type="character" w:customStyle="1" w:styleId="nhDngChar">
    <w:name w:val="Định Dạng Char"/>
    <w:link w:val="nhDng"/>
    <w:locked/>
    <w:rPr>
      <w:sz w:val="26"/>
      <w:szCs w:val="26"/>
      <w:lang w:val="vi-VN" w:eastAsia="vi-VN"/>
    </w:rPr>
  </w:style>
  <w:style w:type="paragraph" w:customStyle="1" w:styleId="nhDng">
    <w:name w:val="Định Dạng"/>
    <w:basedOn w:val="Normal"/>
    <w:link w:val="nhDngChar"/>
    <w:qFormat/>
    <w:pPr>
      <w:spacing w:before="120" w:after="120" w:line="266" w:lineRule="auto"/>
      <w:ind w:firstLine="567"/>
      <w:jc w:val="both"/>
    </w:pPr>
    <w:rPr>
      <w:sz w:val="26"/>
      <w:szCs w:val="26"/>
      <w:lang w:val="vi-VN" w:eastAsia="vi-VN"/>
    </w:rPr>
  </w:style>
  <w:style w:type="character" w:customStyle="1" w:styleId="Style12Char">
    <w:name w:val="Style12 Char"/>
    <w:link w:val="Style12"/>
    <w:locked/>
    <w:rPr>
      <w:b/>
      <w:bCs/>
      <w:i/>
      <w:sz w:val="26"/>
      <w:szCs w:val="26"/>
      <w:lang w:val="fr-FR"/>
    </w:rPr>
  </w:style>
  <w:style w:type="paragraph" w:customStyle="1" w:styleId="Style12">
    <w:name w:val="Style12"/>
    <w:basedOn w:val="Heading3"/>
    <w:link w:val="Style12Char"/>
    <w:qFormat/>
    <w:pPr>
      <w:keepLines w:val="0"/>
      <w:spacing w:before="120" w:after="120" w:line="264" w:lineRule="auto"/>
      <w:jc w:val="both"/>
    </w:pPr>
    <w:rPr>
      <w:rFonts w:ascii="Times New Roman" w:hAnsi="Times New Roman"/>
      <w:b/>
      <w:bCs/>
      <w:i/>
      <w:color w:val="auto"/>
      <w:kern w:val="0"/>
      <w:sz w:val="26"/>
      <w:szCs w:val="26"/>
      <w:lang w:val="fr-FR"/>
    </w:rPr>
  </w:style>
  <w:style w:type="paragraph" w:customStyle="1" w:styleId="T11">
    <w:name w:val="T11"/>
    <w:basedOn w:val="Normal"/>
    <w:next w:val="Normal"/>
    <w:qFormat/>
    <w:pPr>
      <w:keepNext/>
      <w:keepLines/>
      <w:spacing w:before="480"/>
      <w:outlineLvl w:val="0"/>
    </w:pPr>
    <w:rPr>
      <w:rFonts w:ascii="Cambria" w:hAnsi="Cambria"/>
      <w:b/>
      <w:bCs/>
      <w:color w:val="365F91"/>
    </w:rPr>
  </w:style>
  <w:style w:type="paragraph" w:customStyle="1" w:styleId="Heading31">
    <w:name w:val="Heading 31"/>
    <w:basedOn w:val="Normal"/>
    <w:next w:val="Normal"/>
    <w:qFormat/>
    <w:pPr>
      <w:keepNext/>
      <w:keepLines/>
      <w:spacing w:before="200"/>
      <w:outlineLvl w:val="2"/>
    </w:pPr>
    <w:rPr>
      <w:rFonts w:ascii="Cambria" w:hAnsi="Cambria"/>
      <w:b/>
      <w:bCs/>
      <w:color w:val="4F81BD"/>
    </w:rPr>
  </w:style>
  <w:style w:type="paragraph" w:customStyle="1" w:styleId="Heading410">
    <w:name w:val="Heading 41"/>
    <w:basedOn w:val="Normal"/>
    <w:next w:val="Normal"/>
    <w:qFormat/>
    <w:pPr>
      <w:keepNext/>
      <w:keepLines/>
      <w:spacing w:before="200"/>
      <w:outlineLvl w:val="3"/>
    </w:pPr>
    <w:rPr>
      <w:rFonts w:ascii="Cambria" w:hAnsi="Cambria"/>
      <w:b/>
      <w:bCs/>
      <w:i/>
      <w:iCs/>
      <w:color w:val="4F81BD"/>
    </w:rPr>
  </w:style>
  <w:style w:type="paragraph" w:customStyle="1" w:styleId="TOC51">
    <w:name w:val="TOC 51"/>
    <w:basedOn w:val="Normal"/>
    <w:next w:val="Normal"/>
    <w:autoRedefine/>
    <w:uiPriority w:val="39"/>
    <w:qFormat/>
    <w:pPr>
      <w:spacing w:after="100" w:line="276" w:lineRule="auto"/>
      <w:ind w:left="880"/>
    </w:pPr>
    <w:rPr>
      <w:rFonts w:ascii="Calibri" w:hAnsi="Calibri"/>
      <w:sz w:val="22"/>
      <w:szCs w:val="22"/>
    </w:rPr>
  </w:style>
  <w:style w:type="paragraph" w:customStyle="1" w:styleId="TOC61">
    <w:name w:val="TOC 61"/>
    <w:basedOn w:val="Normal"/>
    <w:next w:val="Normal"/>
    <w:autoRedefine/>
    <w:uiPriority w:val="39"/>
    <w:qFormat/>
    <w:pPr>
      <w:spacing w:after="100" w:line="276" w:lineRule="auto"/>
      <w:ind w:left="1100"/>
    </w:pPr>
    <w:rPr>
      <w:rFonts w:ascii="Calibri" w:hAnsi="Calibri"/>
      <w:sz w:val="22"/>
      <w:szCs w:val="22"/>
    </w:rPr>
  </w:style>
  <w:style w:type="paragraph" w:customStyle="1" w:styleId="TOC71">
    <w:name w:val="TOC 71"/>
    <w:basedOn w:val="Normal"/>
    <w:next w:val="Normal"/>
    <w:autoRedefine/>
    <w:uiPriority w:val="39"/>
    <w:qFormat/>
    <w:pPr>
      <w:spacing w:after="100" w:line="276" w:lineRule="auto"/>
      <w:ind w:left="1320"/>
    </w:pPr>
    <w:rPr>
      <w:rFonts w:ascii="Calibri" w:hAnsi="Calibri"/>
      <w:sz w:val="22"/>
      <w:szCs w:val="22"/>
    </w:rPr>
  </w:style>
  <w:style w:type="paragraph" w:customStyle="1" w:styleId="TOC81">
    <w:name w:val="TOC 81"/>
    <w:basedOn w:val="Normal"/>
    <w:next w:val="Normal"/>
    <w:autoRedefine/>
    <w:uiPriority w:val="39"/>
    <w:qFormat/>
    <w:pPr>
      <w:spacing w:after="100" w:line="276" w:lineRule="auto"/>
      <w:ind w:left="1540"/>
    </w:pPr>
    <w:rPr>
      <w:rFonts w:ascii="Calibri" w:hAnsi="Calibri"/>
      <w:sz w:val="22"/>
      <w:szCs w:val="22"/>
    </w:rPr>
  </w:style>
  <w:style w:type="paragraph" w:customStyle="1" w:styleId="TOC91">
    <w:name w:val="TOC 91"/>
    <w:basedOn w:val="Normal"/>
    <w:next w:val="Normal"/>
    <w:autoRedefine/>
    <w:uiPriority w:val="39"/>
    <w:qFormat/>
    <w:pPr>
      <w:spacing w:after="100" w:line="276" w:lineRule="auto"/>
      <w:ind w:left="1760"/>
    </w:pPr>
    <w:rPr>
      <w:rFonts w:ascii="Calibri" w:hAnsi="Calibri"/>
      <w:sz w:val="22"/>
      <w:szCs w:val="22"/>
    </w:rPr>
  </w:style>
  <w:style w:type="paragraph" w:customStyle="1" w:styleId="TOC52">
    <w:name w:val="TOC 52"/>
    <w:basedOn w:val="Normal"/>
    <w:next w:val="Normal"/>
    <w:autoRedefine/>
    <w:uiPriority w:val="39"/>
    <w:qFormat/>
    <w:pPr>
      <w:spacing w:after="100" w:line="276" w:lineRule="auto"/>
      <w:ind w:left="880"/>
    </w:pPr>
    <w:rPr>
      <w:rFonts w:ascii="Calibri" w:hAnsi="Calibri"/>
      <w:sz w:val="22"/>
      <w:szCs w:val="22"/>
    </w:rPr>
  </w:style>
  <w:style w:type="paragraph" w:customStyle="1" w:styleId="TOC62">
    <w:name w:val="TOC 62"/>
    <w:basedOn w:val="Normal"/>
    <w:next w:val="Normal"/>
    <w:autoRedefine/>
    <w:uiPriority w:val="39"/>
    <w:qFormat/>
    <w:pPr>
      <w:spacing w:after="100" w:line="276" w:lineRule="auto"/>
      <w:ind w:left="1100"/>
    </w:pPr>
    <w:rPr>
      <w:rFonts w:ascii="Calibri" w:hAnsi="Calibri"/>
      <w:sz w:val="22"/>
      <w:szCs w:val="22"/>
    </w:rPr>
  </w:style>
  <w:style w:type="paragraph" w:customStyle="1" w:styleId="TOC72">
    <w:name w:val="TOC 72"/>
    <w:basedOn w:val="Normal"/>
    <w:next w:val="Normal"/>
    <w:autoRedefine/>
    <w:uiPriority w:val="39"/>
    <w:qFormat/>
    <w:pPr>
      <w:spacing w:after="100" w:line="276" w:lineRule="auto"/>
      <w:ind w:left="1320"/>
    </w:pPr>
    <w:rPr>
      <w:rFonts w:ascii="Calibri" w:hAnsi="Calibri"/>
      <w:sz w:val="22"/>
      <w:szCs w:val="22"/>
    </w:rPr>
  </w:style>
  <w:style w:type="paragraph" w:customStyle="1" w:styleId="TOC82">
    <w:name w:val="TOC 82"/>
    <w:basedOn w:val="Normal"/>
    <w:next w:val="Normal"/>
    <w:autoRedefine/>
    <w:uiPriority w:val="39"/>
    <w:qFormat/>
    <w:pPr>
      <w:spacing w:after="100" w:line="276" w:lineRule="auto"/>
      <w:ind w:left="1540"/>
    </w:pPr>
    <w:rPr>
      <w:rFonts w:ascii="Calibri" w:hAnsi="Calibri"/>
      <w:sz w:val="22"/>
      <w:szCs w:val="22"/>
    </w:rPr>
  </w:style>
  <w:style w:type="paragraph" w:customStyle="1" w:styleId="TOC92">
    <w:name w:val="TOC 92"/>
    <w:basedOn w:val="Normal"/>
    <w:next w:val="Normal"/>
    <w:autoRedefine/>
    <w:uiPriority w:val="39"/>
    <w:qFormat/>
    <w:pPr>
      <w:spacing w:after="100" w:line="276" w:lineRule="auto"/>
      <w:ind w:left="1760"/>
    </w:pPr>
    <w:rPr>
      <w:rFonts w:ascii="Calibri" w:hAnsi="Calibri"/>
      <w:sz w:val="22"/>
      <w:szCs w:val="22"/>
    </w:rPr>
  </w:style>
  <w:style w:type="paragraph" w:customStyle="1" w:styleId="01PHNI">
    <w:name w:val="01.PHẦN I"/>
    <w:basedOn w:val="Heading1"/>
    <w:qFormat/>
    <w:pPr>
      <w:keepLines w:val="0"/>
      <w:tabs>
        <w:tab w:val="num" w:pos="360"/>
      </w:tabs>
      <w:spacing w:before="60" w:after="60" w:line="254" w:lineRule="auto"/>
      <w:jc w:val="center"/>
    </w:pPr>
    <w:rPr>
      <w:rFonts w:ascii="Times New Roman" w:eastAsia="Times New Roman" w:hAnsi="Times New Roman" w:cs="Times New Roman"/>
      <w:bCs w:val="0"/>
      <w:color w:val="auto"/>
      <w:kern w:val="28"/>
      <w:sz w:val="20"/>
      <w:szCs w:val="20"/>
    </w:rPr>
  </w:style>
  <w:style w:type="paragraph" w:customStyle="1" w:styleId="02I">
    <w:name w:val="02.I"/>
    <w:basedOn w:val="Heading2"/>
    <w:qFormat/>
    <w:pPr>
      <w:tabs>
        <w:tab w:val="num" w:pos="360"/>
      </w:tabs>
      <w:spacing w:before="120" w:after="120" w:line="254" w:lineRule="auto"/>
      <w:ind w:firstLine="0"/>
    </w:pPr>
    <w:rPr>
      <w:rFonts w:ascii="Times New Roman" w:hAnsi="Times New Roman"/>
      <w:b/>
      <w:i w:val="0"/>
      <w:sz w:val="20"/>
    </w:rPr>
  </w:style>
  <w:style w:type="paragraph" w:customStyle="1" w:styleId="031">
    <w:name w:val="03.1"/>
    <w:basedOn w:val="Heading3"/>
    <w:qFormat/>
    <w:pPr>
      <w:keepLines w:val="0"/>
      <w:tabs>
        <w:tab w:val="num" w:pos="360"/>
      </w:tabs>
      <w:spacing w:before="120" w:after="120" w:line="254" w:lineRule="auto"/>
      <w:ind w:left="415" w:firstLine="720"/>
    </w:pPr>
    <w:rPr>
      <w:rFonts w:ascii="Times New Roman" w:hAnsi="Times New Roman"/>
      <w:b/>
      <w:color w:val="auto"/>
      <w:kern w:val="0"/>
      <w:sz w:val="20"/>
      <w:szCs w:val="20"/>
    </w:rPr>
  </w:style>
  <w:style w:type="paragraph" w:customStyle="1" w:styleId="041">
    <w:name w:val="04.1"/>
    <w:basedOn w:val="Heading4"/>
    <w:qFormat/>
    <w:pPr>
      <w:keepLines w:val="0"/>
      <w:widowControl w:val="0"/>
      <w:tabs>
        <w:tab w:val="num" w:pos="360"/>
      </w:tabs>
      <w:spacing w:before="120" w:after="120" w:line="254" w:lineRule="auto"/>
      <w:ind w:left="5490" w:firstLine="720"/>
    </w:pPr>
    <w:rPr>
      <w:rFonts w:ascii="Times New Roman" w:eastAsia="Times New Roman" w:hAnsi="Times New Roman" w:cs="Times New Roman"/>
      <w:b/>
      <w:i w:val="0"/>
      <w:iCs w:val="0"/>
      <w:color w:val="auto"/>
      <w:sz w:val="20"/>
      <w:szCs w:val="20"/>
    </w:rPr>
  </w:style>
  <w:style w:type="paragraph" w:customStyle="1" w:styleId="051">
    <w:name w:val="05.1"/>
    <w:basedOn w:val="Heading5"/>
    <w:qFormat/>
    <w:pPr>
      <w:keepLines w:val="0"/>
      <w:widowControl w:val="0"/>
      <w:tabs>
        <w:tab w:val="num" w:pos="360"/>
      </w:tabs>
      <w:spacing w:before="120" w:after="120" w:line="254" w:lineRule="auto"/>
    </w:pPr>
    <w:rPr>
      <w:rFonts w:ascii="Times New Roman" w:hAnsi="Times New Roman"/>
      <w:color w:val="auto"/>
      <w:kern w:val="0"/>
      <w:sz w:val="20"/>
      <w:szCs w:val="20"/>
    </w:rPr>
  </w:style>
  <w:style w:type="character" w:customStyle="1" w:styleId="Heading7Char1">
    <w:name w:val="Heading 7 Char1"/>
    <w:semiHidden/>
    <w:rPr>
      <w:rFonts w:ascii="Cambria" w:eastAsia="Times New Roman" w:hAnsi="Cambria" w:cs="Times New Roman" w:hint="default"/>
      <w:i/>
      <w:iCs/>
      <w:color w:val="404040"/>
      <w:sz w:val="28"/>
      <w:szCs w:val="28"/>
      <w:lang w:val="en-US" w:eastAsia="en-US"/>
    </w:rPr>
  </w:style>
  <w:style w:type="paragraph" w:customStyle="1" w:styleId="071">
    <w:name w:val="07.(1)"/>
    <w:basedOn w:val="Heading7"/>
    <w:qFormat/>
    <w:pPr>
      <w:keepLines w:val="0"/>
      <w:widowControl w:val="0"/>
      <w:spacing w:before="120" w:after="120" w:line="254" w:lineRule="auto"/>
      <w:ind w:left="-152" w:firstLine="720"/>
    </w:pPr>
    <w:rPr>
      <w:rFonts w:ascii="Times New Roman" w:hAnsi="Times New Roman"/>
      <w:color w:val="auto"/>
      <w:kern w:val="0"/>
      <w:sz w:val="20"/>
      <w:szCs w:val="20"/>
    </w:rPr>
  </w:style>
  <w:style w:type="paragraph" w:customStyle="1" w:styleId="06a">
    <w:name w:val="06.a"/>
    <w:basedOn w:val="Heading6"/>
    <w:qFormat/>
    <w:pPr>
      <w:keepLines w:val="0"/>
      <w:widowControl w:val="0"/>
      <w:spacing w:before="120" w:after="120" w:line="254" w:lineRule="auto"/>
      <w:ind w:firstLine="720"/>
    </w:pPr>
    <w:rPr>
      <w:rFonts w:ascii="Times New Roman" w:hAnsi="Times New Roman"/>
      <w:iCs w:val="0"/>
      <w:color w:val="auto"/>
      <w:kern w:val="0"/>
      <w:sz w:val="20"/>
      <w:szCs w:val="20"/>
    </w:rPr>
  </w:style>
  <w:style w:type="paragraph" w:customStyle="1" w:styleId="PHANLAMA">
    <w:name w:val="PHAN LA MA"/>
    <w:basedOn w:val="Normal"/>
    <w:qFormat/>
    <w:pPr>
      <w:spacing w:after="160" w:line="360" w:lineRule="exact"/>
      <w:ind w:firstLine="720"/>
    </w:pPr>
    <w:rPr>
      <w:b/>
      <w:bCs/>
      <w:sz w:val="24"/>
      <w:szCs w:val="24"/>
      <w:lang w:val="pt-BR"/>
    </w:rPr>
  </w:style>
  <w:style w:type="paragraph" w:customStyle="1" w:styleId="Muc31">
    <w:name w:val="Muc 3"/>
    <w:basedOn w:val="Normal"/>
    <w:qFormat/>
    <w:pPr>
      <w:spacing w:after="160" w:line="360" w:lineRule="exact"/>
      <w:ind w:firstLine="720"/>
    </w:pPr>
    <w:rPr>
      <w:lang w:val="pt-BR"/>
    </w:rPr>
  </w:style>
  <w:style w:type="character" w:customStyle="1" w:styleId="Bodytext7">
    <w:name w:val="Body text (7)_"/>
    <w:link w:val="Bodytext71"/>
    <w:locked/>
    <w:rPr>
      <w:i/>
      <w:iCs/>
      <w:sz w:val="26"/>
      <w:szCs w:val="26"/>
      <w:shd w:val="clear" w:color="auto" w:fill="FFFFFF"/>
    </w:rPr>
  </w:style>
  <w:style w:type="paragraph" w:customStyle="1" w:styleId="Bodytext71">
    <w:name w:val="Body text (7)1"/>
    <w:basedOn w:val="Normal"/>
    <w:link w:val="Bodytext7"/>
    <w:qFormat/>
    <w:pPr>
      <w:widowControl w:val="0"/>
      <w:shd w:val="clear" w:color="auto" w:fill="FFFFFF"/>
      <w:spacing w:line="485" w:lineRule="exact"/>
      <w:jc w:val="center"/>
    </w:pPr>
    <w:rPr>
      <w:i/>
      <w:iCs/>
      <w:sz w:val="26"/>
      <w:szCs w:val="26"/>
    </w:rPr>
  </w:style>
  <w:style w:type="paragraph" w:customStyle="1" w:styleId="Bodytext81">
    <w:name w:val="Body text (8)1"/>
    <w:basedOn w:val="Normal"/>
    <w:qFormat/>
    <w:pPr>
      <w:widowControl w:val="0"/>
      <w:shd w:val="clear" w:color="auto" w:fill="FFFFFF"/>
      <w:spacing w:line="240" w:lineRule="atLeast"/>
    </w:pPr>
    <w:rPr>
      <w:b/>
      <w:bCs/>
      <w:i/>
      <w:iCs/>
      <w:sz w:val="26"/>
      <w:szCs w:val="26"/>
    </w:rPr>
  </w:style>
  <w:style w:type="character" w:customStyle="1" w:styleId="Bodytext11">
    <w:name w:val="Body text (11)_"/>
    <w:link w:val="Bodytext111"/>
    <w:locked/>
    <w:rPr>
      <w:sz w:val="26"/>
      <w:szCs w:val="26"/>
      <w:shd w:val="clear" w:color="auto" w:fill="FFFFFF"/>
    </w:rPr>
  </w:style>
  <w:style w:type="paragraph" w:customStyle="1" w:styleId="Bodytext111">
    <w:name w:val="Body text (11)1"/>
    <w:basedOn w:val="Normal"/>
    <w:link w:val="Bodytext11"/>
    <w:qFormat/>
    <w:pPr>
      <w:widowControl w:val="0"/>
      <w:shd w:val="clear" w:color="auto" w:fill="FFFFFF"/>
      <w:spacing w:line="360" w:lineRule="exact"/>
    </w:pPr>
    <w:rPr>
      <w:sz w:val="26"/>
      <w:szCs w:val="26"/>
    </w:rPr>
  </w:style>
  <w:style w:type="paragraph" w:customStyle="1" w:styleId="08Bng1">
    <w:name w:val="08.Bảng 1"/>
    <w:basedOn w:val="Heading8"/>
    <w:qFormat/>
    <w:pPr>
      <w:keepLines w:val="0"/>
      <w:widowControl w:val="0"/>
      <w:tabs>
        <w:tab w:val="num" w:pos="360"/>
        <w:tab w:val="num" w:pos="5760"/>
      </w:tabs>
      <w:spacing w:before="120" w:after="120" w:line="254" w:lineRule="auto"/>
      <w:ind w:left="5760" w:firstLine="720"/>
    </w:pPr>
    <w:rPr>
      <w:rFonts w:ascii="Times New Roman" w:hAnsi="Times New Roman"/>
      <w:b/>
      <w:i w:val="0"/>
      <w:iCs w:val="0"/>
      <w:color w:val="auto"/>
      <w:kern w:val="0"/>
      <w:sz w:val="28"/>
      <w:szCs w:val="20"/>
    </w:rPr>
  </w:style>
  <w:style w:type="paragraph" w:customStyle="1" w:styleId="09Hnh1">
    <w:name w:val="09.Hình 1"/>
    <w:basedOn w:val="Heading9"/>
    <w:qFormat/>
    <w:pPr>
      <w:keepLines w:val="0"/>
      <w:widowControl w:val="0"/>
      <w:tabs>
        <w:tab w:val="num" w:pos="360"/>
        <w:tab w:val="num" w:pos="6480"/>
      </w:tabs>
      <w:spacing w:before="120" w:after="120" w:line="254" w:lineRule="auto"/>
      <w:ind w:left="6480" w:firstLine="720"/>
    </w:pPr>
    <w:rPr>
      <w:rFonts w:ascii="Times New Roman" w:hAnsi="Times New Roman"/>
      <w:b/>
      <w:color w:val="auto"/>
      <w:kern w:val="0"/>
      <w:sz w:val="28"/>
      <w:szCs w:val="20"/>
    </w:rPr>
  </w:style>
  <w:style w:type="paragraph" w:customStyle="1" w:styleId="CharCharCharCharCharCharCharCharCharCharCharCharCharCharCharCharChar1Char">
    <w:name w:val="Char Char Char Char Char Char Char Char Char Char Char Char Char Char Char Char Char1 Char"/>
    <w:basedOn w:val="Normal"/>
    <w:uiPriority w:val="99"/>
    <w:qFormat/>
    <w:pPr>
      <w:pageBreakBefore/>
      <w:spacing w:before="100" w:beforeAutospacing="1" w:after="100" w:afterAutospacing="1" w:line="254" w:lineRule="auto"/>
    </w:pPr>
    <w:rPr>
      <w:rFonts w:ascii="Tahoma" w:hAnsi="Tahoma"/>
      <w:sz w:val="20"/>
      <w:szCs w:val="20"/>
    </w:rPr>
  </w:style>
  <w:style w:type="paragraph" w:customStyle="1" w:styleId="CharCharCharCharCharCharCharCharCharCharCharCharCharCharCharCharChar1Char1">
    <w:name w:val="Char Char Char Char Char Char Char Char Char Char Char Char Char Char Char Char Char1 Char1"/>
    <w:basedOn w:val="Normal"/>
    <w:uiPriority w:val="99"/>
    <w:qFormat/>
    <w:pPr>
      <w:pageBreakBefore/>
      <w:spacing w:before="100" w:beforeAutospacing="1" w:after="100" w:afterAutospacing="1" w:line="254" w:lineRule="auto"/>
    </w:pPr>
    <w:rPr>
      <w:rFonts w:ascii="Tahoma" w:hAnsi="Tahoma"/>
      <w:sz w:val="20"/>
      <w:szCs w:val="20"/>
    </w:rPr>
  </w:style>
  <w:style w:type="paragraph" w:customStyle="1" w:styleId="02TnloiVB">
    <w:name w:val="02 Tên loại VB"/>
    <w:uiPriority w:val="99"/>
    <w:qFormat/>
    <w:pPr>
      <w:widowControl w:val="0"/>
      <w:spacing w:before="600" w:line="400" w:lineRule="atLeast"/>
      <w:jc w:val="center"/>
    </w:pPr>
    <w:rPr>
      <w:b/>
      <w:sz w:val="32"/>
      <w:szCs w:val="28"/>
    </w:rPr>
  </w:style>
  <w:style w:type="paragraph" w:customStyle="1" w:styleId="CharChar3">
    <w:name w:val="Char Char3"/>
    <w:basedOn w:val="Normal"/>
    <w:uiPriority w:val="99"/>
    <w:qFormat/>
    <w:pPr>
      <w:spacing w:line="254" w:lineRule="auto"/>
    </w:pPr>
    <w:rPr>
      <w:rFonts w:ascii="Arial" w:hAnsi="Arial"/>
      <w:sz w:val="22"/>
      <w:szCs w:val="20"/>
      <w:lang w:val="en-AU"/>
    </w:rPr>
  </w:style>
  <w:style w:type="paragraph" w:customStyle="1" w:styleId="CharChar31">
    <w:name w:val="Char Char31"/>
    <w:basedOn w:val="Normal"/>
    <w:qFormat/>
    <w:pPr>
      <w:spacing w:line="254" w:lineRule="auto"/>
    </w:pPr>
    <w:rPr>
      <w:rFonts w:ascii="Arial" w:hAnsi="Arial"/>
      <w:sz w:val="22"/>
      <w:szCs w:val="20"/>
      <w:lang w:val="en-AU"/>
    </w:rPr>
  </w:style>
  <w:style w:type="paragraph" w:customStyle="1" w:styleId="Binhthngbang">
    <w:name w:val="Bình thường bang"/>
    <w:basedOn w:val="Normal"/>
    <w:qFormat/>
    <w:pPr>
      <w:spacing w:after="160" w:line="288" w:lineRule="auto"/>
    </w:pPr>
    <w:rPr>
      <w:rFonts w:eastAsia="Cambria"/>
      <w:bCs/>
      <w:noProof/>
      <w:sz w:val="26"/>
      <w:szCs w:val="20"/>
      <w:lang w:val="vi-VN"/>
    </w:rPr>
  </w:style>
  <w:style w:type="paragraph" w:customStyle="1" w:styleId="EFFC734A8F37410CABFBE90833BB3C93">
    <w:name w:val="EFFC734A8F37410CABFBE90833BB3C93"/>
    <w:qFormat/>
    <w:pPr>
      <w:spacing w:after="200" w:line="276" w:lineRule="auto"/>
    </w:pPr>
    <w:rPr>
      <w:rFonts w:ascii="Calibri" w:hAnsi="Calibri"/>
      <w:sz w:val="22"/>
      <w:szCs w:val="22"/>
      <w:lang w:eastAsia="ja-JP"/>
    </w:rPr>
  </w:style>
  <w:style w:type="character" w:customStyle="1" w:styleId="StyleNormalWebTimesNewRoman14ptChar">
    <w:name w:val="Style Normal (Web) + Times New Roman 14 pt Char"/>
    <w:link w:val="StyleNormalWebTimesNewRoman14pt"/>
    <w:locked/>
    <w:rPr>
      <w:kern w:val="28"/>
      <w:sz w:val="28"/>
      <w:lang w:eastAsia="zh-CN"/>
    </w:rPr>
  </w:style>
  <w:style w:type="paragraph" w:customStyle="1" w:styleId="StyleNormalWebTimesNewRoman14pt">
    <w:name w:val="Style Normal (Web) + Times New Roman 14 pt"/>
    <w:basedOn w:val="NormalWeb"/>
    <w:link w:val="StyleNormalWebTimesNewRoman14ptChar"/>
    <w:qFormat/>
    <w:pPr>
      <w:keepNext/>
      <w:widowControl w:val="0"/>
      <w:spacing w:before="0" w:beforeAutospacing="0" w:after="120" w:afterAutospacing="0" w:line="340" w:lineRule="exact"/>
      <w:ind w:firstLine="720"/>
      <w:jc w:val="both"/>
    </w:pPr>
    <w:rPr>
      <w:rFonts w:eastAsia="Times New Roman"/>
      <w:kern w:val="28"/>
      <w:sz w:val="28"/>
      <w:szCs w:val="20"/>
      <w:lang w:eastAsia="zh-CN"/>
    </w:rPr>
  </w:style>
  <w:style w:type="character" w:customStyle="1" w:styleId="InformationChar">
    <w:name w:val="Information Char"/>
    <w:link w:val="Information"/>
    <w:locked/>
    <w:rPr>
      <w:sz w:val="22"/>
    </w:rPr>
  </w:style>
  <w:style w:type="paragraph" w:customStyle="1" w:styleId="Information">
    <w:name w:val="Information"/>
    <w:link w:val="InformationChar"/>
    <w:qFormat/>
    <w:pPr>
      <w:widowControl w:val="0"/>
    </w:pPr>
    <w:rPr>
      <w:sz w:val="22"/>
    </w:rPr>
  </w:style>
  <w:style w:type="character" w:customStyle="1" w:styleId="McChar">
    <w:name w:val="Mục Char"/>
    <w:link w:val="Mc"/>
    <w:locked/>
    <w:rPr>
      <w:rFonts w:ascii="MS Mincho" w:eastAsia="MS Mincho" w:hAnsi="MS Mincho"/>
      <w:b/>
      <w:sz w:val="26"/>
      <w:szCs w:val="26"/>
      <w:lang w:val="pt-BR" w:eastAsia="ja-JP"/>
    </w:rPr>
  </w:style>
  <w:style w:type="paragraph" w:customStyle="1" w:styleId="Mc">
    <w:name w:val="Mục"/>
    <w:basedOn w:val="Normal"/>
    <w:link w:val="McChar"/>
    <w:qFormat/>
    <w:pPr>
      <w:spacing w:line="312" w:lineRule="auto"/>
    </w:pPr>
    <w:rPr>
      <w:rFonts w:ascii="MS Mincho" w:eastAsia="MS Mincho" w:hAnsi="MS Mincho"/>
      <w:b/>
      <w:sz w:val="26"/>
      <w:szCs w:val="26"/>
      <w:lang w:val="pt-BR" w:eastAsia="ja-JP"/>
    </w:rPr>
  </w:style>
  <w:style w:type="paragraph" w:customStyle="1" w:styleId="CharCharCharChar1CharCharCharChar">
    <w:name w:val="Char Char Char Char1 Char Char Char Char"/>
    <w:basedOn w:val="Normal"/>
    <w:next w:val="Normal"/>
    <w:qFormat/>
    <w:pPr>
      <w:autoSpaceDN w:val="0"/>
      <w:spacing w:after="200" w:line="252" w:lineRule="auto"/>
    </w:pPr>
    <w:rPr>
      <w:rFonts w:ascii="Arial" w:hAnsi="Arial"/>
      <w:sz w:val="22"/>
      <w:szCs w:val="20"/>
      <w:lang w:val="en-AU"/>
    </w:rPr>
  </w:style>
  <w:style w:type="character" w:customStyle="1" w:styleId="HG-ParaChar">
    <w:name w:val="HG-Para Char"/>
    <w:link w:val="HG-Para"/>
    <w:locked/>
    <w:rPr>
      <w:bCs/>
      <w:color w:val="000000"/>
      <w:spacing w:val="-2"/>
      <w:sz w:val="28"/>
      <w:szCs w:val="26"/>
    </w:rPr>
  </w:style>
  <w:style w:type="paragraph" w:customStyle="1" w:styleId="HG-Para">
    <w:name w:val="HG-Para"/>
    <w:basedOn w:val="Normal"/>
    <w:link w:val="HG-ParaChar"/>
    <w:autoRedefine/>
    <w:qFormat/>
    <w:pPr>
      <w:spacing w:line="360" w:lineRule="exact"/>
      <w:ind w:firstLine="567"/>
    </w:pPr>
    <w:rPr>
      <w:bCs/>
      <w:color w:val="000000"/>
      <w:spacing w:val="-2"/>
      <w:szCs w:val="26"/>
    </w:rPr>
  </w:style>
  <w:style w:type="character" w:customStyle="1" w:styleId="Mcbng1Char">
    <w:name w:val="Mục bảng 1 Char"/>
    <w:link w:val="Mcbng1"/>
    <w:locked/>
    <w:rPr>
      <w:noProof/>
      <w:sz w:val="24"/>
      <w:szCs w:val="24"/>
      <w:lang w:val="da-DK"/>
    </w:rPr>
  </w:style>
  <w:style w:type="paragraph" w:customStyle="1" w:styleId="Mcbng1">
    <w:name w:val="Mục bảng 1"/>
    <w:basedOn w:val="Normal"/>
    <w:link w:val="Mcbng1Char"/>
    <w:qFormat/>
    <w:pPr>
      <w:keepNext/>
      <w:tabs>
        <w:tab w:val="num" w:pos="360"/>
        <w:tab w:val="left" w:pos="964"/>
      </w:tabs>
      <w:spacing w:after="40" w:line="254" w:lineRule="auto"/>
      <w:jc w:val="center"/>
    </w:pPr>
    <w:rPr>
      <w:noProof/>
      <w:sz w:val="24"/>
      <w:szCs w:val="24"/>
      <w:lang w:val="da-DK"/>
    </w:rPr>
  </w:style>
  <w:style w:type="character" w:customStyle="1" w:styleId="Mc1Char">
    <w:name w:val="Mục 1 Char"/>
    <w:link w:val="Mc1"/>
    <w:locked/>
    <w:rPr>
      <w:b/>
      <w:bCs/>
      <w:noProof/>
      <w:sz w:val="28"/>
      <w:szCs w:val="28"/>
      <w:lang w:val="da-DK"/>
    </w:rPr>
  </w:style>
  <w:style w:type="paragraph" w:customStyle="1" w:styleId="Mc1">
    <w:name w:val="Mục 1"/>
    <w:basedOn w:val="Normal"/>
    <w:link w:val="Mc1Char"/>
    <w:qFormat/>
    <w:pPr>
      <w:widowControl w:val="0"/>
      <w:spacing w:line="254" w:lineRule="auto"/>
    </w:pPr>
    <w:rPr>
      <w:b/>
      <w:bCs/>
      <w:noProof/>
      <w:lang w:val="da-DK"/>
    </w:rPr>
  </w:style>
  <w:style w:type="paragraph" w:customStyle="1" w:styleId="Mcnidunghnh">
    <w:name w:val="Mục nội dung hình"/>
    <w:basedOn w:val="Normal"/>
    <w:qFormat/>
    <w:pPr>
      <w:spacing w:line="254" w:lineRule="auto"/>
      <w:jc w:val="center"/>
    </w:pPr>
    <w:rPr>
      <w:noProof/>
      <w:sz w:val="24"/>
      <w:szCs w:val="24"/>
      <w:lang w:val="da-DK"/>
    </w:rPr>
  </w:style>
  <w:style w:type="paragraph" w:customStyle="1" w:styleId="McChng">
    <w:name w:val="Mục Chương"/>
    <w:basedOn w:val="Normal"/>
    <w:autoRedefine/>
    <w:qFormat/>
    <w:pPr>
      <w:pageBreakBefore/>
      <w:spacing w:after="160" w:line="254" w:lineRule="auto"/>
      <w:jc w:val="center"/>
      <w:outlineLvl w:val="0"/>
    </w:pPr>
    <w:rPr>
      <w:b/>
      <w:bCs/>
      <w:noProof/>
      <w:sz w:val="26"/>
      <w:szCs w:val="26"/>
      <w:lang w:val="da-DK"/>
    </w:rPr>
  </w:style>
  <w:style w:type="paragraph" w:customStyle="1" w:styleId="1New">
    <w:name w:val="1.New"/>
    <w:basedOn w:val="Normal"/>
    <w:qFormat/>
    <w:pPr>
      <w:spacing w:line="336" w:lineRule="auto"/>
      <w:ind w:firstLine="720"/>
    </w:pPr>
    <w:rPr>
      <w:rFonts w:eastAsia="Arial"/>
      <w:b/>
      <w:i/>
      <w:lang w:val="vi-VN"/>
    </w:rPr>
  </w:style>
  <w:style w:type="paragraph" w:customStyle="1" w:styleId="CharCharCharCharCharCharCharChar">
    <w:name w:val="Char Char Char Char Char Char Char Char"/>
    <w:basedOn w:val="Normal"/>
    <w:semiHidden/>
    <w:qFormat/>
    <w:pPr>
      <w:spacing w:after="160" w:line="240" w:lineRule="exact"/>
    </w:pPr>
    <w:rPr>
      <w:rFonts w:ascii="Arial" w:hAnsi="Arial"/>
      <w:sz w:val="22"/>
      <w:szCs w:val="22"/>
    </w:rPr>
  </w:style>
  <w:style w:type="paragraph" w:customStyle="1" w:styleId="CharCharChar2">
    <w:name w:val="Char Char Char2"/>
    <w:basedOn w:val="Normal"/>
    <w:qFormat/>
    <w:pPr>
      <w:spacing w:after="160" w:line="240" w:lineRule="exact"/>
    </w:pPr>
    <w:rPr>
      <w:rFonts w:ascii="Verdana" w:eastAsia="MS Mincho" w:hAnsi="Verdana"/>
      <w:sz w:val="20"/>
      <w:szCs w:val="20"/>
    </w:rPr>
  </w:style>
  <w:style w:type="character" w:customStyle="1" w:styleId="DanhmuchinhChar">
    <w:name w:val="Danh muc hinh Char"/>
    <w:link w:val="Danhmuchinh"/>
    <w:locked/>
    <w:rPr>
      <w:sz w:val="24"/>
      <w:szCs w:val="24"/>
      <w:lang w:val="en-GB" w:eastAsia="vi-VN"/>
    </w:rPr>
  </w:style>
  <w:style w:type="paragraph" w:customStyle="1" w:styleId="Danhmuchinh">
    <w:name w:val="Danh muc hinh"/>
    <w:basedOn w:val="Normal"/>
    <w:link w:val="DanhmuchinhChar"/>
    <w:qFormat/>
    <w:pPr>
      <w:spacing w:line="254" w:lineRule="auto"/>
      <w:jc w:val="center"/>
    </w:pPr>
    <w:rPr>
      <w:sz w:val="24"/>
      <w:szCs w:val="24"/>
      <w:lang w:val="en-GB" w:eastAsia="vi-VN"/>
    </w:rPr>
  </w:style>
  <w:style w:type="paragraph" w:customStyle="1" w:styleId="Char1CharCharCharCharCharCharCharCharCharCharCharCharCharCharCharChar1CharChar">
    <w:name w:val="Char1 Char Char Char Char Char Char Char Char Char Char Char Char Char Char Char Char1 Char Char"/>
    <w:basedOn w:val="Normal"/>
    <w:qFormat/>
    <w:pPr>
      <w:widowControl w:val="0"/>
      <w:spacing w:line="254" w:lineRule="auto"/>
    </w:pPr>
    <w:rPr>
      <w:rFonts w:eastAsia="SimSun"/>
      <w:noProof/>
      <w:kern w:val="2"/>
      <w:sz w:val="24"/>
      <w:szCs w:val="26"/>
      <w:lang w:eastAsia="zh-CN"/>
    </w:rPr>
  </w:style>
  <w:style w:type="paragraph" w:customStyle="1" w:styleId="font12">
    <w:name w:val="font12"/>
    <w:basedOn w:val="Normal"/>
    <w:qFormat/>
    <w:pPr>
      <w:spacing w:before="100" w:beforeAutospacing="1" w:after="100" w:afterAutospacing="1" w:line="254" w:lineRule="auto"/>
    </w:pPr>
    <w:rPr>
      <w:color w:val="C00000"/>
      <w:sz w:val="14"/>
      <w:szCs w:val="14"/>
    </w:rPr>
  </w:style>
  <w:style w:type="paragraph" w:customStyle="1" w:styleId="5text">
    <w:name w:val="5 text"/>
    <w:basedOn w:val="Normal"/>
    <w:qFormat/>
    <w:pPr>
      <w:spacing w:line="254" w:lineRule="auto"/>
      <w:ind w:firstLine="561"/>
    </w:pPr>
    <w:rPr>
      <w:rFonts w:eastAsia="Calibri"/>
      <w:sz w:val="26"/>
    </w:rPr>
  </w:style>
  <w:style w:type="paragraph" w:customStyle="1" w:styleId="Noidung3">
    <w:name w:val="Noi dung"/>
    <w:qFormat/>
    <w:pPr>
      <w:spacing w:after="120" w:line="288" w:lineRule="auto"/>
      <w:ind w:firstLine="567"/>
      <w:jc w:val="both"/>
    </w:pPr>
    <w:rPr>
      <w:sz w:val="26"/>
      <w:szCs w:val="26"/>
      <w:lang w:val="nl-NL"/>
    </w:rPr>
  </w:style>
  <w:style w:type="paragraph" w:customStyle="1" w:styleId="Heading42">
    <w:name w:val="Heading4"/>
    <w:basedOn w:val="Heading3"/>
    <w:qFormat/>
    <w:pPr>
      <w:keepLines w:val="0"/>
      <w:spacing w:before="120" w:after="60" w:line="360" w:lineRule="auto"/>
      <w:ind w:firstLine="432"/>
    </w:pPr>
    <w:rPr>
      <w:rFonts w:ascii="Times New Roman" w:hAnsi="Times New Roman"/>
      <w:b/>
      <w:bCs/>
      <w:i/>
      <w:color w:val="auto"/>
      <w:kern w:val="0"/>
      <w:sz w:val="26"/>
      <w:szCs w:val="26"/>
    </w:rPr>
  </w:style>
  <w:style w:type="paragraph" w:customStyle="1" w:styleId="CharCharCharCharCharCharCharCharCharCharCharCharCharCharChar1">
    <w:name w:val="Char Char Char Char Char Char Char Char Char Char Char Char Char Char Char1"/>
    <w:basedOn w:val="Normal"/>
    <w:uiPriority w:val="99"/>
    <w:qFormat/>
    <w:pPr>
      <w:spacing w:after="160" w:line="240" w:lineRule="exact"/>
    </w:pPr>
    <w:rPr>
      <w:rFonts w:ascii="Verdana" w:hAnsi="Verdana"/>
      <w:noProof/>
      <w:sz w:val="3276"/>
      <w:szCs w:val="20"/>
    </w:rPr>
  </w:style>
  <w:style w:type="character" w:customStyle="1" w:styleId="TitBChar">
    <w:name w:val="TitB Char"/>
    <w:link w:val="TitB"/>
    <w:locked/>
    <w:rPr>
      <w:b/>
      <w:sz w:val="28"/>
      <w:szCs w:val="28"/>
    </w:rPr>
  </w:style>
  <w:style w:type="paragraph" w:customStyle="1" w:styleId="TitB">
    <w:name w:val="TitB"/>
    <w:basedOn w:val="Normal"/>
    <w:link w:val="TitBChar"/>
    <w:autoRedefine/>
    <w:qFormat/>
    <w:pPr>
      <w:spacing w:before="60" w:after="160" w:line="320" w:lineRule="atLeast"/>
      <w:jc w:val="center"/>
    </w:pPr>
    <w:rPr>
      <w:b/>
    </w:rPr>
  </w:style>
  <w:style w:type="paragraph" w:customStyle="1" w:styleId="CharCharCharCharCharCharCharCharCharCharCharCharCharCharCharCharCharCharCharCharChar1CharCharCharChar7">
    <w:name w:val="Char Char Char Char Char Char Char Char Char Char Char Char Char Char Char Char Char Char Char Char Char1 Char Char Char Char7"/>
    <w:basedOn w:val="Normal"/>
    <w:qFormat/>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1CharCharCharChar6">
    <w:name w:val="Char Char Char Char Char Char Char Char Char Char Char Char Char Char Char Char Char Char Char Char Char1 Char Char Char Char6"/>
    <w:basedOn w:val="Normal"/>
    <w:qFormat/>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1CharCharCharChar5">
    <w:name w:val="Char Char Char Char Char Char Char Char Char Char Char Char Char Char Char Char Char Char Char Char Char1 Char Char Char Char5"/>
    <w:basedOn w:val="Normal"/>
    <w:qFormat/>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1CharCharCharChar4">
    <w:name w:val="Char Char Char Char Char Char Char Char Char Char Char Char Char Char Char Char Char Char Char Char Char1 Char Char Char Char4"/>
    <w:basedOn w:val="Normal"/>
    <w:qFormat/>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1CharCharCharChar3">
    <w:name w:val="Char Char Char Char Char Char Char Char Char Char Char Char Char Char Char Char Char Char Char Char Char1 Char Char Char Char3"/>
    <w:basedOn w:val="Normal"/>
    <w:uiPriority w:val="99"/>
    <w:qFormat/>
    <w:pPr>
      <w:pageBreakBefore/>
      <w:spacing w:before="100" w:beforeAutospacing="1" w:after="100" w:afterAutospacing="1"/>
    </w:pPr>
    <w:rPr>
      <w:rFonts w:ascii="Tahoma" w:hAnsi="Tahoma" w:cs="Tahoma"/>
      <w:sz w:val="20"/>
      <w:szCs w:val="20"/>
    </w:rPr>
  </w:style>
  <w:style w:type="character" w:customStyle="1" w:styleId="TitBangCharChar">
    <w:name w:val="TitBang Char Char"/>
    <w:link w:val="TitBang"/>
    <w:locked/>
    <w:rPr>
      <w:rFonts w:ascii="SimSun" w:eastAsia="SimSun" w:hAnsi="SimSun"/>
      <w:b/>
      <w:sz w:val="28"/>
      <w:szCs w:val="28"/>
      <w:lang w:val="nl-NL"/>
    </w:rPr>
  </w:style>
  <w:style w:type="paragraph" w:customStyle="1" w:styleId="TitBang">
    <w:name w:val="TitBang"/>
    <w:basedOn w:val="Normal"/>
    <w:link w:val="TitBangCharChar"/>
    <w:autoRedefine/>
    <w:qFormat/>
    <w:pPr>
      <w:spacing w:after="80" w:line="340" w:lineRule="exact"/>
      <w:jc w:val="center"/>
    </w:pPr>
    <w:rPr>
      <w:rFonts w:ascii="SimSun" w:eastAsia="SimSun" w:hAnsi="SimSun"/>
      <w:b/>
      <w:lang w:val="nl-NL"/>
    </w:rPr>
  </w:style>
  <w:style w:type="character" w:customStyle="1" w:styleId="StyletqtChar">
    <w:name w:val="Style_tqt Char"/>
    <w:link w:val="Styletqt"/>
    <w:locked/>
    <w:rPr>
      <w:sz w:val="28"/>
      <w:szCs w:val="28"/>
    </w:rPr>
  </w:style>
  <w:style w:type="paragraph" w:customStyle="1" w:styleId="Styletqt">
    <w:name w:val="Style_tqt"/>
    <w:basedOn w:val="Normal"/>
    <w:link w:val="StyletqtChar"/>
    <w:qFormat/>
    <w:pPr>
      <w:spacing w:before="60" w:after="60" w:line="360" w:lineRule="exact"/>
      <w:ind w:firstLine="720"/>
      <w:jc w:val="both"/>
    </w:pPr>
  </w:style>
  <w:style w:type="character" w:customStyle="1" w:styleId="StyleTableofFiguresBlackChar">
    <w:name w:val="Style Table of Figures + Black Char"/>
    <w:link w:val="StyleTableofFiguresBlack"/>
    <w:locked/>
    <w:rPr>
      <w:rFonts w:ascii=".VnTime" w:eastAsia=".VnTime" w:hAnsi=".VnTime" w:cs="Calibri"/>
      <w:noProof/>
      <w:color w:val="FF0000"/>
      <w:sz w:val="28"/>
      <w:szCs w:val="28"/>
      <w:lang w:val="nl-NL"/>
    </w:rPr>
  </w:style>
  <w:style w:type="paragraph" w:customStyle="1" w:styleId="StyleTableofFiguresBlack">
    <w:name w:val="Style Table of Figures + Black"/>
    <w:basedOn w:val="TableofFigures"/>
    <w:link w:val="StyleTableofFiguresBlackChar"/>
    <w:autoRedefine/>
    <w:qFormat/>
    <w:pPr>
      <w:tabs>
        <w:tab w:val="right" w:leader="dot" w:pos="8608"/>
        <w:tab w:val="right" w:leader="dot" w:pos="9072"/>
      </w:tabs>
      <w:spacing w:before="0" w:after="60" w:line="240" w:lineRule="auto"/>
      <w:ind w:left="0" w:right="312" w:firstLine="900"/>
    </w:pPr>
    <w:rPr>
      <w:rFonts w:ascii=".VnTime" w:eastAsia=".VnTime" w:hAnsi=".VnTime" w:cs="Calibri"/>
      <w:noProof/>
      <w:color w:val="FF0000"/>
      <w:lang w:val="nl-NL"/>
    </w:rPr>
  </w:style>
  <w:style w:type="paragraph" w:customStyle="1" w:styleId="Normal13pt">
    <w:name w:val="Normal +13pt"/>
    <w:basedOn w:val="Normal"/>
    <w:qFormat/>
    <w:pPr>
      <w:jc w:val="both"/>
    </w:pPr>
    <w:rPr>
      <w:sz w:val="24"/>
      <w:szCs w:val="24"/>
    </w:rPr>
  </w:style>
  <w:style w:type="paragraph" w:customStyle="1" w:styleId="CharCharCharCharCharCharCharCharCharCharCharCharCharCharCharCharCharCharCharCharChar1CharCharCharChar2">
    <w:name w:val="Char Char Char Char Char Char Char Char Char Char Char Char Char Char Char Char Char Char Char Char Char1 Char Char Char Char2"/>
    <w:basedOn w:val="Normal"/>
    <w:qFormat/>
    <w:pPr>
      <w:pageBreakBefore/>
      <w:spacing w:before="100" w:beforeAutospacing="1" w:after="100" w:afterAutospacing="1"/>
    </w:pPr>
    <w:rPr>
      <w:rFonts w:ascii="Tahoma" w:hAnsi="Tahoma" w:cs="Tahoma"/>
      <w:sz w:val="20"/>
      <w:szCs w:val="20"/>
    </w:rPr>
  </w:style>
  <w:style w:type="paragraph" w:customStyle="1" w:styleId="CharCharChar1CharCharCharCharCharCharCharCharCharChar">
    <w:name w:val="Char Char Char1 Char Char Char Char Char Char Char Char Char Char"/>
    <w:autoRedefine/>
    <w:uiPriority w:val="99"/>
    <w:qFormat/>
    <w:pPr>
      <w:tabs>
        <w:tab w:val="num" w:pos="360"/>
      </w:tabs>
      <w:spacing w:after="120"/>
      <w:ind w:left="357"/>
    </w:pPr>
    <w:rPr>
      <w:rFonts w:eastAsia="MS Mincho"/>
    </w:rPr>
  </w:style>
  <w:style w:type="paragraph" w:customStyle="1" w:styleId="NormalJustified">
    <w:name w:val="Normal + Justified"/>
    <w:aliases w:val="First line:  1.27 cm,First line:  1,27 cm,Before:  4 pt,After:  2 pt,Line s..."/>
    <w:basedOn w:val="Normal"/>
    <w:uiPriority w:val="99"/>
    <w:qFormat/>
    <w:pPr>
      <w:ind w:firstLine="720"/>
      <w:jc w:val="both"/>
    </w:pPr>
  </w:style>
  <w:style w:type="paragraph" w:customStyle="1" w:styleId="BodyTextFirstline1cm">
    <w:name w:val="Body Text + First line:  1 cm"/>
    <w:basedOn w:val="BodyText"/>
    <w:uiPriority w:val="99"/>
    <w:qFormat/>
    <w:pPr>
      <w:numPr>
        <w:ilvl w:val="12"/>
      </w:numPr>
      <w:spacing w:line="264" w:lineRule="auto"/>
      <w:ind w:firstLine="567"/>
      <w:jc w:val="both"/>
    </w:pPr>
    <w:rPr>
      <w:color w:val="000000"/>
      <w:szCs w:val="20"/>
      <w:lang w:val="en-GB"/>
    </w:rPr>
  </w:style>
  <w:style w:type="paragraph" w:customStyle="1" w:styleId="Than0">
    <w:name w:val="Than"/>
    <w:basedOn w:val="Normal"/>
    <w:uiPriority w:val="99"/>
    <w:qFormat/>
    <w:pPr>
      <w:ind w:firstLine="720"/>
      <w:jc w:val="both"/>
    </w:pPr>
    <w:rPr>
      <w:lang w:val="vi-VN"/>
    </w:rPr>
  </w:style>
  <w:style w:type="paragraph" w:customStyle="1" w:styleId="Nhanmanh">
    <w:name w:val="Nhan manh"/>
    <w:basedOn w:val="Than0"/>
    <w:uiPriority w:val="99"/>
    <w:qFormat/>
    <w:pPr>
      <w:keepNext/>
      <w:ind w:firstLine="0"/>
    </w:pPr>
    <w:rPr>
      <w:b/>
      <w:sz w:val="26"/>
    </w:rPr>
  </w:style>
  <w:style w:type="paragraph" w:customStyle="1" w:styleId="BlockQuotation">
    <w:name w:val="Block Quotation"/>
    <w:basedOn w:val="Normal"/>
    <w:uiPriority w:val="99"/>
    <w:qFormat/>
    <w:pPr>
      <w:widowControl w:val="0"/>
      <w:ind w:left="1134" w:right="1105" w:firstLine="1134"/>
      <w:jc w:val="both"/>
    </w:pPr>
    <w:rPr>
      <w:rFonts w:ascii="VNI-Times" w:hAnsi="VNI-Times"/>
      <w:sz w:val="26"/>
      <w:szCs w:val="26"/>
    </w:rPr>
  </w:style>
  <w:style w:type="paragraph" w:customStyle="1" w:styleId="xl22">
    <w:name w:val="xl22"/>
    <w:basedOn w:val="Normal"/>
    <w:uiPriority w:val="99"/>
    <w:qFormat/>
    <w:pPr>
      <w:pBdr>
        <w:top w:val="single" w:sz="4" w:space="0" w:color="auto"/>
        <w:right w:val="single" w:sz="4" w:space="0" w:color="auto"/>
      </w:pBdr>
      <w:spacing w:before="100" w:beforeAutospacing="1" w:after="100" w:afterAutospacing="1"/>
      <w:jc w:val="center"/>
    </w:pPr>
    <w:rPr>
      <w:rFonts w:eastAsia="Arial Unicode MS"/>
      <w:color w:val="000000"/>
    </w:rPr>
  </w:style>
  <w:style w:type="paragraph" w:customStyle="1" w:styleId="cvbody0">
    <w:name w:val="cvbody"/>
    <w:basedOn w:val="Normal"/>
    <w:uiPriority w:val="99"/>
    <w:qFormat/>
    <w:pPr>
      <w:snapToGrid w:val="0"/>
      <w:spacing w:before="120" w:after="120" w:line="288" w:lineRule="auto"/>
      <w:jc w:val="both"/>
    </w:pPr>
    <w:rPr>
      <w:rFonts w:ascii=".VnTime" w:hAnsi=".VnTime" w:cs="Arial"/>
      <w:szCs w:val="20"/>
      <w:lang w:eastAsia="ja-JP"/>
    </w:rPr>
  </w:style>
  <w:style w:type="paragraph" w:customStyle="1" w:styleId="T30">
    <w:name w:val="T3"/>
    <w:basedOn w:val="BodyText"/>
    <w:next w:val="BodyText"/>
    <w:autoRedefine/>
    <w:uiPriority w:val="99"/>
    <w:qFormat/>
    <w:pPr>
      <w:spacing w:before="40" w:after="40" w:line="400" w:lineRule="atLeast"/>
      <w:ind w:firstLine="720"/>
      <w:jc w:val="both"/>
    </w:pPr>
    <w:rPr>
      <w:b/>
      <w:bCs/>
      <w:lang w:val="en-GB"/>
    </w:rPr>
  </w:style>
  <w:style w:type="paragraph" w:customStyle="1" w:styleId="T4">
    <w:name w:val="T4"/>
    <w:basedOn w:val="BodyText"/>
    <w:next w:val="BodyText"/>
    <w:autoRedefine/>
    <w:uiPriority w:val="99"/>
    <w:qFormat/>
    <w:pPr>
      <w:spacing w:before="240" w:after="40" w:line="400" w:lineRule="exact"/>
      <w:ind w:firstLine="720"/>
      <w:jc w:val="both"/>
    </w:pPr>
    <w:rPr>
      <w:b/>
      <w:bCs/>
      <w:iCs/>
      <w:color w:val="000000"/>
    </w:rPr>
  </w:style>
  <w:style w:type="paragraph" w:customStyle="1" w:styleId="T5">
    <w:name w:val="T5"/>
    <w:basedOn w:val="Normal"/>
    <w:autoRedefine/>
    <w:uiPriority w:val="99"/>
    <w:qFormat/>
    <w:pPr>
      <w:spacing w:before="60" w:after="40" w:line="400" w:lineRule="exact"/>
      <w:ind w:firstLine="720"/>
      <w:jc w:val="both"/>
    </w:pPr>
    <w:rPr>
      <w:lang w:val="it-IT"/>
    </w:rPr>
  </w:style>
  <w:style w:type="paragraph" w:customStyle="1" w:styleId="n-dieu">
    <w:name w:val="n-dieu"/>
    <w:basedOn w:val="Normal"/>
    <w:uiPriority w:val="99"/>
    <w:qFormat/>
    <w:pPr>
      <w:overflowPunct w:val="0"/>
      <w:autoSpaceDE w:val="0"/>
      <w:autoSpaceDN w:val="0"/>
      <w:adjustRightInd w:val="0"/>
      <w:spacing w:before="120" w:after="180"/>
      <w:ind w:left="1560" w:hanging="851"/>
      <w:jc w:val="both"/>
    </w:pPr>
    <w:rPr>
      <w:rFonts w:ascii=".VnTime" w:hAnsi=".VnTime"/>
      <w:b/>
      <w:bCs/>
    </w:rPr>
  </w:style>
  <w:style w:type="paragraph" w:customStyle="1" w:styleId="120">
    <w:name w:val="1.2"/>
    <w:basedOn w:val="Normal"/>
    <w:uiPriority w:val="99"/>
    <w:qFormat/>
    <w:pPr>
      <w:spacing w:before="240"/>
      <w:jc w:val="both"/>
    </w:pPr>
    <w:rPr>
      <w:rFonts w:ascii=".VnTime" w:hAnsi=".VnTime"/>
      <w:b/>
      <w:sz w:val="30"/>
      <w:szCs w:val="20"/>
    </w:rPr>
  </w:style>
  <w:style w:type="paragraph" w:customStyle="1" w:styleId="StylePageNumberKernat8pt">
    <w:name w:val="Style Page Number + Kern at 8 pt"/>
    <w:basedOn w:val="Heading2"/>
    <w:next w:val="BodyText"/>
    <w:uiPriority w:val="99"/>
    <w:qFormat/>
    <w:pPr>
      <w:spacing w:before="160" w:after="160" w:line="360" w:lineRule="exact"/>
      <w:ind w:firstLine="0"/>
      <w:jc w:val="both"/>
    </w:pPr>
    <w:rPr>
      <w:rFonts w:ascii="Times New Roman" w:hAnsi="Times New Roman"/>
      <w:b/>
      <w:bCs/>
      <w:i w:val="0"/>
      <w:kern w:val="16"/>
      <w:sz w:val="24"/>
      <w:szCs w:val="24"/>
    </w:rPr>
  </w:style>
  <w:style w:type="paragraph" w:customStyle="1" w:styleId="Phan03">
    <w:name w:val="Phan_03"/>
    <w:basedOn w:val="Heading3"/>
    <w:next w:val="Header"/>
    <w:uiPriority w:val="99"/>
    <w:qFormat/>
    <w:pPr>
      <w:keepNext w:val="0"/>
      <w:keepLines w:val="0"/>
      <w:widowControl w:val="0"/>
      <w:autoSpaceDE w:val="0"/>
      <w:autoSpaceDN w:val="0"/>
      <w:adjustRightInd w:val="0"/>
      <w:spacing w:before="60" w:after="60" w:line="320" w:lineRule="exact"/>
      <w:ind w:firstLine="720"/>
      <w:jc w:val="both"/>
      <w:outlineLvl w:val="4"/>
    </w:pPr>
    <w:rPr>
      <w:rFonts w:ascii=".VnTime" w:hAnsi=".VnTime"/>
      <w:b/>
      <w:i/>
      <w:color w:val="auto"/>
      <w:kern w:val="0"/>
      <w:szCs w:val="24"/>
    </w:rPr>
  </w:style>
  <w:style w:type="paragraph" w:customStyle="1" w:styleId="Mucnho0">
    <w:name w:val="Muc_nho"/>
    <w:basedOn w:val="Heading4"/>
    <w:next w:val="Header"/>
    <w:uiPriority w:val="99"/>
    <w:qFormat/>
    <w:pPr>
      <w:keepNext w:val="0"/>
      <w:keepLines w:val="0"/>
      <w:widowControl w:val="0"/>
      <w:autoSpaceDE w:val="0"/>
      <w:autoSpaceDN w:val="0"/>
      <w:adjustRightInd w:val="0"/>
      <w:spacing w:before="60" w:after="60" w:line="320" w:lineRule="exact"/>
      <w:ind w:firstLine="720"/>
      <w:jc w:val="both"/>
    </w:pPr>
    <w:rPr>
      <w:rFonts w:ascii=".VnTime" w:eastAsia="Times New Roman" w:hAnsi=".VnTime" w:cs="Times New Roman"/>
      <w:iCs w:val="0"/>
      <w:color w:val="auto"/>
      <w:szCs w:val="24"/>
    </w:rPr>
  </w:style>
  <w:style w:type="paragraph" w:customStyle="1" w:styleId="NormalJu">
    <w:name w:val="Normal+Ju"/>
    <w:basedOn w:val="Normal"/>
    <w:uiPriority w:val="99"/>
    <w:qFormat/>
    <w:pPr>
      <w:spacing w:line="360" w:lineRule="auto"/>
      <w:jc w:val="both"/>
    </w:pPr>
    <w:rPr>
      <w:spacing w:val="-4"/>
    </w:rPr>
  </w:style>
  <w:style w:type="paragraph" w:customStyle="1" w:styleId="normal10">
    <w:name w:val="normal1"/>
    <w:basedOn w:val="Normal"/>
    <w:uiPriority w:val="99"/>
    <w:qFormat/>
    <w:pPr>
      <w:spacing w:before="100" w:beforeAutospacing="1" w:after="100" w:afterAutospacing="1"/>
    </w:pPr>
    <w:rPr>
      <w:sz w:val="24"/>
      <w:szCs w:val="24"/>
      <w:lang w:val="vi-VN" w:eastAsia="vi-VN"/>
    </w:rPr>
  </w:style>
  <w:style w:type="paragraph" w:customStyle="1" w:styleId="StyleCaption14ptBoldNotItalicCentered">
    <w:name w:val="Style Caption + 14 pt Bold Not Italic Centered"/>
    <w:basedOn w:val="Caption"/>
    <w:uiPriority w:val="99"/>
    <w:qFormat/>
    <w:pPr>
      <w:jc w:val="center"/>
    </w:pPr>
    <w:rPr>
      <w:rFonts w:ascii=".VnTime" w:eastAsia="Times New Roman" w:hAnsi=".VnTime"/>
      <w:color w:val="auto"/>
      <w:sz w:val="28"/>
      <w:szCs w:val="20"/>
    </w:rPr>
  </w:style>
  <w:style w:type="paragraph" w:customStyle="1" w:styleId="tieudephu">
    <w:name w:val="tieudephu"/>
    <w:basedOn w:val="Normal"/>
    <w:uiPriority w:val="99"/>
    <w:qFormat/>
    <w:pPr>
      <w:spacing w:before="100" w:beforeAutospacing="1" w:after="100" w:afterAutospacing="1"/>
    </w:pPr>
    <w:rPr>
      <w:rFonts w:ascii="Arial" w:eastAsia="SimSun" w:hAnsi="Arial" w:cs="Arial"/>
      <w:color w:val="666666"/>
      <w:sz w:val="18"/>
      <w:szCs w:val="18"/>
      <w:lang w:val="vi-VN" w:eastAsia="zh-CN"/>
    </w:rPr>
  </w:style>
  <w:style w:type="character" w:customStyle="1" w:styleId="TrongbngChar">
    <w:name w:val="Trong bảng Char"/>
    <w:link w:val="Trongbng"/>
    <w:locked/>
    <w:rPr>
      <w:sz w:val="24"/>
      <w:szCs w:val="22"/>
    </w:rPr>
  </w:style>
  <w:style w:type="paragraph" w:customStyle="1" w:styleId="Trongbng">
    <w:name w:val="Trong bảng"/>
    <w:basedOn w:val="Normal"/>
    <w:link w:val="TrongbngChar"/>
    <w:qFormat/>
    <w:pPr>
      <w:spacing w:line="264" w:lineRule="auto"/>
      <w:jc w:val="center"/>
    </w:pPr>
    <w:rPr>
      <w:sz w:val="24"/>
      <w:szCs w:val="22"/>
    </w:rPr>
  </w:style>
  <w:style w:type="paragraph" w:customStyle="1" w:styleId="CharCharChar1Char1">
    <w:name w:val="Char Char Char1 Char1"/>
    <w:basedOn w:val="Normal"/>
    <w:semiHidden/>
    <w:qFormat/>
    <w:pPr>
      <w:autoSpaceDE w:val="0"/>
      <w:autoSpaceDN w:val="0"/>
      <w:adjustRightInd w:val="0"/>
      <w:spacing w:before="120" w:after="160" w:line="240" w:lineRule="exact"/>
    </w:pPr>
    <w:rPr>
      <w:rFonts w:ascii="Verdana" w:hAnsi="Verdana"/>
      <w:sz w:val="20"/>
      <w:szCs w:val="20"/>
    </w:rPr>
  </w:style>
  <w:style w:type="paragraph" w:customStyle="1" w:styleId="DanhSchBng">
    <w:name w:val="Danh Sách Bảng"/>
    <w:basedOn w:val="Caption"/>
    <w:autoRedefine/>
    <w:uiPriority w:val="99"/>
    <w:qFormat/>
    <w:pPr>
      <w:spacing w:before="0" w:after="0"/>
      <w:jc w:val="center"/>
    </w:pPr>
    <w:rPr>
      <w:rFonts w:ascii="Times New Roman" w:eastAsia="Times New Roman" w:hAnsi="Times New Roman"/>
      <w:color w:val="auto"/>
      <w:sz w:val="28"/>
      <w:szCs w:val="28"/>
    </w:rPr>
  </w:style>
  <w:style w:type="paragraph" w:customStyle="1" w:styleId="-">
    <w:name w:val="-"/>
    <w:basedOn w:val="Normal"/>
    <w:uiPriority w:val="99"/>
    <w:qFormat/>
    <w:pPr>
      <w:spacing w:before="100" w:beforeAutospacing="1" w:after="100" w:afterAutospacing="1"/>
    </w:pPr>
    <w:rPr>
      <w:sz w:val="24"/>
      <w:szCs w:val="24"/>
      <w:lang w:val="vi-VN" w:eastAsia="vi-VN"/>
    </w:rPr>
  </w:style>
  <w:style w:type="paragraph" w:customStyle="1" w:styleId="MUCLUC">
    <w:name w:val="MUCLUC"/>
    <w:basedOn w:val="Normal"/>
    <w:uiPriority w:val="99"/>
    <w:qFormat/>
    <w:pPr>
      <w:jc w:val="both"/>
    </w:pPr>
    <w:rPr>
      <w:b/>
      <w:color w:val="000000"/>
      <w:sz w:val="26"/>
      <w:szCs w:val="26"/>
      <w:lang w:val="vi-VN"/>
    </w:rPr>
  </w:style>
  <w:style w:type="character" w:customStyle="1" w:styleId="Headerorfooter">
    <w:name w:val="Header or footer_"/>
    <w:link w:val="Headerorfooter0"/>
    <w:locked/>
    <w:rPr>
      <w:i/>
      <w:iCs/>
      <w:shd w:val="clear" w:color="auto" w:fill="FFFFFF"/>
    </w:rPr>
  </w:style>
  <w:style w:type="paragraph" w:customStyle="1" w:styleId="Headerorfooter0">
    <w:name w:val="Header or footer"/>
    <w:basedOn w:val="Normal"/>
    <w:link w:val="Headerorfooter"/>
    <w:qFormat/>
    <w:pPr>
      <w:widowControl w:val="0"/>
      <w:shd w:val="clear" w:color="auto" w:fill="FFFFFF"/>
      <w:spacing w:after="60" w:line="0" w:lineRule="atLeast"/>
    </w:pPr>
    <w:rPr>
      <w:i/>
      <w:iCs/>
      <w:sz w:val="20"/>
      <w:szCs w:val="20"/>
    </w:rPr>
  </w:style>
  <w:style w:type="character" w:customStyle="1" w:styleId="Bodytext100">
    <w:name w:val="Body text (10)_"/>
    <w:link w:val="Bodytext101"/>
    <w:locked/>
    <w:rPr>
      <w:i/>
      <w:iCs/>
      <w:sz w:val="26"/>
      <w:szCs w:val="26"/>
      <w:shd w:val="clear" w:color="auto" w:fill="FFFFFF"/>
    </w:rPr>
  </w:style>
  <w:style w:type="paragraph" w:customStyle="1" w:styleId="Bodytext101">
    <w:name w:val="Body text (10)"/>
    <w:basedOn w:val="Normal"/>
    <w:link w:val="Bodytext100"/>
    <w:qFormat/>
    <w:pPr>
      <w:widowControl w:val="0"/>
      <w:shd w:val="clear" w:color="auto" w:fill="FFFFFF"/>
      <w:spacing w:before="180" w:after="180" w:line="0" w:lineRule="atLeast"/>
      <w:ind w:firstLine="680"/>
      <w:jc w:val="both"/>
    </w:pPr>
    <w:rPr>
      <w:i/>
      <w:iCs/>
      <w:sz w:val="26"/>
      <w:szCs w:val="26"/>
    </w:rPr>
  </w:style>
  <w:style w:type="character" w:customStyle="1" w:styleId="Bodytext310">
    <w:name w:val="Body text (31)_"/>
    <w:link w:val="Bodytext311"/>
    <w:locked/>
    <w:rPr>
      <w:rFonts w:ascii="Arial" w:eastAsia="Arial" w:hAnsi="Arial" w:cs="Arial"/>
      <w:i/>
      <w:iCs/>
      <w:sz w:val="10"/>
      <w:szCs w:val="10"/>
      <w:shd w:val="clear" w:color="auto" w:fill="FFFFFF"/>
    </w:rPr>
  </w:style>
  <w:style w:type="paragraph" w:customStyle="1" w:styleId="Bodytext311">
    <w:name w:val="Body text (31)"/>
    <w:basedOn w:val="Normal"/>
    <w:link w:val="Bodytext310"/>
    <w:qFormat/>
    <w:pPr>
      <w:widowControl w:val="0"/>
      <w:shd w:val="clear" w:color="auto" w:fill="FFFFFF"/>
      <w:spacing w:line="317" w:lineRule="exact"/>
      <w:jc w:val="center"/>
    </w:pPr>
    <w:rPr>
      <w:rFonts w:ascii="Arial" w:eastAsia="Arial" w:hAnsi="Arial" w:cs="Arial"/>
      <w:i/>
      <w:iCs/>
      <w:sz w:val="10"/>
      <w:szCs w:val="10"/>
    </w:rPr>
  </w:style>
  <w:style w:type="paragraph" w:customStyle="1" w:styleId="Normal-Nam">
    <w:name w:val="Normal - Nam"/>
    <w:basedOn w:val="Normal"/>
    <w:next w:val="Normal"/>
    <w:uiPriority w:val="99"/>
    <w:qFormat/>
    <w:pPr>
      <w:spacing w:before="120" w:line="288" w:lineRule="auto"/>
      <w:ind w:firstLine="567"/>
      <w:jc w:val="both"/>
    </w:pPr>
    <w:rPr>
      <w:color w:val="000000"/>
      <w:sz w:val="26"/>
      <w:szCs w:val="26"/>
    </w:rPr>
  </w:style>
  <w:style w:type="paragraph" w:customStyle="1" w:styleId="Danhdachbieudo">
    <w:name w:val="Danh dach bieu do"/>
    <w:basedOn w:val="Caption"/>
    <w:uiPriority w:val="99"/>
    <w:qFormat/>
    <w:pPr>
      <w:spacing w:before="0" w:after="200"/>
      <w:jc w:val="center"/>
    </w:pPr>
    <w:rPr>
      <w:rFonts w:ascii="Times New Roman" w:eastAsia="Times New Roman" w:hAnsi="Times New Roman"/>
      <w:color w:val="auto"/>
      <w:sz w:val="24"/>
    </w:rPr>
  </w:style>
  <w:style w:type="paragraph" w:customStyle="1" w:styleId="BodyText70">
    <w:name w:val="Body Text7"/>
    <w:basedOn w:val="Normal"/>
    <w:qFormat/>
    <w:pPr>
      <w:widowControl w:val="0"/>
      <w:shd w:val="clear" w:color="auto" w:fill="FFFFFF"/>
      <w:spacing w:line="0" w:lineRule="atLeast"/>
      <w:jc w:val="center"/>
    </w:pPr>
    <w:rPr>
      <w:color w:val="000000"/>
      <w:sz w:val="26"/>
      <w:szCs w:val="26"/>
      <w:lang w:val="vi-VN"/>
    </w:rPr>
  </w:style>
  <w:style w:type="character" w:customStyle="1" w:styleId="Tablecaption4">
    <w:name w:val="Table caption (4)_"/>
    <w:link w:val="Tablecaption40"/>
    <w:locked/>
    <w:rPr>
      <w:i/>
      <w:iCs/>
      <w:shd w:val="clear" w:color="auto" w:fill="FFFFFF"/>
    </w:rPr>
  </w:style>
  <w:style w:type="paragraph" w:customStyle="1" w:styleId="Tablecaption40">
    <w:name w:val="Table caption (4)"/>
    <w:basedOn w:val="Normal"/>
    <w:link w:val="Tablecaption4"/>
    <w:qFormat/>
    <w:pPr>
      <w:widowControl w:val="0"/>
      <w:shd w:val="clear" w:color="auto" w:fill="FFFFFF"/>
      <w:spacing w:line="274" w:lineRule="exact"/>
      <w:jc w:val="both"/>
    </w:pPr>
    <w:rPr>
      <w:i/>
      <w:iCs/>
      <w:sz w:val="20"/>
      <w:szCs w:val="20"/>
    </w:rPr>
  </w:style>
  <w:style w:type="character" w:customStyle="1" w:styleId="bac-captionChar">
    <w:name w:val="bac-caption Char"/>
    <w:link w:val="bac-caption"/>
    <w:locked/>
    <w:rPr>
      <w:rFonts w:ascii="Arial" w:eastAsia="MS Mincho" w:hAnsi="Arial" w:cs="Arial"/>
      <w:b/>
      <w:bCs/>
      <w:sz w:val="26"/>
      <w:szCs w:val="22"/>
      <w:lang w:val="vi-VN"/>
    </w:rPr>
  </w:style>
  <w:style w:type="paragraph" w:customStyle="1" w:styleId="bac-caption">
    <w:name w:val="bac-caption"/>
    <w:link w:val="bac-captionChar"/>
    <w:qFormat/>
    <w:pPr>
      <w:keepLines/>
      <w:widowControl w:val="0"/>
      <w:spacing w:before="120" w:after="120"/>
      <w:jc w:val="center"/>
    </w:pPr>
    <w:rPr>
      <w:rFonts w:ascii="Arial" w:eastAsia="MS Mincho" w:hAnsi="Arial" w:cs="Arial"/>
      <w:b/>
      <w:bCs/>
      <w:sz w:val="26"/>
      <w:szCs w:val="22"/>
      <w:lang w:val="vi-VN"/>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qFormat/>
    <w:pPr>
      <w:pageBreakBefore/>
      <w:spacing w:before="100" w:beforeAutospacing="1" w:after="100" w:afterAutospacing="1"/>
    </w:pPr>
    <w:rPr>
      <w:rFonts w:ascii="Tahoma" w:hAnsi="Tahoma" w:cs="Tahoma"/>
      <w:sz w:val="20"/>
      <w:szCs w:val="20"/>
    </w:rPr>
  </w:style>
  <w:style w:type="paragraph" w:customStyle="1" w:styleId="dam">
    <w:name w:val="dam"/>
    <w:basedOn w:val="Normal"/>
    <w:qFormat/>
    <w:pPr>
      <w:spacing w:before="100" w:beforeAutospacing="1" w:after="100" w:afterAutospacing="1"/>
    </w:pPr>
    <w:rPr>
      <w:sz w:val="24"/>
      <w:szCs w:val="24"/>
    </w:rPr>
  </w:style>
  <w:style w:type="character" w:customStyle="1" w:styleId="Cutrc2Char1">
    <w:name w:val="CÊu tróc2 Char1"/>
    <w:link w:val="Cutrc2"/>
    <w:locked/>
    <w:rPr>
      <w:iCs/>
      <w:sz w:val="28"/>
      <w:szCs w:val="28"/>
      <w:lang w:val="af-ZA"/>
    </w:rPr>
  </w:style>
  <w:style w:type="paragraph" w:customStyle="1" w:styleId="Cutrc2">
    <w:name w:val="CÊu tróc2"/>
    <w:basedOn w:val="Normal"/>
    <w:link w:val="Cutrc2Char1"/>
    <w:autoRedefine/>
    <w:qFormat/>
    <w:pPr>
      <w:spacing w:before="120" w:after="120" w:line="360" w:lineRule="atLeast"/>
      <w:ind w:firstLine="601"/>
      <w:jc w:val="both"/>
    </w:pPr>
    <w:rPr>
      <w:iCs/>
      <w:lang w:val="af-ZA"/>
    </w:rPr>
  </w:style>
  <w:style w:type="character" w:customStyle="1" w:styleId="Cautruc1Char">
    <w:name w:val="Cautruc1 Char"/>
    <w:link w:val="Cautruc1"/>
    <w:locked/>
    <w:rPr>
      <w:sz w:val="28"/>
      <w:lang w:val="nl-NL"/>
    </w:rPr>
  </w:style>
  <w:style w:type="paragraph" w:customStyle="1" w:styleId="Cautruc1">
    <w:name w:val="Cautruc1"/>
    <w:basedOn w:val="Normal"/>
    <w:link w:val="Cautruc1Char"/>
    <w:qFormat/>
    <w:pPr>
      <w:spacing w:before="120"/>
      <w:ind w:firstLine="578"/>
      <w:jc w:val="both"/>
    </w:pPr>
    <w:rPr>
      <w:szCs w:val="20"/>
      <w:lang w:val="nl-NL"/>
    </w:rPr>
  </w:style>
  <w:style w:type="paragraph" w:customStyle="1" w:styleId="Cutrc20">
    <w:name w:val="CÊu tróc 2"/>
    <w:basedOn w:val="Normal"/>
    <w:autoRedefine/>
    <w:qFormat/>
    <w:pPr>
      <w:tabs>
        <w:tab w:val="num" w:pos="540"/>
      </w:tabs>
      <w:spacing w:before="120"/>
      <w:jc w:val="both"/>
    </w:pPr>
    <w:rPr>
      <w:szCs w:val="20"/>
      <w:lang w:val="vi-VN"/>
    </w:rPr>
  </w:style>
  <w:style w:type="paragraph" w:customStyle="1" w:styleId="FirstParagraph">
    <w:name w:val="First Paragraph"/>
    <w:basedOn w:val="BodyText"/>
    <w:next w:val="BodyText"/>
    <w:qFormat/>
    <w:pPr>
      <w:spacing w:before="180" w:after="180"/>
    </w:pPr>
    <w:rPr>
      <w:rFonts w:ascii="Arial" w:eastAsia="Arial" w:hAnsi="Arial"/>
      <w:sz w:val="24"/>
      <w:szCs w:val="24"/>
    </w:rPr>
  </w:style>
  <w:style w:type="paragraph" w:customStyle="1" w:styleId="Compact">
    <w:name w:val="Compact"/>
    <w:basedOn w:val="BodyText"/>
    <w:qFormat/>
    <w:pPr>
      <w:spacing w:before="36" w:after="36"/>
    </w:pPr>
    <w:rPr>
      <w:rFonts w:ascii="Arial" w:eastAsia="Arial" w:hAnsi="Arial"/>
      <w:sz w:val="24"/>
      <w:szCs w:val="24"/>
    </w:rPr>
  </w:style>
  <w:style w:type="paragraph" w:customStyle="1" w:styleId="Definition">
    <w:name w:val="Definition"/>
    <w:basedOn w:val="Normal"/>
    <w:qFormat/>
    <w:pPr>
      <w:spacing w:after="200"/>
    </w:pPr>
    <w:rPr>
      <w:rFonts w:ascii="Arial" w:eastAsia="Arial" w:hAnsi="Arial"/>
      <w:sz w:val="24"/>
      <w:szCs w:val="24"/>
    </w:rPr>
  </w:style>
  <w:style w:type="paragraph" w:customStyle="1" w:styleId="DefinitionTerm">
    <w:name w:val="Definition Term"/>
    <w:basedOn w:val="Normal"/>
    <w:next w:val="Definition"/>
    <w:qFormat/>
    <w:pPr>
      <w:keepNext/>
      <w:keepLines/>
    </w:pPr>
    <w:rPr>
      <w:rFonts w:ascii="Arial" w:eastAsia="Arial" w:hAnsi="Arial"/>
      <w:b/>
      <w:sz w:val="24"/>
      <w:szCs w:val="24"/>
    </w:rPr>
  </w:style>
  <w:style w:type="character" w:customStyle="1" w:styleId="daude4Char">
    <w:name w:val="dau de 4 Char"/>
    <w:link w:val="daude4"/>
    <w:locked/>
    <w:rPr>
      <w:b/>
      <w:i/>
      <w:sz w:val="28"/>
      <w:szCs w:val="28"/>
      <w:lang w:val="pt-BR"/>
    </w:rPr>
  </w:style>
  <w:style w:type="paragraph" w:customStyle="1" w:styleId="daude4">
    <w:name w:val="dau de 4"/>
    <w:basedOn w:val="Normal"/>
    <w:link w:val="daude4Char"/>
    <w:autoRedefine/>
    <w:qFormat/>
    <w:pPr>
      <w:spacing w:before="60" w:after="60" w:line="320" w:lineRule="atLeast"/>
      <w:jc w:val="both"/>
    </w:pPr>
    <w:rPr>
      <w:b/>
      <w:i/>
      <w:lang w:val="pt-BR"/>
    </w:rPr>
  </w:style>
  <w:style w:type="character" w:customStyle="1" w:styleId="daude2Char">
    <w:name w:val="dau de 2 Char"/>
    <w:link w:val="daude2"/>
    <w:locked/>
    <w:rPr>
      <w:b/>
      <w:kern w:val="28"/>
      <w:sz w:val="27"/>
      <w:szCs w:val="27"/>
      <w:lang w:val="pt-BR"/>
    </w:rPr>
  </w:style>
  <w:style w:type="paragraph" w:customStyle="1" w:styleId="daude2">
    <w:name w:val="dau de 2"/>
    <w:basedOn w:val="Heading2"/>
    <w:link w:val="daude2Char"/>
    <w:qFormat/>
    <w:pPr>
      <w:spacing w:line="312" w:lineRule="auto"/>
      <w:jc w:val="both"/>
    </w:pPr>
    <w:rPr>
      <w:rFonts w:ascii="Times New Roman" w:hAnsi="Times New Roman"/>
      <w:b/>
      <w:i w:val="0"/>
      <w:kern w:val="28"/>
      <w:sz w:val="27"/>
      <w:szCs w:val="27"/>
      <w:lang w:val="pt-BR"/>
    </w:rPr>
  </w:style>
  <w:style w:type="character" w:customStyle="1" w:styleId="daude3Char">
    <w:name w:val="dau de 3 Char"/>
    <w:link w:val="daude3"/>
    <w:locked/>
    <w:rPr>
      <w:rFonts w:ascii="Times New Roman Bold" w:hAnsi="Times New Roman Bold"/>
      <w:b/>
      <w:spacing w:val="-6"/>
      <w:sz w:val="28"/>
      <w:szCs w:val="22"/>
      <w:lang w:val="pt-BR"/>
    </w:rPr>
  </w:style>
  <w:style w:type="paragraph" w:customStyle="1" w:styleId="daude3">
    <w:name w:val="dau de 3"/>
    <w:basedOn w:val="Normal"/>
    <w:link w:val="daude3Char"/>
    <w:autoRedefine/>
    <w:qFormat/>
    <w:pPr>
      <w:spacing w:after="200" w:line="276" w:lineRule="auto"/>
      <w:ind w:firstLine="720"/>
      <w:jc w:val="both"/>
    </w:pPr>
    <w:rPr>
      <w:rFonts w:ascii="Times New Roman Bold" w:hAnsi="Times New Roman Bold"/>
      <w:b/>
      <w:spacing w:val="-6"/>
      <w:szCs w:val="22"/>
      <w:lang w:val="pt-BR"/>
    </w:rPr>
  </w:style>
  <w:style w:type="paragraph" w:customStyle="1" w:styleId="NormalWebCharChar">
    <w:name w:val="Normal (Web) Char Char"/>
    <w:basedOn w:val="Normal"/>
    <w:qFormat/>
    <w:pPr>
      <w:suppressAutoHyphens/>
      <w:spacing w:before="280" w:after="119"/>
    </w:pPr>
    <w:rPr>
      <w:sz w:val="24"/>
      <w:szCs w:val="24"/>
      <w:lang w:eastAsia="ar-SA"/>
    </w:rPr>
  </w:style>
  <w:style w:type="paragraph" w:customStyle="1" w:styleId="phongpara">
    <w:name w:val="phongpara"/>
    <w:basedOn w:val="Normal"/>
    <w:qFormat/>
    <w:pPr>
      <w:spacing w:before="100" w:beforeAutospacing="1" w:after="100" w:afterAutospacing="1"/>
    </w:pPr>
    <w:rPr>
      <w:sz w:val="24"/>
      <w:szCs w:val="24"/>
    </w:rPr>
  </w:style>
  <w:style w:type="paragraph" w:customStyle="1" w:styleId="McBng">
    <w:name w:val="Mục Bảng"/>
    <w:basedOn w:val="Normal"/>
    <w:qFormat/>
    <w:pPr>
      <w:keepNext/>
      <w:numPr>
        <w:numId w:val="35"/>
      </w:numPr>
      <w:tabs>
        <w:tab w:val="left" w:pos="0"/>
        <w:tab w:val="left" w:pos="284"/>
        <w:tab w:val="left" w:pos="426"/>
        <w:tab w:val="left" w:pos="993"/>
      </w:tabs>
      <w:spacing w:before="120" w:after="120"/>
      <w:ind w:left="0" w:firstLine="0"/>
      <w:jc w:val="center"/>
    </w:pPr>
    <w:rPr>
      <w:noProof/>
      <w:spacing w:val="-6"/>
      <w:sz w:val="24"/>
      <w:szCs w:val="24"/>
    </w:rPr>
  </w:style>
  <w:style w:type="paragraph" w:customStyle="1" w:styleId="Ngunsliu">
    <w:name w:val="Nguồn số liệu"/>
    <w:basedOn w:val="Normal"/>
    <w:qFormat/>
    <w:pPr>
      <w:spacing w:before="40" w:after="120"/>
    </w:pPr>
    <w:rPr>
      <w:noProof/>
      <w:sz w:val="24"/>
      <w:lang w:val="da-DK"/>
    </w:rPr>
  </w:style>
  <w:style w:type="paragraph" w:customStyle="1" w:styleId="StyleBangDonvinguon14pt">
    <w:name w:val="Style Bang_Don vinguon + 14 pt"/>
    <w:basedOn w:val="Normal"/>
    <w:qFormat/>
    <w:pPr>
      <w:jc w:val="right"/>
    </w:pPr>
    <w:rPr>
      <w:i/>
      <w:iCs/>
      <w:sz w:val="24"/>
      <w:szCs w:val="20"/>
    </w:rPr>
  </w:style>
  <w:style w:type="paragraph" w:customStyle="1" w:styleId="Standard4">
    <w:name w:val="Standard4"/>
    <w:basedOn w:val="Normal"/>
    <w:qFormat/>
    <w:pPr>
      <w:numPr>
        <w:numId w:val="36"/>
      </w:numPr>
      <w:ind w:left="0" w:firstLine="0"/>
      <w:jc w:val="both"/>
    </w:pPr>
    <w:rPr>
      <w:noProof/>
      <w:color w:val="FF0000"/>
      <w:lang w:val="pt-BR"/>
    </w:rPr>
  </w:style>
  <w:style w:type="paragraph" w:customStyle="1" w:styleId="BodyText82">
    <w:name w:val="Body Text8"/>
    <w:basedOn w:val="Normal"/>
    <w:qFormat/>
    <w:pPr>
      <w:widowControl w:val="0"/>
      <w:shd w:val="clear" w:color="auto" w:fill="FFFFFF"/>
      <w:spacing w:before="420" w:after="240" w:line="240" w:lineRule="atLeast"/>
      <w:jc w:val="both"/>
    </w:pPr>
    <w:rPr>
      <w:rFonts w:eastAsia="Courier New"/>
      <w:sz w:val="26"/>
      <w:szCs w:val="26"/>
      <w:lang w:val="vi-VN"/>
    </w:rPr>
  </w:style>
  <w:style w:type="paragraph" w:customStyle="1" w:styleId="a40">
    <w:name w:val="a4"/>
    <w:basedOn w:val="Normal"/>
    <w:qFormat/>
    <w:pPr>
      <w:tabs>
        <w:tab w:val="left" w:pos="2190"/>
      </w:tabs>
      <w:spacing w:before="240"/>
      <w:jc w:val="both"/>
    </w:pPr>
    <w:rPr>
      <w:b/>
      <w:bCs/>
      <w:i/>
      <w:iCs/>
      <w:lang w:val="en-GB"/>
    </w:rPr>
  </w:style>
  <w:style w:type="paragraph" w:customStyle="1" w:styleId="nghieng">
    <w:name w:val="nghieng"/>
    <w:basedOn w:val="Normal"/>
    <w:qFormat/>
    <w:pPr>
      <w:widowControl w:val="0"/>
      <w:spacing w:before="40" w:after="40" w:line="288" w:lineRule="auto"/>
      <w:ind w:firstLine="284"/>
      <w:jc w:val="both"/>
    </w:pPr>
    <w:rPr>
      <w:i/>
      <w:szCs w:val="24"/>
    </w:rPr>
  </w:style>
  <w:style w:type="character" w:customStyle="1" w:styleId="HinhveChar">
    <w:name w:val="Hinh ve Char"/>
    <w:link w:val="Hinhve0"/>
    <w:locked/>
    <w:rPr>
      <w:b/>
      <w:bCs/>
      <w:iCs/>
      <w:color w:val="000000"/>
      <w:spacing w:val="-6"/>
      <w:sz w:val="28"/>
      <w:szCs w:val="28"/>
      <w:lang w:val="pt-BR"/>
    </w:rPr>
  </w:style>
  <w:style w:type="paragraph" w:customStyle="1" w:styleId="Hinhve0">
    <w:name w:val="Hinh ve"/>
    <w:basedOn w:val="Normal"/>
    <w:link w:val="HinhveChar"/>
    <w:qFormat/>
    <w:pPr>
      <w:keepNext/>
      <w:widowControl w:val="0"/>
      <w:jc w:val="center"/>
    </w:pPr>
    <w:rPr>
      <w:b/>
      <w:bCs/>
      <w:iCs/>
      <w:color w:val="000000"/>
      <w:spacing w:val="-6"/>
      <w:lang w:val="pt-BR"/>
    </w:rPr>
  </w:style>
  <w:style w:type="paragraph" w:customStyle="1" w:styleId="xl1422">
    <w:name w:val="xl1422"/>
    <w:basedOn w:val="Normal"/>
    <w:qFormat/>
    <w:pPr>
      <w:spacing w:before="100" w:beforeAutospacing="1" w:after="100" w:afterAutospacing="1"/>
    </w:pPr>
    <w:rPr>
      <w:sz w:val="24"/>
      <w:szCs w:val="24"/>
    </w:rPr>
  </w:style>
  <w:style w:type="paragraph" w:customStyle="1" w:styleId="xl1423">
    <w:name w:val="xl142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424">
    <w:name w:val="xl142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25">
    <w:name w:val="xl1425"/>
    <w:basedOn w:val="Normal"/>
    <w:qFormat/>
    <w:pPr>
      <w:spacing w:before="100" w:beforeAutospacing="1" w:after="100" w:afterAutospacing="1"/>
    </w:pPr>
    <w:rPr>
      <w:b/>
      <w:bCs/>
      <w:sz w:val="24"/>
      <w:szCs w:val="24"/>
    </w:rPr>
  </w:style>
  <w:style w:type="paragraph" w:customStyle="1" w:styleId="xl1426">
    <w:name w:val="xl142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27">
    <w:name w:val="xl1427"/>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428">
    <w:name w:val="xl1428"/>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429">
    <w:name w:val="xl1429"/>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1430">
    <w:name w:val="xl1430"/>
    <w:basedOn w:val="Normal"/>
    <w:qFormat/>
    <w:pPr>
      <w:spacing w:before="100" w:beforeAutospacing="1" w:after="100" w:afterAutospacing="1"/>
    </w:pPr>
    <w:rPr>
      <w:b/>
      <w:bCs/>
      <w:sz w:val="24"/>
      <w:szCs w:val="24"/>
    </w:rPr>
  </w:style>
  <w:style w:type="paragraph" w:customStyle="1" w:styleId="xl1431">
    <w:name w:val="xl1431"/>
    <w:basedOn w:val="Normal"/>
    <w:qFormat/>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1432">
    <w:name w:val="xl1432"/>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1433">
    <w:name w:val="xl1433"/>
    <w:basedOn w:val="Normal"/>
    <w:qFormat/>
    <w:pPr>
      <w:spacing w:before="100" w:beforeAutospacing="1" w:after="100" w:afterAutospacing="1"/>
    </w:pPr>
    <w:rPr>
      <w:sz w:val="24"/>
      <w:szCs w:val="24"/>
    </w:rPr>
  </w:style>
  <w:style w:type="paragraph" w:customStyle="1" w:styleId="xl1434">
    <w:name w:val="xl14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35">
    <w:name w:val="xl14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36">
    <w:name w:val="xl143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37">
    <w:name w:val="xl143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38">
    <w:name w:val="xl143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39">
    <w:name w:val="xl1439"/>
    <w:basedOn w:val="Normal"/>
    <w:qFormat/>
    <w:pPr>
      <w:spacing w:before="100" w:beforeAutospacing="1" w:after="100" w:afterAutospacing="1"/>
      <w:jc w:val="center"/>
    </w:pPr>
    <w:rPr>
      <w:sz w:val="24"/>
      <w:szCs w:val="24"/>
    </w:rPr>
  </w:style>
  <w:style w:type="paragraph" w:customStyle="1" w:styleId="xl1440">
    <w:name w:val="xl1440"/>
    <w:basedOn w:val="Normal"/>
    <w:qFormat/>
    <w:pPr>
      <w:spacing w:before="100" w:beforeAutospacing="1" w:after="100" w:afterAutospacing="1"/>
    </w:pPr>
    <w:rPr>
      <w:color w:val="0070C0"/>
      <w:sz w:val="24"/>
      <w:szCs w:val="24"/>
    </w:rPr>
  </w:style>
  <w:style w:type="paragraph" w:customStyle="1" w:styleId="xl1441">
    <w:name w:val="xl144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42">
    <w:name w:val="xl1442"/>
    <w:basedOn w:val="Normal"/>
    <w:qFormat/>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443">
    <w:name w:val="xl1443"/>
    <w:basedOn w:val="Normal"/>
    <w:qFormat/>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444">
    <w:name w:val="xl1444"/>
    <w:basedOn w:val="Normal"/>
    <w:qFormat/>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1445">
    <w:name w:val="xl1445"/>
    <w:basedOn w:val="Normal"/>
    <w:qFormat/>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1446">
    <w:name w:val="xl1446"/>
    <w:basedOn w:val="Normal"/>
    <w:qFormat/>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1447">
    <w:name w:val="xl1447"/>
    <w:basedOn w:val="Normal"/>
    <w:qFormat/>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48">
    <w:name w:val="xl14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49">
    <w:name w:val="xl14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50">
    <w:name w:val="xl1450"/>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1">
    <w:name w:val="xl145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52">
    <w:name w:val="xl1452"/>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3">
    <w:name w:val="xl1453"/>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4">
    <w:name w:val="xl145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455">
    <w:name w:val="xl1455"/>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6">
    <w:name w:val="xl1456"/>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7">
    <w:name w:val="xl1457"/>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24"/>
      <w:szCs w:val="24"/>
    </w:rPr>
  </w:style>
  <w:style w:type="paragraph" w:customStyle="1" w:styleId="xl1458">
    <w:name w:val="xl1458"/>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b/>
      <w:bCs/>
      <w:sz w:val="24"/>
      <w:szCs w:val="24"/>
    </w:rPr>
  </w:style>
  <w:style w:type="paragraph" w:customStyle="1" w:styleId="xl1459">
    <w:name w:val="xl1459"/>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60">
    <w:name w:val="xl1460"/>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24"/>
      <w:szCs w:val="24"/>
    </w:rPr>
  </w:style>
  <w:style w:type="paragraph" w:customStyle="1" w:styleId="xl1461">
    <w:name w:val="xl1461"/>
    <w:basedOn w:val="Normal"/>
    <w:qFormat/>
    <w:pPr>
      <w:pBdr>
        <w:top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1462">
    <w:name w:val="xl1462"/>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63">
    <w:name w:val="xl1463"/>
    <w:basedOn w:val="Normal"/>
    <w:qFormat/>
    <w:pPr>
      <w:spacing w:before="100" w:beforeAutospacing="1" w:after="100" w:afterAutospacing="1"/>
    </w:pPr>
    <w:rPr>
      <w:color w:val="FF0000"/>
      <w:sz w:val="24"/>
      <w:szCs w:val="24"/>
    </w:rPr>
  </w:style>
  <w:style w:type="paragraph" w:customStyle="1" w:styleId="xl1464">
    <w:name w:val="xl14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465">
    <w:name w:val="xl1465"/>
    <w:basedOn w:val="Normal"/>
    <w:qFormat/>
    <w:pPr>
      <w:pBdr>
        <w:top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466">
    <w:name w:val="xl14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67">
    <w:name w:val="xl1467"/>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b/>
      <w:bCs/>
      <w:sz w:val="24"/>
      <w:szCs w:val="24"/>
    </w:rPr>
  </w:style>
  <w:style w:type="paragraph" w:customStyle="1" w:styleId="xl1468">
    <w:name w:val="xl14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69">
    <w:name w:val="xl1469"/>
    <w:basedOn w:val="Normal"/>
    <w:qFormat/>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470">
    <w:name w:val="xl1470"/>
    <w:basedOn w:val="Normal"/>
    <w:qFormat/>
    <w:pPr>
      <w:spacing w:before="100" w:beforeAutospacing="1" w:after="100" w:afterAutospacing="1"/>
      <w:jc w:val="center"/>
    </w:pPr>
    <w:rPr>
      <w:sz w:val="24"/>
      <w:szCs w:val="24"/>
    </w:rPr>
  </w:style>
  <w:style w:type="paragraph" w:customStyle="1" w:styleId="xl1471">
    <w:name w:val="xl14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472">
    <w:name w:val="xl1472"/>
    <w:basedOn w:val="Normal"/>
    <w:qFormat/>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473">
    <w:name w:val="xl14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4">
    <w:name w:val="xl1474"/>
    <w:basedOn w:val="Normal"/>
    <w:qFormat/>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5">
    <w:name w:val="xl1475"/>
    <w:basedOn w:val="Normal"/>
    <w:qFormat/>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476">
    <w:name w:val="xl14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7">
    <w:name w:val="xl14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78">
    <w:name w:val="xl14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79">
    <w:name w:val="xl1479"/>
    <w:basedOn w:val="Normal"/>
    <w:qFormat/>
    <w:pPr>
      <w:pBdr>
        <w:top w:val="single" w:sz="4" w:space="0" w:color="auto"/>
        <w:left w:val="single" w:sz="4" w:space="0" w:color="auto"/>
      </w:pBdr>
      <w:spacing w:before="100" w:beforeAutospacing="1" w:after="100" w:afterAutospacing="1"/>
      <w:jc w:val="center"/>
    </w:pPr>
    <w:rPr>
      <w:b/>
      <w:bCs/>
      <w:sz w:val="24"/>
      <w:szCs w:val="24"/>
    </w:rPr>
  </w:style>
  <w:style w:type="paragraph" w:customStyle="1" w:styleId="xl1480">
    <w:name w:val="xl1480"/>
    <w:basedOn w:val="Normal"/>
    <w:qFormat/>
    <w:pPr>
      <w:pBdr>
        <w:left w:val="single" w:sz="4" w:space="0" w:color="auto"/>
        <w:bottom w:val="single" w:sz="4" w:space="0" w:color="auto"/>
      </w:pBdr>
      <w:spacing w:before="100" w:beforeAutospacing="1" w:after="100" w:afterAutospacing="1"/>
      <w:jc w:val="center"/>
    </w:pPr>
    <w:rPr>
      <w:b/>
      <w:bCs/>
      <w:sz w:val="24"/>
      <w:szCs w:val="24"/>
    </w:rPr>
  </w:style>
  <w:style w:type="paragraph" w:customStyle="1" w:styleId="xl1481">
    <w:name w:val="xl1481"/>
    <w:basedOn w:val="Normal"/>
    <w:qFormat/>
    <w:pPr>
      <w:pBdr>
        <w:top w:val="single" w:sz="4" w:space="0" w:color="auto"/>
        <w:right w:val="single" w:sz="4" w:space="0" w:color="auto"/>
      </w:pBdr>
      <w:spacing w:before="100" w:beforeAutospacing="1" w:after="100" w:afterAutospacing="1"/>
      <w:jc w:val="center"/>
    </w:pPr>
    <w:rPr>
      <w:b/>
      <w:bCs/>
      <w:sz w:val="24"/>
      <w:szCs w:val="24"/>
    </w:rPr>
  </w:style>
  <w:style w:type="paragraph" w:customStyle="1" w:styleId="xl1482">
    <w:name w:val="xl1482"/>
    <w:basedOn w:val="Normal"/>
    <w:qFormat/>
    <w:pPr>
      <w:pBdr>
        <w:bottom w:val="single" w:sz="4" w:space="0" w:color="auto"/>
        <w:right w:val="single" w:sz="4" w:space="0" w:color="auto"/>
      </w:pBdr>
      <w:spacing w:before="100" w:beforeAutospacing="1" w:after="100" w:afterAutospacing="1"/>
      <w:jc w:val="center"/>
    </w:pPr>
    <w:rPr>
      <w:b/>
      <w:bCs/>
      <w:sz w:val="24"/>
      <w:szCs w:val="24"/>
    </w:rPr>
  </w:style>
  <w:style w:type="paragraph" w:customStyle="1" w:styleId="xl1483">
    <w:name w:val="xl1483"/>
    <w:basedOn w:val="Normal"/>
    <w:qFormat/>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484">
    <w:name w:val="xl1484"/>
    <w:basedOn w:val="Normal"/>
    <w:qFormat/>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85">
    <w:name w:val="xl14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20">
    <w:name w:val="xl1420"/>
    <w:basedOn w:val="Normal"/>
    <w:qFormat/>
    <w:pPr>
      <w:spacing w:before="100" w:beforeAutospacing="1" w:after="100" w:afterAutospacing="1"/>
    </w:pPr>
    <w:rPr>
      <w:sz w:val="24"/>
      <w:szCs w:val="24"/>
    </w:rPr>
  </w:style>
  <w:style w:type="paragraph" w:customStyle="1" w:styleId="xl1421">
    <w:name w:val="xl142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486">
    <w:name w:val="xl14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sz w:val="24"/>
      <w:szCs w:val="24"/>
    </w:rPr>
  </w:style>
  <w:style w:type="paragraph" w:customStyle="1" w:styleId="xl1487">
    <w:name w:val="xl14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70C0"/>
      <w:sz w:val="24"/>
      <w:szCs w:val="24"/>
    </w:rPr>
  </w:style>
  <w:style w:type="paragraph" w:customStyle="1" w:styleId="xl1488">
    <w:name w:val="xl14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70C0"/>
      <w:sz w:val="24"/>
      <w:szCs w:val="24"/>
    </w:rPr>
  </w:style>
  <w:style w:type="paragraph" w:customStyle="1" w:styleId="xl1489">
    <w:name w:val="xl1489"/>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pPr>
    <w:rPr>
      <w:color w:val="0070C0"/>
      <w:sz w:val="24"/>
      <w:szCs w:val="24"/>
    </w:rPr>
  </w:style>
  <w:style w:type="paragraph" w:customStyle="1" w:styleId="xl1490">
    <w:name w:val="xl1490"/>
    <w:basedOn w:val="Normal"/>
    <w:qFormat/>
    <w:pPr>
      <w:spacing w:before="100" w:beforeAutospacing="1" w:after="100" w:afterAutospacing="1"/>
    </w:pPr>
    <w:rPr>
      <w:b/>
      <w:bCs/>
      <w:color w:val="0070C0"/>
      <w:sz w:val="24"/>
      <w:szCs w:val="24"/>
    </w:rPr>
  </w:style>
  <w:style w:type="paragraph" w:customStyle="1" w:styleId="xl1491">
    <w:name w:val="xl1491"/>
    <w:basedOn w:val="Normal"/>
    <w:qFormat/>
    <w:pPr>
      <w:pBdr>
        <w:bottom w:val="single" w:sz="4" w:space="0" w:color="auto"/>
      </w:pBdr>
      <w:spacing w:before="100" w:beforeAutospacing="1" w:after="100" w:afterAutospacing="1"/>
      <w:jc w:val="center"/>
    </w:pPr>
    <w:rPr>
      <w:b/>
      <w:bCs/>
      <w:sz w:val="26"/>
      <w:szCs w:val="26"/>
    </w:rPr>
  </w:style>
  <w:style w:type="paragraph" w:customStyle="1" w:styleId="xl1492">
    <w:name w:val="xl14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93">
    <w:name w:val="xl1493"/>
    <w:basedOn w:val="Normal"/>
    <w:qFormat/>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494">
    <w:name w:val="xl1494"/>
    <w:basedOn w:val="Normal"/>
    <w:qFormat/>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495">
    <w:name w:val="xl1495"/>
    <w:basedOn w:val="Normal"/>
    <w:qFormat/>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496">
    <w:name w:val="xl1496"/>
    <w:basedOn w:val="Normal"/>
    <w:qFormat/>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97">
    <w:name w:val="xl1497"/>
    <w:basedOn w:val="Normal"/>
    <w:qFormat/>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1498">
    <w:name w:val="xl1498"/>
    <w:basedOn w:val="Normal"/>
    <w:qFormat/>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1499">
    <w:name w:val="xl1499"/>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500">
    <w:name w:val="xl1500"/>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060">
    <w:name w:val="xl1060"/>
    <w:basedOn w:val="Normal"/>
    <w:qFormat/>
    <w:pPr>
      <w:spacing w:before="100" w:beforeAutospacing="1" w:after="100" w:afterAutospacing="1"/>
      <w:jc w:val="center"/>
    </w:pPr>
    <w:rPr>
      <w:b/>
      <w:bCs/>
      <w:sz w:val="24"/>
      <w:szCs w:val="24"/>
    </w:rPr>
  </w:style>
  <w:style w:type="paragraph" w:customStyle="1" w:styleId="xl1061">
    <w:name w:val="xl1061"/>
    <w:basedOn w:val="Normal"/>
    <w:qFormat/>
    <w:pPr>
      <w:spacing w:before="100" w:beforeAutospacing="1" w:after="100" w:afterAutospacing="1"/>
      <w:jc w:val="center"/>
    </w:pPr>
    <w:rPr>
      <w:sz w:val="24"/>
      <w:szCs w:val="24"/>
    </w:rPr>
  </w:style>
  <w:style w:type="paragraph" w:customStyle="1" w:styleId="xl1062">
    <w:name w:val="xl1062"/>
    <w:basedOn w:val="Normal"/>
    <w:qFormat/>
    <w:pPr>
      <w:pBdr>
        <w:left w:val="single" w:sz="4" w:space="0" w:color="auto"/>
        <w:right w:val="single" w:sz="4" w:space="0" w:color="auto"/>
      </w:pBdr>
      <w:spacing w:before="100" w:beforeAutospacing="1" w:after="100" w:afterAutospacing="1"/>
    </w:pPr>
    <w:rPr>
      <w:sz w:val="22"/>
      <w:szCs w:val="22"/>
    </w:rPr>
  </w:style>
  <w:style w:type="paragraph" w:customStyle="1" w:styleId="xl1063">
    <w:name w:val="xl1063"/>
    <w:basedOn w:val="Normal"/>
    <w:qFormat/>
    <w:pPr>
      <w:pBdr>
        <w:left w:val="single" w:sz="4" w:space="0" w:color="auto"/>
        <w:right w:val="single" w:sz="4" w:space="0" w:color="auto"/>
      </w:pBdr>
      <w:spacing w:before="100" w:beforeAutospacing="1" w:after="100" w:afterAutospacing="1"/>
    </w:pPr>
    <w:rPr>
      <w:sz w:val="24"/>
      <w:szCs w:val="24"/>
    </w:rPr>
  </w:style>
  <w:style w:type="paragraph" w:customStyle="1" w:styleId="xl1064">
    <w:name w:val="xl1064"/>
    <w:basedOn w:val="Normal"/>
    <w:qFormat/>
    <w:pPr>
      <w:pBdr>
        <w:left w:val="single" w:sz="4" w:space="0" w:color="auto"/>
      </w:pBdr>
      <w:spacing w:before="100" w:beforeAutospacing="1" w:after="100" w:afterAutospacing="1"/>
      <w:jc w:val="right"/>
    </w:pPr>
    <w:rPr>
      <w:sz w:val="24"/>
      <w:szCs w:val="24"/>
    </w:rPr>
  </w:style>
  <w:style w:type="paragraph" w:customStyle="1" w:styleId="xl1065">
    <w:name w:val="xl1065"/>
    <w:basedOn w:val="Normal"/>
    <w:qFormat/>
    <w:pPr>
      <w:pBdr>
        <w:right w:val="single" w:sz="4" w:space="0" w:color="auto"/>
      </w:pBdr>
      <w:spacing w:before="100" w:beforeAutospacing="1" w:after="100" w:afterAutospacing="1"/>
    </w:pPr>
    <w:rPr>
      <w:sz w:val="24"/>
      <w:szCs w:val="24"/>
    </w:rPr>
  </w:style>
  <w:style w:type="paragraph" w:customStyle="1" w:styleId="xl1066">
    <w:name w:val="xl1066"/>
    <w:basedOn w:val="Normal"/>
    <w:qFormat/>
    <w:pPr>
      <w:spacing w:before="100" w:beforeAutospacing="1" w:after="100" w:afterAutospacing="1"/>
      <w:jc w:val="center"/>
    </w:pPr>
    <w:rPr>
      <w:sz w:val="24"/>
      <w:szCs w:val="24"/>
    </w:rPr>
  </w:style>
  <w:style w:type="paragraph" w:customStyle="1" w:styleId="xl1067">
    <w:name w:val="xl1067"/>
    <w:basedOn w:val="Normal"/>
    <w:qFormat/>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8">
    <w:name w:val="xl1068"/>
    <w:basedOn w:val="Normal"/>
    <w:qFormat/>
    <w:pPr>
      <w:pBdr>
        <w:left w:val="single" w:sz="4" w:space="0" w:color="auto"/>
        <w:right w:val="single" w:sz="4" w:space="0" w:color="auto"/>
      </w:pBdr>
      <w:spacing w:before="100" w:beforeAutospacing="1" w:after="100" w:afterAutospacing="1"/>
    </w:pPr>
    <w:rPr>
      <w:sz w:val="22"/>
      <w:szCs w:val="22"/>
    </w:rPr>
  </w:style>
  <w:style w:type="paragraph" w:customStyle="1" w:styleId="xl1069">
    <w:name w:val="xl1069"/>
    <w:basedOn w:val="Normal"/>
    <w:qFormat/>
    <w:pPr>
      <w:pBdr>
        <w:right w:val="single" w:sz="4" w:space="0" w:color="auto"/>
      </w:pBdr>
      <w:spacing w:before="100" w:beforeAutospacing="1" w:after="100" w:afterAutospacing="1"/>
      <w:jc w:val="center"/>
    </w:pPr>
    <w:rPr>
      <w:sz w:val="24"/>
      <w:szCs w:val="24"/>
    </w:rPr>
  </w:style>
  <w:style w:type="paragraph" w:customStyle="1" w:styleId="xl1070">
    <w:name w:val="xl1070"/>
    <w:basedOn w:val="Normal"/>
    <w:qFormat/>
    <w:pPr>
      <w:pBdr>
        <w:left w:val="single" w:sz="4" w:space="0" w:color="auto"/>
        <w:bottom w:val="single" w:sz="8" w:space="0" w:color="auto"/>
        <w:right w:val="single" w:sz="4" w:space="0" w:color="auto"/>
      </w:pBdr>
      <w:spacing w:before="100" w:beforeAutospacing="1" w:after="100" w:afterAutospacing="1"/>
    </w:pPr>
    <w:rPr>
      <w:sz w:val="22"/>
      <w:szCs w:val="22"/>
    </w:rPr>
  </w:style>
  <w:style w:type="paragraph" w:customStyle="1" w:styleId="xl1071">
    <w:name w:val="xl1071"/>
    <w:basedOn w:val="Normal"/>
    <w:qFormat/>
    <w:pPr>
      <w:pBdr>
        <w:bottom w:val="single" w:sz="8" w:space="0" w:color="auto"/>
      </w:pBdr>
      <w:spacing w:before="100" w:beforeAutospacing="1" w:after="100" w:afterAutospacing="1"/>
      <w:jc w:val="center"/>
    </w:pPr>
    <w:rPr>
      <w:sz w:val="24"/>
      <w:szCs w:val="24"/>
    </w:rPr>
  </w:style>
  <w:style w:type="paragraph" w:customStyle="1" w:styleId="xl1072">
    <w:name w:val="xl1072"/>
    <w:basedOn w:val="Normal"/>
    <w:qFormat/>
    <w:pPr>
      <w:pBdr>
        <w:right w:val="single" w:sz="8" w:space="0" w:color="auto"/>
      </w:pBdr>
      <w:spacing w:before="100" w:beforeAutospacing="1" w:after="100" w:afterAutospacing="1"/>
    </w:pPr>
    <w:rPr>
      <w:sz w:val="24"/>
      <w:szCs w:val="24"/>
    </w:rPr>
  </w:style>
  <w:style w:type="paragraph" w:customStyle="1" w:styleId="xl1073">
    <w:name w:val="xl1073"/>
    <w:basedOn w:val="Normal"/>
    <w:qFormat/>
    <w:pPr>
      <w:pBdr>
        <w:top w:val="single" w:sz="4" w:space="0" w:color="auto"/>
        <w:left w:val="single" w:sz="8" w:space="0" w:color="auto"/>
      </w:pBdr>
      <w:spacing w:before="100" w:beforeAutospacing="1" w:after="100" w:afterAutospacing="1"/>
      <w:jc w:val="center"/>
    </w:pPr>
    <w:rPr>
      <w:b/>
      <w:bCs/>
      <w:sz w:val="24"/>
      <w:szCs w:val="24"/>
    </w:rPr>
  </w:style>
  <w:style w:type="paragraph" w:customStyle="1" w:styleId="xl1074">
    <w:name w:val="xl1074"/>
    <w:basedOn w:val="Normal"/>
    <w:qFormat/>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075">
    <w:name w:val="xl1075"/>
    <w:basedOn w:val="Normal"/>
    <w:qFormat/>
    <w:pPr>
      <w:pBdr>
        <w:top w:val="single" w:sz="4" w:space="0" w:color="auto"/>
        <w:right w:val="single" w:sz="4" w:space="0" w:color="auto"/>
      </w:pBdr>
      <w:spacing w:before="100" w:beforeAutospacing="1" w:after="100" w:afterAutospacing="1"/>
      <w:jc w:val="center"/>
    </w:pPr>
    <w:rPr>
      <w:b/>
      <w:bCs/>
      <w:sz w:val="24"/>
      <w:szCs w:val="24"/>
    </w:rPr>
  </w:style>
  <w:style w:type="paragraph" w:customStyle="1" w:styleId="xl1076">
    <w:name w:val="xl1076"/>
    <w:basedOn w:val="Normal"/>
    <w:qFormat/>
    <w:pPr>
      <w:pBdr>
        <w:top w:val="single" w:sz="4" w:space="0" w:color="auto"/>
        <w:left w:val="single" w:sz="4" w:space="0" w:color="auto"/>
      </w:pBdr>
      <w:spacing w:before="100" w:beforeAutospacing="1" w:after="100" w:afterAutospacing="1"/>
      <w:jc w:val="right"/>
    </w:pPr>
    <w:rPr>
      <w:b/>
      <w:bCs/>
      <w:sz w:val="24"/>
      <w:szCs w:val="24"/>
    </w:rPr>
  </w:style>
  <w:style w:type="paragraph" w:customStyle="1" w:styleId="xl1077">
    <w:name w:val="xl1077"/>
    <w:basedOn w:val="Normal"/>
    <w:qFormat/>
    <w:pPr>
      <w:pBdr>
        <w:top w:val="single" w:sz="4" w:space="0" w:color="auto"/>
      </w:pBdr>
      <w:spacing w:before="100" w:beforeAutospacing="1" w:after="100" w:afterAutospacing="1"/>
      <w:jc w:val="center"/>
    </w:pPr>
    <w:rPr>
      <w:b/>
      <w:bCs/>
      <w:sz w:val="24"/>
      <w:szCs w:val="24"/>
    </w:rPr>
  </w:style>
  <w:style w:type="paragraph" w:customStyle="1" w:styleId="xl1078">
    <w:name w:val="xl1078"/>
    <w:basedOn w:val="Normal"/>
    <w:qFormat/>
    <w:pPr>
      <w:pBdr>
        <w:top w:val="single" w:sz="4" w:space="0" w:color="auto"/>
      </w:pBdr>
      <w:spacing w:before="100" w:beforeAutospacing="1" w:after="100" w:afterAutospacing="1"/>
      <w:jc w:val="center"/>
    </w:pPr>
    <w:rPr>
      <w:b/>
      <w:bCs/>
      <w:sz w:val="24"/>
      <w:szCs w:val="24"/>
    </w:rPr>
  </w:style>
  <w:style w:type="paragraph" w:customStyle="1" w:styleId="xl1079">
    <w:name w:val="xl1079"/>
    <w:basedOn w:val="Normal"/>
    <w:qFormat/>
    <w:pPr>
      <w:pBdr>
        <w:top w:val="single" w:sz="4" w:space="0" w:color="auto"/>
        <w:right w:val="single" w:sz="4" w:space="0" w:color="auto"/>
      </w:pBdr>
      <w:spacing w:before="100" w:beforeAutospacing="1" w:after="100" w:afterAutospacing="1"/>
    </w:pPr>
    <w:rPr>
      <w:b/>
      <w:bCs/>
      <w:sz w:val="24"/>
      <w:szCs w:val="24"/>
    </w:rPr>
  </w:style>
  <w:style w:type="paragraph" w:customStyle="1" w:styleId="xl1080">
    <w:name w:val="xl1080"/>
    <w:basedOn w:val="Normal"/>
    <w:qFormat/>
    <w:pPr>
      <w:pBdr>
        <w:top w:val="single" w:sz="4" w:space="0" w:color="auto"/>
      </w:pBdr>
      <w:spacing w:before="100" w:beforeAutospacing="1" w:after="100" w:afterAutospacing="1"/>
      <w:jc w:val="right"/>
    </w:pPr>
    <w:rPr>
      <w:b/>
      <w:bCs/>
      <w:sz w:val="24"/>
      <w:szCs w:val="24"/>
    </w:rPr>
  </w:style>
  <w:style w:type="paragraph" w:customStyle="1" w:styleId="xl1081">
    <w:name w:val="xl1081"/>
    <w:basedOn w:val="Normal"/>
    <w:qFormat/>
    <w:pPr>
      <w:pBdr>
        <w:top w:val="single" w:sz="4" w:space="0" w:color="auto"/>
        <w:right w:val="single" w:sz="8" w:space="0" w:color="auto"/>
      </w:pBdr>
      <w:spacing w:before="100" w:beforeAutospacing="1" w:after="100" w:afterAutospacing="1"/>
    </w:pPr>
    <w:rPr>
      <w:b/>
      <w:bCs/>
      <w:sz w:val="24"/>
      <w:szCs w:val="24"/>
    </w:rPr>
  </w:style>
  <w:style w:type="paragraph" w:customStyle="1" w:styleId="xl1082">
    <w:name w:val="xl1082"/>
    <w:basedOn w:val="Normal"/>
    <w:qFormat/>
    <w:pPr>
      <w:pBdr>
        <w:left w:val="single" w:sz="8" w:space="0" w:color="auto"/>
      </w:pBdr>
      <w:spacing w:before="100" w:beforeAutospacing="1" w:after="100" w:afterAutospacing="1"/>
      <w:jc w:val="center"/>
    </w:pPr>
    <w:rPr>
      <w:b/>
      <w:bCs/>
      <w:sz w:val="24"/>
      <w:szCs w:val="24"/>
    </w:rPr>
  </w:style>
  <w:style w:type="paragraph" w:customStyle="1" w:styleId="xl1083">
    <w:name w:val="xl1083"/>
    <w:basedOn w:val="Normal"/>
    <w:qFormat/>
    <w:pPr>
      <w:pBdr>
        <w:left w:val="single" w:sz="4" w:space="0" w:color="auto"/>
        <w:right w:val="single" w:sz="4" w:space="0" w:color="auto"/>
      </w:pBdr>
      <w:spacing w:before="100" w:beforeAutospacing="1" w:after="100" w:afterAutospacing="1"/>
    </w:pPr>
    <w:rPr>
      <w:b/>
      <w:bCs/>
      <w:sz w:val="24"/>
      <w:szCs w:val="24"/>
    </w:rPr>
  </w:style>
  <w:style w:type="paragraph" w:customStyle="1" w:styleId="xl1084">
    <w:name w:val="xl1084"/>
    <w:basedOn w:val="Normal"/>
    <w:qFormat/>
    <w:pPr>
      <w:pBdr>
        <w:right w:val="single" w:sz="4" w:space="0" w:color="auto"/>
      </w:pBdr>
      <w:spacing w:before="100" w:beforeAutospacing="1" w:after="100" w:afterAutospacing="1"/>
      <w:jc w:val="center"/>
    </w:pPr>
    <w:rPr>
      <w:b/>
      <w:bCs/>
      <w:sz w:val="24"/>
      <w:szCs w:val="24"/>
    </w:rPr>
  </w:style>
  <w:style w:type="paragraph" w:customStyle="1" w:styleId="xl1085">
    <w:name w:val="xl1085"/>
    <w:basedOn w:val="Normal"/>
    <w:qFormat/>
    <w:pPr>
      <w:pBdr>
        <w:left w:val="single" w:sz="4" w:space="0" w:color="auto"/>
      </w:pBdr>
      <w:spacing w:before="100" w:beforeAutospacing="1" w:after="100" w:afterAutospacing="1"/>
      <w:jc w:val="right"/>
    </w:pPr>
    <w:rPr>
      <w:b/>
      <w:bCs/>
      <w:sz w:val="24"/>
      <w:szCs w:val="24"/>
    </w:rPr>
  </w:style>
  <w:style w:type="paragraph" w:customStyle="1" w:styleId="xl1086">
    <w:name w:val="xl1086"/>
    <w:basedOn w:val="Normal"/>
    <w:qFormat/>
    <w:pPr>
      <w:spacing w:before="100" w:beforeAutospacing="1" w:after="100" w:afterAutospacing="1"/>
      <w:jc w:val="center"/>
    </w:pPr>
    <w:rPr>
      <w:b/>
      <w:bCs/>
      <w:sz w:val="24"/>
      <w:szCs w:val="24"/>
    </w:rPr>
  </w:style>
  <w:style w:type="paragraph" w:customStyle="1" w:styleId="xl1087">
    <w:name w:val="xl1087"/>
    <w:basedOn w:val="Normal"/>
    <w:qFormat/>
    <w:pPr>
      <w:pBdr>
        <w:right w:val="single" w:sz="4" w:space="0" w:color="auto"/>
      </w:pBdr>
      <w:spacing w:before="100" w:beforeAutospacing="1" w:after="100" w:afterAutospacing="1"/>
    </w:pPr>
    <w:rPr>
      <w:b/>
      <w:bCs/>
      <w:sz w:val="24"/>
      <w:szCs w:val="24"/>
    </w:rPr>
  </w:style>
  <w:style w:type="paragraph" w:customStyle="1" w:styleId="xl1088">
    <w:name w:val="xl1088"/>
    <w:basedOn w:val="Normal"/>
    <w:qFormat/>
    <w:pPr>
      <w:pBdr>
        <w:right w:val="single" w:sz="8" w:space="0" w:color="auto"/>
      </w:pBdr>
      <w:spacing w:before="100" w:beforeAutospacing="1" w:after="100" w:afterAutospacing="1"/>
    </w:pPr>
    <w:rPr>
      <w:b/>
      <w:bCs/>
      <w:sz w:val="24"/>
      <w:szCs w:val="24"/>
    </w:rPr>
  </w:style>
  <w:style w:type="paragraph" w:customStyle="1" w:styleId="xl1089">
    <w:name w:val="xl1089"/>
    <w:basedOn w:val="Normal"/>
    <w:qFormat/>
    <w:pPr>
      <w:pBdr>
        <w:left w:val="single" w:sz="8" w:space="0" w:color="auto"/>
      </w:pBdr>
      <w:spacing w:before="100" w:beforeAutospacing="1" w:after="100" w:afterAutospacing="1"/>
      <w:jc w:val="center"/>
    </w:pPr>
    <w:rPr>
      <w:sz w:val="24"/>
      <w:szCs w:val="24"/>
    </w:rPr>
  </w:style>
  <w:style w:type="paragraph" w:customStyle="1" w:styleId="xl1090">
    <w:name w:val="xl1090"/>
    <w:basedOn w:val="Normal"/>
    <w:qFormat/>
    <w:pPr>
      <w:pBdr>
        <w:left w:val="single" w:sz="8" w:space="0" w:color="auto"/>
        <w:bottom w:val="single" w:sz="4" w:space="0" w:color="auto"/>
      </w:pBdr>
      <w:spacing w:before="100" w:beforeAutospacing="1" w:after="100" w:afterAutospacing="1"/>
      <w:jc w:val="center"/>
    </w:pPr>
    <w:rPr>
      <w:sz w:val="24"/>
      <w:szCs w:val="24"/>
    </w:rPr>
  </w:style>
  <w:style w:type="paragraph" w:customStyle="1" w:styleId="xl1091">
    <w:name w:val="xl1091"/>
    <w:basedOn w:val="Normal"/>
    <w:qFormat/>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2">
    <w:name w:val="xl1092"/>
    <w:basedOn w:val="Normal"/>
    <w:qFormat/>
    <w:pPr>
      <w:pBdr>
        <w:bottom w:val="single" w:sz="4" w:space="0" w:color="auto"/>
      </w:pBdr>
      <w:spacing w:before="100" w:beforeAutospacing="1" w:after="100" w:afterAutospacing="1"/>
      <w:jc w:val="center"/>
    </w:pPr>
    <w:rPr>
      <w:sz w:val="24"/>
      <w:szCs w:val="24"/>
    </w:rPr>
  </w:style>
  <w:style w:type="paragraph" w:customStyle="1" w:styleId="xl1093">
    <w:name w:val="xl1093"/>
    <w:basedOn w:val="Normal"/>
    <w:qFormat/>
    <w:pPr>
      <w:pBdr>
        <w:bottom w:val="single" w:sz="4" w:space="0" w:color="auto"/>
      </w:pBdr>
      <w:spacing w:before="100" w:beforeAutospacing="1" w:after="100" w:afterAutospacing="1"/>
      <w:jc w:val="center"/>
    </w:pPr>
    <w:rPr>
      <w:sz w:val="24"/>
      <w:szCs w:val="24"/>
    </w:rPr>
  </w:style>
  <w:style w:type="paragraph" w:customStyle="1" w:styleId="xl1094">
    <w:name w:val="xl1094"/>
    <w:basedOn w:val="Normal"/>
    <w:qFormat/>
    <w:pPr>
      <w:spacing w:before="100" w:beforeAutospacing="1" w:after="100" w:afterAutospacing="1"/>
      <w:jc w:val="right"/>
    </w:pPr>
    <w:rPr>
      <w:b/>
      <w:bCs/>
      <w:sz w:val="24"/>
      <w:szCs w:val="24"/>
    </w:rPr>
  </w:style>
  <w:style w:type="paragraph" w:customStyle="1" w:styleId="xl1095">
    <w:name w:val="xl1095"/>
    <w:basedOn w:val="Normal"/>
    <w:qFormat/>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096">
    <w:name w:val="xl1096"/>
    <w:basedOn w:val="Normal"/>
    <w:qFormat/>
    <w:pPr>
      <w:pBdr>
        <w:left w:val="single" w:sz="8" w:space="0" w:color="auto"/>
        <w:bottom w:val="single" w:sz="8" w:space="0" w:color="auto"/>
      </w:pBdr>
      <w:spacing w:before="100" w:beforeAutospacing="1" w:after="100" w:afterAutospacing="1"/>
      <w:jc w:val="center"/>
    </w:pPr>
    <w:rPr>
      <w:sz w:val="24"/>
      <w:szCs w:val="24"/>
    </w:rPr>
  </w:style>
  <w:style w:type="paragraph" w:customStyle="1" w:styleId="xl1097">
    <w:name w:val="xl1097"/>
    <w:basedOn w:val="Normal"/>
    <w:qFormat/>
    <w:pPr>
      <w:pBdr>
        <w:bottom w:val="single" w:sz="8" w:space="0" w:color="auto"/>
        <w:right w:val="single" w:sz="4" w:space="0" w:color="auto"/>
      </w:pBdr>
      <w:spacing w:before="100" w:beforeAutospacing="1" w:after="100" w:afterAutospacing="1"/>
      <w:jc w:val="center"/>
    </w:pPr>
    <w:rPr>
      <w:sz w:val="24"/>
      <w:szCs w:val="24"/>
    </w:rPr>
  </w:style>
  <w:style w:type="paragraph" w:customStyle="1" w:styleId="xl1098">
    <w:name w:val="xl1098"/>
    <w:basedOn w:val="Normal"/>
    <w:qFormat/>
    <w:pPr>
      <w:spacing w:before="100" w:beforeAutospacing="1" w:after="100" w:afterAutospacing="1"/>
      <w:jc w:val="right"/>
    </w:pPr>
    <w:rPr>
      <w:sz w:val="24"/>
      <w:szCs w:val="24"/>
    </w:rPr>
  </w:style>
  <w:style w:type="paragraph" w:customStyle="1" w:styleId="xl1099">
    <w:name w:val="xl1099"/>
    <w:basedOn w:val="Normal"/>
    <w:qFormat/>
    <w:pPr>
      <w:spacing w:before="100" w:beforeAutospacing="1" w:after="100" w:afterAutospacing="1"/>
    </w:pPr>
    <w:rPr>
      <w:sz w:val="24"/>
      <w:szCs w:val="24"/>
    </w:rPr>
  </w:style>
  <w:style w:type="paragraph" w:customStyle="1" w:styleId="xl1100">
    <w:name w:val="xl1100"/>
    <w:basedOn w:val="Normal"/>
    <w:qFormat/>
    <w:pPr>
      <w:pBdr>
        <w:right w:val="single" w:sz="4" w:space="0" w:color="auto"/>
      </w:pBdr>
      <w:spacing w:before="100" w:beforeAutospacing="1" w:after="100" w:afterAutospacing="1"/>
    </w:pPr>
    <w:rPr>
      <w:sz w:val="24"/>
      <w:szCs w:val="24"/>
    </w:rPr>
  </w:style>
  <w:style w:type="paragraph" w:customStyle="1" w:styleId="xl1101">
    <w:name w:val="xl1101"/>
    <w:basedOn w:val="Normal"/>
    <w:qFormat/>
    <w:pPr>
      <w:pBdr>
        <w:right w:val="single" w:sz="8" w:space="0" w:color="auto"/>
      </w:pBdr>
      <w:spacing w:before="100" w:beforeAutospacing="1" w:after="100" w:afterAutospacing="1"/>
    </w:pPr>
    <w:rPr>
      <w:sz w:val="24"/>
      <w:szCs w:val="24"/>
    </w:rPr>
  </w:style>
  <w:style w:type="paragraph" w:customStyle="1" w:styleId="xl1102">
    <w:name w:val="xl1102"/>
    <w:basedOn w:val="Normal"/>
    <w:qFormat/>
    <w:pPr>
      <w:spacing w:before="100" w:beforeAutospacing="1" w:after="100" w:afterAutospacing="1"/>
    </w:pPr>
    <w:rPr>
      <w:sz w:val="24"/>
      <w:szCs w:val="24"/>
    </w:rPr>
  </w:style>
  <w:style w:type="paragraph" w:customStyle="1" w:styleId="xl1103">
    <w:name w:val="xl1103"/>
    <w:basedOn w:val="Normal"/>
    <w:qFormat/>
    <w:pPr>
      <w:pBdr>
        <w:bottom w:val="single" w:sz="4" w:space="0" w:color="auto"/>
      </w:pBdr>
      <w:spacing w:before="100" w:beforeAutospacing="1" w:after="100" w:afterAutospacing="1"/>
    </w:pPr>
    <w:rPr>
      <w:sz w:val="24"/>
      <w:szCs w:val="24"/>
    </w:rPr>
  </w:style>
  <w:style w:type="paragraph" w:customStyle="1" w:styleId="xl1104">
    <w:name w:val="xl1104"/>
    <w:basedOn w:val="Normal"/>
    <w:qFormat/>
    <w:pPr>
      <w:pBdr>
        <w:bottom w:val="single" w:sz="4" w:space="0" w:color="auto"/>
        <w:right w:val="single" w:sz="4" w:space="0" w:color="auto"/>
      </w:pBdr>
      <w:spacing w:before="100" w:beforeAutospacing="1" w:after="100" w:afterAutospacing="1"/>
    </w:pPr>
    <w:rPr>
      <w:sz w:val="24"/>
      <w:szCs w:val="24"/>
    </w:rPr>
  </w:style>
  <w:style w:type="paragraph" w:customStyle="1" w:styleId="xl1105">
    <w:name w:val="xl1105"/>
    <w:basedOn w:val="Normal"/>
    <w:qFormat/>
    <w:pPr>
      <w:pBdr>
        <w:left w:val="single" w:sz="4" w:space="0" w:color="auto"/>
        <w:bottom w:val="single" w:sz="4" w:space="0" w:color="auto"/>
      </w:pBdr>
      <w:spacing w:before="100" w:beforeAutospacing="1" w:after="100" w:afterAutospacing="1"/>
      <w:jc w:val="right"/>
    </w:pPr>
    <w:rPr>
      <w:sz w:val="24"/>
      <w:szCs w:val="24"/>
    </w:rPr>
  </w:style>
  <w:style w:type="paragraph" w:customStyle="1" w:styleId="xl1106">
    <w:name w:val="xl1106"/>
    <w:basedOn w:val="Normal"/>
    <w:qFormat/>
    <w:pPr>
      <w:pBdr>
        <w:bottom w:val="single" w:sz="4" w:space="0" w:color="auto"/>
      </w:pBdr>
      <w:spacing w:before="100" w:beforeAutospacing="1" w:after="100" w:afterAutospacing="1"/>
      <w:jc w:val="right"/>
    </w:pPr>
    <w:rPr>
      <w:sz w:val="24"/>
      <w:szCs w:val="24"/>
    </w:rPr>
  </w:style>
  <w:style w:type="paragraph" w:customStyle="1" w:styleId="xl1107">
    <w:name w:val="xl1107"/>
    <w:basedOn w:val="Normal"/>
    <w:qFormat/>
    <w:pPr>
      <w:pBdr>
        <w:bottom w:val="single" w:sz="4" w:space="0" w:color="auto"/>
        <w:right w:val="single" w:sz="8" w:space="0" w:color="auto"/>
      </w:pBdr>
      <w:spacing w:before="100" w:beforeAutospacing="1" w:after="100" w:afterAutospacing="1"/>
    </w:pPr>
    <w:rPr>
      <w:sz w:val="24"/>
      <w:szCs w:val="24"/>
    </w:rPr>
  </w:style>
  <w:style w:type="paragraph" w:customStyle="1" w:styleId="xl1108">
    <w:name w:val="xl1108"/>
    <w:basedOn w:val="Normal"/>
    <w:qFormat/>
    <w:pPr>
      <w:pBdr>
        <w:top w:val="single" w:sz="4" w:space="0" w:color="auto"/>
        <w:left w:val="single" w:sz="4" w:space="0" w:color="auto"/>
      </w:pBdr>
      <w:spacing w:before="100" w:beforeAutospacing="1" w:after="100" w:afterAutospacing="1"/>
      <w:jc w:val="center"/>
    </w:pPr>
    <w:rPr>
      <w:b/>
      <w:bCs/>
      <w:sz w:val="24"/>
      <w:szCs w:val="24"/>
    </w:rPr>
  </w:style>
  <w:style w:type="paragraph" w:customStyle="1" w:styleId="xl1109">
    <w:name w:val="xl1109"/>
    <w:basedOn w:val="Normal"/>
    <w:qFormat/>
    <w:pPr>
      <w:pBdr>
        <w:top w:val="single" w:sz="4" w:space="0" w:color="auto"/>
      </w:pBdr>
      <w:spacing w:before="100" w:beforeAutospacing="1" w:after="100" w:afterAutospacing="1"/>
      <w:jc w:val="center"/>
    </w:pPr>
    <w:rPr>
      <w:b/>
      <w:bCs/>
      <w:sz w:val="24"/>
      <w:szCs w:val="24"/>
    </w:rPr>
  </w:style>
  <w:style w:type="paragraph" w:customStyle="1" w:styleId="xl1110">
    <w:name w:val="xl1110"/>
    <w:basedOn w:val="Normal"/>
    <w:qFormat/>
    <w:pPr>
      <w:pBdr>
        <w:top w:val="single" w:sz="4" w:space="0" w:color="auto"/>
        <w:right w:val="single" w:sz="4" w:space="0" w:color="auto"/>
      </w:pBdr>
      <w:spacing w:before="100" w:beforeAutospacing="1" w:after="100" w:afterAutospacing="1"/>
      <w:jc w:val="center"/>
    </w:pPr>
    <w:rPr>
      <w:b/>
      <w:bCs/>
      <w:sz w:val="24"/>
      <w:szCs w:val="24"/>
    </w:rPr>
  </w:style>
  <w:style w:type="paragraph" w:customStyle="1" w:styleId="xl1111">
    <w:name w:val="xl1111"/>
    <w:basedOn w:val="Normal"/>
    <w:qFormat/>
    <w:pPr>
      <w:pBdr>
        <w:top w:val="single" w:sz="4" w:space="0" w:color="auto"/>
        <w:right w:val="single" w:sz="8" w:space="0" w:color="auto"/>
      </w:pBdr>
      <w:spacing w:before="100" w:beforeAutospacing="1" w:after="100" w:afterAutospacing="1"/>
      <w:jc w:val="center"/>
    </w:pPr>
    <w:rPr>
      <w:b/>
      <w:bCs/>
      <w:sz w:val="24"/>
      <w:szCs w:val="24"/>
    </w:rPr>
  </w:style>
  <w:style w:type="paragraph" w:customStyle="1" w:styleId="xl1112">
    <w:name w:val="xl1112"/>
    <w:basedOn w:val="Normal"/>
    <w:qFormat/>
    <w:pPr>
      <w:pBdr>
        <w:top w:val="single" w:sz="4" w:space="0" w:color="auto"/>
      </w:pBdr>
      <w:spacing w:before="100" w:beforeAutospacing="1" w:after="100" w:afterAutospacing="1"/>
    </w:pPr>
    <w:rPr>
      <w:b/>
      <w:bCs/>
      <w:sz w:val="24"/>
      <w:szCs w:val="24"/>
    </w:rPr>
  </w:style>
  <w:style w:type="paragraph" w:customStyle="1" w:styleId="xl1113">
    <w:name w:val="xl1113"/>
    <w:basedOn w:val="Normal"/>
    <w:qFormat/>
    <w:pPr>
      <w:pBdr>
        <w:left w:val="single" w:sz="4" w:space="0" w:color="auto"/>
      </w:pBdr>
      <w:spacing w:before="100" w:beforeAutospacing="1" w:after="100" w:afterAutospacing="1"/>
      <w:jc w:val="center"/>
    </w:pPr>
    <w:rPr>
      <w:b/>
      <w:bCs/>
      <w:sz w:val="24"/>
      <w:szCs w:val="24"/>
    </w:rPr>
  </w:style>
  <w:style w:type="paragraph" w:customStyle="1" w:styleId="xl1114">
    <w:name w:val="xl1114"/>
    <w:basedOn w:val="Normal"/>
    <w:qFormat/>
    <w:pPr>
      <w:spacing w:before="100" w:beforeAutospacing="1" w:after="100" w:afterAutospacing="1"/>
      <w:jc w:val="center"/>
    </w:pPr>
    <w:rPr>
      <w:b/>
      <w:bCs/>
      <w:sz w:val="24"/>
      <w:szCs w:val="24"/>
    </w:rPr>
  </w:style>
  <w:style w:type="paragraph" w:customStyle="1" w:styleId="xl1115">
    <w:name w:val="xl1115"/>
    <w:basedOn w:val="Normal"/>
    <w:qFormat/>
    <w:pPr>
      <w:pBdr>
        <w:right w:val="single" w:sz="8" w:space="0" w:color="auto"/>
      </w:pBdr>
      <w:spacing w:before="100" w:beforeAutospacing="1" w:after="100" w:afterAutospacing="1"/>
      <w:jc w:val="center"/>
    </w:pPr>
    <w:rPr>
      <w:b/>
      <w:bCs/>
      <w:sz w:val="24"/>
      <w:szCs w:val="24"/>
    </w:rPr>
  </w:style>
  <w:style w:type="paragraph" w:customStyle="1" w:styleId="xl1116">
    <w:name w:val="xl1116"/>
    <w:basedOn w:val="Normal"/>
    <w:qFormat/>
    <w:pPr>
      <w:pBdr>
        <w:top w:val="single" w:sz="8" w:space="0" w:color="auto"/>
        <w:left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17">
    <w:name w:val="xl1117"/>
    <w:basedOn w:val="Normal"/>
    <w:qFormat/>
    <w:pPr>
      <w:pBdr>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18">
    <w:name w:val="xl1118"/>
    <w:basedOn w:val="Normal"/>
    <w:qFormat/>
    <w:pPr>
      <w:pBdr>
        <w:top w:val="single" w:sz="8" w:space="0" w:color="auto"/>
        <w:left w:val="single" w:sz="8"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19">
    <w:name w:val="xl1119"/>
    <w:basedOn w:val="Normal"/>
    <w:qFormat/>
    <w:pPr>
      <w:pBdr>
        <w:left w:val="single" w:sz="8"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20">
    <w:name w:val="xl1120"/>
    <w:basedOn w:val="Normal"/>
    <w:qFormat/>
    <w:pPr>
      <w:pBdr>
        <w:top w:val="single" w:sz="4" w:space="0" w:color="auto"/>
        <w:left w:val="single" w:sz="4" w:space="0" w:color="auto"/>
        <w:bottom w:val="single" w:sz="4" w:space="0" w:color="auto"/>
      </w:pBdr>
      <w:shd w:val="clear" w:color="auto" w:fill="FCD5B4"/>
      <w:spacing w:before="100" w:beforeAutospacing="1" w:after="100" w:afterAutospacing="1"/>
      <w:jc w:val="center"/>
    </w:pPr>
    <w:rPr>
      <w:b/>
      <w:bCs/>
      <w:sz w:val="24"/>
      <w:szCs w:val="24"/>
    </w:rPr>
  </w:style>
  <w:style w:type="paragraph" w:customStyle="1" w:styleId="xl1121">
    <w:name w:val="xl1121"/>
    <w:basedOn w:val="Normal"/>
    <w:qFormat/>
    <w:pPr>
      <w:pBdr>
        <w:top w:val="single" w:sz="4" w:space="0" w:color="auto"/>
        <w:bottom w:val="single" w:sz="4" w:space="0" w:color="auto"/>
      </w:pBdr>
      <w:shd w:val="clear" w:color="auto" w:fill="FCD5B4"/>
      <w:spacing w:before="100" w:beforeAutospacing="1" w:after="100" w:afterAutospacing="1"/>
      <w:jc w:val="center"/>
    </w:pPr>
    <w:rPr>
      <w:b/>
      <w:bCs/>
      <w:sz w:val="24"/>
      <w:szCs w:val="24"/>
    </w:rPr>
  </w:style>
  <w:style w:type="paragraph" w:customStyle="1" w:styleId="xl1122">
    <w:name w:val="xl1122"/>
    <w:basedOn w:val="Normal"/>
    <w:qFormat/>
    <w:pPr>
      <w:pBdr>
        <w:top w:val="single" w:sz="4" w:space="0" w:color="auto"/>
        <w:bottom w:val="single" w:sz="4" w:space="0" w:color="auto"/>
        <w:right w:val="single" w:sz="8" w:space="0" w:color="auto"/>
      </w:pBdr>
      <w:shd w:val="clear" w:color="auto" w:fill="FCD5B4"/>
      <w:spacing w:before="100" w:beforeAutospacing="1" w:after="100" w:afterAutospacing="1"/>
      <w:jc w:val="center"/>
    </w:pPr>
    <w:rPr>
      <w:b/>
      <w:bCs/>
      <w:sz w:val="24"/>
      <w:szCs w:val="24"/>
    </w:rPr>
  </w:style>
  <w:style w:type="paragraph" w:customStyle="1" w:styleId="xl1123">
    <w:name w:val="xl1123"/>
    <w:basedOn w:val="Normal"/>
    <w:qFormat/>
    <w:pPr>
      <w:pBdr>
        <w:top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24">
    <w:name w:val="xl1124"/>
    <w:basedOn w:val="Normal"/>
    <w:qFormat/>
    <w:pPr>
      <w:pBdr>
        <w:top w:val="single" w:sz="8" w:space="0" w:color="auto"/>
        <w:left w:val="single" w:sz="4" w:space="0" w:color="auto"/>
      </w:pBdr>
      <w:shd w:val="clear" w:color="auto" w:fill="FCD5B4"/>
      <w:spacing w:before="100" w:beforeAutospacing="1" w:after="100" w:afterAutospacing="1"/>
      <w:jc w:val="center"/>
    </w:pPr>
    <w:rPr>
      <w:b/>
      <w:bCs/>
      <w:sz w:val="24"/>
      <w:szCs w:val="24"/>
    </w:rPr>
  </w:style>
  <w:style w:type="paragraph" w:customStyle="1" w:styleId="xl1125">
    <w:name w:val="xl1125"/>
    <w:basedOn w:val="Normal"/>
    <w:qFormat/>
    <w:pPr>
      <w:pBdr>
        <w:top w:val="single" w:sz="8" w:space="0" w:color="auto"/>
      </w:pBdr>
      <w:shd w:val="clear" w:color="auto" w:fill="FCD5B4"/>
      <w:spacing w:before="100" w:beforeAutospacing="1" w:after="100" w:afterAutospacing="1"/>
      <w:jc w:val="center"/>
    </w:pPr>
    <w:rPr>
      <w:b/>
      <w:bCs/>
      <w:sz w:val="24"/>
      <w:szCs w:val="24"/>
    </w:rPr>
  </w:style>
  <w:style w:type="paragraph" w:customStyle="1" w:styleId="xl1126">
    <w:name w:val="xl1126"/>
    <w:basedOn w:val="Normal"/>
    <w:qFormat/>
    <w:pPr>
      <w:pBdr>
        <w:top w:val="single" w:sz="8" w:space="0" w:color="auto"/>
        <w:right w:val="single" w:sz="8" w:space="0" w:color="auto"/>
      </w:pBdr>
      <w:shd w:val="clear" w:color="auto" w:fill="FCD5B4"/>
      <w:spacing w:before="100" w:beforeAutospacing="1" w:after="100" w:afterAutospacing="1"/>
      <w:jc w:val="center"/>
    </w:pPr>
    <w:rPr>
      <w:b/>
      <w:bCs/>
      <w:sz w:val="24"/>
      <w:szCs w:val="24"/>
    </w:rPr>
  </w:style>
  <w:style w:type="paragraph" w:customStyle="1" w:styleId="xl1127">
    <w:name w:val="xl1127"/>
    <w:basedOn w:val="Normal"/>
    <w:qFormat/>
    <w:pPr>
      <w:pBdr>
        <w:right w:val="single" w:sz="4" w:space="0" w:color="auto"/>
      </w:pBdr>
      <w:spacing w:before="100" w:beforeAutospacing="1" w:after="100" w:afterAutospacing="1"/>
      <w:jc w:val="center"/>
    </w:pPr>
    <w:rPr>
      <w:b/>
      <w:bCs/>
      <w:sz w:val="24"/>
      <w:szCs w:val="24"/>
    </w:rPr>
  </w:style>
  <w:style w:type="paragraph" w:customStyle="1" w:styleId="xl1128">
    <w:name w:val="xl1128"/>
    <w:basedOn w:val="Normal"/>
    <w:qFormat/>
    <w:pPr>
      <w:pBdr>
        <w:left w:val="single" w:sz="4" w:space="0" w:color="auto"/>
        <w:bottom w:val="single" w:sz="8" w:space="0" w:color="auto"/>
      </w:pBdr>
      <w:spacing w:before="100" w:beforeAutospacing="1" w:after="100" w:afterAutospacing="1"/>
      <w:jc w:val="right"/>
    </w:pPr>
    <w:rPr>
      <w:sz w:val="24"/>
      <w:szCs w:val="24"/>
    </w:rPr>
  </w:style>
  <w:style w:type="paragraph" w:customStyle="1" w:styleId="xl1129">
    <w:name w:val="xl1129"/>
    <w:basedOn w:val="Normal"/>
    <w:qFormat/>
    <w:pPr>
      <w:pBdr>
        <w:bottom w:val="single" w:sz="8" w:space="0" w:color="auto"/>
      </w:pBdr>
      <w:spacing w:before="100" w:beforeAutospacing="1" w:after="100" w:afterAutospacing="1"/>
      <w:jc w:val="right"/>
    </w:pPr>
    <w:rPr>
      <w:sz w:val="24"/>
      <w:szCs w:val="24"/>
    </w:rPr>
  </w:style>
  <w:style w:type="paragraph" w:customStyle="1" w:styleId="xl1130">
    <w:name w:val="xl1130"/>
    <w:basedOn w:val="Normal"/>
    <w:qFormat/>
    <w:pPr>
      <w:pBdr>
        <w:bottom w:val="single" w:sz="8" w:space="0" w:color="auto"/>
      </w:pBdr>
      <w:spacing w:before="100" w:beforeAutospacing="1" w:after="100" w:afterAutospacing="1"/>
    </w:pPr>
    <w:rPr>
      <w:sz w:val="24"/>
      <w:szCs w:val="24"/>
    </w:rPr>
  </w:style>
  <w:style w:type="paragraph" w:customStyle="1" w:styleId="xl1131">
    <w:name w:val="xl1131"/>
    <w:basedOn w:val="Normal"/>
    <w:qFormat/>
    <w:pPr>
      <w:pBdr>
        <w:bottom w:val="single" w:sz="8" w:space="0" w:color="auto"/>
        <w:right w:val="single" w:sz="4" w:space="0" w:color="auto"/>
      </w:pBdr>
      <w:spacing w:before="100" w:beforeAutospacing="1" w:after="100" w:afterAutospacing="1"/>
    </w:pPr>
    <w:rPr>
      <w:sz w:val="24"/>
      <w:szCs w:val="24"/>
    </w:rPr>
  </w:style>
  <w:style w:type="paragraph" w:customStyle="1" w:styleId="xl1132">
    <w:name w:val="xl1132"/>
    <w:basedOn w:val="Normal"/>
    <w:qFormat/>
    <w:pPr>
      <w:pBdr>
        <w:bottom w:val="single" w:sz="8" w:space="0" w:color="auto"/>
        <w:right w:val="single" w:sz="8" w:space="0" w:color="auto"/>
      </w:pBdr>
      <w:spacing w:before="100" w:beforeAutospacing="1" w:after="100" w:afterAutospacing="1"/>
    </w:pPr>
    <w:rPr>
      <w:sz w:val="24"/>
      <w:szCs w:val="24"/>
    </w:rPr>
  </w:style>
  <w:style w:type="paragraph" w:customStyle="1" w:styleId="DefaultParagraphFontChar">
    <w:name w:val="Default Paragraph Font Char"/>
    <w:basedOn w:val="Normal"/>
    <w:qFormat/>
    <w:pPr>
      <w:spacing w:after="160" w:line="240" w:lineRule="exact"/>
    </w:pPr>
    <w:rPr>
      <w:rFonts w:ascii="Tahoma" w:eastAsia="PMingLiU" w:hAnsi="Tahoma"/>
      <w:sz w:val="20"/>
      <w:szCs w:val="20"/>
    </w:rPr>
  </w:style>
  <w:style w:type="paragraph" w:customStyle="1" w:styleId="Center">
    <w:name w:val="Center"/>
    <w:basedOn w:val="Normal"/>
    <w:qFormat/>
    <w:pPr>
      <w:overflowPunct w:val="0"/>
      <w:autoSpaceDE w:val="0"/>
      <w:autoSpaceDN w:val="0"/>
      <w:adjustRightInd w:val="0"/>
      <w:spacing w:after="120"/>
      <w:jc w:val="center"/>
    </w:pPr>
    <w:rPr>
      <w:rFonts w:ascii=".VnTime" w:hAnsi=".VnTime" w:cs=".VnTime"/>
      <w:color w:val="0000FF"/>
      <w:sz w:val="24"/>
      <w:szCs w:val="24"/>
    </w:rPr>
  </w:style>
  <w:style w:type="paragraph" w:customStyle="1" w:styleId="ThuongU">
    <w:name w:val=".ThuongU"/>
    <w:basedOn w:val="Normal"/>
    <w:next w:val="Normal"/>
    <w:autoRedefine/>
    <w:qFormat/>
    <w:pPr>
      <w:spacing w:before="120" w:line="264" w:lineRule="auto"/>
      <w:ind w:firstLine="284"/>
      <w:jc w:val="both"/>
    </w:pPr>
    <w:rPr>
      <w:rFonts w:cs="Arial"/>
      <w:szCs w:val="24"/>
    </w:rPr>
  </w:style>
  <w:style w:type="paragraph" w:customStyle="1" w:styleId="ChuTrongBangU">
    <w:name w:val=".ChuTrongBangU"/>
    <w:autoRedefine/>
    <w:qFormat/>
    <w:pPr>
      <w:spacing w:before="60" w:after="60"/>
      <w:jc w:val="center"/>
    </w:pPr>
    <w:rPr>
      <w:rFonts w:cs="Arial"/>
      <w:sz w:val="26"/>
      <w:szCs w:val="24"/>
    </w:rPr>
  </w:style>
  <w:style w:type="paragraph" w:customStyle="1" w:styleId="BangU">
    <w:name w:val=".BangU"/>
    <w:basedOn w:val="ChuTrongBangU"/>
    <w:autoRedefine/>
    <w:qFormat/>
    <w:rPr>
      <w:i/>
      <w:color w:val="FF0000"/>
      <w:szCs w:val="26"/>
      <w:lang w:val="de-DE"/>
    </w:rPr>
  </w:style>
  <w:style w:type="character" w:customStyle="1" w:styleId="heading1Char0">
    <w:name w:val="heading 1 Char"/>
    <w:link w:val="Heading11"/>
    <w:locked/>
    <w:rPr>
      <w:b/>
      <w:sz w:val="28"/>
      <w:szCs w:val="28"/>
    </w:rPr>
  </w:style>
  <w:style w:type="paragraph" w:customStyle="1" w:styleId="Heading11">
    <w:name w:val="Heading 11"/>
    <w:basedOn w:val="Normal"/>
    <w:next w:val="Heading1"/>
    <w:link w:val="heading1Char0"/>
    <w:qFormat/>
    <w:pPr>
      <w:spacing w:after="80" w:line="340" w:lineRule="exact"/>
      <w:jc w:val="center"/>
      <w:outlineLvl w:val="0"/>
    </w:pPr>
    <w:rPr>
      <w:b/>
    </w:rPr>
  </w:style>
  <w:style w:type="character" w:customStyle="1" w:styleId="heading2Char0">
    <w:name w:val="heading 2 Char"/>
    <w:link w:val="Heading210"/>
    <w:locked/>
    <w:rPr>
      <w:b/>
      <w:sz w:val="28"/>
      <w:szCs w:val="28"/>
    </w:rPr>
  </w:style>
  <w:style w:type="paragraph" w:customStyle="1" w:styleId="Heading210">
    <w:name w:val="Heading 21"/>
    <w:basedOn w:val="Normal"/>
    <w:next w:val="Heading2"/>
    <w:link w:val="heading2Char0"/>
    <w:qFormat/>
    <w:pPr>
      <w:spacing w:after="80" w:line="340" w:lineRule="exact"/>
      <w:ind w:firstLine="720"/>
      <w:jc w:val="both"/>
      <w:outlineLvl w:val="0"/>
    </w:pPr>
    <w:rPr>
      <w:b/>
    </w:rPr>
  </w:style>
  <w:style w:type="character" w:customStyle="1" w:styleId="heading3Char0">
    <w:name w:val="heading 3 Char"/>
    <w:link w:val="Heading32"/>
    <w:locked/>
    <w:rPr>
      <w:b/>
      <w:sz w:val="28"/>
      <w:szCs w:val="28"/>
    </w:rPr>
  </w:style>
  <w:style w:type="paragraph" w:customStyle="1" w:styleId="Heading32">
    <w:name w:val="Heading 32"/>
    <w:basedOn w:val="Normal"/>
    <w:next w:val="Heading3"/>
    <w:link w:val="heading3Char0"/>
    <w:qFormat/>
    <w:pPr>
      <w:spacing w:after="80" w:line="340" w:lineRule="exact"/>
      <w:ind w:firstLine="720"/>
      <w:jc w:val="both"/>
      <w:outlineLvl w:val="1"/>
    </w:pPr>
    <w:rPr>
      <w:b/>
    </w:rPr>
  </w:style>
  <w:style w:type="paragraph" w:customStyle="1" w:styleId="s">
    <w:name w:val="s"/>
    <w:basedOn w:val="Normal"/>
    <w:uiPriority w:val="99"/>
    <w:qFormat/>
    <w:pPr>
      <w:spacing w:before="120" w:after="120"/>
      <w:jc w:val="center"/>
      <w:outlineLvl w:val="0"/>
    </w:pPr>
    <w:rPr>
      <w:b/>
      <w:sz w:val="32"/>
      <w:szCs w:val="20"/>
    </w:rPr>
  </w:style>
  <w:style w:type="paragraph" w:customStyle="1" w:styleId="CharCharCharChar4">
    <w:name w:val="Char Char Char Char4"/>
    <w:basedOn w:val="Normal"/>
    <w:qFormat/>
    <w:pPr>
      <w:spacing w:after="160" w:line="240" w:lineRule="exact"/>
    </w:pPr>
    <w:rPr>
      <w:rFonts w:ascii="Verdana" w:hAnsi="Verdana"/>
      <w:sz w:val="20"/>
      <w:szCs w:val="20"/>
      <w:lang w:val="vi-VN" w:eastAsia="vi-VN"/>
    </w:rPr>
  </w:style>
  <w:style w:type="paragraph" w:customStyle="1" w:styleId="CharCharCharChar5">
    <w:name w:val="Char Char Char Char5"/>
    <w:basedOn w:val="Normal"/>
    <w:qFormat/>
    <w:pPr>
      <w:spacing w:after="160" w:line="240" w:lineRule="exact"/>
    </w:pPr>
    <w:rPr>
      <w:rFonts w:ascii="Verdana" w:hAnsi="Verdana"/>
      <w:noProof/>
      <w:sz w:val="20"/>
      <w:szCs w:val="20"/>
      <w:lang w:val="vi-VN" w:eastAsia="vi-VN"/>
    </w:rPr>
  </w:style>
  <w:style w:type="paragraph" w:customStyle="1" w:styleId="CharCharCharCharCharChar4">
    <w:name w:val="Char Char Char Char Char Char4"/>
    <w:basedOn w:val="Normal"/>
    <w:qFormat/>
    <w:pPr>
      <w:widowControl w:val="0"/>
      <w:spacing w:after="160" w:line="360" w:lineRule="auto"/>
      <w:jc w:val="center"/>
    </w:pPr>
    <w:rPr>
      <w:rFonts w:ascii="Arial" w:eastAsia="SimSun" w:hAnsi="Arial"/>
      <w:b/>
      <w:color w:val="0000FF"/>
      <w:kern w:val="2"/>
      <w:sz w:val="20"/>
      <w:szCs w:val="24"/>
      <w:lang w:val="vi-VN" w:eastAsia="zh-CN"/>
    </w:rPr>
  </w:style>
  <w:style w:type="paragraph" w:customStyle="1" w:styleId="CharCharCharChar22">
    <w:name w:val="Char Char Char Char22"/>
    <w:basedOn w:val="Normal"/>
    <w:uiPriority w:val="99"/>
    <w:qFormat/>
    <w:pPr>
      <w:spacing w:line="240" w:lineRule="exact"/>
    </w:pPr>
    <w:rPr>
      <w:rFonts w:ascii="Arial" w:eastAsia="Calibri" w:hAnsi="Arial" w:cs="Arial"/>
      <w:sz w:val="22"/>
      <w:szCs w:val="24"/>
      <w:lang w:val="vi-VN" w:eastAsia="vi-VN"/>
    </w:rPr>
  </w:style>
  <w:style w:type="character" w:customStyle="1" w:styleId="BalloonTextChar1">
    <w:name w:val="Balloon Text Char1"/>
    <w:uiPriority w:val="99"/>
    <w:rPr>
      <w:rFonts w:ascii="Segoe UI" w:hAnsi="Segoe UI" w:cs="Segoe UI"/>
      <w:sz w:val="18"/>
      <w:szCs w:val="18"/>
      <w:lang w:val="vi-VN" w:eastAsia="vi-VN"/>
    </w:rPr>
  </w:style>
  <w:style w:type="character" w:customStyle="1" w:styleId="mw-headline">
    <w:name w:val="mw-headline"/>
    <w:rPr>
      <w:rFonts w:ascii="Times New Roman" w:hAnsi="Times New Roman" w:cs="Times New Roman" w:hint="default"/>
    </w:rPr>
  </w:style>
  <w:style w:type="character" w:customStyle="1" w:styleId="fontstyle21">
    <w:name w:val="fontstyle21"/>
    <w:rPr>
      <w:rFonts w:ascii="Times New Roman Bold" w:hAnsi="Times New Roman Bold" w:hint="default"/>
      <w:b/>
      <w:bCs/>
      <w:i w:val="0"/>
      <w:iCs w:val="0"/>
      <w:color w:val="000000"/>
      <w:sz w:val="28"/>
      <w:szCs w:val="28"/>
    </w:rPr>
  </w:style>
  <w:style w:type="character" w:customStyle="1" w:styleId="FootnoteCharacters">
    <w:name w:val="Footnote Characters"/>
    <w:qFormat/>
    <w:rPr>
      <w:vertAlign w:val="superscript"/>
    </w:rPr>
  </w:style>
  <w:style w:type="character" w:customStyle="1" w:styleId="WW8Num5z1">
    <w:name w:val="WW8Num5z1"/>
    <w:qFormat/>
    <w:rPr>
      <w:rFonts w:ascii="Courier New" w:hAnsi="Courier New" w:cs="Courier New" w:hint="default"/>
    </w:rPr>
  </w:style>
  <w:style w:type="character" w:customStyle="1" w:styleId="relative">
    <w:name w:val="relative"/>
  </w:style>
  <w:style w:type="character" w:customStyle="1" w:styleId="SubtitleChar1">
    <w:name w:val="Subtitle Char1"/>
    <w:rPr>
      <w:rFonts w:ascii="Calibri" w:eastAsia="Times New Roman" w:hAnsi="Calibri" w:cs="Times New Roman"/>
      <w:color w:val="5A5A5A"/>
      <w:spacing w:val="15"/>
      <w:sz w:val="22"/>
      <w:szCs w:val="22"/>
      <w:lang w:val="vi-VN" w:eastAsia="vi-VN"/>
    </w:rPr>
  </w:style>
  <w:style w:type="character" w:customStyle="1" w:styleId="MacroTextChar1">
    <w:name w:val="Macro Text Char1"/>
    <w:uiPriority w:val="99"/>
    <w:semiHidden/>
    <w:rPr>
      <w:rFonts w:ascii="Consolas" w:hAnsi="Consolas"/>
      <w:lang w:val="vi-VN" w:eastAsia="vi-VN"/>
    </w:rPr>
  </w:style>
  <w:style w:type="character" w:customStyle="1" w:styleId="QuoteChar1">
    <w:name w:val="Quote Char1"/>
    <w:uiPriority w:val="29"/>
    <w:rPr>
      <w:rFonts w:ascii="Times New Roman" w:hAnsi="Times New Roman"/>
      <w:i/>
      <w:iCs/>
      <w:color w:val="404040"/>
      <w:sz w:val="28"/>
      <w:szCs w:val="24"/>
      <w:lang w:val="vi-VN" w:eastAsia="vi-VN"/>
    </w:rPr>
  </w:style>
  <w:style w:type="character" w:customStyle="1" w:styleId="IntenseQuoteChar1">
    <w:name w:val="Intense Quote Char1"/>
    <w:uiPriority w:val="30"/>
    <w:rPr>
      <w:rFonts w:ascii="Times New Roman" w:hAnsi="Times New Roman"/>
      <w:i/>
      <w:iCs/>
      <w:color w:val="4472C4"/>
      <w:sz w:val="28"/>
      <w:szCs w:val="24"/>
      <w:lang w:val="vi-VN" w:eastAsia="vi-VN"/>
    </w:rPr>
  </w:style>
  <w:style w:type="character" w:customStyle="1" w:styleId="UnresolvedMention10">
    <w:name w:val="Unresolved Mention1"/>
    <w:uiPriority w:val="99"/>
    <w:rPr>
      <w:color w:val="605E5C"/>
      <w:shd w:val="clear" w:color="auto" w:fill="E1DFDD"/>
    </w:rPr>
  </w:style>
  <w:style w:type="character" w:customStyle="1" w:styleId="bot-name-ugc-label">
    <w:name w:val="bot-name-ugc-label"/>
  </w:style>
  <w:style w:type="character" w:customStyle="1" w:styleId="cpChagiiquyt2">
    <w:name w:val="Đề cập Chưa giải quyết2"/>
    <w:uiPriority w:val="99"/>
    <w:rPr>
      <w:color w:val="605E5C"/>
      <w:shd w:val="clear" w:color="auto" w:fill="E1DFDD"/>
    </w:rPr>
  </w:style>
  <w:style w:type="character" w:customStyle="1" w:styleId="Vnbnnidung2Inm">
    <w:name w:val="Văn bản nội dung (2) + In đậm"/>
    <w:rPr>
      <w:rFonts w:ascii="Times New Roman" w:eastAsia="Times New Roman" w:hAnsi="Times New Roman" w:cs="Times New Roman" w:hint="default"/>
      <w:b/>
      <w:bCs w:val="0"/>
      <w:color w:val="000000"/>
      <w:spacing w:val="0"/>
      <w:w w:val="100"/>
      <w:position w:val="0"/>
      <w:sz w:val="26"/>
      <w:shd w:val="clear" w:color="auto" w:fill="FFFFFF"/>
      <w:lang w:val="vi-VN" w:eastAsia="vi-VN"/>
    </w:rPr>
  </w:style>
  <w:style w:type="character" w:customStyle="1" w:styleId="CommentSubjectChar1">
    <w:name w:val="Comment Subject Char1"/>
    <w:uiPriority w:val="99"/>
    <w:semiHidden/>
    <w:rPr>
      <w:rFonts w:ascii="Times New Roman" w:hAnsi="Times New Roman"/>
      <w:b/>
      <w:bCs/>
      <w:lang w:val="vi-VN" w:eastAsia="vi-VN"/>
    </w:rPr>
  </w:style>
  <w:style w:type="character" w:customStyle="1" w:styleId="fontstyle31">
    <w:name w:val="fontstyle31"/>
    <w:rPr>
      <w:rFonts w:ascii="Times New Roman" w:hAnsi="Times New Roman" w:cs="Times New Roman" w:hint="default"/>
      <w:b w:val="0"/>
      <w:bCs w:val="0"/>
      <w:i w:val="0"/>
      <w:iCs w:val="0"/>
      <w:color w:val="000000"/>
      <w:sz w:val="26"/>
      <w:szCs w:val="26"/>
    </w:rPr>
  </w:style>
  <w:style w:type="character" w:customStyle="1" w:styleId="fontstyle41">
    <w:name w:val="fontstyle41"/>
    <w:rPr>
      <w:rFonts w:ascii="Times New Roman" w:hAnsi="Times New Roman" w:cs="Times New Roman" w:hint="default"/>
      <w:b w:val="0"/>
      <w:bCs w:val="0"/>
      <w:i/>
      <w:iCs/>
      <w:color w:val="000000"/>
      <w:sz w:val="28"/>
      <w:szCs w:val="28"/>
    </w:rPr>
  </w:style>
  <w:style w:type="character" w:customStyle="1" w:styleId="cpChagiiquyt1">
    <w:name w:val="Đề cập Chưa giải quyết1"/>
    <w:uiPriority w:val="99"/>
    <w:rPr>
      <w:color w:val="605E5C"/>
      <w:shd w:val="clear" w:color="auto" w:fill="E1DFDD"/>
    </w:rPr>
  </w:style>
  <w:style w:type="character" w:customStyle="1" w:styleId="BodyTextIndent2Char1">
    <w:name w:val="Body Text Indent 2 Char1"/>
    <w:uiPriority w:val="99"/>
    <w:rPr>
      <w:rFonts w:ascii="Times New Roman" w:hAnsi="Times New Roman"/>
      <w:sz w:val="28"/>
      <w:szCs w:val="24"/>
      <w:lang w:val="vi-VN" w:eastAsia="vi-VN"/>
    </w:rPr>
  </w:style>
  <w:style w:type="character" w:customStyle="1" w:styleId="normaltextrun">
    <w:name w:val="normaltextrun"/>
  </w:style>
  <w:style w:type="character" w:customStyle="1" w:styleId="thoitietvung">
    <w:name w:val="thoitiet_vung"/>
  </w:style>
  <w:style w:type="character" w:customStyle="1" w:styleId="PlainTextChar1">
    <w:name w:val="Plain Text Char1"/>
    <w:semiHidden/>
    <w:rPr>
      <w:rFonts w:ascii="Consolas" w:hAnsi="Consolas"/>
      <w:sz w:val="21"/>
      <w:szCs w:val="21"/>
      <w:lang w:val="vi-VN" w:eastAsia="vi-VN"/>
    </w:rPr>
  </w:style>
  <w:style w:type="character" w:customStyle="1" w:styleId="BodyTextFirstIndentChar1">
    <w:name w:val="Body Text First Indent Char1"/>
    <w:semiHidden/>
    <w:rPr>
      <w:rFonts w:ascii="Times New Roman" w:hAnsi="Times New Roman"/>
      <w:sz w:val="28"/>
      <w:szCs w:val="24"/>
      <w:lang w:val="vi-VN" w:eastAsia="vi-VN"/>
    </w:rPr>
  </w:style>
  <w:style w:type="character" w:customStyle="1" w:styleId="text0">
    <w:name w:val="text"/>
  </w:style>
  <w:style w:type="character" w:customStyle="1" w:styleId="emoji-sizer">
    <w:name w:val="emoji-sizer"/>
  </w:style>
  <w:style w:type="character" w:customStyle="1" w:styleId="WW-DefaultParagraphFont1111">
    <w:name w:val="WW-Default Paragraph Font1111"/>
    <w:rPr>
      <w:rFonts w:ascii="Times New Roman" w:eastAsia="Times New Roman" w:hAnsi="Times New Roman" w:cs="Times New Roman" w:hint="default"/>
    </w:rPr>
  </w:style>
  <w:style w:type="character" w:customStyle="1" w:styleId="WW8Num2z0">
    <w:name w:val="WW8Num2z0"/>
    <w:rPr>
      <w:rFonts w:ascii="Times New Roman" w:eastAsia="Times New Roman" w:hAnsi="Times New Roman" w:cs="Times New Roman" w:hint="default"/>
      <w:b/>
      <w:bCs w:val="0"/>
      <w:sz w:val="26"/>
      <w:szCs w:val="28"/>
    </w:rPr>
  </w:style>
  <w:style w:type="character" w:customStyle="1" w:styleId="WW-DefaultParagraphFont">
    <w:name w:val="WW-Default Paragraph Font"/>
    <w:rPr>
      <w:rFonts w:ascii="Times New Roman" w:eastAsia="Times New Roman" w:hAnsi="Times New Roman" w:cs="Times New Roman" w:hint="default"/>
    </w:rPr>
  </w:style>
  <w:style w:type="character" w:customStyle="1" w:styleId="Absatz-Standardschriftart">
    <w:name w:val="Absatz-Standardschriftart"/>
    <w:rPr>
      <w:rFonts w:ascii="Times New Roman" w:eastAsia="Times New Roman" w:hAnsi="Times New Roman" w:cs="Times New Roman" w:hint="default"/>
    </w:rPr>
  </w:style>
  <w:style w:type="character" w:customStyle="1" w:styleId="WW-DefaultParagraphFont1">
    <w:name w:val="WW-Default Paragraph Font1"/>
    <w:rPr>
      <w:rFonts w:ascii="Times New Roman" w:eastAsia="Times New Roman" w:hAnsi="Times New Roman" w:cs="Times New Roman" w:hint="default"/>
    </w:rPr>
  </w:style>
  <w:style w:type="character" w:customStyle="1" w:styleId="WW-DefaultParagraphFont11">
    <w:name w:val="WW-Default Paragraph Font11"/>
    <w:rPr>
      <w:rFonts w:ascii="Times New Roman" w:eastAsia="Times New Roman" w:hAnsi="Times New Roman" w:cs="Times New Roman" w:hint="default"/>
    </w:rPr>
  </w:style>
  <w:style w:type="character" w:customStyle="1" w:styleId="WW-DefaultParagraphFont111">
    <w:name w:val="WW-Default Paragraph Font111"/>
    <w:rPr>
      <w:rFonts w:ascii="Times New Roman" w:eastAsia="Times New Roman" w:hAnsi="Times New Roman" w:cs="Times New Roman" w:hint="default"/>
    </w:rPr>
  </w:style>
  <w:style w:type="character" w:customStyle="1" w:styleId="WW-Absatz-Standardschriftart">
    <w:name w:val="WW-Absatz-Standardschriftart"/>
    <w:rPr>
      <w:rFonts w:ascii="Times New Roman" w:eastAsia="Times New Roman" w:hAnsi="Times New Roman" w:cs="Times New Roman" w:hint="default"/>
    </w:rPr>
  </w:style>
  <w:style w:type="character" w:customStyle="1" w:styleId="WW-Absatz-Standardschriftart1">
    <w:name w:val="WW-Absatz-Standardschriftart1"/>
    <w:rPr>
      <w:rFonts w:ascii="Times New Roman" w:eastAsia="Times New Roman" w:hAnsi="Times New Roman" w:cs="Times New Roman" w:hint="default"/>
    </w:rPr>
  </w:style>
  <w:style w:type="character" w:customStyle="1" w:styleId="WW-Absatz-Standardschriftart11">
    <w:name w:val="WW-Absatz-Standardschriftart11"/>
    <w:rPr>
      <w:rFonts w:ascii="Times New Roman" w:eastAsia="Times New Roman" w:hAnsi="Times New Roman" w:cs="Times New Roman" w:hint="default"/>
    </w:rPr>
  </w:style>
  <w:style w:type="character" w:customStyle="1" w:styleId="WW8Num5z0">
    <w:name w:val="WW8Num5z0"/>
    <w:rPr>
      <w:rFonts w:ascii="Symbol" w:eastAsia="Times New Roman" w:hAnsi="Symbol" w:cs="Times New Roman" w:hint="default"/>
    </w:rPr>
  </w:style>
  <w:style w:type="character" w:customStyle="1" w:styleId="WW8Num6z0">
    <w:name w:val="WW8Num6z0"/>
    <w:rPr>
      <w:rFonts w:ascii="Symbol" w:eastAsia="Times New Roman" w:hAnsi="Symbol" w:cs="Times New Roman" w:hint="default"/>
    </w:rPr>
  </w:style>
  <w:style w:type="character" w:customStyle="1" w:styleId="WW8Num7z0">
    <w:name w:val="WW8Num7z0"/>
    <w:rPr>
      <w:rFonts w:ascii="Symbol" w:eastAsia="Times New Roman" w:hAnsi="Symbol" w:cs="Times New Roman" w:hint="default"/>
    </w:rPr>
  </w:style>
  <w:style w:type="character" w:customStyle="1" w:styleId="WW8Num8z0">
    <w:name w:val="WW8Num8z0"/>
    <w:rPr>
      <w:rFonts w:ascii="Symbol" w:eastAsia="Times New Roman" w:hAnsi="Symbol" w:cs="Times New Roman" w:hint="default"/>
    </w:rPr>
  </w:style>
  <w:style w:type="character" w:customStyle="1" w:styleId="WW8Num10z0">
    <w:name w:val="WW8Num10z0"/>
    <w:rPr>
      <w:rFonts w:ascii="Symbol" w:eastAsia="Times New Roman" w:hAnsi="Symbol" w:cs="Times New Roman" w:hint="default"/>
    </w:rPr>
  </w:style>
  <w:style w:type="character" w:customStyle="1" w:styleId="WW8Num13z0">
    <w:name w:val="WW8Num13z0"/>
    <w:rPr>
      <w:rFonts w:ascii="Times New Roman" w:eastAsia="Times New Roman" w:hAnsi="Times New Roman" w:cs="Times New Roman" w:hint="default"/>
      <w:b/>
      <w:bCs w:val="0"/>
      <w:sz w:val="26"/>
      <w:szCs w:val="28"/>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eastAsia="Times New Roman" w:hAnsi="Courier New" w:cs="Courier New" w:hint="default"/>
    </w:rPr>
  </w:style>
  <w:style w:type="character" w:customStyle="1" w:styleId="WW8Num14z2">
    <w:name w:val="WW8Num14z2"/>
    <w:rPr>
      <w:rFonts w:ascii="Symbol" w:eastAsia="Times New Roman" w:hAnsi="Symbol" w:cs="Times New Roman" w:hint="default"/>
    </w:rPr>
  </w:style>
  <w:style w:type="character" w:customStyle="1" w:styleId="WW8Num14z5">
    <w:name w:val="WW8Num14z5"/>
    <w:rPr>
      <w:rFonts w:ascii="Wingdings" w:eastAsia="Times New Roman" w:hAnsi="Wingdings" w:cs="Times New Roman"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eastAsia="Times New Roman" w:hAnsi="Courier New" w:cs="Courier New" w:hint="default"/>
    </w:rPr>
  </w:style>
  <w:style w:type="character" w:customStyle="1" w:styleId="WW8Num15z2">
    <w:name w:val="WW8Num15z2"/>
    <w:rPr>
      <w:rFonts w:ascii="Wingdings" w:eastAsia="Times New Roman" w:hAnsi="Wingdings" w:cs="Times New Roman" w:hint="default"/>
    </w:rPr>
  </w:style>
  <w:style w:type="character" w:customStyle="1" w:styleId="WW8Num15z3">
    <w:name w:val="WW8Num15z3"/>
    <w:rPr>
      <w:rFonts w:ascii="Symbol" w:eastAsia="Times New Roman" w:hAnsi="Symbol" w:cs="Times New Roman" w:hint="default"/>
    </w:rPr>
  </w:style>
  <w:style w:type="character" w:customStyle="1" w:styleId="NumberingSymbols">
    <w:name w:val="Numbering Symbols"/>
    <w:rPr>
      <w:rFonts w:ascii="Times New Roman" w:eastAsia="Times New Roman" w:hAnsi="Times New Roman" w:cs="Times New Roman" w:hint="default"/>
    </w:rPr>
  </w:style>
  <w:style w:type="character" w:customStyle="1" w:styleId="Bullets">
    <w:name w:val="Bullets"/>
    <w:rPr>
      <w:rFonts w:ascii="OpenSymbol" w:eastAsia="OpenSymbol" w:hAnsi="OpenSymbol" w:cs="OpenSymbol" w:hint="default"/>
    </w:rPr>
  </w:style>
  <w:style w:type="character" w:customStyle="1" w:styleId="apple-style-span">
    <w:name w:val="apple-style-span"/>
    <w:basedOn w:val="DefaultParagraphFont"/>
  </w:style>
  <w:style w:type="character" w:customStyle="1" w:styleId="Vnbnnidung211pt">
    <w:name w:val="Văn bản nội dung (2) + 11 pt"/>
    <w:rPr>
      <w:rFonts w:ascii="Times New Roman" w:hAnsi="Times New Roman" w:cs="Times New Roman" w:hint="default"/>
      <w:strike w:val="0"/>
      <w:dstrike w:val="0"/>
      <w:sz w:val="22"/>
      <w:szCs w:val="22"/>
      <w:u w:val="none"/>
      <w:effect w:val="none"/>
    </w:rPr>
  </w:style>
  <w:style w:type="character" w:customStyle="1" w:styleId="Vnbnnidung2BookmanOldStyle">
    <w:name w:val="Văn bản nội dung (2) + Bookman Old Style"/>
    <w:aliases w:val="5.5 pt,In nghiêng,Văn bản nội dung (2) + Courier New,4 pt,Văn bản nội dung (2) + 4 pt,Tỉ lệ 120%"/>
    <w:rPr>
      <w:rFonts w:ascii="Bookman Old Style" w:hAnsi="Bookman Old Style" w:cs="Bookman Old Style" w:hint="default"/>
      <w:i/>
      <w:iCs/>
      <w:strike w:val="0"/>
      <w:dstrike w:val="0"/>
      <w:sz w:val="11"/>
      <w:szCs w:val="11"/>
      <w:u w:val="none"/>
      <w:effect w:val="none"/>
      <w:shd w:val="clear" w:color="auto" w:fill="FFFFFF"/>
    </w:rPr>
  </w:style>
  <w:style w:type="character" w:customStyle="1" w:styleId="Vnbnnidung28pt">
    <w:name w:val="Văn bản nội dung (2) + 8 pt"/>
    <w:aliases w:val="Giãn cách 0 pt"/>
    <w:uiPriority w:val="99"/>
    <w:rPr>
      <w:rFonts w:ascii="Times New Roman" w:hAnsi="Times New Roman" w:cs="Times New Roman" w:hint="default"/>
      <w:strike w:val="0"/>
      <w:dstrike w:val="0"/>
      <w:spacing w:val="10"/>
      <w:sz w:val="16"/>
      <w:szCs w:val="16"/>
      <w:u w:val="none"/>
      <w:effect w:val="none"/>
      <w:shd w:val="clear" w:color="auto" w:fill="FFFFFF"/>
    </w:rPr>
  </w:style>
  <w:style w:type="character" w:customStyle="1" w:styleId="Vnbnnidung2Arial">
    <w:name w:val="Văn bản nội dung (2) + Arial"/>
    <w:aliases w:val="9 pt"/>
    <w:uiPriority w:val="99"/>
    <w:rPr>
      <w:rFonts w:ascii="Arial" w:hAnsi="Arial" w:cs="Arial" w:hint="default"/>
      <w:strike w:val="0"/>
      <w:dstrike w:val="0"/>
      <w:sz w:val="18"/>
      <w:szCs w:val="18"/>
      <w:u w:val="none"/>
      <w:effect w:val="none"/>
      <w:shd w:val="clear" w:color="auto" w:fill="FFFFFF"/>
    </w:rPr>
  </w:style>
  <w:style w:type="character" w:customStyle="1" w:styleId="bgyelow">
    <w:name w:val="bg_yelow"/>
    <w:basedOn w:val="DefaultParagraphFont"/>
  </w:style>
  <w:style w:type="character" w:customStyle="1" w:styleId="tuanhakh">
    <w:name w:val="tuanha_kh"/>
    <w:semiHidden/>
    <w:rPr>
      <w:rFonts w:ascii="Arial" w:hAnsi="Arial" w:cs="Arial" w:hint="default"/>
      <w:color w:val="000080"/>
      <w:sz w:val="20"/>
      <w:szCs w:val="20"/>
    </w:rPr>
  </w:style>
  <w:style w:type="character" w:customStyle="1" w:styleId="DanhsachScs-Nhnmanh1Char">
    <w:name w:val="Danh sách Sặc sỡ - Nhấn mạnh 1 Char"/>
    <w:uiPriority w:val="34"/>
    <w:rPr>
      <w:rFonts w:ascii="Calibri" w:eastAsia="Calibri" w:hAnsi="Calibri" w:cs="Calibri" w:hint="default"/>
      <w:sz w:val="22"/>
      <w:szCs w:val="22"/>
    </w:rPr>
  </w:style>
  <w:style w:type="character" w:customStyle="1" w:styleId="LiScs-Nhnmanh1Char">
    <w:name w:val="Lưới Sặc sỡ - Nhấn mạnh 1 Char"/>
    <w:rPr>
      <w:i/>
      <w:iCs/>
      <w:color w:val="000000"/>
      <w:sz w:val="28"/>
      <w:szCs w:val="28"/>
      <w:lang w:val="en-US" w:eastAsia="en-US" w:bidi="ar-SA"/>
    </w:rPr>
  </w:style>
  <w:style w:type="character" w:customStyle="1" w:styleId="CharChar6">
    <w:name w:val="Char Char6"/>
    <w:aliases w:val="Heading 3 Char3,3 bullet Char2,b Char2,2 Char2,Heading 3 Char Char Char2,Heading 3 Char1 Char Char2,Head3 Char2,Heading 3 Char1 Char11,Heading 3 Char Char Char Char Char11,Heading 3 Char Char Char Char Char Char2,Heading 31.2.1 Char2,L3 Char2"/>
    <w:rPr>
      <w:rFonts w:ascii=".VnTime" w:hAnsi=".VnTime" w:hint="default"/>
      <w:sz w:val="28"/>
      <w:lang w:val="en-AU"/>
    </w:rPr>
  </w:style>
  <w:style w:type="character" w:customStyle="1" w:styleId="Heading3Char7">
    <w:name w:val="Heading 3 Char7"/>
    <w:aliases w:val="3 bullet Char6,b Char6,2 Char6,Heading 3 Char Char Char6,Char Char12,Heading 3 Char1 Char Char6,Head3 Char6,Heading 3 Char1 Char15,Heading 3 Char Char Char Char Char15,Heading 3 Char Char Char Char Char Char6,Heading 31.2.1 Char6"/>
    <w:semiHidden/>
    <w:locked/>
    <w:rPr>
      <w:rFonts w:ascii="Cambria" w:hAnsi="Cambria" w:cs="Cambria" w:hint="default"/>
      <w:b/>
      <w:bCs/>
      <w:sz w:val="26"/>
      <w:szCs w:val="26"/>
    </w:rPr>
  </w:style>
  <w:style w:type="character" w:customStyle="1" w:styleId="Heading3Char5">
    <w:name w:val="Heading 3 Char5"/>
    <w:aliases w:val="3 bullet Char4,b Char4,2 Char4,Heading 3 Char Char Char4,Char Char10,Heading 3 Char1 Char Char4,Head3 Char4,Heading 3 Char1 Char13,Heading 3 Char Char Char Char Char13,Heading 3 Char Char Char Char Char Char4,Heading 31.2.1 Char4"/>
    <w:locked/>
    <w:rPr>
      <w:rFonts w:ascii="Cambria" w:hAnsi="Cambria" w:cs="Cambria" w:hint="default"/>
      <w:b/>
      <w:bCs/>
      <w:sz w:val="26"/>
      <w:szCs w:val="26"/>
    </w:rPr>
  </w:style>
  <w:style w:type="character" w:customStyle="1" w:styleId="Heading3Char4">
    <w:name w:val="Heading 3 Char4"/>
    <w:aliases w:val="3 bullet Char3,b Char3,2 Char3,Heading 3 Char Char Char3,Char Char8,Heading 3 Char1 Char Char3,Head3 Char3,Heading 3 Char1 Char12,Heading 3 Char Char Char Char Char12,Heading 3 Char Char Char Char Char Char3,Heading 31.2.1 Char3,L3 Char3"/>
    <w:locked/>
    <w:rPr>
      <w:rFonts w:ascii="Cambria" w:hAnsi="Cambria" w:cs="Cambria" w:hint="default"/>
      <w:b/>
      <w:bCs/>
      <w:sz w:val="26"/>
      <w:szCs w:val="26"/>
    </w:rPr>
  </w:style>
  <w:style w:type="character" w:customStyle="1" w:styleId="EndnoteTextChar1">
    <w:name w:val="Endnote Text Char1"/>
    <w:uiPriority w:val="99"/>
    <w:semiHidden/>
    <w:rPr>
      <w:rFonts w:ascii="Times New Roman" w:hAnsi="Times New Roman"/>
      <w:lang w:val="vi-VN" w:eastAsia="vi-VN"/>
    </w:rPr>
  </w:style>
  <w:style w:type="character" w:customStyle="1" w:styleId="Style3Char1">
    <w:name w:val="Style3 Char1"/>
    <w:rPr>
      <w:b/>
      <w:bCs w:val="0"/>
      <w:sz w:val="28"/>
      <w:lang w:val="pt-BR" w:eastAsia="en-US"/>
    </w:rPr>
  </w:style>
  <w:style w:type="character" w:customStyle="1" w:styleId="b1Char1">
    <w:name w:val="b1 Char1"/>
    <w:rPr>
      <w:rFonts w:ascii="Times New Roman" w:hAnsi="Times New Roman" w:cs="Times New Roman" w:hint="default"/>
      <w:b/>
      <w:bCs/>
      <w:sz w:val="28"/>
      <w:szCs w:val="28"/>
      <w:lang w:val="pt-BR" w:eastAsia="en-US"/>
    </w:rPr>
  </w:style>
  <w:style w:type="character" w:customStyle="1" w:styleId="b2Char1">
    <w:name w:val="b2 Char1"/>
    <w:rPr>
      <w:b/>
      <w:bCs w:val="0"/>
      <w:sz w:val="28"/>
      <w:lang w:val="en-US" w:eastAsia="en-US"/>
    </w:rPr>
  </w:style>
  <w:style w:type="character" w:customStyle="1" w:styleId="b2Char">
    <w:name w:val="b2 Char"/>
    <w:rPr>
      <w:b/>
      <w:bCs w:val="0"/>
      <w:sz w:val="28"/>
      <w:lang w:val="en-US" w:eastAsia="en-US"/>
    </w:rPr>
  </w:style>
  <w:style w:type="character" w:customStyle="1" w:styleId="b1Char">
    <w:name w:val="b1 Char"/>
    <w:rPr>
      <w:b/>
      <w:bCs w:val="0"/>
      <w:sz w:val="28"/>
      <w:lang w:val="pt-BR" w:eastAsia="en-US"/>
    </w:rPr>
  </w:style>
  <w:style w:type="character" w:customStyle="1" w:styleId="portlettext21">
    <w:name w:val="portlettext21"/>
    <w:rPr>
      <w:rFonts w:ascii="Arial" w:hAnsi="Arial" w:cs="Arial" w:hint="default"/>
      <w:color w:val="000000"/>
      <w:sz w:val="18"/>
    </w:rPr>
  </w:style>
  <w:style w:type="character" w:customStyle="1" w:styleId="sapeau">
    <w:name w:val="sapeau"/>
    <w:rPr>
      <w:rFonts w:ascii="Times New Roman" w:hAnsi="Times New Roman" w:cs="Times New Roman" w:hint="default"/>
    </w:rPr>
  </w:style>
  <w:style w:type="character" w:customStyle="1" w:styleId="Style3Char2">
    <w:name w:val="Style3 Char2"/>
    <w:rPr>
      <w:b/>
      <w:bCs w:val="0"/>
      <w:sz w:val="28"/>
      <w:lang w:val="pt-BR" w:eastAsia="en-US"/>
    </w:rPr>
  </w:style>
  <w:style w:type="character" w:customStyle="1" w:styleId="b2Char2">
    <w:name w:val="b2 Char2"/>
    <w:rPr>
      <w:b/>
      <w:bCs w:val="0"/>
      <w:sz w:val="28"/>
      <w:lang w:val="vi-VN" w:eastAsia="en-US"/>
    </w:rPr>
  </w:style>
  <w:style w:type="character" w:customStyle="1" w:styleId="A3Char">
    <w:name w:val="A3 Char"/>
    <w:rPr>
      <w:b/>
      <w:bCs w:val="0"/>
      <w:sz w:val="28"/>
      <w:lang w:val="en-US" w:eastAsia="en-US"/>
    </w:rPr>
  </w:style>
  <w:style w:type="character" w:customStyle="1" w:styleId="NoteHeadingChar1">
    <w:name w:val="Note Heading Char1"/>
    <w:semiHidden/>
    <w:rPr>
      <w:rFonts w:ascii="Times New Roman" w:hAnsi="Times New Roman"/>
      <w:sz w:val="28"/>
      <w:szCs w:val="24"/>
      <w:lang w:val="vi-VN" w:eastAsia="vi-VN"/>
    </w:rPr>
  </w:style>
  <w:style w:type="character" w:customStyle="1" w:styleId="CharChar7">
    <w:name w:val="Char Char7"/>
    <w:rPr>
      <w:lang w:val="en-US" w:eastAsia="en-US"/>
    </w:rPr>
  </w:style>
  <w:style w:type="character" w:customStyle="1" w:styleId="normal-h1">
    <w:name w:val="normal-h1"/>
  </w:style>
  <w:style w:type="character" w:customStyle="1" w:styleId="normalchar">
    <w:name w:val="normalchar"/>
  </w:style>
  <w:style w:type="character" w:customStyle="1" w:styleId="StyleBodyTextIndentTimesNewRomanBlueJustifiedBeforeCharCharChar">
    <w:name w:val="Style Body Text Indent + Times New Roman Blue Justified Before:.Char Char Char"/>
    <w:locked/>
    <w:rPr>
      <w:sz w:val="28"/>
      <w:lang w:val="en-US" w:eastAsia="en-US"/>
    </w:rPr>
  </w:style>
  <w:style w:type="character" w:customStyle="1" w:styleId="s31">
    <w:name w:val="s31"/>
    <w:rPr>
      <w:sz w:val="29"/>
    </w:rPr>
  </w:style>
  <w:style w:type="character" w:customStyle="1" w:styleId="tmChar0">
    <w:name w:val="tm Char"/>
    <w:rPr>
      <w:rFonts w:ascii=".VnTime" w:hAnsi=".VnTime" w:hint="default"/>
      <w:sz w:val="24"/>
      <w:lang w:val="en-US" w:eastAsia="en-US"/>
    </w:rPr>
  </w:style>
  <w:style w:type="character" w:customStyle="1" w:styleId="tmCharChar">
    <w:name w:val="tm Char Char"/>
    <w:rPr>
      <w:rFonts w:ascii=".VnTime" w:hAnsi=".VnTime" w:hint="default"/>
      <w:sz w:val="24"/>
      <w:lang w:val="en-US" w:eastAsia="en-US"/>
    </w:rPr>
  </w:style>
  <w:style w:type="character" w:customStyle="1" w:styleId="MyHeaderChar1">
    <w:name w:val="MyHeader Char1"/>
    <w:aliases w:val="MyHeader1 Char1,MyHeader2 Char1,MyHeader3 Char1,MyHeader4 Char1,MyHeader5 Char1,MyHeader6 Char1,MyHeader7 Char1,MyHeader8 Char1,MyHeader11 Char1,MyHeader21 Char1,MyHeader31 Char1,MyHeader41 Char1,MyHeader51 Char1"/>
    <w:uiPriority w:val="99"/>
    <w:semiHidden/>
    <w:locked/>
    <w:rPr>
      <w:sz w:val="28"/>
    </w:rPr>
  </w:style>
  <w:style w:type="character" w:customStyle="1" w:styleId="noidunggioithieu1">
    <w:name w:val="noidunggioithieu1"/>
    <w:rPr>
      <w:rFonts w:ascii="Times New Roman" w:hAnsi="Times New Roman" w:cs="Times New Roman" w:hint="default"/>
    </w:rPr>
  </w:style>
  <w:style w:type="character" w:customStyle="1" w:styleId="CharChar19">
    <w:name w:val="Char Char19"/>
    <w:locked/>
    <w:rPr>
      <w:b/>
      <w:bCs w:val="0"/>
      <w:sz w:val="26"/>
      <w:lang w:val="nl-NL"/>
    </w:rPr>
  </w:style>
  <w:style w:type="character" w:customStyle="1" w:styleId="PHANChar">
    <w:name w:val="PHAN Char"/>
    <w:locked/>
    <w:rPr>
      <w:rFonts w:ascii=".VnTime" w:hAnsi=".VnTime" w:hint="default"/>
      <w:b/>
      <w:bCs w:val="0"/>
      <w:sz w:val="32"/>
      <w:lang w:val="en-US" w:eastAsia="en-US"/>
    </w:rPr>
  </w:style>
  <w:style w:type="character" w:customStyle="1" w:styleId="MUCChar0">
    <w:name w:val="MUC Char"/>
    <w:locked/>
    <w:rPr>
      <w:rFonts w:ascii=".VnTime" w:hAnsi=".VnTime" w:hint="default"/>
      <w:b/>
      <w:bCs w:val="0"/>
      <w:sz w:val="28"/>
      <w:lang w:val="en-US" w:eastAsia="en-US"/>
    </w:rPr>
  </w:style>
  <w:style w:type="character" w:customStyle="1" w:styleId="CharChar9">
    <w:name w:val="Char Char9"/>
    <w:locked/>
    <w:rPr>
      <w:noProof/>
      <w:sz w:val="26"/>
      <w:lang w:val="en-US" w:eastAsia="zh-CN"/>
    </w:rPr>
  </w:style>
  <w:style w:type="character" w:customStyle="1" w:styleId="CharChar15">
    <w:name w:val="Char Char15"/>
    <w:rPr>
      <w:b/>
      <w:bCs w:val="0"/>
      <w:sz w:val="24"/>
    </w:rPr>
  </w:style>
  <w:style w:type="character" w:customStyle="1" w:styleId="CharChar14">
    <w:name w:val="Char Char14"/>
    <w:locked/>
    <w:rPr>
      <w:rFonts w:ascii="Arial" w:hAnsi="Arial" w:cs="Arial" w:hint="default"/>
      <w:b/>
      <w:bCs w:val="0"/>
      <w:sz w:val="26"/>
      <w:lang w:val="en-US" w:eastAsia="en-US"/>
    </w:rPr>
  </w:style>
  <w:style w:type="character" w:customStyle="1" w:styleId="Tablecaption0">
    <w:name w:val="Table caption_"/>
    <w:locked/>
    <w:rPr>
      <w:rFonts w:ascii="Times New Roman" w:hAnsi="Times New Roman" w:cs="Times New Roman" w:hint="default"/>
      <w:strike w:val="0"/>
      <w:dstrike w:val="0"/>
      <w:sz w:val="30"/>
      <w:u w:val="none"/>
      <w:effect w:val="none"/>
    </w:rPr>
  </w:style>
  <w:style w:type="character" w:customStyle="1" w:styleId="BodyText27">
    <w:name w:val="Body Text2"/>
    <w:rPr>
      <w:sz w:val="30"/>
      <w:shd w:val="clear" w:color="auto" w:fill="FFFFFF"/>
    </w:rPr>
  </w:style>
  <w:style w:type="character" w:customStyle="1" w:styleId="Bodytext28">
    <w:name w:val="Body text2"/>
    <w:rPr>
      <w:sz w:val="30"/>
      <w:shd w:val="clear" w:color="auto" w:fill="FFFFFF"/>
    </w:rPr>
  </w:style>
  <w:style w:type="character" w:customStyle="1" w:styleId="Bodytext13pt">
    <w:name w:val="Body text + 13 pt"/>
    <w:aliases w:val="Not Bold7"/>
    <w:rPr>
      <w:rFonts w:ascii="Times New Roman" w:hAnsi="Times New Roman" w:cs="Times New Roman" w:hint="default"/>
      <w:sz w:val="26"/>
      <w:shd w:val="clear" w:color="auto" w:fill="FFFFFF"/>
    </w:rPr>
  </w:style>
  <w:style w:type="character" w:customStyle="1" w:styleId="Vnbnnidung2Consolas">
    <w:name w:val="Văn bản nội dung (2) + Consolas"/>
    <w:aliases w:val="5 pt,Văn bản nội dung (2) + 5,Body text (4) + Arial,8,Header or footer + 10"/>
    <w:rPr>
      <w:rFonts w:ascii="Consolas" w:hAnsi="Consolas" w:hint="default"/>
      <w:strike w:val="0"/>
      <w:dstrike w:val="0"/>
      <w:color w:val="000000"/>
      <w:spacing w:val="0"/>
      <w:w w:val="100"/>
      <w:position w:val="0"/>
      <w:sz w:val="10"/>
      <w:u w:val="none"/>
      <w:effect w:val="none"/>
      <w:lang w:val="vi-VN" w:eastAsia="vi-VN"/>
    </w:rPr>
  </w:style>
  <w:style w:type="character" w:customStyle="1" w:styleId="Vnbnnidung2Innghing">
    <w:name w:val="Văn bản nội dung (2) + In nghiêng"/>
    <w:aliases w:val="Giãn cách -1 pt"/>
    <w:rPr>
      <w:rFonts w:ascii="Times New Roman" w:hAnsi="Times New Roman" w:cs="Times New Roman" w:hint="default"/>
      <w:i/>
      <w:iCs w:val="0"/>
      <w:strike w:val="0"/>
      <w:dstrike w:val="0"/>
      <w:color w:val="000000"/>
      <w:spacing w:val="-30"/>
      <w:w w:val="100"/>
      <w:position w:val="0"/>
      <w:sz w:val="26"/>
      <w:u w:val="none"/>
      <w:effect w:val="none"/>
      <w:shd w:val="clear" w:color="auto" w:fill="FFFFFF"/>
      <w:lang w:val="vi-VN" w:eastAsia="vi-VN"/>
    </w:rPr>
  </w:style>
  <w:style w:type="character" w:customStyle="1" w:styleId="mw-editsection">
    <w:name w:val="mw-editsection"/>
    <w:rPr>
      <w:rFonts w:ascii="Times New Roman" w:hAnsi="Times New Roman" w:cs="Times New Roman" w:hint="default"/>
    </w:rPr>
  </w:style>
  <w:style w:type="character" w:customStyle="1" w:styleId="mw-editsection-bracket">
    <w:name w:val="mw-editsection-bracket"/>
    <w:rPr>
      <w:rFonts w:ascii="Times New Roman" w:hAnsi="Times New Roman" w:cs="Times New Roman" w:hint="default"/>
    </w:rPr>
  </w:style>
  <w:style w:type="character" w:customStyle="1" w:styleId="mw-editsection-divider">
    <w:name w:val="mw-editsection-divider"/>
    <w:rPr>
      <w:rFonts w:ascii="Times New Roman" w:hAnsi="Times New Roman" w:cs="Times New Roman" w:hint="default"/>
    </w:rPr>
  </w:style>
  <w:style w:type="character" w:customStyle="1" w:styleId="NormalTimesNewRomanChar">
    <w:name w:val="Normal + Times New Roman Char"/>
    <w:aliases w:val="14 pt Char"/>
    <w:locked/>
    <w:rPr>
      <w:rFonts w:ascii="Calibri" w:hAnsi="Calibri" w:cs="Calibri" w:hint="default"/>
      <w:sz w:val="28"/>
      <w:szCs w:val="28"/>
    </w:rPr>
  </w:style>
  <w:style w:type="character" w:customStyle="1" w:styleId="Bodytext12pt">
    <w:name w:val="Body text + 12 pt"/>
    <w:rPr>
      <w:sz w:val="24"/>
    </w:rPr>
  </w:style>
  <w:style w:type="character" w:customStyle="1" w:styleId="Bodytext12pt1">
    <w:name w:val="Body text + 12 pt1"/>
    <w:rPr>
      <w:sz w:val="24"/>
    </w:rPr>
  </w:style>
  <w:style w:type="paragraph" w:customStyle="1" w:styleId="MediumGrid1-Accent21">
    <w:name w:val="Medium Grid 1 - Accent 21"/>
    <w:basedOn w:val="Normal"/>
    <w:link w:val="MediumGrid1-Accent2Char"/>
    <w:uiPriority w:val="34"/>
    <w:pPr>
      <w:spacing w:before="120" w:after="120" w:line="276" w:lineRule="auto"/>
    </w:pPr>
    <w:rPr>
      <w:rFonts w:ascii="Calibri" w:eastAsia="Calibri" w:hAnsi="Calibri" w:cs="Calibri"/>
      <w:sz w:val="22"/>
      <w:szCs w:val="20"/>
      <w:lang w:eastAsia="ja-JP"/>
    </w:rPr>
  </w:style>
  <w:style w:type="character" w:customStyle="1" w:styleId="MediumGrid1-Accent2Char">
    <w:name w:val="Medium Grid 1 - Accent 2 Char"/>
    <w:link w:val="MediumGrid1-Accent21"/>
    <w:uiPriority w:val="34"/>
    <w:locked/>
    <w:rPr>
      <w:rFonts w:ascii="Calibri" w:eastAsia="Calibri" w:hAnsi="Calibri" w:cs="Calibri"/>
      <w:sz w:val="22"/>
      <w:lang w:eastAsia="ja-JP"/>
    </w:rPr>
  </w:style>
  <w:style w:type="character" w:customStyle="1" w:styleId="hinh2222222">
    <w:name w:val="hinh2222222"/>
    <w:rPr>
      <w:rFonts w:ascii="Times New Roman" w:hAnsi="Times New Roman" w:cs="Times New Roman" w:hint="default"/>
      <w:sz w:val="26"/>
    </w:rPr>
  </w:style>
  <w:style w:type="character" w:customStyle="1" w:styleId="Mc111Char">
    <w:name w:val="Mục 1.1.1 Char"/>
    <w:locked/>
    <w:rPr>
      <w:rFonts w:ascii="Times New Roman" w:eastAsia="Times New Roman" w:hAnsi="Times New Roman" w:cs="Times New Roman" w:hint="default"/>
      <w:b/>
      <w:bCs w:val="0"/>
      <w:noProof/>
      <w:sz w:val="28"/>
    </w:rPr>
  </w:style>
  <w:style w:type="character" w:customStyle="1" w:styleId="StyleBold">
    <w:name w:val="Style Bold"/>
    <w:semiHidden/>
    <w:rPr>
      <w:rFonts w:ascii=".VnTime" w:hAnsi=".VnTime" w:hint="default"/>
      <w:b/>
      <w:bCs w:val="0"/>
      <w:sz w:val="26"/>
    </w:rPr>
  </w:style>
  <w:style w:type="character" w:customStyle="1" w:styleId="NidungChar0">
    <w:name w:val="Néi dung Char"/>
    <w:rPr>
      <w:rFonts w:ascii=".VnTime" w:hAnsi=".VnTime" w:hint="default"/>
      <w:sz w:val="28"/>
      <w:lang w:val="en-US" w:eastAsia="en-US"/>
    </w:rPr>
  </w:style>
  <w:style w:type="character" w:customStyle="1" w:styleId="NidungCharChar">
    <w:name w:val="Néi dung Char Char"/>
    <w:rPr>
      <w:rFonts w:ascii=".VnTime" w:hAnsi=".VnTime" w:hint="default"/>
      <w:sz w:val="26"/>
      <w:lang w:val="pt-BR" w:eastAsia="en-US"/>
    </w:rPr>
  </w:style>
  <w:style w:type="character" w:customStyle="1" w:styleId="vietadtextlink">
    <w:name w:val="vietadtextlink"/>
    <w:semiHidden/>
    <w:rPr>
      <w:rFonts w:ascii="Times New Roman" w:hAnsi="Times New Roman" w:cs="Times New Roman" w:hint="default"/>
    </w:rPr>
  </w:style>
  <w:style w:type="character" w:customStyle="1" w:styleId="McaChar">
    <w:name w:val="Mục a Char"/>
    <w:rPr>
      <w:b/>
      <w:bCs w:val="0"/>
      <w:i/>
      <w:iCs w:val="0"/>
      <w:noProof/>
      <w:color w:val="FF0000"/>
      <w:sz w:val="28"/>
      <w:lang w:val="pt-BR" w:eastAsia="en-US"/>
    </w:rPr>
  </w:style>
  <w:style w:type="character" w:customStyle="1" w:styleId="storybody1">
    <w:name w:val="story_body1"/>
    <w:semiHidden/>
    <w:rPr>
      <w:rFonts w:ascii="Times New Roman" w:hAnsi="Times New Roman" w:cs="Times New Roman" w:hint="default"/>
      <w:color w:val="000000"/>
      <w:sz w:val="22"/>
    </w:rPr>
  </w:style>
  <w:style w:type="character" w:customStyle="1" w:styleId="NidungCharCharChar">
    <w:name w:val="Néi dung Char Char Char"/>
    <w:semiHidden/>
    <w:rPr>
      <w:rFonts w:ascii=".VnTime" w:hAnsi=".VnTime" w:hint="default"/>
      <w:sz w:val="26"/>
      <w:lang w:val="pt-BR" w:eastAsia="en-US"/>
    </w:rPr>
  </w:style>
  <w:style w:type="character" w:customStyle="1" w:styleId="Style4Char">
    <w:name w:val="Style4 Char"/>
    <w:semiHidden/>
    <w:rPr>
      <w:rFonts w:ascii="Times New Roman" w:eastAsia="Times New Roman" w:hAnsi="Times New Roman" w:cs="Times New Roman" w:hint="default"/>
      <w:sz w:val="28"/>
      <w:lang w:eastAsia="en-GB"/>
    </w:rPr>
  </w:style>
  <w:style w:type="character" w:customStyle="1" w:styleId="BodyTextFirstIndent2Char1">
    <w:name w:val="Body Text First Indent 2 Char1"/>
    <w:semiHidden/>
    <w:rPr>
      <w:rFonts w:ascii="Times New Roman" w:hAnsi="Times New Roman"/>
      <w:sz w:val="28"/>
      <w:szCs w:val="24"/>
      <w:lang w:val="vi-VN" w:eastAsia="vi-VN"/>
    </w:rPr>
  </w:style>
  <w:style w:type="character" w:customStyle="1" w:styleId="ms-rtecustom-articlebyline">
    <w:name w:val="ms-rtecustom-articlebyline"/>
  </w:style>
  <w:style w:type="character" w:customStyle="1" w:styleId="McnidungChar2">
    <w:name w:val="Mục nội dung Char2"/>
    <w:uiPriority w:val="99"/>
    <w:locked/>
    <w:rPr>
      <w:noProof/>
      <w:color w:val="0000FF"/>
      <w:sz w:val="28"/>
      <w:szCs w:val="28"/>
      <w:lang w:val="pt-BR"/>
    </w:rPr>
  </w:style>
  <w:style w:type="character" w:customStyle="1" w:styleId="CharChar13">
    <w:name w:val="Char Char13"/>
    <w:locked/>
    <w:rPr>
      <w:rFonts w:ascii=".VnTimeH" w:hAnsi=".VnTimeH" w:hint="default"/>
      <w:b/>
      <w:bCs w:val="0"/>
      <w:sz w:val="28"/>
      <w:lang w:eastAsia="ko-KR" w:bidi="ar-SA"/>
    </w:rPr>
  </w:style>
  <w:style w:type="character" w:customStyle="1" w:styleId="BodyText2CharCharChar2">
    <w:name w:val="Body Text 2 Char Char Char2"/>
    <w:locked/>
    <w:rPr>
      <w:rFonts w:ascii=".VnTime" w:eastAsia="Calibri" w:hAnsi=".VnTime" w:hint="default"/>
      <w:sz w:val="24"/>
      <w:szCs w:val="24"/>
      <w:lang w:val="en-US" w:eastAsia="en-US" w:bidi="ar-SA"/>
    </w:rPr>
  </w:style>
  <w:style w:type="character" w:customStyle="1" w:styleId="CharChar16">
    <w:name w:val="Char Char16"/>
    <w:locked/>
    <w:rPr>
      <w:rFonts w:ascii=".VnTime" w:hAnsi=".VnTime" w:hint="default"/>
      <w:i/>
      <w:iCs/>
      <w:sz w:val="28"/>
      <w:szCs w:val="24"/>
      <w:lang w:bidi="ar-SA"/>
    </w:rPr>
  </w:style>
  <w:style w:type="character" w:customStyle="1" w:styleId="BodytextNotBold">
    <w:name w:val="Body text + Not Bold"/>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vi-VN" w:eastAsia="en-US" w:bidi="ar-SA"/>
    </w:rPr>
  </w:style>
  <w:style w:type="character" w:customStyle="1" w:styleId="CharChar18">
    <w:name w:val="Char Char18"/>
    <w:rPr>
      <w:rFonts w:ascii="Cambria" w:eastAsia="Times New Roman" w:hAnsi="Cambria" w:cs="Times New Roman" w:hint="default"/>
      <w:b/>
      <w:bCs/>
      <w:i/>
      <w:iCs/>
      <w:sz w:val="28"/>
      <w:szCs w:val="28"/>
    </w:rPr>
  </w:style>
  <w:style w:type="character" w:customStyle="1" w:styleId="spipsurligne">
    <w:name w:val="spip_surligne"/>
  </w:style>
  <w:style w:type="character" w:customStyle="1" w:styleId="Bodytext221">
    <w:name w:val="Body text (2)2"/>
    <w:uiPriority w:val="99"/>
    <w:rPr>
      <w:rFonts w:ascii="Times New Roman" w:hAnsi="Times New Roman" w:cs="Times New Roman" w:hint="default"/>
      <w:strike w:val="0"/>
      <w:dstrike w:val="0"/>
      <w:sz w:val="26"/>
      <w:szCs w:val="26"/>
      <w:u w:val="none"/>
      <w:effect w:val="none"/>
    </w:rPr>
  </w:style>
  <w:style w:type="character" w:customStyle="1" w:styleId="Bodytext2Bold2">
    <w:name w:val="Body text (2) + Bold2"/>
    <w:uiPriority w:val="99"/>
    <w:rPr>
      <w:rFonts w:ascii="Times New Roman" w:hAnsi="Times New Roman" w:cs="Times New Roman" w:hint="default"/>
      <w:b/>
      <w:bCs/>
      <w:sz w:val="26"/>
      <w:szCs w:val="26"/>
      <w:shd w:val="clear" w:color="auto" w:fill="FFFFFF"/>
    </w:rPr>
  </w:style>
  <w:style w:type="character" w:customStyle="1" w:styleId="Bodytext2115pt">
    <w:name w:val="Body text (2) + 11.5 pt"/>
    <w:aliases w:val="Italic,Body text (4) + 11 pt"/>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lang w:val="vi-VN" w:eastAsia="vi-VN" w:bidi="vi-VN"/>
    </w:rPr>
  </w:style>
  <w:style w:type="character" w:customStyle="1" w:styleId="Bodytext213pt">
    <w:name w:val="Body text (2) + 13 pt"/>
    <w:aliases w:val="Header or footer + 11.5 pt,Not Bold"/>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character" w:customStyle="1" w:styleId="McbngChar">
    <w:name w:val="Mục bảng Char"/>
    <w:rPr>
      <w:rFonts w:ascii="Times New Roman" w:eastAsia="MS Mincho" w:hAnsi="Times New Roman" w:cs="Times New Roman" w:hint="default"/>
      <w:b/>
      <w:bCs w:val="0"/>
      <w:noProof/>
      <w:sz w:val="24"/>
      <w:szCs w:val="24"/>
      <w:lang w:val="da-DK"/>
    </w:rPr>
  </w:style>
  <w:style w:type="character" w:customStyle="1" w:styleId="BangChar4">
    <w:name w:val="Bang Char4"/>
    <w:rPr>
      <w:b/>
      <w:bCs w:val="0"/>
      <w:sz w:val="26"/>
      <w:szCs w:val="26"/>
      <w:lang w:val="en-US" w:eastAsia="en-US" w:bidi="ar-SA"/>
    </w:rPr>
  </w:style>
  <w:style w:type="character" w:customStyle="1" w:styleId="small1">
    <w:name w:val="small1"/>
    <w:rPr>
      <w:rFonts w:ascii="Times New Roman" w:hAnsi="Times New Roman" w:cs="Times New Roman" w:hint="default"/>
      <w:color w:val="0052B0"/>
      <w:sz w:val="18"/>
      <w:szCs w:val="18"/>
    </w:rPr>
  </w:style>
  <w:style w:type="character" w:customStyle="1" w:styleId="Style13ptBold">
    <w:name w:val="Style 13 pt Bold"/>
    <w:rPr>
      <w:b/>
      <w:bCs/>
      <w:sz w:val="26"/>
    </w:rPr>
  </w:style>
  <w:style w:type="character" w:customStyle="1" w:styleId="Gach1Char">
    <w:name w:val="Gach 1 Char"/>
    <w:rPr>
      <w:rFonts w:ascii=".VnTime" w:hAnsi=".VnTime" w:hint="default"/>
      <w:iCs/>
      <w:noProof w:val="0"/>
      <w:sz w:val="26"/>
      <w:szCs w:val="24"/>
      <w:lang w:val="en-US" w:eastAsia="en-US" w:bidi="ar-SA"/>
    </w:rPr>
  </w:style>
  <w:style w:type="character" w:customStyle="1" w:styleId="Cong2Char">
    <w:name w:val="Cong 2 Char"/>
    <w:rPr>
      <w:rFonts w:ascii=".VnTime" w:hAnsi=".VnTime" w:hint="default"/>
      <w:iCs/>
      <w:noProof w:val="0"/>
      <w:sz w:val="26"/>
      <w:szCs w:val="24"/>
      <w:lang w:val="en-US" w:eastAsia="en-US" w:bidi="ar-SA"/>
    </w:rPr>
  </w:style>
  <w:style w:type="character" w:customStyle="1" w:styleId="Cham1Char">
    <w:name w:val="Cham 1 Char"/>
    <w:rPr>
      <w:rFonts w:ascii=".VnTime" w:hAnsi=".VnTime" w:hint="default"/>
      <w:iCs/>
      <w:noProof w:val="0"/>
      <w:sz w:val="26"/>
      <w:szCs w:val="24"/>
      <w:lang w:val="en-US" w:eastAsia="en-US" w:bidi="ar-SA"/>
    </w:rPr>
  </w:style>
  <w:style w:type="character" w:customStyle="1" w:styleId="Bodytext28pt">
    <w:name w:val="Body text (2) + 8 pt"/>
    <w:uiPriority w:val="99"/>
    <w:rPr>
      <w:rFonts w:ascii="Times New Roman" w:hAnsi="Times New Roman" w:cs="Times New Roman" w:hint="default"/>
      <w:strike w:val="0"/>
      <w:dstrike w:val="0"/>
      <w:sz w:val="16"/>
      <w:szCs w:val="16"/>
      <w:u w:val="none"/>
      <w:effect w:val="none"/>
      <w:shd w:val="clear" w:color="auto" w:fill="FFFFFF"/>
    </w:rPr>
  </w:style>
  <w:style w:type="character" w:customStyle="1" w:styleId="longtext">
    <w:name w:val="long_text"/>
  </w:style>
  <w:style w:type="character" w:customStyle="1" w:styleId="apple-tab-span">
    <w:name w:val="apple-tab-span"/>
  </w:style>
  <w:style w:type="character" w:customStyle="1" w:styleId="hidden-xs">
    <w:name w:val="hidden-xs"/>
  </w:style>
  <w:style w:type="character" w:customStyle="1" w:styleId="UnresolvedMention11">
    <w:name w:val="Unresolved Mention11"/>
    <w:uiPriority w:val="99"/>
    <w:semiHidden/>
    <w:rPr>
      <w:color w:val="605E5C"/>
      <w:shd w:val="clear" w:color="auto" w:fill="E1DFDD"/>
    </w:rPr>
  </w:style>
  <w:style w:type="character" w:customStyle="1" w:styleId="hps">
    <w:name w:val="hps"/>
  </w:style>
  <w:style w:type="character" w:customStyle="1" w:styleId="tmChar1">
    <w:name w:val="tm Char1"/>
    <w:rPr>
      <w:rFonts w:ascii=".VnTime" w:hAnsi=".VnTime" w:hint="default"/>
      <w:snapToGrid w:val="0"/>
      <w:sz w:val="26"/>
      <w:lang w:val="en-US" w:eastAsia="en-US" w:bidi="ar-SA"/>
    </w:rPr>
  </w:style>
  <w:style w:type="character" w:customStyle="1" w:styleId="UnresolvedMention2">
    <w:name w:val="Unresolved Mention2"/>
    <w:uiPriority w:val="99"/>
    <w:rPr>
      <w:color w:val="605E5C"/>
      <w:shd w:val="clear" w:color="auto" w:fill="E1DFDD"/>
    </w:rPr>
  </w:style>
  <w:style w:type="character" w:customStyle="1" w:styleId="bangTChar">
    <w:name w:val="bangT Char"/>
    <w:rPr>
      <w:b/>
      <w:bCs/>
      <w:snapToGrid w:val="0"/>
      <w:sz w:val="26"/>
      <w:szCs w:val="26"/>
      <w:lang w:val="pt-BR" w:eastAsia="en-US" w:bidi="ar-SA"/>
    </w:rPr>
  </w:style>
  <w:style w:type="character" w:customStyle="1" w:styleId="UnresolvedMention21">
    <w:name w:val="Unresolved Mention21"/>
    <w:uiPriority w:val="99"/>
    <w:rPr>
      <w:color w:val="605E5C"/>
      <w:shd w:val="clear" w:color="auto" w:fill="E1DFDD"/>
    </w:rPr>
  </w:style>
  <w:style w:type="character" w:customStyle="1" w:styleId="heading3char2">
    <w:name w:val="heading3char"/>
  </w:style>
  <w:style w:type="character" w:customStyle="1" w:styleId="UnresolvedMention3">
    <w:name w:val="Unresolved Mention3"/>
    <w:uiPriority w:val="99"/>
    <w:rPr>
      <w:color w:val="605E5C"/>
      <w:shd w:val="clear" w:color="auto" w:fill="E1DFDD"/>
    </w:rPr>
  </w:style>
  <w:style w:type="character" w:customStyle="1" w:styleId="UnresolvedMention4">
    <w:name w:val="Unresolved Mention4"/>
    <w:uiPriority w:val="99"/>
    <w:rPr>
      <w:color w:val="605E5C"/>
      <w:shd w:val="clear" w:color="auto" w:fill="E1DFDD"/>
    </w:rPr>
  </w:style>
  <w:style w:type="character" w:customStyle="1" w:styleId="UnresolvedMention5">
    <w:name w:val="Unresolved Mention5"/>
    <w:uiPriority w:val="99"/>
    <w:rPr>
      <w:color w:val="605E5C"/>
      <w:shd w:val="clear" w:color="auto" w:fill="E1DFDD"/>
    </w:rPr>
  </w:style>
  <w:style w:type="character" w:customStyle="1" w:styleId="DateChar1">
    <w:name w:val="Date Char1"/>
    <w:semiHidden/>
    <w:rPr>
      <w:rFonts w:ascii="Times New Roman" w:hAnsi="Times New Roman"/>
      <w:sz w:val="28"/>
      <w:szCs w:val="24"/>
      <w:lang w:val="vi-VN" w:eastAsia="vi-VN"/>
    </w:rPr>
  </w:style>
  <w:style w:type="character" w:customStyle="1" w:styleId="text1">
    <w:name w:val="text1"/>
    <w:rPr>
      <w:rFonts w:ascii="Verdana" w:hAnsi="Verdana" w:hint="default"/>
      <w:color w:val="000000"/>
      <w:sz w:val="15"/>
      <w:szCs w:val="15"/>
    </w:rPr>
  </w:style>
  <w:style w:type="character" w:customStyle="1" w:styleId="Char0">
    <w:name w:val="本文 Char"/>
    <w:rPr>
      <w:rFonts w:ascii="Arial" w:eastAsia="MS PMincho" w:hAnsi="Arial" w:cs="Arial" w:hint="default"/>
      <w:kern w:val="2"/>
      <w:sz w:val="21"/>
      <w:szCs w:val="24"/>
      <w:lang w:val="en-US" w:eastAsia="ja-JP" w:bidi="ar-SA"/>
    </w:rPr>
  </w:style>
  <w:style w:type="character" w:customStyle="1" w:styleId="2CharChar">
    <w:name w:val="本文2 Char Char"/>
    <w:rPr>
      <w:rFonts w:ascii="Arial" w:eastAsia="MS PMincho" w:hAnsi="Arial" w:cs="Arial" w:hint="default"/>
      <w:kern w:val="2"/>
      <w:sz w:val="21"/>
      <w:szCs w:val="24"/>
      <w:lang w:val="en-GB" w:eastAsia="ja-JP" w:bidi="ar-SA"/>
    </w:rPr>
  </w:style>
  <w:style w:type="character" w:customStyle="1" w:styleId="-indentChar">
    <w:name w:val="本文-indent Char"/>
    <w:rPr>
      <w:rFonts w:ascii="Arial" w:eastAsia="MS PMincho" w:hAnsi="Arial" w:cs="Arial" w:hint="default"/>
      <w:kern w:val="2"/>
      <w:sz w:val="21"/>
      <w:szCs w:val="24"/>
      <w:lang w:val="en-GB" w:eastAsia="ja-JP" w:bidi="ar-SA"/>
    </w:rPr>
  </w:style>
  <w:style w:type="character" w:customStyle="1" w:styleId="2Char">
    <w:name w:val="本文2 Char"/>
    <w:rPr>
      <w:rFonts w:ascii="Arial" w:eastAsia="MS PMincho" w:hAnsi="Arial" w:cs="Arial" w:hint="default"/>
      <w:kern w:val="2"/>
      <w:sz w:val="21"/>
      <w:szCs w:val="24"/>
      <w:lang w:val="en-GB" w:eastAsia="ja-JP" w:bidi="ar-SA"/>
    </w:rPr>
  </w:style>
  <w:style w:type="character" w:customStyle="1" w:styleId="Char2">
    <w:name w:val="図表番号 Char"/>
    <w:rPr>
      <w:rFonts w:ascii="Arial" w:eastAsia="MS PGothic" w:hAnsi="Arial" w:cs="Arial" w:hint="default"/>
      <w:b/>
      <w:bCs/>
      <w:kern w:val="2"/>
      <w:lang w:val="en-US" w:eastAsia="ja-JP" w:bidi="ar-SA"/>
    </w:rPr>
  </w:style>
  <w:style w:type="character" w:customStyle="1" w:styleId="2CharChar0">
    <w:name w:val="見出し 2 Char Char"/>
    <w:rPr>
      <w:rFonts w:ascii="Arial" w:eastAsia="MS Gothic" w:hAnsi="Arial" w:cs="Arial" w:hint="default"/>
      <w:kern w:val="2"/>
      <w:sz w:val="24"/>
      <w:lang w:val="en-US" w:eastAsia="ja-JP" w:bidi="ar-SA"/>
    </w:rPr>
  </w:style>
  <w:style w:type="character" w:customStyle="1" w:styleId="1CharChar">
    <w:name w:val="本文1 Char Char"/>
    <w:rPr>
      <w:rFonts w:ascii="Arial" w:eastAsia="MS PMincho" w:hAnsi="Arial" w:cs="Arial" w:hint="default"/>
      <w:kern w:val="2"/>
      <w:sz w:val="21"/>
      <w:szCs w:val="24"/>
      <w:lang w:val="en-GB" w:eastAsia="ja-JP" w:bidi="ar-SA"/>
    </w:rPr>
  </w:style>
  <w:style w:type="character" w:customStyle="1" w:styleId="T-TitleCharCharChar">
    <w:name w:val="T-Title Char Char Char"/>
    <w:rPr>
      <w:rFonts w:ascii="Arial" w:eastAsia="MS Mincho" w:hAnsi="Arial" w:cs="Arial" w:hint="default"/>
      <w:b/>
      <w:bCs w:val="0"/>
      <w:kern w:val="2"/>
      <w:sz w:val="22"/>
      <w:szCs w:val="24"/>
      <w:lang w:val="en-US" w:eastAsia="ja-JP" w:bidi="ar-SA"/>
    </w:rPr>
  </w:style>
  <w:style w:type="character" w:customStyle="1" w:styleId="textCharChar">
    <w:name w:val="text Char Char"/>
    <w:rPr>
      <w:rFonts w:ascii="Arial" w:eastAsia="MS Mincho" w:hAnsi="Arial" w:cs="Arial" w:hint="default"/>
      <w:kern w:val="2"/>
      <w:sz w:val="24"/>
      <w:szCs w:val="24"/>
      <w:lang w:val="en-US" w:eastAsia="ja-JP" w:bidi="ar-SA"/>
    </w:rPr>
  </w:style>
  <w:style w:type="character" w:customStyle="1" w:styleId="text11ptChar">
    <w:name w:val="スタイル text + 11 pt Char"/>
    <w:rPr>
      <w:rFonts w:ascii="Arial" w:eastAsia="MS Mincho" w:hAnsi="Arial" w:cs="Arial" w:hint="default"/>
      <w:kern w:val="2"/>
      <w:sz w:val="22"/>
      <w:szCs w:val="24"/>
      <w:lang w:val="en-US" w:eastAsia="ja-JP" w:bidi="ar-SA"/>
    </w:rPr>
  </w:style>
  <w:style w:type="character" w:customStyle="1" w:styleId="tbl-scr-txt1">
    <w:name w:val="tbl-scr-txt1"/>
    <w:rPr>
      <w:rFonts w:ascii="Verdana" w:hAnsi="Verdana" w:hint="default"/>
      <w:color w:val="B5470D"/>
      <w:sz w:val="15"/>
      <w:szCs w:val="15"/>
    </w:rPr>
  </w:style>
  <w:style w:type="character" w:customStyle="1" w:styleId="2-1Char">
    <w:name w:val="見出し 2-1 Char"/>
    <w:rPr>
      <w:rFonts w:ascii="Arial" w:eastAsia="MS Gothic" w:hAnsi="Arial" w:cs="Arial" w:hint="default"/>
      <w:kern w:val="2"/>
      <w:sz w:val="24"/>
      <w:szCs w:val="24"/>
      <w:lang w:val="en-US" w:eastAsia="ja-JP" w:bidi="ar-SA"/>
    </w:rPr>
  </w:style>
  <w:style w:type="character" w:customStyle="1" w:styleId="0Heading-tableCharChar">
    <w:name w:val="0_Heading-table Char Char"/>
    <w:rPr>
      <w:rFonts w:ascii="Century" w:eastAsia="MS Mincho" w:hAnsi="Century" w:hint="default"/>
      <w:b/>
      <w:bCs w:val="0"/>
      <w:kern w:val="2"/>
      <w:sz w:val="24"/>
      <w:szCs w:val="24"/>
      <w:lang w:val="en-US" w:eastAsia="ja-JP" w:bidi="ar-SA"/>
    </w:rPr>
  </w:style>
  <w:style w:type="character" w:customStyle="1" w:styleId="00CharChar">
    <w:name w:val="0_0 Char Char"/>
    <w:rPr>
      <w:rFonts w:ascii="Century" w:eastAsia="MS Mincho" w:hAnsi="Century" w:hint="default"/>
      <w:kern w:val="2"/>
      <w:sz w:val="24"/>
      <w:szCs w:val="24"/>
      <w:lang w:val="en-US" w:eastAsia="ja-JP" w:bidi="ar-SA"/>
    </w:rPr>
  </w:style>
  <w:style w:type="character" w:customStyle="1" w:styleId="05CharChar">
    <w:name w:val="図表番号 + 左揃え 段落後 :  0.5 行 Char Char"/>
    <w:rPr>
      <w:rFonts w:ascii="Arial" w:eastAsia="MS Mincho" w:hAnsi="Arial" w:cs="MS Mincho" w:hint="default"/>
      <w:b/>
      <w:bCs/>
      <w:iCs/>
      <w:kern w:val="2"/>
      <w:sz w:val="22"/>
      <w:szCs w:val="24"/>
      <w:lang w:val="en-US" w:eastAsia="en-US" w:bidi="ar-SA"/>
    </w:rPr>
  </w:style>
  <w:style w:type="character" w:customStyle="1" w:styleId="sourceCharChar">
    <w:name w:val="source Char Char"/>
    <w:rPr>
      <w:rFonts w:ascii="Arial" w:eastAsia="MS PMincho" w:hAnsi="Arial" w:cs="Arial" w:hint="default"/>
      <w:sz w:val="18"/>
      <w:szCs w:val="21"/>
      <w:lang w:val="en-US" w:eastAsia="ja-JP" w:bidi="ar-SA"/>
    </w:rPr>
  </w:style>
  <w:style w:type="character" w:customStyle="1" w:styleId="textCharCharCharCharCharChar">
    <w:name w:val="text Char Char Char Char Char Char"/>
    <w:rPr>
      <w:rFonts w:ascii="Arial" w:eastAsia="MS Mincho" w:hAnsi="Arial" w:cs="Arial" w:hint="default"/>
      <w:kern w:val="2"/>
      <w:sz w:val="22"/>
      <w:szCs w:val="22"/>
      <w:lang w:val="en-US" w:eastAsia="ja-JP" w:bidi="ar-SA"/>
    </w:rPr>
  </w:style>
  <w:style w:type="character" w:customStyle="1" w:styleId="highlight">
    <w:name w:val="highlight"/>
  </w:style>
  <w:style w:type="character" w:customStyle="1" w:styleId="Vnbnnidung2105ptInm">
    <w:name w:val="Văn bản nội dung (2) + 10.5 pt.In đậm"/>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shd w:val="clear" w:color="auto" w:fill="FFFFFF"/>
      <w:lang w:val="vi-VN" w:eastAsia="vi-VN" w:bidi="vi-VN"/>
    </w:rPr>
  </w:style>
  <w:style w:type="character" w:customStyle="1" w:styleId="normalchar0">
    <w:name w:val="normal__char"/>
  </w:style>
  <w:style w:type="character" w:customStyle="1" w:styleId="VnbanChuthichChar1">
    <w:name w:val="Văn bản Chú thích Char1"/>
    <w:uiPriority w:val="99"/>
    <w:semiHidden/>
    <w:rPr>
      <w:lang w:val="vi-VN" w:eastAsia="vi-VN"/>
    </w:rPr>
  </w:style>
  <w:style w:type="character" w:customStyle="1" w:styleId="TiuChar1">
    <w:name w:val="Tiêu đề Char1"/>
    <w:rPr>
      <w:rFonts w:ascii="Aptos Display" w:eastAsia="Times New Roman" w:hAnsi="Aptos Display" w:cs="Times New Roman" w:hint="default"/>
      <w:spacing w:val="-10"/>
      <w:kern w:val="28"/>
      <w:sz w:val="56"/>
      <w:szCs w:val="56"/>
      <w:lang w:val="vi-VN" w:eastAsia="vi-VN"/>
    </w:rPr>
  </w:style>
  <w:style w:type="character" w:customStyle="1" w:styleId="BantailiuChar1">
    <w:name w:val="Bản đồ tài liệu Char1"/>
    <w:uiPriority w:val="99"/>
    <w:semiHidden/>
    <w:rPr>
      <w:rFonts w:ascii="Segoe UI" w:hAnsi="Segoe UI" w:cs="Segoe UI" w:hint="default"/>
      <w:sz w:val="16"/>
      <w:szCs w:val="16"/>
      <w:lang w:val="vi-VN" w:eastAsia="vi-VN"/>
    </w:rPr>
  </w:style>
  <w:style w:type="character" w:customStyle="1" w:styleId="ThnvnbanThutl3Char1">
    <w:name w:val="Thân văn bản Thụt lề 3 Char1"/>
    <w:semiHidden/>
    <w:rPr>
      <w:sz w:val="16"/>
      <w:szCs w:val="16"/>
      <w:lang w:val="vi-VN" w:eastAsia="vi-VN"/>
    </w:rPr>
  </w:style>
  <w:style w:type="character" w:customStyle="1" w:styleId="u7Char1">
    <w:name w:val="Đầu đề 7 Char1"/>
    <w:semiHidden/>
    <w:rPr>
      <w:rFonts w:ascii="Aptos" w:eastAsia="Times New Roman" w:hAnsi="Aptos" w:cs="Times New Roman" w:hint="default"/>
      <w:color w:val="595959"/>
      <w:sz w:val="28"/>
      <w:szCs w:val="24"/>
      <w:lang w:val="vi-VN" w:eastAsia="vi-VN"/>
    </w:rPr>
  </w:style>
  <w:style w:type="character" w:customStyle="1" w:styleId="BongchuthichChar1">
    <w:name w:val="Bóng chú thích Char1"/>
    <w:uiPriority w:val="99"/>
    <w:semiHidden/>
    <w:rPr>
      <w:rFonts w:ascii="Segoe UI" w:hAnsi="Segoe UI" w:cs="Segoe UI" w:hint="default"/>
      <w:sz w:val="18"/>
      <w:szCs w:val="18"/>
      <w:lang w:val="vi-VN" w:eastAsia="vi-VN"/>
    </w:rPr>
  </w:style>
  <w:style w:type="character" w:customStyle="1" w:styleId="TiuphuChar1">
    <w:name w:val="Tiêu đề phụ Char1"/>
    <w:rPr>
      <w:rFonts w:ascii="Aptos" w:eastAsia="Times New Roman" w:hAnsi="Aptos" w:cs="Times New Roman" w:hint="default"/>
      <w:color w:val="595959"/>
      <w:spacing w:val="15"/>
      <w:sz w:val="28"/>
      <w:szCs w:val="28"/>
      <w:lang w:val="vi-VN" w:eastAsia="vi-VN"/>
    </w:rPr>
  </w:style>
  <w:style w:type="character" w:customStyle="1" w:styleId="VnbanMacroChar1">
    <w:name w:val="Văn bản Macro Char1"/>
    <w:uiPriority w:val="99"/>
    <w:semiHidden/>
    <w:rPr>
      <w:rFonts w:ascii="Consolas" w:hAnsi="Consolas" w:hint="default"/>
      <w:lang w:val="vi-VN" w:eastAsia="vi-VN"/>
    </w:rPr>
  </w:style>
  <w:style w:type="character" w:customStyle="1" w:styleId="LitrichdnChar1">
    <w:name w:val="Lời trích dẫn Char1"/>
    <w:uiPriority w:val="29"/>
    <w:rPr>
      <w:i/>
      <w:iCs/>
      <w:color w:val="404040"/>
      <w:sz w:val="28"/>
      <w:szCs w:val="24"/>
      <w:lang w:val="vi-VN" w:eastAsia="vi-VN"/>
    </w:rPr>
  </w:style>
  <w:style w:type="character" w:customStyle="1" w:styleId="NhaykepmChar1">
    <w:name w:val="Nháy kép Đậm Char1"/>
    <w:uiPriority w:val="30"/>
    <w:rPr>
      <w:i/>
      <w:iCs/>
      <w:color w:val="0F4761"/>
      <w:sz w:val="28"/>
      <w:szCs w:val="24"/>
      <w:lang w:val="vi-VN" w:eastAsia="vi-VN"/>
    </w:rPr>
  </w:style>
  <w:style w:type="character" w:customStyle="1" w:styleId="ChuChuthichChar1">
    <w:name w:val="Chủ đề Chú thích Char1"/>
    <w:uiPriority w:val="99"/>
    <w:semiHidden/>
    <w:rPr>
      <w:b/>
      <w:bCs/>
      <w:lang w:val="vi-VN" w:eastAsia="vi-VN"/>
    </w:rPr>
  </w:style>
  <w:style w:type="character" w:customStyle="1" w:styleId="ThnvnbanThutl2Char1">
    <w:name w:val="Thân văn bản Thụt lề 2 Char1"/>
    <w:semiHidden/>
    <w:rPr>
      <w:sz w:val="28"/>
      <w:szCs w:val="24"/>
      <w:lang w:val="vi-VN" w:eastAsia="vi-VN"/>
    </w:rPr>
  </w:style>
  <w:style w:type="character" w:customStyle="1" w:styleId="VnbanThunChar1">
    <w:name w:val="Văn bản Thuần Char1"/>
    <w:semiHidden/>
    <w:rPr>
      <w:rFonts w:ascii="Consolas" w:hAnsi="Consolas" w:hint="default"/>
      <w:sz w:val="21"/>
      <w:szCs w:val="21"/>
      <w:lang w:val="vi-VN" w:eastAsia="vi-VN"/>
    </w:rPr>
  </w:style>
  <w:style w:type="character" w:customStyle="1" w:styleId="ThnvnbanThutlDonguChar1">
    <w:name w:val="Thân văn bản Thụt lề Dòng đầu Char1"/>
    <w:semiHidden/>
    <w:rPr>
      <w:rFonts w:ascii="Tahoma" w:eastAsia="MS Mincho" w:hAnsi="Tahoma" w:cs="Tahoma" w:hint="default"/>
      <w:b/>
      <w:bCs/>
      <w:color w:val="FFFFFF"/>
      <w:spacing w:val="20"/>
      <w:sz w:val="22"/>
      <w:szCs w:val="22"/>
      <w:lang w:val="en-GB" w:eastAsia="zh-CN"/>
    </w:rPr>
  </w:style>
  <w:style w:type="character" w:customStyle="1" w:styleId="VnbanChuthichcuiChar1">
    <w:name w:val="Văn bản Chú thích cuối Char1"/>
    <w:semiHidden/>
    <w:rPr>
      <w:lang w:val="vi-VN" w:eastAsia="vi-VN"/>
    </w:rPr>
  </w:style>
  <w:style w:type="character" w:customStyle="1" w:styleId="uGhichuChar1">
    <w:name w:val="Đầu đề Ghi chú Char1"/>
    <w:semiHidden/>
    <w:rPr>
      <w:sz w:val="28"/>
      <w:szCs w:val="24"/>
      <w:lang w:val="vi-VN" w:eastAsia="vi-VN"/>
    </w:rPr>
  </w:style>
  <w:style w:type="character" w:customStyle="1" w:styleId="ThnvnbanThutlDongu2Char1">
    <w:name w:val="Thân văn bản Thụt lề Dòng đầu 2 Char1"/>
    <w:semiHidden/>
    <w:rPr>
      <w:sz w:val="28"/>
      <w:szCs w:val="24"/>
      <w:lang w:val="vi-VN" w:eastAsia="vi-VN"/>
    </w:rPr>
  </w:style>
  <w:style w:type="character" w:customStyle="1" w:styleId="NgaythangChar1">
    <w:name w:val="Ngày tháng Char1"/>
    <w:semiHidden/>
    <w:rPr>
      <w:sz w:val="28"/>
      <w:szCs w:val="24"/>
      <w:lang w:val="vi-VN" w:eastAsia="vi-VN"/>
    </w:rPr>
  </w:style>
  <w:style w:type="character" w:customStyle="1" w:styleId="highlightedsearchterm">
    <w:name w:val="highlightedsearchterm"/>
    <w:basedOn w:val="DefaultParagraphFont"/>
  </w:style>
  <w:style w:type="character" w:customStyle="1" w:styleId="m1Char">
    <w:name w:val="m1 Char"/>
    <w:rPr>
      <w:rFonts w:ascii=".VnAvant" w:hAnsi=".VnAvant" w:hint="default"/>
      <w:b/>
      <w:bCs/>
      <w:color w:val="0000FF"/>
      <w:sz w:val="24"/>
      <w:szCs w:val="24"/>
      <w:lang w:val="en-US" w:eastAsia="en-US" w:bidi="ar-SA"/>
    </w:rPr>
  </w:style>
  <w:style w:type="character" w:customStyle="1" w:styleId="m2Char">
    <w:name w:val="m2 Char"/>
    <w:rPr>
      <w:rFonts w:ascii=".VnTime" w:hAnsi=".VnTime" w:hint="default"/>
      <w:b/>
      <w:bCs/>
      <w:snapToGrid/>
      <w:color w:val="FF0000"/>
      <w:sz w:val="26"/>
      <w:szCs w:val="26"/>
      <w:lang w:val="en-US" w:eastAsia="en-US" w:bidi="ar-SA"/>
    </w:rPr>
  </w:style>
  <w:style w:type="character" w:customStyle="1" w:styleId="null">
    <w:name w:val="null"/>
  </w:style>
  <w:style w:type="character" w:customStyle="1" w:styleId="atn">
    <w:name w:val="atn"/>
    <w:uiPriority w:val="99"/>
  </w:style>
  <w:style w:type="character" w:customStyle="1" w:styleId="ircidim">
    <w:name w:val="irc_idim"/>
    <w:basedOn w:val="DefaultParagraphFont"/>
  </w:style>
  <w:style w:type="character" w:customStyle="1" w:styleId="normal-h">
    <w:name w:val="normal-h"/>
    <w:basedOn w:val="DefaultParagraphFont"/>
  </w:style>
  <w:style w:type="character" w:customStyle="1" w:styleId="Bodytext7NotItalic">
    <w:name w:val="Body text (7) + Not Italic"/>
  </w:style>
  <w:style w:type="character" w:customStyle="1" w:styleId="Bodytext2Italic">
    <w:name w:val="Body text (2) + Italic"/>
    <w:rPr>
      <w:rFonts w:ascii="Times New Roman" w:hAnsi="Times New Roman" w:cs="Times New Roman" w:hint="default"/>
      <w:i/>
      <w:iCs/>
      <w:strike w:val="0"/>
      <w:dstrike w:val="0"/>
      <w:sz w:val="26"/>
      <w:szCs w:val="26"/>
      <w:u w:val="none"/>
      <w:effect w:val="none"/>
      <w:shd w:val="clear" w:color="auto" w:fill="FFFFFF"/>
    </w:rPr>
  </w:style>
  <w:style w:type="character" w:customStyle="1" w:styleId="McHnhChar1">
    <w:name w:val="Mục Hình Char1"/>
    <w:locked/>
    <w:rPr>
      <w:noProof/>
      <w:sz w:val="24"/>
      <w:szCs w:val="24"/>
      <w:lang w:val="da-DK"/>
    </w:rPr>
  </w:style>
  <w:style w:type="character" w:customStyle="1" w:styleId="Bodytext115pt">
    <w:name w:val="Body text + 11.5 pt"/>
    <w:aliases w:val="Bold,Body text (10) + 12 pt,Spacing 0 pt,Body text + 10 pt"/>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vi-VN"/>
    </w:rPr>
  </w:style>
  <w:style w:type="character" w:customStyle="1" w:styleId="Bodytext175pt">
    <w:name w:val="Body text + 17.5 pt"/>
    <w:rPr>
      <w:rFonts w:ascii="Times New Roman" w:eastAsia="Times New Roman" w:hAnsi="Times New Roman" w:cs="Times New Roman" w:hint="default"/>
      <w:b w:val="0"/>
      <w:bCs w:val="0"/>
      <w:i w:val="0"/>
      <w:iCs w:val="0"/>
      <w:smallCaps w:val="0"/>
      <w:strike w:val="0"/>
      <w:dstrike w:val="0"/>
      <w:color w:val="000000"/>
      <w:spacing w:val="0"/>
      <w:w w:val="100"/>
      <w:position w:val="0"/>
      <w:sz w:val="35"/>
      <w:szCs w:val="35"/>
      <w:u w:val="none"/>
      <w:effect w:val="none"/>
      <w:lang w:val="vi-VN"/>
    </w:rPr>
  </w:style>
  <w:style w:type="character" w:customStyle="1" w:styleId="CharChar32">
    <w:name w:val="Char Char32"/>
    <w:rPr>
      <w:rFonts w:ascii=".VnTime" w:hAnsi=".VnTime" w:hint="default"/>
      <w:sz w:val="28"/>
      <w:lang w:val="en-US" w:eastAsia="en-US" w:bidi="ar-SA"/>
    </w:rPr>
  </w:style>
  <w:style w:type="character" w:customStyle="1" w:styleId="toptitle">
    <w:name w:val="top_title"/>
    <w:basedOn w:val="DefaultParagraphFont"/>
  </w:style>
  <w:style w:type="character" w:customStyle="1" w:styleId="textbox">
    <w:name w:val="text_box"/>
    <w:basedOn w:val="DefaultParagraphFont"/>
  </w:style>
  <w:style w:type="character" w:customStyle="1" w:styleId="specialcell">
    <w:name w:val="specialcell"/>
    <w:basedOn w:val="DefaultParagraphFont"/>
  </w:style>
  <w:style w:type="character" w:customStyle="1" w:styleId="StylePageNumberKernat8pt1">
    <w:name w:val="Style Page Number + Kern at 8 pt1"/>
    <w:rPr>
      <w:rFonts w:ascii="Times New Roman" w:hAnsi="Times New Roman" w:cs="Times New Roman" w:hint="default"/>
      <w:b/>
      <w:bCs w:val="0"/>
      <w:kern w:val="16"/>
      <w:sz w:val="24"/>
    </w:rPr>
  </w:style>
  <w:style w:type="character" w:customStyle="1" w:styleId="postbody">
    <w:name w:val="postbody"/>
    <w:basedOn w:val="DefaultParagraphFont"/>
  </w:style>
  <w:style w:type="character" w:customStyle="1" w:styleId="CharChar22">
    <w:name w:val="Char Char22"/>
    <w:locked/>
    <w:rPr>
      <w:rFonts w:ascii=".VnTime" w:hAnsi=".VnTime" w:hint="default"/>
      <w:b/>
      <w:bCs w:val="0"/>
      <w:color w:val="000000"/>
      <w:sz w:val="28"/>
      <w:lang w:val="en-US" w:eastAsia="en-US" w:bidi="ar-SA"/>
    </w:rPr>
  </w:style>
  <w:style w:type="character" w:customStyle="1" w:styleId="NidungCharChar0">
    <w:name w:val="Nội dung Char Char"/>
    <w:rPr>
      <w:rFonts w:ascii="Arial Unicode MS" w:eastAsia="Arial Unicode MS" w:hAnsi="Arial Unicode MS" w:cs="Arial Unicode MS" w:hint="default"/>
      <w:color w:val="000000"/>
      <w:sz w:val="28"/>
      <w:szCs w:val="28"/>
      <w:u w:color="000000"/>
      <w:lang w:val="vi-VN" w:eastAsia="vi-VN"/>
    </w:rPr>
  </w:style>
  <w:style w:type="character" w:customStyle="1" w:styleId="Ktccch">
    <w:name w:val="Ký tự cước chú"/>
  </w:style>
  <w:style w:type="character" w:customStyle="1" w:styleId="FootnoteReference1">
    <w:name w:val="Footnote Reference1"/>
    <w:rPr>
      <w:vertAlign w:val="superscript"/>
    </w:rPr>
  </w:style>
  <w:style w:type="character" w:customStyle="1" w:styleId="CharChar61">
    <w:name w:val="Char Char61"/>
    <w:rPr>
      <w:rFonts w:ascii=".VnTime" w:hAnsi=".VnTime" w:hint="default"/>
      <w:sz w:val="28"/>
      <w:lang w:val="en-US" w:eastAsia="en-US" w:bidi="ar-SA"/>
    </w:rPr>
  </w:style>
  <w:style w:type="character" w:customStyle="1" w:styleId="Bodytext4Italic">
    <w:name w:val="Body text (4) + Italic"/>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42">
    <w:name w:val="Body text (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eastAsia="vi-VN" w:bidi="vi-VN"/>
    </w:rPr>
  </w:style>
  <w:style w:type="character" w:customStyle="1" w:styleId="Headerorfooter12pt">
    <w:name w:val="Header or footer + 12 pt"/>
    <w:aliases w:val="Not Italic"/>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410pt">
    <w:name w:val="Body text (4) + 10 pt"/>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412pt">
    <w:name w:val="Body text (4) + 12 pt"/>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CaptionChar1CharChar3">
    <w:name w:val="Caption Char1 Char Char3"/>
    <w:aliases w:val="Caption Char1 Char Char Char Char2,Caption Char1 Char Char Char1,図表番号 Char Char Char2,Caption Char1 Char Char Char Char Char Char Char Char Char Char Char Char Char Char Char Char Char Char Char Char Char Char"/>
    <w:rPr>
      <w:b/>
      <w:bCs w:val="0"/>
      <w:iCs/>
      <w:sz w:val="22"/>
      <w:szCs w:val="28"/>
    </w:rPr>
  </w:style>
  <w:style w:type="character" w:customStyle="1" w:styleId="McHnhCharChar">
    <w:name w:val="Mục Hình Char Char"/>
    <w:locked/>
    <w:rPr>
      <w:noProof/>
      <w:color w:val="FF0000"/>
      <w:sz w:val="24"/>
      <w:szCs w:val="24"/>
      <w:lang w:val="da-DK"/>
    </w:rPr>
  </w:style>
  <w:style w:type="character" w:customStyle="1" w:styleId="FootnoteReference2">
    <w:name w:val="Footnote Reference2"/>
    <w:rPr>
      <w:vertAlign w:val="superscript"/>
    </w:rPr>
  </w:style>
  <w:style w:type="character" w:customStyle="1" w:styleId="FootnoteReference3">
    <w:name w:val="Footnote Reference3"/>
    <w:rPr>
      <w:vertAlign w:val="superscript"/>
    </w:rPr>
  </w:style>
  <w:style w:type="character" w:customStyle="1" w:styleId="UnresolvedMention6">
    <w:name w:val="Unresolved Mention6"/>
    <w:uiPriority w:val="99"/>
    <w:rPr>
      <w:color w:val="605E5C"/>
      <w:shd w:val="clear" w:color="auto" w:fill="E1DFDD"/>
    </w:rPr>
  </w:style>
  <w:style w:type="character" w:customStyle="1" w:styleId="card-send-timesendtime">
    <w:name w:val="card-send-time__sendtime"/>
  </w:style>
  <w:style w:type="table" w:customStyle="1" w:styleId="TableGrid11">
    <w:name w:val="Table Grid 11"/>
    <w:basedOn w:val="TableNormal"/>
    <w:next w:val="TableGrid1"/>
    <w:semiHidden/>
    <w:unhideWhenUsed/>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HocTable11">
    <w:name w:val="HocTable11"/>
    <w:basedOn w:val="TableNormal"/>
    <w:next w:val="TableGrid"/>
    <w:uiPriority w:val="59"/>
    <w:qFormat/>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TableNormal"/>
    <w:next w:val="TableTheme"/>
    <w:semiHidden/>
    <w:unhideWhenUsed/>
    <w:pPr>
      <w:spacing w:before="60" w:after="60"/>
      <w:jc w:val="highKashida"/>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next w:val="LightShading"/>
    <w:uiPriority w:val="60"/>
    <w:semiHidden/>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1">
    <w:name w:val="Medium Grid 21"/>
    <w:basedOn w:val="TableNormal"/>
    <w:next w:val="MediumGrid2"/>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Pr>
      <w:rFonts w:ascii="Cambria" w:eastAsia="MS Mincho" w:hAnsi="Cambria"/>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
    <w:name w:val="Light List - Accent 11"/>
    <w:basedOn w:val="TableNormal"/>
    <w:next w:val="LightList-Accent1"/>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next w:val="LightGrid-Accent1"/>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1-Accent11">
    <w:name w:val="Medium Shading 1 - Accent 11"/>
    <w:basedOn w:val="TableNormal"/>
    <w:next w:val="MediumShading1-Accent1"/>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2-Accent11">
    <w:name w:val="Medium List 2 - Accent 11"/>
    <w:basedOn w:val="TableNormal"/>
    <w:next w:val="MediumList2-Accent1"/>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11">
    <w:name w:val="Medium Grid 1 - Accent 11"/>
    <w:basedOn w:val="TableNormal"/>
    <w:next w:val="MediumGrid1-Accent1"/>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2-Accent11">
    <w:name w:val="Medium Grid 2 - Accent 11"/>
    <w:basedOn w:val="TableNormal"/>
    <w:next w:val="MediumGrid2-Accent1"/>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rkList-Accent11">
    <w:name w:val="Dark List - Accent 11"/>
    <w:basedOn w:val="TableNormal"/>
    <w:next w:val="DarkList-Accent1"/>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ColorfulShading-Accent11">
    <w:name w:val="Colorful Shading - Accent 11"/>
    <w:basedOn w:val="TableNormal"/>
    <w:next w:val="ColorfulShading-Accent1"/>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List-Accent12">
    <w:name w:val="Colorful List - Accent 12"/>
    <w:basedOn w:val="TableNormal"/>
    <w:next w:val="ColorfulList-Accent1"/>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Grid-Accent11">
    <w:name w:val="Colorful Grid - Accent 11"/>
    <w:basedOn w:val="TableNormal"/>
    <w:next w:val="ColorfulGrid-Accent1"/>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60"/>
    <w:semiHidden/>
    <w:unhideWhenUsed/>
    <w:rPr>
      <w:rFonts w:ascii="Cambria" w:eastAsia="MS Mincho" w:hAnsi="Cambria"/>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Accent21">
    <w:name w:val="Light List - Accent 21"/>
    <w:basedOn w:val="TableNormal"/>
    <w:next w:val="LightList-Accent2"/>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Grid-Accent21">
    <w:name w:val="Light Grid - Accent 21"/>
    <w:basedOn w:val="TableNormal"/>
    <w:next w:val="LightGrid-Accent2"/>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MediumShading1-Accent21">
    <w:name w:val="Medium Shading 1 - Accent 21"/>
    <w:basedOn w:val="TableNormal"/>
    <w:next w:val="MediumShading1-Accent2"/>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2-Accent21">
    <w:name w:val="Medium List 2 - Accent 21"/>
    <w:basedOn w:val="TableNormal"/>
    <w:next w:val="MediumList2-Accent2"/>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Grid1-Accent22">
    <w:name w:val="Medium Grid 1 - Accent 22"/>
    <w:basedOn w:val="TableNormal"/>
    <w:next w:val="MediumGrid1-Accent2"/>
    <w:uiPriority w:val="34"/>
    <w:semiHidden/>
    <w:unhideWhenUsed/>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2-Accent21">
    <w:name w:val="Medium Grid 2 - Accent 21"/>
    <w:basedOn w:val="TableNormal"/>
    <w:next w:val="MediumGrid2-Accent2"/>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rkList-Accent21">
    <w:name w:val="Dark List - Accent 21"/>
    <w:basedOn w:val="TableNormal"/>
    <w:next w:val="DarkList-Accent2"/>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ColorfulShading-Accent21">
    <w:name w:val="Colorful Shading - Accent 21"/>
    <w:basedOn w:val="TableNormal"/>
    <w:next w:val="ColorfulShading-Accent2"/>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Grid-Accent21">
    <w:name w:val="Colorful Grid - Accent 21"/>
    <w:basedOn w:val="TableNormal"/>
    <w:next w:val="ColorfulGrid-Accent2"/>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31">
    <w:name w:val="Light Shading - Accent 31"/>
    <w:basedOn w:val="TableNormal"/>
    <w:next w:val="LightShading-Accent3"/>
    <w:uiPriority w:val="60"/>
    <w:semiHidden/>
    <w:unhideWhenUsed/>
    <w:rPr>
      <w:rFonts w:ascii="Cambria" w:eastAsia="MS Mincho" w:hAnsi="Cambria"/>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1">
    <w:name w:val="Light List - Accent 31"/>
    <w:basedOn w:val="TableNormal"/>
    <w:next w:val="LightList-Accent3"/>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31">
    <w:name w:val="Light Grid - Accent 31"/>
    <w:basedOn w:val="TableNormal"/>
    <w:next w:val="LightGrid-Accent3"/>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31">
    <w:name w:val="Medium Shading 1 - Accent 31"/>
    <w:basedOn w:val="TableNormal"/>
    <w:next w:val="MediumShading1-Accent3"/>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2-Accent31">
    <w:name w:val="Medium List 2 - Accent 31"/>
    <w:basedOn w:val="TableNormal"/>
    <w:next w:val="MediumList2-Accent3"/>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Grid1-Accent31">
    <w:name w:val="Medium Grid 1 - Accent 31"/>
    <w:basedOn w:val="TableNormal"/>
    <w:next w:val="MediumGrid1-Accent3"/>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2-Accent31">
    <w:name w:val="Medium Grid 2 - Accent 31"/>
    <w:basedOn w:val="TableNormal"/>
    <w:next w:val="MediumGrid2-Accent3"/>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rkList-Accent31">
    <w:name w:val="Dark List - Accent 31"/>
    <w:basedOn w:val="TableNormal"/>
    <w:next w:val="DarkList-Accent3"/>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ColorfulShading-Accent31">
    <w:name w:val="Colorful Shading - Accent 31"/>
    <w:basedOn w:val="TableNormal"/>
    <w:next w:val="ColorfulShading-Accent3"/>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List-Accent31">
    <w:name w:val="Colorful List - Accent 31"/>
    <w:basedOn w:val="TableNormal"/>
    <w:next w:val="ColorfulList-Accent3"/>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Grid-Accent31">
    <w:name w:val="Colorful Grid - Accent 31"/>
    <w:basedOn w:val="TableNormal"/>
    <w:next w:val="ColorfulGrid-Accent3"/>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LightShading-Accent41">
    <w:name w:val="Light Shading - Accent 41"/>
    <w:basedOn w:val="TableNormal"/>
    <w:next w:val="LightShading-Accent4"/>
    <w:uiPriority w:val="60"/>
    <w:semiHidden/>
    <w:unhideWhenUsed/>
    <w:rPr>
      <w:rFonts w:ascii="Cambria" w:eastAsia="MS Mincho" w:hAnsi="Cambria"/>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Accent41">
    <w:name w:val="Light List - Accent 41"/>
    <w:basedOn w:val="TableNormal"/>
    <w:next w:val="LightList-Accent4"/>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Grid-Accent41">
    <w:name w:val="Light Grid - Accent 41"/>
    <w:basedOn w:val="TableNormal"/>
    <w:next w:val="LightGrid-Accent4"/>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MediumShading1-Accent41">
    <w:name w:val="Medium Shading 1 - Accent 41"/>
    <w:basedOn w:val="TableNormal"/>
    <w:next w:val="MediumShading1-Accent4"/>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2-Accent41">
    <w:name w:val="Medium List 2 - Accent 41"/>
    <w:basedOn w:val="TableNormal"/>
    <w:next w:val="MediumList2-Accent4"/>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Grid1-Accent41">
    <w:name w:val="Medium Grid 1 - Accent 41"/>
    <w:basedOn w:val="TableNormal"/>
    <w:next w:val="MediumGrid1-Accent4"/>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2-Accent41">
    <w:name w:val="Medium Grid 2 - Accent 41"/>
    <w:basedOn w:val="TableNormal"/>
    <w:next w:val="MediumGrid2-Accent4"/>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rkList-Accent41">
    <w:name w:val="Dark List - Accent 41"/>
    <w:basedOn w:val="TableNormal"/>
    <w:next w:val="DarkList-Accent4"/>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ColorfulShading-Accent41">
    <w:name w:val="Colorful Shading - Accent 41"/>
    <w:basedOn w:val="TableNormal"/>
    <w:next w:val="ColorfulShading-Accent4"/>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Grid-Accent41">
    <w:name w:val="Colorful Grid - Accent 41"/>
    <w:basedOn w:val="TableNormal"/>
    <w:next w:val="ColorfulGrid-Accent4"/>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LightShading-Accent51">
    <w:name w:val="Light Shading - Accent 51"/>
    <w:basedOn w:val="TableNormal"/>
    <w:next w:val="LightShading-Accent5"/>
    <w:uiPriority w:val="60"/>
    <w:semiHidden/>
    <w:unhideWhenUsed/>
    <w:rPr>
      <w:rFonts w:ascii="Cambria" w:eastAsia="MS Mincho" w:hAnsi="Cambria"/>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51">
    <w:name w:val="Light List - Accent 51"/>
    <w:basedOn w:val="TableNormal"/>
    <w:next w:val="LightList-Accent5"/>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Grid-Accent51">
    <w:name w:val="Light Grid - Accent 51"/>
    <w:basedOn w:val="TableNormal"/>
    <w:next w:val="LightGrid-Accent5"/>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Shading1-Accent51">
    <w:name w:val="Medium Shading 1 - Accent 51"/>
    <w:basedOn w:val="TableNormal"/>
    <w:next w:val="MediumShading1-Accent5"/>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2-Accent51">
    <w:name w:val="Medium List 2 - Accent 51"/>
    <w:basedOn w:val="TableNormal"/>
    <w:next w:val="MediumList2-Accent5"/>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Grid1-Accent51">
    <w:name w:val="Medium Grid 1 - Accent 51"/>
    <w:basedOn w:val="TableNormal"/>
    <w:next w:val="MediumGrid1-Accent5"/>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2-Accent51">
    <w:name w:val="Medium Grid 2 - Accent 51"/>
    <w:basedOn w:val="TableNormal"/>
    <w:next w:val="MediumGrid2-Accent5"/>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1">
    <w:name w:val="Dark List - Accent 51"/>
    <w:basedOn w:val="TableNormal"/>
    <w:next w:val="DarkList-Accent5"/>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ColorfulShading-Accent51">
    <w:name w:val="Colorful Shading - Accent 51"/>
    <w:basedOn w:val="TableNormal"/>
    <w:next w:val="ColorfulShading-Accent5"/>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Grid-Accent51">
    <w:name w:val="Colorful Grid - Accent 51"/>
    <w:basedOn w:val="TableNormal"/>
    <w:next w:val="ColorfulGrid-Accent5"/>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LightShading-Accent61">
    <w:name w:val="Light Shading - Accent 61"/>
    <w:basedOn w:val="TableNormal"/>
    <w:next w:val="LightShading-Accent6"/>
    <w:uiPriority w:val="60"/>
    <w:semiHidden/>
    <w:unhideWhenUsed/>
    <w:rPr>
      <w:rFonts w:ascii="Cambria" w:eastAsia="MS Mincho" w:hAnsi="Cambria"/>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61">
    <w:name w:val="Light List - Accent 61"/>
    <w:basedOn w:val="TableNormal"/>
    <w:next w:val="LightList-Accent6"/>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61">
    <w:name w:val="Light Grid - Accent 61"/>
    <w:basedOn w:val="TableNormal"/>
    <w:next w:val="LightGrid-Accent6"/>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Accent61">
    <w:name w:val="Medium Shading 1 - Accent 61"/>
    <w:basedOn w:val="TableNormal"/>
    <w:next w:val="MediumShading1-Accent6"/>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Accent61">
    <w:name w:val="Medium List 2 - Accent 61"/>
    <w:basedOn w:val="TableNormal"/>
    <w:next w:val="MediumList2-Accent6"/>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Accent61">
    <w:name w:val="Medium Grid 1 - Accent 61"/>
    <w:basedOn w:val="TableNormal"/>
    <w:next w:val="MediumGrid1-Accent6"/>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Accent61">
    <w:name w:val="Medium Grid 2 - Accent 61"/>
    <w:basedOn w:val="TableNormal"/>
    <w:next w:val="MediumGrid2-Accent6"/>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Accent61">
    <w:name w:val="Dark List - Accent 61"/>
    <w:basedOn w:val="TableNormal"/>
    <w:next w:val="DarkList-Accent6"/>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Accent61">
    <w:name w:val="Colorful Shading - Accent 61"/>
    <w:basedOn w:val="TableNormal"/>
    <w:next w:val="ColorfulShading-Accent6"/>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Accent61">
    <w:name w:val="Colorful Grid - Accent 61"/>
    <w:basedOn w:val="TableNormal"/>
    <w:next w:val="ColorfulGrid-Accent6"/>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Light1">
    <w:name w:val="Table Grid Light1"/>
    <w:basedOn w:val="TableNormal"/>
    <w:uiPriority w:val="40"/>
    <w:rPr>
      <w:rFonts w:eastAsia="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0">
    <w:name w:val="TableGrid"/>
    <w:rPr>
      <w:color w:val="181717"/>
      <w:sz w:val="25"/>
      <w:szCs w:val="28"/>
      <w:u w:color="000000"/>
    </w:rPr>
    <w:tblPr>
      <w:tblCellMar>
        <w:top w:w="0" w:type="dxa"/>
        <w:left w:w="0" w:type="dxa"/>
        <w:bottom w:w="0" w:type="dxa"/>
        <w:right w:w="0" w:type="dxa"/>
      </w:tblCellMar>
    </w:tblPr>
  </w:style>
  <w:style w:type="table" w:customStyle="1" w:styleId="TableNormal0">
    <w:name w:val="TableNormal"/>
    <w:pPr>
      <w:spacing w:before="120" w:after="120" w:line="264" w:lineRule="auto"/>
      <w:ind w:firstLine="720"/>
    </w:pPr>
    <w:rPr>
      <w:sz w:val="26"/>
      <w:szCs w:val="26"/>
      <w:lang w:val="en"/>
    </w:rPr>
    <w:tblPr>
      <w:tblCellMar>
        <w:top w:w="100" w:type="dxa"/>
        <w:left w:w="100" w:type="dxa"/>
        <w:bottom w:w="100" w:type="dxa"/>
        <w:right w:w="100" w:type="dxa"/>
      </w:tblCellMar>
    </w:tblPr>
  </w:style>
  <w:style w:type="table" w:customStyle="1" w:styleId="TableGrid10">
    <w:name w:val="TableGrid1"/>
    <w:rPr>
      <w:color w:val="181717"/>
      <w:sz w:val="25"/>
      <w:szCs w:val="28"/>
      <w:u w:color="000000"/>
    </w:rPr>
    <w:tblPr>
      <w:tblCellMar>
        <w:top w:w="0" w:type="dxa"/>
        <w:left w:w="0" w:type="dxa"/>
        <w:bottom w:w="0" w:type="dxa"/>
        <w:right w:w="0" w:type="dxa"/>
      </w:tblCellMar>
    </w:tblPr>
  </w:style>
  <w:style w:type="table" w:customStyle="1" w:styleId="MediumGrid211">
    <w:name w:val="Medium Grid 2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1">
    <w:name w:val="Medium Grid 2 - Accent 1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1">
    <w:name w:val="Medium Grid 2 - Accent 2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1">
    <w:name w:val="Medium Grid 2 - Accent 3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1">
    <w:name w:val="Medium Grid 2 - Accent 4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1">
    <w:name w:val="Medium Grid 2 - Accent 5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1">
    <w:name w:val="Medium Grid 2 - Accent 6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HocTable111">
    <w:name w:val="HocTable111"/>
    <w:basedOn w:val="TableNormal"/>
    <w:uiPriority w:val="59"/>
    <w:qFormat/>
    <w:rPr>
      <w:rFonts w:eastAsia="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1">
    <w:name w:val="Lưới Bảng1"/>
    <w:basedOn w:val="TableNormal"/>
    <w:uiPriority w:val="5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1111">
    <w:name w:val="HocTable1111"/>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
    <w:basedOn w:val="TableNormal"/>
    <w:rPr>
      <w:rFonts w:eastAsia="Calibri"/>
      <w:sz w:val="28"/>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2111">
    <w:name w:val="Medium Grid 1 - Accent 2111"/>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BngchunV">
    <w:name w:val="B¶ng chuÈn_V"/>
    <w:semiHidden/>
    <w:pPr>
      <w:jc w:val="center"/>
    </w:pPr>
    <w:rPr>
      <w:rFonts w:ascii=".VnTime" w:eastAsia="Calibri" w:hAnsi=".VnTime" w:cs=".VnTime"/>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table" w:customStyle="1" w:styleId="McFormatbng">
    <w:name w:val="Mục Format  bảng"/>
    <w:pPr>
      <w:jc w:val="center"/>
    </w:pPr>
    <w:rPr>
      <w:rFonts w:eastAsia="Calibri"/>
      <w:sz w:val="28"/>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TableGrid120">
    <w:name w:val="Table Grid12"/>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uiPriority w:val="59"/>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21">
    <w:name w:val="Medium Grid 1 - Accent 221"/>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12">
    <w:name w:val="Medium Grid 1 - Accent 212"/>
    <w:uiPriority w:val="34"/>
    <w:semiHidden/>
    <w:rPr>
      <w:rFonts w:eastAsia="Calibri"/>
      <w:sz w:val="22"/>
      <w:szCs w:val="28"/>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20">
    <w:name w:val="TableGrid2"/>
    <w:rPr>
      <w:sz w:val="22"/>
      <w:szCs w:val="22"/>
    </w:rPr>
    <w:tblPr>
      <w:tblCellMar>
        <w:top w:w="0" w:type="dxa"/>
        <w:left w:w="0" w:type="dxa"/>
        <w:bottom w:w="0" w:type="dxa"/>
        <w:right w:w="0" w:type="dxa"/>
      </w:tblCellMar>
    </w:tblPr>
  </w:style>
  <w:style w:type="table" w:customStyle="1" w:styleId="PlainTable21">
    <w:name w:val="Plain Table 21"/>
    <w:basedOn w:val="TableNormal"/>
    <w:uiPriority w:val="42"/>
    <w:rPr>
      <w:rFonts w:eastAsia="Calibri"/>
      <w:sz w:val="22"/>
      <w:szCs w:val="22"/>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4">
    <w:name w:val="Table Grid14"/>
    <w:basedOn w:val="TableNormal"/>
    <w:uiPriority w:val="59"/>
    <w:rPr>
      <w:rFonts w:eastAsia="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2">
    <w:name w:val="Plain Table 22"/>
    <w:basedOn w:val="TableNormal"/>
    <w:uiPriority w:val="42"/>
    <w:rPr>
      <w:rFonts w:ascii="Cambria" w:eastAsia="Cambria" w:hAnsi="Cambria"/>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
    <w:name w:val="Plain Table 23"/>
    <w:basedOn w:val="TableNormal"/>
    <w:uiPriority w:val="42"/>
    <w:rPr>
      <w:rFonts w:ascii="Cambria" w:eastAsia="Cambria" w:hAnsi="Cambria"/>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1">
    <w:name w:val="Plain Table 231"/>
    <w:basedOn w:val="TableNormal"/>
    <w:uiPriority w:val="42"/>
    <w:rPr>
      <w:rFonts w:ascii="Cambria" w:eastAsia="Cambria" w:hAnsi="Cambria"/>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4">
    <w:name w:val="Table Grid4"/>
    <w:basedOn w:val="TableNormal"/>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uiPriority w:val="59"/>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TableNormal"/>
    <w:uiPriority w:val="59"/>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24">
    <w:name w:val="Plain Table 24"/>
    <w:basedOn w:val="TableNormal"/>
    <w:uiPriority w:val="42"/>
    <w:rPr>
      <w:rFonts w:ascii="Cambria" w:eastAsia="Cambria" w:hAnsi="Cambria"/>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MediumGrid1-Accent21111">
    <w:name w:val="Medium Grid 1 - Accent 21111"/>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BngchunV1">
    <w:name w:val="B¶ng chuÈn_V1"/>
    <w:semiHidden/>
    <w:pPr>
      <w:jc w:val="center"/>
    </w:pPr>
    <w:rPr>
      <w:rFonts w:ascii=".VnTime" w:eastAsia="Calibri" w:hAnsi=".VnTime" w:cs=".VnTime"/>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table" w:customStyle="1" w:styleId="McFormatbng1">
    <w:name w:val="Mục Format  bảng1"/>
    <w:pPr>
      <w:jc w:val="center"/>
    </w:pPr>
    <w:rPr>
      <w:rFonts w:eastAsia="Calibri"/>
      <w:sz w:val="28"/>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ediumGrid1-Accent2211">
    <w:name w:val="Medium Grid 1 - Accent 2211"/>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5">
    <w:name w:val="Table Grid5"/>
    <w:basedOn w:val="TableNormal"/>
    <w:uiPriority w:val="59"/>
    <w:rPr>
      <w:rFonts w:eastAsia="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Pr>
      <w:rFonts w:eastAsia="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59"/>
    <w:rPr>
      <w:rFonts w:ascii="Arial" w:eastAsia="Arial" w:hAnsi="Arial"/>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13">
    <w:name w:val="Medium Grid 1 - Accent 213"/>
    <w:uiPriority w:val="34"/>
    <w:semiHidden/>
    <w:rPr>
      <w:rFonts w:eastAsia="Calibri"/>
      <w:sz w:val="22"/>
      <w:szCs w:val="22"/>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HocTable2">
    <w:name w:val="HocTable2"/>
    <w:basedOn w:val="TableNormal"/>
    <w:uiPriority w:val="59"/>
    <w:qFormat/>
    <w:rPr>
      <w:rFonts w:eastAsia="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12">
    <w:name w:val="HocTable12"/>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3">
    <w:name w:val="HocTable3"/>
    <w:basedOn w:val="TableNormal"/>
    <w:uiPriority w:val="59"/>
    <w:qFormat/>
    <w:rPr>
      <w:rFonts w:eastAsia="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13">
    <w:name w:val="HocTable13"/>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angdangli11">
    <w:name w:val="Bảng dạng lưới 11"/>
    <w:basedOn w:val="TableNormal"/>
    <w:semiHidden/>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nnMausang1">
    <w:name w:val="Tô nền Màu sáng1"/>
    <w:basedOn w:val="TableNormal"/>
    <w:uiPriority w:val="60"/>
    <w:semiHidden/>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1">
    <w:name w:val="Danh sách Màu sáng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1">
    <w:name w:val="Lưới Màu sáng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1">
    <w:name w:val="Tô nền Vừa 1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1">
    <w:name w:val="Tô nền Vừa 2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1">
    <w:name w:val="Danh sách Vừa 1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1">
    <w:name w:val="Danh sách Vừa 2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Va21">
    <w:name w:val="Lưới Vừa 2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Va31">
    <w:name w:val="Lưới Vừa 3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1">
    <w:name w:val="Danh sách Sẫm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1">
    <w:name w:val="Tô nền Sặc sỡ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
    <w:name w:val="Danh sách Sặc sỡ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1">
    <w:name w:val="Lưới Sặc sỡ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
    <w:name w:val="Tô nền Màu sáng - Nhấn mạnh 11"/>
    <w:basedOn w:val="TableNormal"/>
    <w:uiPriority w:val="60"/>
    <w:semiHidden/>
    <w:rPr>
      <w:rFonts w:ascii="Cambria" w:eastAsia="MS Mincho" w:hAnsi="Cambria"/>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1">
    <w:name w:val="Danh sách Màu sáng - Nhấn mạnh 1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1">
    <w:name w:val="Lưới Màu sáng - Nhấn mạnh 1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1">
    <w:name w:val="Tô nền Vừa 1 - Nhấn mạnh 1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1">
    <w:name w:val="Tô nền Vừa 2 - Nhấn mạnh 1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1">
    <w:name w:val="Danh sách Vừa 1 - Nhấn mạnh 1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1">
    <w:name w:val="Danh sách Vừa 2 - Nhấn mạnh 1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Va2-Nhnmanh11">
    <w:name w:val="Lưới Vừa 2 - Nhấn mạnh 1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Va3-Nhnmanh11">
    <w:name w:val="Lưới Vừa 3 - Nhấn mạnh 1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1">
    <w:name w:val="Danh sách Sẫm - Nhấn mạnh 1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1">
    <w:name w:val="Tô nền Sặc sỡ - Nhấn mạnh 1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
    <w:name w:val="Danh sách Sặc sỡ - Nhấn mạnh 11"/>
    <w:basedOn w:val="TableNormal"/>
    <w:uiPriority w:val="34"/>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1">
    <w:name w:val="Lưới Sặc sỡ - Nhấn mạnh 11"/>
    <w:basedOn w:val="TableNormal"/>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
    <w:name w:val="Tô nền Màu sáng - Nhấn mạnh 21"/>
    <w:basedOn w:val="TableNormal"/>
    <w:uiPriority w:val="60"/>
    <w:semiHidden/>
    <w:rPr>
      <w:rFonts w:ascii="Cambria" w:eastAsia="MS Mincho" w:hAnsi="Cambria"/>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1">
    <w:name w:val="Danh sách Màu sáng - Nhấn mạnh 2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1">
    <w:name w:val="Lưới Màu sáng - Nhấn mạnh 2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1">
    <w:name w:val="Tô nền Vừa 1 - Nhấn mạnh 2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1">
    <w:name w:val="Tô nền Vừa 2 - Nhấn mạnh 2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1">
    <w:name w:val="Danh sách Vừa 1 - Nhấn mạnh 2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1">
    <w:name w:val="Danh sách Vừa 2 - Nhấn mạnh 2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Va2-Nhnmanh21">
    <w:name w:val="Lưới Vừa 2 - Nhấn mạnh 2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LiVa3-Nhnmanh21">
    <w:name w:val="Lưới Vừa 3 - Nhấn mạnh 2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1">
    <w:name w:val="Danh sách Sẫm - Nhấn mạnh 2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1">
    <w:name w:val="Tô nền Sặc sỡ - Nhấn mạnh 2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
    <w:name w:val="Danh sách Sặc sỡ - Nhấn mạnh 2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1">
    <w:name w:val="Lưới Sặc sỡ - Nhấn mạnh 2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
    <w:name w:val="Tô nền Màu sáng - Nhấn mạnh 31"/>
    <w:basedOn w:val="TableNormal"/>
    <w:uiPriority w:val="60"/>
    <w:semiHidden/>
    <w:rPr>
      <w:rFonts w:ascii="Cambria" w:eastAsia="MS Mincho" w:hAnsi="Cambria"/>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1">
    <w:name w:val="Danh sách Màu sáng - Nhấn mạnh 3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1">
    <w:name w:val="Lưới Màu sáng - Nhấn mạnh 3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1">
    <w:name w:val="Tô nền Vừa 1 - Nhấn mạnh 3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1">
    <w:name w:val="Tô nền Vừa 2 - Nhấn mạnh 3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1">
    <w:name w:val="Danh sách Vừa 1 - Nhấn mạnh 3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1">
    <w:name w:val="Danh sách Vừa 2 - Nhấn mạnh 3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Va2-Nhnmanh31">
    <w:name w:val="Lưới Vừa 2 - Nhấn mạnh 3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LiVa3-Nhnmanh31">
    <w:name w:val="Lưới Vừa 3 - Nhấn mạnh 3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1">
    <w:name w:val="Danh sách Sẫm - Nhấn mạnh 3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1">
    <w:name w:val="Tô nền Sặc sỡ - Nhấn mạnh 3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
    <w:name w:val="Danh sách Sặc sỡ - Nhấn mạnh 3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1">
    <w:name w:val="Lưới Sặc sỡ - Nhấn mạnh 3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
    <w:name w:val="Tô nền Màu sáng - Nhấn mạnh 41"/>
    <w:basedOn w:val="TableNormal"/>
    <w:uiPriority w:val="60"/>
    <w:semiHidden/>
    <w:rPr>
      <w:rFonts w:ascii="Cambria" w:eastAsia="MS Mincho" w:hAnsi="Cambria"/>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1">
    <w:name w:val="Danh sách Màu sáng - Nhấn mạnh 4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1">
    <w:name w:val="Lưới Màu sáng - Nhấn mạnh 4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1">
    <w:name w:val="Tô nền Vừa 1 - Nhấn mạnh 4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1">
    <w:name w:val="Tô nền Vừa 2 - Nhấn mạnh 4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1">
    <w:name w:val="Danh sách Vừa 1 - Nhấn mạnh 4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1">
    <w:name w:val="Danh sách Vừa 2 - Nhấn mạnh 4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Va2-Nhnmanh41">
    <w:name w:val="Lưới Vừa 2 - Nhấn mạnh 4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Va3-Nhnmanh41">
    <w:name w:val="Lưới Vừa 3 - Nhấn mạnh 4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1">
    <w:name w:val="Danh sách Sẫm - Nhấn mạnh 4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1">
    <w:name w:val="Tô nền Sặc sỡ - Nhấn mạnh 4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
    <w:name w:val="Danh sách Sặc sỡ - Nhấn mạnh 4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1">
    <w:name w:val="Lưới Sặc sỡ - Nhấn mạnh 4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
    <w:name w:val="Tô nền Màu sáng - Nhấn mạnh 51"/>
    <w:basedOn w:val="TableNormal"/>
    <w:uiPriority w:val="60"/>
    <w:semiHidden/>
    <w:rPr>
      <w:rFonts w:ascii="Cambria" w:eastAsia="MS Mincho" w:hAnsi="Cambria"/>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1">
    <w:name w:val="Danh sách Màu sáng - Nhấn mạnh 5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1">
    <w:name w:val="Lưới Màu sáng - Nhấn mạnh 5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1">
    <w:name w:val="Tô nền Vừa 1 - Nhấn mạnh 5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1">
    <w:name w:val="Tô nền Vừa 2 - Nhấn mạnh 5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1">
    <w:name w:val="Danh sách Vừa 1 - Nhấn mạnh 5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1">
    <w:name w:val="Danh sách Vừa 2 - Nhấn mạnh 5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Va2-Nhnmanh51">
    <w:name w:val="Lưới Vừa 2 - Nhấn mạnh 5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LiVa3-Nhnmanh51">
    <w:name w:val="Lưới Vừa 3 - Nhấn mạnh 5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1">
    <w:name w:val="Danh sách Sẫm - Nhấn mạnh 5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1">
    <w:name w:val="Tô nền Sặc sỡ - Nhấn mạnh 5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
    <w:name w:val="Danh sách Sặc sỡ - Nhấn mạnh 5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1">
    <w:name w:val="Lưới Sặc sỡ - Nhấn mạnh 5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
    <w:name w:val="Tô nền Màu sáng - Nhấn mạnh 61"/>
    <w:basedOn w:val="TableNormal"/>
    <w:uiPriority w:val="60"/>
    <w:semiHidden/>
    <w:rPr>
      <w:rFonts w:ascii="Cambria" w:eastAsia="MS Mincho" w:hAnsi="Cambria"/>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1">
    <w:name w:val="Danh sách Màu sáng - Nhấn mạnh 6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1">
    <w:name w:val="Lưới Màu sáng - Nhấn mạnh 6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1">
    <w:name w:val="Tô nền Vừa 1 - Nhấn mạnh 6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1">
    <w:name w:val="Tô nền Vừa 2 - Nhấn mạnh 6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1">
    <w:name w:val="Danh sách Vừa 1 - Nhấn mạnh 6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1">
    <w:name w:val="Danh sách Vừa 2 - Nhấn mạnh 6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LiVa2-Nhnmanh61">
    <w:name w:val="Lưới Vừa 2 - Nhấn mạnh 6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LiVa3-Nhnmanh61">
    <w:name w:val="Lưới Vừa 3 - Nhấn mạnh 6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1">
    <w:name w:val="Danh sách Sẫm - Nhấn mạnh 6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1">
    <w:name w:val="Tô nền Sặc sỡ - Nhấn mạnh 6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
    <w:name w:val="Danh sách Sặc sỡ - Nhấn mạnh 6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1">
    <w:name w:val="Lưới Sặc sỡ - Nhấn mạnh 6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Normal1">
    <w:name w:val="TableNormal1"/>
    <w:pPr>
      <w:spacing w:before="120" w:after="120" w:line="264" w:lineRule="auto"/>
      <w:ind w:firstLine="720"/>
    </w:pPr>
    <w:rPr>
      <w:sz w:val="26"/>
      <w:szCs w:val="26"/>
      <w:lang w:val="en"/>
    </w:rPr>
    <w:tblPr>
      <w:tblCellMar>
        <w:top w:w="100" w:type="dxa"/>
        <w:left w:w="100" w:type="dxa"/>
        <w:bottom w:w="100" w:type="dxa"/>
        <w:right w:w="100" w:type="dxa"/>
      </w:tblCellMar>
    </w:tblPr>
  </w:style>
  <w:style w:type="table" w:customStyle="1" w:styleId="LightList11">
    <w:name w:val="Light List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1">
    <w:name w:val="Light List - Accent 2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1">
    <w:name w:val="Light List - Accent 3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1">
    <w:name w:val="Light List - Accent 4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1">
    <w:name w:val="Light List - Accent 5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1">
    <w:name w:val="Light List - Accent 6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1">
    <w:name w:val="Medium Shading 1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1">
    <w:name w:val="Medium Shading 1 - Accent 2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1">
    <w:name w:val="Medium Shading 1 - Accent 3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1">
    <w:name w:val="Medium Shading 1 - Accent 4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1">
    <w:name w:val="Medium Shading 1 - Accent 5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1">
    <w:name w:val="Medium Shading 1 - Accent 6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1">
    <w:name w:val="Medium Shading 2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
    <w:name w:val="Medium Shading 2 - Accent 1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1">
    <w:name w:val="Medium Shading 2 - Accent 2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1">
    <w:name w:val="Medium Shading 2 - Accent 3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1">
    <w:name w:val="Medium Shading 2 - Accent 4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1">
    <w:name w:val="Medium Shading 2 - Accent 5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1">
    <w:name w:val="Medium Shading 2 - Accent 6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1">
    <w:name w:val="Medium List 1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
    <w:name w:val="Medium List 1 - Accent 1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1">
    <w:name w:val="Medium List 1 - Accent 2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1">
    <w:name w:val="Medium List 1 - Accent 3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1">
    <w:name w:val="Medium List 1 - Accent 4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1">
    <w:name w:val="Medium List 1 - Accent 5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1">
    <w:name w:val="Medium List 1 - Accent 6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11">
    <w:name w:val="Medium Grid 3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1">
    <w:name w:val="Medium Grid 3 - Accent 1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1">
    <w:name w:val="Medium Grid 3 - Accent 2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1">
    <w:name w:val="Medium Grid 3 - Accent 3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1">
    <w:name w:val="Medium Grid 3 - Accent 4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1">
    <w:name w:val="Medium Grid 3 - Accent 5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1">
    <w:name w:val="Medium Grid 3 - Accent 6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11">
    <w:name w:val="Colorful Shading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1">
    <w:name w:val="Colorful Shading - Accent 1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1">
    <w:name w:val="Colorful Shading - Accent 2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1">
    <w:name w:val="Colorful Shading - Accent 3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1">
    <w:name w:val="Colorful Shading - Accent 4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1">
    <w:name w:val="Colorful Shading - Accent 5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1">
    <w:name w:val="Colorful Shading - Accent 6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1">
    <w:name w:val="Colorful List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1">
    <w:name w:val="Colorful List - Accent 12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1">
    <w:name w:val="Colorful List - Accent 2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1">
    <w:name w:val="Colorful List - Accent 3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1">
    <w:name w:val="Colorful List - Accent 4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1">
    <w:name w:val="Colorful List - Accent 5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1">
    <w:name w:val="Colorful List - Accent 6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1">
    <w:name w:val="Colorful Grid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1">
    <w:name w:val="Colorful Grid - Accent 1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1">
    <w:name w:val="Colorful Grid - Accent 2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1">
    <w:name w:val="Colorful Grid - Accent 3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1">
    <w:name w:val="Colorful Grid - Accent 4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1">
    <w:name w:val="Colorful Grid - Accent 5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1">
    <w:name w:val="Colorful Grid - Accent 6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ngchunV2">
    <w:name w:val="B¶ng chuÈn_V2"/>
    <w:semiHidden/>
    <w:pPr>
      <w:jc w:val="center"/>
    </w:pPr>
    <w:rPr>
      <w:rFonts w:ascii=".VnTime" w:eastAsia="Calibri" w:hAnsi=".VnTime" w:cs=".VnTime"/>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table" w:customStyle="1" w:styleId="McFormatbng2">
    <w:name w:val="Mục Format  bảng2"/>
    <w:pPr>
      <w:jc w:val="center"/>
    </w:pPr>
    <w:rPr>
      <w:rFonts w:eastAsia="Calibri"/>
      <w:sz w:val="28"/>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vedaukhidamatemroiVedaukhibaonhieumomonggiodavotanVedautoibietdivedauhttpwwwfreewebtowncomnhatquanglanindexhtml1">
    <w:name w:val="ve dau khi da mat em roi? Ve dau khi bao nhieu mo mong gio da vo tan.Ve dau toi biet di ve dau?    http://www.freewebtown.com/nhatquanglan/index.html1"/>
    <w:basedOn w:val="TableNormal"/>
    <w:uiPriority w:val="59"/>
    <w:rPr>
      <w:rFonts w:ascii="Calibri" w:eastAsia="Calibri" w:hAnsi="Calibri"/>
      <w:sz w:val="22"/>
      <w:szCs w:val="22"/>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angdangli12">
    <w:name w:val="Bảng dạng lưới 12"/>
    <w:basedOn w:val="TableNormal"/>
    <w:semiHidden/>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nnMausang2">
    <w:name w:val="Tô nền Màu sáng2"/>
    <w:basedOn w:val="TableNormal"/>
    <w:uiPriority w:val="60"/>
    <w:semiHidden/>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2">
    <w:name w:val="Danh sách Màu sáng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2">
    <w:name w:val="Lưới Màu sáng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2">
    <w:name w:val="Tô nền Vừa 1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2">
    <w:name w:val="Tô nền Vừa 2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2">
    <w:name w:val="Danh sách Vừa 1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2">
    <w:name w:val="Danh sách Vừa 2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Va22">
    <w:name w:val="Lưới Vừa 2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Va32">
    <w:name w:val="Lưới Vừa 3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2">
    <w:name w:val="Danh sách Sẫm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2">
    <w:name w:val="Tô nền Sặc sỡ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2">
    <w:name w:val="Danh sách Sặc sỡ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2">
    <w:name w:val="Lưới Sặc sỡ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2">
    <w:name w:val="Tô nền Màu sáng - Nhấn mạnh 12"/>
    <w:basedOn w:val="TableNormal"/>
    <w:uiPriority w:val="60"/>
    <w:semiHidden/>
    <w:rPr>
      <w:rFonts w:ascii="Cambria" w:eastAsia="MS Mincho" w:hAnsi="Cambria"/>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2">
    <w:name w:val="Danh sách Màu sáng - Nhấn mạnh 1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2">
    <w:name w:val="Lưới Màu sáng - Nhấn mạnh 1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2">
    <w:name w:val="Tô nền Vừa 1 - Nhấn mạnh 1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2">
    <w:name w:val="Tô nền Vừa 2 - Nhấn mạnh 1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2">
    <w:name w:val="Danh sách Vừa 1 - Nhấn mạnh 1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2">
    <w:name w:val="Danh sách Vừa 2 - Nhấn mạnh 1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Va2-Nhnmanh12">
    <w:name w:val="Lưới Vừa 2 - Nhấn mạnh 1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Va3-Nhnmanh12">
    <w:name w:val="Lưới Vừa 3 - Nhấn mạnh 1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2">
    <w:name w:val="Danh sách Sẫm - Nhấn mạnh 1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2">
    <w:name w:val="Tô nền Sặc sỡ - Nhấn mạnh 1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2">
    <w:name w:val="Danh sách Sặc sỡ - Nhấn mạnh 12"/>
    <w:basedOn w:val="TableNormal"/>
    <w:uiPriority w:val="34"/>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2">
    <w:name w:val="Lưới Sặc sỡ - Nhấn mạnh 12"/>
    <w:basedOn w:val="TableNormal"/>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2">
    <w:name w:val="Tô nền Màu sáng - Nhấn mạnh 22"/>
    <w:basedOn w:val="TableNormal"/>
    <w:uiPriority w:val="60"/>
    <w:semiHidden/>
    <w:rPr>
      <w:rFonts w:ascii="Cambria" w:eastAsia="MS Mincho" w:hAnsi="Cambria"/>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2">
    <w:name w:val="Danh sách Màu sáng - Nhấn mạnh 2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2">
    <w:name w:val="Lưới Màu sáng - Nhấn mạnh 2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2">
    <w:name w:val="Tô nền Vừa 1 - Nhấn mạnh 2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2">
    <w:name w:val="Tô nền Vừa 2 - Nhấn mạnh 2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2">
    <w:name w:val="Danh sách Vừa 1 - Nhấn mạnh 2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2">
    <w:name w:val="Danh sách Vừa 2 - Nhấn mạnh 2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Va2-Nhnmanh22">
    <w:name w:val="Lưới Vừa 2 - Nhấn mạnh 2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LiVa3-Nhnmanh22">
    <w:name w:val="Lưới Vừa 3 - Nhấn mạnh 2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2">
    <w:name w:val="Danh sách Sẫm - Nhấn mạnh 2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2">
    <w:name w:val="Tô nền Sặc sỡ - Nhấn mạnh 2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2">
    <w:name w:val="Danh sách Sặc sỡ - Nhấn mạnh 2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2">
    <w:name w:val="Lưới Sặc sỡ - Nhấn mạnh 2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2">
    <w:name w:val="Tô nền Màu sáng - Nhấn mạnh 32"/>
    <w:basedOn w:val="TableNormal"/>
    <w:uiPriority w:val="60"/>
    <w:semiHidden/>
    <w:rPr>
      <w:rFonts w:ascii="Cambria" w:eastAsia="MS Mincho" w:hAnsi="Cambria"/>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2">
    <w:name w:val="Danh sách Màu sáng - Nhấn mạnh 3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2">
    <w:name w:val="Lưới Màu sáng - Nhấn mạnh 3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2">
    <w:name w:val="Tô nền Vừa 1 - Nhấn mạnh 3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2">
    <w:name w:val="Tô nền Vừa 2 - Nhấn mạnh 3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2">
    <w:name w:val="Danh sách Vừa 1 - Nhấn mạnh 3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2">
    <w:name w:val="Danh sách Vừa 2 - Nhấn mạnh 3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Va2-Nhnmanh32">
    <w:name w:val="Lưới Vừa 2 - Nhấn mạnh 3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LiVa3-Nhnmanh32">
    <w:name w:val="Lưới Vừa 3 - Nhấn mạnh 3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2">
    <w:name w:val="Danh sách Sẫm - Nhấn mạnh 3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2">
    <w:name w:val="Tô nền Sặc sỡ - Nhấn mạnh 3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2">
    <w:name w:val="Danh sách Sặc sỡ - Nhấn mạnh 3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2">
    <w:name w:val="Lưới Sặc sỡ - Nhấn mạnh 3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2">
    <w:name w:val="Tô nền Màu sáng - Nhấn mạnh 42"/>
    <w:basedOn w:val="TableNormal"/>
    <w:uiPriority w:val="60"/>
    <w:semiHidden/>
    <w:rPr>
      <w:rFonts w:ascii="Cambria" w:eastAsia="MS Mincho" w:hAnsi="Cambria"/>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2">
    <w:name w:val="Danh sách Màu sáng - Nhấn mạnh 4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2">
    <w:name w:val="Lưới Màu sáng - Nhấn mạnh 4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2">
    <w:name w:val="Tô nền Vừa 1 - Nhấn mạnh 4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2">
    <w:name w:val="Tô nền Vừa 2 - Nhấn mạnh 4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2">
    <w:name w:val="Danh sách Vừa 1 - Nhấn mạnh 4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2">
    <w:name w:val="Danh sách Vừa 2 - Nhấn mạnh 4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Va2-Nhnmanh42">
    <w:name w:val="Lưới Vừa 2 - Nhấn mạnh 4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Va3-Nhnmanh42">
    <w:name w:val="Lưới Vừa 3 - Nhấn mạnh 4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2">
    <w:name w:val="Danh sách Sẫm - Nhấn mạnh 4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2">
    <w:name w:val="Tô nền Sặc sỡ - Nhấn mạnh 4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2">
    <w:name w:val="Danh sách Sặc sỡ - Nhấn mạnh 4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2">
    <w:name w:val="Lưới Sặc sỡ - Nhấn mạnh 4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2">
    <w:name w:val="Tô nền Màu sáng - Nhấn mạnh 52"/>
    <w:basedOn w:val="TableNormal"/>
    <w:uiPriority w:val="60"/>
    <w:semiHidden/>
    <w:rPr>
      <w:rFonts w:ascii="Cambria" w:eastAsia="MS Mincho" w:hAnsi="Cambria"/>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2">
    <w:name w:val="Danh sách Màu sáng - Nhấn mạnh 5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2">
    <w:name w:val="Lưới Màu sáng - Nhấn mạnh 5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2">
    <w:name w:val="Tô nền Vừa 1 - Nhấn mạnh 5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2">
    <w:name w:val="Tô nền Vừa 2 - Nhấn mạnh 5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2">
    <w:name w:val="Danh sách Vừa 1 - Nhấn mạnh 5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2">
    <w:name w:val="Danh sách Vừa 2 - Nhấn mạnh 5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Va2-Nhnmanh52">
    <w:name w:val="Lưới Vừa 2 - Nhấn mạnh 5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LiVa3-Nhnmanh52">
    <w:name w:val="Lưới Vừa 3 - Nhấn mạnh 5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2">
    <w:name w:val="Danh sách Sẫm - Nhấn mạnh 5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2">
    <w:name w:val="Tô nền Sặc sỡ - Nhấn mạnh 5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2">
    <w:name w:val="Danh sách Sặc sỡ - Nhấn mạnh 5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2">
    <w:name w:val="Lưới Sặc sỡ - Nhấn mạnh 5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2">
    <w:name w:val="Tô nền Màu sáng - Nhấn mạnh 62"/>
    <w:basedOn w:val="TableNormal"/>
    <w:uiPriority w:val="60"/>
    <w:semiHidden/>
    <w:rPr>
      <w:rFonts w:ascii="Cambria" w:eastAsia="MS Mincho" w:hAnsi="Cambria"/>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2">
    <w:name w:val="Danh sách Màu sáng - Nhấn mạnh 6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2">
    <w:name w:val="Lưới Màu sáng - Nhấn mạnh 6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2">
    <w:name w:val="Tô nền Vừa 1 - Nhấn mạnh 6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2">
    <w:name w:val="Tô nền Vừa 2 - Nhấn mạnh 6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2">
    <w:name w:val="Danh sách Vừa 1 - Nhấn mạnh 6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2">
    <w:name w:val="Danh sách Vừa 2 - Nhấn mạnh 6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LiVa2-Nhnmanh62">
    <w:name w:val="Lưới Vừa 2 - Nhấn mạnh 6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LiVa3-Nhnmanh62">
    <w:name w:val="Lưới Vừa 3 - Nhấn mạnh 6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2">
    <w:name w:val="Danh sách Sẫm - Nhấn mạnh 6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2">
    <w:name w:val="Tô nền Sặc sỡ - Nhấn mạnh 6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2">
    <w:name w:val="Danh sách Sặc sỡ - Nhấn mạnh 6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2">
    <w:name w:val="Lưới Sặc sỡ - Nhấn mạnh 6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Normal2">
    <w:name w:val="TableNormal2"/>
    <w:pPr>
      <w:spacing w:before="120" w:after="120" w:line="264" w:lineRule="auto"/>
      <w:ind w:firstLine="720"/>
    </w:pPr>
    <w:rPr>
      <w:sz w:val="26"/>
      <w:szCs w:val="26"/>
      <w:lang w:val="en"/>
    </w:rPr>
    <w:tblPr>
      <w:tblCellMar>
        <w:top w:w="100" w:type="dxa"/>
        <w:left w:w="100" w:type="dxa"/>
        <w:bottom w:w="100" w:type="dxa"/>
        <w:right w:w="100" w:type="dxa"/>
      </w:tblCellMar>
    </w:tblPr>
  </w:style>
  <w:style w:type="table" w:customStyle="1" w:styleId="LightList12">
    <w:name w:val="Light List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2">
    <w:name w:val="Light List - Accent 1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2">
    <w:name w:val="Light List - Accent 2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2">
    <w:name w:val="Light List - Accent 3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2">
    <w:name w:val="Light List - Accent 4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2">
    <w:name w:val="Light List - Accent 5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2">
    <w:name w:val="Light List - Accent 6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2">
    <w:name w:val="Medium Shading 1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2">
    <w:name w:val="Medium Shading 1 - Accent 1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2">
    <w:name w:val="Medium Shading 1 - Accent 2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2">
    <w:name w:val="Medium Shading 1 - Accent 3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2">
    <w:name w:val="Medium Shading 1 - Accent 4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2">
    <w:name w:val="Medium Shading 1 - Accent 5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2">
    <w:name w:val="Medium Shading 1 - Accent 6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2">
    <w:name w:val="Medium Shading 2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2">
    <w:name w:val="Medium Shading 2 - Accent 1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2">
    <w:name w:val="Medium Shading 2 - Accent 2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2">
    <w:name w:val="Medium Shading 2 - Accent 3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2">
    <w:name w:val="Medium Shading 2 - Accent 4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2">
    <w:name w:val="Medium Shading 2 - Accent 5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2">
    <w:name w:val="Medium Shading 2 - Accent 6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2">
    <w:name w:val="Medium List 1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2">
    <w:name w:val="Medium List 1 - Accent 1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2">
    <w:name w:val="Medium List 1 - Accent 2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2">
    <w:name w:val="Medium List 1 - Accent 3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2">
    <w:name w:val="Medium List 1 - Accent 4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2">
    <w:name w:val="Medium List 1 - Accent 5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2">
    <w:name w:val="Medium List 1 - Accent 6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2">
    <w:name w:val="Medium Grid 2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2">
    <w:name w:val="Medium Grid 2 - Accent 1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2">
    <w:name w:val="Medium Grid 2 - Accent 2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2">
    <w:name w:val="Medium Grid 2 - Accent 3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2">
    <w:name w:val="Medium Grid 2 - Accent 4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2">
    <w:name w:val="Medium Grid 2 - Accent 5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2">
    <w:name w:val="Medium Grid 2 - Accent 6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2">
    <w:name w:val="Medium Grid 3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2">
    <w:name w:val="Medium Grid 3 - Accent 1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2">
    <w:name w:val="Medium Grid 3 - Accent 2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2">
    <w:name w:val="Medium Grid 3 - Accent 3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2">
    <w:name w:val="Medium Grid 3 - Accent 4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2">
    <w:name w:val="Medium Grid 3 - Accent 5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2">
    <w:name w:val="Medium Grid 3 - Accent 6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12">
    <w:name w:val="Colorful Shading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2">
    <w:name w:val="Colorful Shading - Accent 1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2">
    <w:name w:val="Colorful Shading - Accent 2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2">
    <w:name w:val="Colorful Shading - Accent 3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2">
    <w:name w:val="Colorful Shading - Accent 4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2">
    <w:name w:val="Colorful Shading - Accent 5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2">
    <w:name w:val="Colorful Shading - Accent 6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2">
    <w:name w:val="Colorful List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2">
    <w:name w:val="Colorful List - Accent 12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2">
    <w:name w:val="Colorful List - Accent 2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2">
    <w:name w:val="Colorful List - Accent 3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2">
    <w:name w:val="Colorful List - Accent 4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2">
    <w:name w:val="Colorful List - Accent 5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2">
    <w:name w:val="Colorful List - Accent 6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2">
    <w:name w:val="Colorful Grid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2">
    <w:name w:val="Colorful Grid - Accent 1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2">
    <w:name w:val="Colorful Grid - Accent 2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2">
    <w:name w:val="Colorful Grid - Accent 3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2">
    <w:name w:val="Colorful Grid - Accent 4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2">
    <w:name w:val="Colorful Grid - Accent 5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2">
    <w:name w:val="Colorful Grid - Accent 6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ngchunV3">
    <w:name w:val="B¶ng chuÈn_V3"/>
    <w:semiHidden/>
    <w:pPr>
      <w:jc w:val="center"/>
    </w:pPr>
    <w:rPr>
      <w:rFonts w:ascii=".VnTime" w:eastAsia="Calibri" w:hAnsi=".VnTime" w:cs=".VnTime"/>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table" w:customStyle="1" w:styleId="McFormatbng3">
    <w:name w:val="Mục Format  bảng3"/>
    <w:pPr>
      <w:jc w:val="center"/>
    </w:pPr>
    <w:rPr>
      <w:rFonts w:eastAsia="Calibri"/>
      <w:sz w:val="28"/>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HocTable4">
    <w:name w:val="HocTable4"/>
    <w:basedOn w:val="TableNormal"/>
    <w:uiPriority w:val="5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LiNhat1">
    <w:name w:val="Bảng Lưới Nhạt1"/>
    <w:basedOn w:val="TableNormal"/>
    <w:uiPriority w:val="40"/>
    <w:rPr>
      <w:rFonts w:ascii="Calibri" w:eastAsia="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HocTable14">
    <w:name w:val="HocTable14"/>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214">
    <w:name w:val="Medium Grid 1 - Accent 214"/>
    <w:uiPriority w:val="34"/>
    <w:semiHidden/>
    <w:rPr>
      <w:rFonts w:ascii="Calibri" w:eastAsia="Calibri" w:hAnsi="Calibri"/>
      <w:sz w:val="22"/>
      <w:lang w:val="vi-VN"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cFormatbng4">
    <w:name w:val="Mục Format  bảng4"/>
    <w:pPr>
      <w:jc w:val="center"/>
    </w:pPr>
    <w:rPr>
      <w:rFonts w:eastAsia="Calibri"/>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TableGrid1111">
    <w:name w:val="Table Grid1111"/>
    <w:basedOn w:val="TableNormal"/>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2">
    <w:name w:val="Table Grid212"/>
    <w:basedOn w:val="TableNormal"/>
    <w:uiPriority w:val="59"/>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
    <w:name w:val="Table Grid32"/>
    <w:basedOn w:val="TableNormal"/>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112">
    <w:name w:val="Medium Grid 1 - Accent 2112"/>
    <w:uiPriority w:val="34"/>
    <w:semiHidden/>
    <w:rPr>
      <w:rFonts w:ascii="Calibri" w:hAnsi="Calibri" w:cs="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2">
    <w:name w:val="Medium Grid 1 - Accent 222"/>
    <w:uiPriority w:val="34"/>
    <w:semiHidden/>
    <w:rPr>
      <w:rFonts w:ascii="Calibri" w:hAnsi="Calibri" w:cs="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121">
    <w:name w:val="Medium Grid 1 - Accent 2121"/>
    <w:uiPriority w:val="34"/>
    <w:semiHidden/>
    <w:rPr>
      <w:rFonts w:ascii="Calibri" w:eastAsia="Calibri" w:hAnsi="Calibri"/>
      <w:sz w:val="22"/>
      <w:szCs w:val="28"/>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210">
    <w:name w:val="TableGrid21"/>
    <w:rPr>
      <w:rFonts w:ascii="Calibri" w:hAnsi="Calibri"/>
      <w:sz w:val="22"/>
      <w:szCs w:val="22"/>
    </w:rPr>
    <w:tblPr>
      <w:tblCellMar>
        <w:top w:w="0" w:type="dxa"/>
        <w:left w:w="0" w:type="dxa"/>
        <w:bottom w:w="0" w:type="dxa"/>
        <w:right w:w="0" w:type="dxa"/>
      </w:tblCellMar>
    </w:tblPr>
  </w:style>
  <w:style w:type="table" w:customStyle="1" w:styleId="PlainTable211">
    <w:name w:val="Plain Table 211"/>
    <w:basedOn w:val="TableNormal"/>
    <w:uiPriority w:val="42"/>
    <w:rPr>
      <w:rFonts w:ascii="Calibri" w:eastAsia="Calibri" w:hAnsi="Calibri"/>
      <w:sz w:val="22"/>
      <w:szCs w:val="22"/>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41">
    <w:name w:val="Table Grid141"/>
    <w:basedOn w:val="TableNormal"/>
    <w:uiPriority w:val="59"/>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1">
    <w:name w:val="Table Grid2111"/>
    <w:basedOn w:val="TableNormal"/>
    <w:uiPriority w:val="59"/>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
    <w:name w:val="Table Grid311"/>
    <w:basedOn w:val="TableNormal"/>
    <w:uiPriority w:val="59"/>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11111">
    <w:name w:val="Medium Grid 1 - Accent 211111"/>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cFormatbng11">
    <w:name w:val="Mục Format  bảng11"/>
    <w:pPr>
      <w:jc w:val="center"/>
    </w:pPr>
    <w:rPr>
      <w:rFonts w:eastAsia="Calibri"/>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ediumGrid1-Accent22111">
    <w:name w:val="Medium Grid 1 - Accent 22111"/>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51">
    <w:name w:val="Table Grid51"/>
    <w:basedOn w:val="TableNormal"/>
    <w:uiPriority w:val="59"/>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2131">
    <w:name w:val="Medium Grid 1 - Accent 2131"/>
    <w:uiPriority w:val="34"/>
    <w:semiHidden/>
    <w:rPr>
      <w:rFonts w:ascii="Calibri" w:eastAsia="Calibri" w:hAnsi="Calibri"/>
      <w:sz w:val="22"/>
      <w:szCs w:val="22"/>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LiBang2">
    <w:name w:val="Lưới Bảng2"/>
    <w:basedOn w:val="TableNormal"/>
    <w:uiPriority w:val="5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21">
    <w:name w:val="HocTable21"/>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Pr>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nnMausang11">
    <w:name w:val="Tô nền Màu sáng11"/>
    <w:basedOn w:val="TableNormal"/>
    <w:uiPriority w:val="60"/>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11">
    <w:name w:val="Danh sách Màu sáng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11">
    <w:name w:val="Lưới Màu sáng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11">
    <w:name w:val="Tô nền Vừa 1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11">
    <w:name w:val="Tô nền Vừa 2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11">
    <w:name w:val="Danh sách Vừa 1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Va11">
    <w:name w:val="Lưới Vừa 1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Va311">
    <w:name w:val="Lưới Vừa 3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11">
    <w:name w:val="Danh sách Sẫm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11">
    <w:name w:val="Tô nền Sặc sỡ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1">
    <w:name w:val="Danh sách Sặc sỡ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11">
    <w:name w:val="Lưới Sặc sỡ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1">
    <w:name w:val="Tô nền Màu sáng - Nhấn mạnh 111"/>
    <w:basedOn w:val="TableNormal"/>
    <w:uiPriority w:val="60"/>
    <w:semiHidden/>
    <w:rPr>
      <w:rFonts w:ascii="Cambria" w:eastAsia="MS Mincho" w:hAnsi="Cambria" w:cs="Calibri"/>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11">
    <w:name w:val="Danh sách Màu sáng - Nhấn mạnh 1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11">
    <w:name w:val="Lưới Màu sáng - Nhấn mạnh 1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11">
    <w:name w:val="Tô nền Vừa 1 - Nhấn mạnh 1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11">
    <w:name w:val="Tô nền Vừa 2 - Nhấn mạnh 1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11">
    <w:name w:val="Danh sách Vừa 1 - Nhấn mạnh 1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Va1-Nhnmanh11">
    <w:name w:val="Lưới Vừa 1 - Nhấn mạnh 1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Va3-Nhnmanh111">
    <w:name w:val="Lưới Vừa 3 - Nhấn mạnh 1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11">
    <w:name w:val="Danh sách Sẫm - Nhấn mạnh 1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11">
    <w:name w:val="Tô nền Sặc sỡ - Nhấn mạnh 1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1">
    <w:name w:val="Danh sách Sặc sỡ - Nhấn mạnh 111"/>
    <w:basedOn w:val="TableNormal"/>
    <w:uiPriority w:val="34"/>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11">
    <w:name w:val="Lưới Sặc sỡ - Nhấn mạnh 111"/>
    <w:basedOn w:val="TableNormal"/>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1">
    <w:name w:val="Tô nền Màu sáng - Nhấn mạnh 211"/>
    <w:basedOn w:val="TableNormal"/>
    <w:uiPriority w:val="60"/>
    <w:semiHidden/>
    <w:rPr>
      <w:rFonts w:ascii="Cambria" w:eastAsia="MS Mincho" w:hAnsi="Cambria" w:cs="Calibri"/>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11">
    <w:name w:val="Danh sách Màu sáng - Nhấn mạnh 2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11">
    <w:name w:val="Lưới Màu sáng - Nhấn mạnh 2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11">
    <w:name w:val="Tô nền Vừa 1 - Nhấn mạnh 2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11">
    <w:name w:val="Tô nền Vừa 2 - Nhấn mạnh 2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11">
    <w:name w:val="Danh sách Vừa 1 - Nhấn mạnh 2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Va1-Nhnmanh21">
    <w:name w:val="Lưới Vừa 1 - Nhấn mạnh 21"/>
    <w:basedOn w:val="TableNormal"/>
    <w:uiPriority w:val="34"/>
    <w:semiHidden/>
    <w:rPr>
      <w:rFonts w:ascii="Cambria" w:eastAsia="MS Mincho" w:hAnsi="Cambria" w:cs="Calibri"/>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LiVa3-Nhnmanh211">
    <w:name w:val="Lưới Vừa 3 - Nhấn mạnh 2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11">
    <w:name w:val="Danh sách Sẫm - Nhấn mạnh 2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11">
    <w:name w:val="Tô nền Sặc sỡ - Nhấn mạnh 2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1">
    <w:name w:val="Danh sách Sặc sỡ - Nhấn mạnh 2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11">
    <w:name w:val="Lưới Sặc sỡ - Nhấn mạnh 2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1">
    <w:name w:val="Tô nền Màu sáng - Nhấn mạnh 311"/>
    <w:basedOn w:val="TableNormal"/>
    <w:uiPriority w:val="60"/>
    <w:semiHidden/>
    <w:rPr>
      <w:rFonts w:ascii="Cambria" w:eastAsia="MS Mincho" w:hAnsi="Cambria" w:cs="Calibri"/>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11">
    <w:name w:val="Danh sách Màu sáng - Nhấn mạnh 3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11">
    <w:name w:val="Lưới Màu sáng - Nhấn mạnh 3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11">
    <w:name w:val="Tô nền Vừa 1 - Nhấn mạnh 3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11">
    <w:name w:val="Tô nền Vừa 2 - Nhấn mạnh 3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11">
    <w:name w:val="Danh sách Vừa 1 - Nhấn mạnh 3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Va1-Nhnmanh31">
    <w:name w:val="Lưới Vừa 1 - Nhấn mạnh 3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LiVa3-Nhnmanh311">
    <w:name w:val="Lưới Vừa 3 - Nhấn mạnh 3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11">
    <w:name w:val="Danh sách Sẫm - Nhấn mạnh 3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11">
    <w:name w:val="Tô nền Sặc sỡ - Nhấn mạnh 3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1">
    <w:name w:val="Danh sách Sặc sỡ - Nhấn mạnh 3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11">
    <w:name w:val="Lưới Sặc sỡ - Nhấn mạnh 3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1">
    <w:name w:val="Tô nền Màu sáng - Nhấn mạnh 411"/>
    <w:basedOn w:val="TableNormal"/>
    <w:uiPriority w:val="60"/>
    <w:semiHidden/>
    <w:rPr>
      <w:rFonts w:ascii="Cambria" w:eastAsia="MS Mincho" w:hAnsi="Cambria" w:cs="Calibri"/>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11">
    <w:name w:val="Danh sách Màu sáng - Nhấn mạnh 4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11">
    <w:name w:val="Lưới Màu sáng - Nhấn mạnh 4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11">
    <w:name w:val="Tô nền Vừa 1 - Nhấn mạnh 4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11">
    <w:name w:val="Tô nền Vừa 2 - Nhấn mạnh 4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11">
    <w:name w:val="Danh sách Vừa 1 - Nhấn mạnh 4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Va1-Nhnmanh41">
    <w:name w:val="Lưới Vừa 1 - Nhấn mạnh 4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LiVa3-Nhnmanh411">
    <w:name w:val="Lưới Vừa 3 - Nhấn mạnh 4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11">
    <w:name w:val="Danh sách Sẫm - Nhấn mạnh 4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11">
    <w:name w:val="Tô nền Sặc sỡ - Nhấn mạnh 4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1">
    <w:name w:val="Danh sách Sặc sỡ - Nhấn mạnh 4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11">
    <w:name w:val="Lưới Sặc sỡ - Nhấn mạnh 4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1">
    <w:name w:val="Tô nền Màu sáng - Nhấn mạnh 511"/>
    <w:basedOn w:val="TableNormal"/>
    <w:uiPriority w:val="60"/>
    <w:semiHidden/>
    <w:rPr>
      <w:rFonts w:ascii="Cambria" w:eastAsia="MS Mincho" w:hAnsi="Cambria" w:cs="Calibri"/>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11">
    <w:name w:val="Danh sách Màu sáng - Nhấn mạnh 5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11">
    <w:name w:val="Lưới Màu sáng - Nhấn mạnh 5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11">
    <w:name w:val="Tô nền Vừa 1 - Nhấn mạnh 5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11">
    <w:name w:val="Tô nền Vừa 2 - Nhấn mạnh 5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11">
    <w:name w:val="Danh sách Vừa 1 - Nhấn mạnh 5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Va1-Nhnmanh51">
    <w:name w:val="Lưới Vừa 1 - Nhấn mạnh 5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Va3-Nhnmanh511">
    <w:name w:val="Lưới Vừa 3 - Nhấn mạnh 5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11">
    <w:name w:val="Danh sách Sẫm - Nhấn mạnh 5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11">
    <w:name w:val="Tô nền Sặc sỡ - Nhấn mạnh 5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1">
    <w:name w:val="Danh sách Sặc sỡ - Nhấn mạnh 5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11">
    <w:name w:val="Lưới Sặc sỡ - Nhấn mạnh 5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1">
    <w:name w:val="Tô nền Màu sáng - Nhấn mạnh 611"/>
    <w:basedOn w:val="TableNormal"/>
    <w:uiPriority w:val="60"/>
    <w:semiHidden/>
    <w:rPr>
      <w:rFonts w:ascii="Cambria" w:eastAsia="MS Mincho" w:hAnsi="Cambria" w:cs="Calibri"/>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11">
    <w:name w:val="Danh sách Màu sáng - Nhấn mạnh 6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11">
    <w:name w:val="Lưới Màu sáng - Nhấn mạnh 6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11">
    <w:name w:val="Tô nền Vừa 1 - Nhấn mạnh 6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11">
    <w:name w:val="Tô nền Vừa 2 - Nhấn mạnh 6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11">
    <w:name w:val="Danh sách Vừa 1 - Nhấn mạnh 6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Va1-Nhnmanh61">
    <w:name w:val="Lưới Vừa 1 - Nhấn mạnh 6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Va3-Nhnmanh611">
    <w:name w:val="Lưới Vừa 3 - Nhấn mạnh 6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11">
    <w:name w:val="Danh sách Sẫm - Nhấn mạnh 6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11">
    <w:name w:val="Tô nền Sặc sỡ - Nhấn mạnh 6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1">
    <w:name w:val="Danh sách Sặc sỡ - Nhấn mạnh 6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11">
    <w:name w:val="Lưới Sặc sỡ - Nhấn mạnh 6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5">
    <w:name w:val="Table Grid15"/>
    <w:basedOn w:val="TableNormal"/>
    <w:rPr>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cFormatbng21">
    <w:name w:val="Mục Format  bảng21"/>
    <w:pPr>
      <w:jc w:val="center"/>
    </w:pPr>
    <w:rPr>
      <w:rFonts w:eastAsia="Calibri"/>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PlainTable221">
    <w:name w:val="Plain Table 221"/>
    <w:basedOn w:val="TableNormal"/>
    <w:uiPriority w:val="42"/>
    <w:rPr>
      <w:rFonts w:ascii="Cambria" w:eastAsia="Cambria" w:hAnsi="Cambria" w:cs="Calibri"/>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2">
    <w:name w:val="Plain Table 232"/>
    <w:basedOn w:val="TableNormal"/>
    <w:uiPriority w:val="42"/>
    <w:rPr>
      <w:rFonts w:ascii="Cambria" w:eastAsia="Cambria" w:hAnsi="Cambria" w:cs="Calibri"/>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11">
    <w:name w:val="Plain Table 2311"/>
    <w:basedOn w:val="TableNormal"/>
    <w:uiPriority w:val="42"/>
    <w:rPr>
      <w:rFonts w:ascii="Cambria" w:eastAsia="Cambria" w:hAnsi="Cambria" w:cs="Calibri"/>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41">
    <w:name w:val="Plain Table 241"/>
    <w:basedOn w:val="TableNormal"/>
    <w:uiPriority w:val="42"/>
    <w:rPr>
      <w:rFonts w:ascii="Cambria" w:eastAsia="Cambria" w:hAnsi="Cambria" w:cs="Calibri"/>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Index3">
    <w:name w:val="index 3"/>
    <w:basedOn w:val="Normal"/>
    <w:next w:val="Normal"/>
    <w:autoRedefine/>
    <w:unhideWhenUsed/>
    <w:pPr>
      <w:tabs>
        <w:tab w:val="right" w:leader="dot" w:pos="8840"/>
      </w:tabs>
      <w:overflowPunct w:val="0"/>
      <w:autoSpaceDE w:val="0"/>
      <w:autoSpaceDN w:val="0"/>
      <w:adjustRightInd w:val="0"/>
      <w:spacing w:before="120" w:after="80" w:line="360" w:lineRule="exact"/>
      <w:ind w:left="780" w:hanging="260"/>
      <w:jc w:val="both"/>
    </w:pPr>
    <w:rPr>
      <w:rFonts w:ascii=".VnTime" w:hAnsi=".VnTime"/>
      <w:sz w:val="26"/>
      <w:szCs w:val="26"/>
    </w:rPr>
  </w:style>
  <w:style w:type="paragraph" w:styleId="TableofAuthorities">
    <w:name w:val="table of authorities"/>
    <w:basedOn w:val="Normal"/>
    <w:next w:val="Normal"/>
    <w:uiPriority w:val="99"/>
    <w:unhideWhenUsed/>
    <w:pPr>
      <w:snapToGrid w:val="0"/>
      <w:ind w:left="200" w:hanging="200"/>
    </w:pPr>
    <w:rPr>
      <w:rFonts w:ascii="Calibri" w:hAnsi="Calibri"/>
      <w:sz w:val="20"/>
      <w:szCs w:val="20"/>
    </w:rPr>
  </w:style>
  <w:style w:type="paragraph" w:styleId="ListBullet4">
    <w:name w:val="List Bullet 4"/>
    <w:basedOn w:val="Normal"/>
    <w:autoRedefine/>
    <w:unhideWhenUsed/>
    <w:pPr>
      <w:tabs>
        <w:tab w:val="left" w:pos="360"/>
        <w:tab w:val="num" w:pos="1605"/>
      </w:tabs>
      <w:snapToGrid w:val="0"/>
      <w:spacing w:before="60"/>
      <w:ind w:left="1605" w:hanging="885"/>
      <w:jc w:val="both"/>
    </w:pPr>
    <w:rPr>
      <w:rFonts w:ascii=".VnTime" w:hAnsi=".VnTime"/>
      <w:szCs w:val="20"/>
      <w:lang w:val="en-GB"/>
    </w:rPr>
  </w:style>
  <w:style w:type="paragraph" w:styleId="ListBullet5">
    <w:name w:val="List Bullet 5"/>
    <w:basedOn w:val="Normal"/>
    <w:autoRedefine/>
    <w:unhideWhenUsed/>
    <w:pPr>
      <w:tabs>
        <w:tab w:val="num" w:pos="1605"/>
      </w:tabs>
      <w:spacing w:before="60"/>
      <w:ind w:left="864" w:hanging="288"/>
      <w:jc w:val="both"/>
    </w:pPr>
    <w:rPr>
      <w:rFonts w:ascii=".VnTime" w:hAnsi=".VnTime"/>
      <w:szCs w:val="20"/>
      <w:lang w:val="en-GB"/>
    </w:rPr>
  </w:style>
  <w:style w:type="paragraph" w:styleId="ListNumber4">
    <w:name w:val="List Number 4"/>
    <w:basedOn w:val="Normal"/>
    <w:unhideWhenUsed/>
    <w:pPr>
      <w:numPr>
        <w:numId w:val="21"/>
      </w:numPr>
      <w:tabs>
        <w:tab w:val="clear" w:pos="1209"/>
        <w:tab w:val="num" w:pos="851"/>
        <w:tab w:val="decimal" w:pos="1440"/>
      </w:tabs>
      <w:ind w:left="0" w:firstLine="0"/>
    </w:pPr>
    <w:rPr>
      <w:rFonts w:cs="Tahoma"/>
      <w:b/>
      <w:bCs/>
      <w:sz w:val="26"/>
      <w:szCs w:val="24"/>
    </w:rPr>
  </w:style>
  <w:style w:type="paragraph" w:styleId="ListNumber5">
    <w:name w:val="List Number 5"/>
    <w:basedOn w:val="Normal"/>
    <w:unhideWhenUsed/>
    <w:pPr>
      <w:framePr w:hSpace="181" w:vSpace="181" w:wrap="around" w:vAnchor="text" w:hAnchor="text" w:y="1"/>
      <w:numPr>
        <w:numId w:val="22"/>
      </w:numPr>
      <w:tabs>
        <w:tab w:val="clear" w:pos="1440"/>
        <w:tab w:val="num" w:pos="1494"/>
      </w:tabs>
      <w:spacing w:before="60"/>
      <w:ind w:left="0" w:firstLine="0"/>
      <w:jc w:val="both"/>
    </w:pPr>
    <w:rPr>
      <w:rFonts w:ascii=".VnTime" w:hAnsi=".VnTime"/>
      <w:szCs w:val="20"/>
      <w:lang w:val="en-GB"/>
    </w:rPr>
  </w:style>
  <w:style w:type="paragraph" w:customStyle="1" w:styleId="CharCharCharChar6">
    <w:name w:val="Char Char Char Char6"/>
    <w:basedOn w:val="Normal"/>
    <w:pPr>
      <w:spacing w:after="160" w:line="240" w:lineRule="exact"/>
    </w:pPr>
    <w:rPr>
      <w:rFonts w:ascii="Verdana" w:hAnsi="Verdana"/>
      <w:sz w:val="20"/>
      <w:szCs w:val="20"/>
      <w:lang w:val="vi-VN" w:eastAsia="vi-VN"/>
    </w:rPr>
  </w:style>
  <w:style w:type="paragraph" w:customStyle="1" w:styleId="CharCharCharChar7">
    <w:name w:val="Char Char Char Char7"/>
    <w:basedOn w:val="Normal"/>
    <w:pPr>
      <w:spacing w:after="160" w:line="240" w:lineRule="exact"/>
    </w:pPr>
    <w:rPr>
      <w:rFonts w:ascii="Verdana" w:hAnsi="Verdana"/>
      <w:noProof/>
      <w:sz w:val="20"/>
      <w:szCs w:val="20"/>
      <w:lang w:val="vi-VN" w:eastAsia="vi-VN"/>
    </w:rPr>
  </w:style>
  <w:style w:type="paragraph" w:customStyle="1" w:styleId="StylebthuongLinespacingDouble">
    <w:name w:val="Style bthuong + Line spacing:  Double"/>
    <w:basedOn w:val="bthuong"/>
    <w:uiPriority w:val="99"/>
    <w:qFormat/>
    <w:pPr>
      <w:tabs>
        <w:tab w:val="num" w:pos="720"/>
      </w:tabs>
      <w:spacing w:line="480" w:lineRule="auto"/>
    </w:pPr>
    <w:rPr>
      <w:szCs w:val="20"/>
    </w:rPr>
  </w:style>
  <w:style w:type="paragraph" w:customStyle="1" w:styleId="CharCharCharCharCharChar5">
    <w:name w:val="Char Char Char Char Char Char5"/>
    <w:basedOn w:val="Normal"/>
    <w:pPr>
      <w:widowControl w:val="0"/>
      <w:spacing w:after="160" w:line="360" w:lineRule="auto"/>
      <w:jc w:val="center"/>
    </w:pPr>
    <w:rPr>
      <w:rFonts w:ascii="Arial" w:eastAsia="SimSun" w:hAnsi="Arial"/>
      <w:b/>
      <w:color w:val="0000FF"/>
      <w:kern w:val="2"/>
      <w:sz w:val="20"/>
      <w:szCs w:val="24"/>
      <w:lang w:val="vi-VN" w:eastAsia="zh-CN"/>
    </w:rPr>
  </w:style>
  <w:style w:type="paragraph" w:customStyle="1" w:styleId="CharCharCharChar23">
    <w:name w:val="Char Char Char Char23"/>
    <w:basedOn w:val="Normal"/>
    <w:uiPriority w:val="99"/>
    <w:qFormat/>
    <w:pPr>
      <w:spacing w:line="240" w:lineRule="exact"/>
    </w:pPr>
    <w:rPr>
      <w:rFonts w:ascii="Arial" w:eastAsia="Calibri" w:hAnsi="Arial" w:cs="Arial"/>
      <w:sz w:val="22"/>
      <w:szCs w:val="24"/>
      <w:lang w:val="vi-VN" w:eastAsia="vi-VN"/>
    </w:rPr>
  </w:style>
  <w:style w:type="paragraph" w:customStyle="1" w:styleId="19">
    <w:name w:val="小見出し1"/>
    <w:basedOn w:val="a4"/>
    <w:next w:val="Normal"/>
    <w:qFormat/>
    <w:pPr>
      <w:keepNext/>
      <w:widowControl/>
      <w:tabs>
        <w:tab w:val="num" w:pos="1069"/>
      </w:tabs>
      <w:autoSpaceDE w:val="0"/>
      <w:autoSpaceDN w:val="0"/>
      <w:adjustRightInd w:val="0"/>
      <w:spacing w:line="300" w:lineRule="auto"/>
      <w:ind w:left="1049" w:hanging="340"/>
      <w:outlineLvl w:val="4"/>
    </w:pPr>
    <w:rPr>
      <w:rFonts w:eastAsia="MS Gothic"/>
      <w:b w:val="0"/>
    </w:rPr>
  </w:style>
  <w:style w:type="paragraph" w:customStyle="1" w:styleId="32">
    <w:name w:val="本文3"/>
    <w:basedOn w:val="21"/>
    <w:qFormat/>
    <w:pPr>
      <w:ind w:leftChars="1000" w:left="2100"/>
    </w:pPr>
  </w:style>
  <w:style w:type="numbering" w:customStyle="1" w:styleId="Style425">
    <w:name w:val="Style425"/>
    <w:uiPriority w:val="99"/>
  </w:style>
  <w:style w:type="numbering" w:customStyle="1" w:styleId="Style4142">
    <w:name w:val="Style4142"/>
    <w:uiPriority w:val="99"/>
  </w:style>
  <w:style w:type="numbering" w:customStyle="1" w:styleId="Style47">
    <w:name w:val="Style47"/>
    <w:uiPriority w:val="99"/>
  </w:style>
  <w:style w:type="numbering" w:customStyle="1" w:styleId="Style416">
    <w:name w:val="Style416"/>
    <w:uiPriority w:val="99"/>
  </w:style>
  <w:style w:type="numbering" w:customStyle="1" w:styleId="Style321">
    <w:name w:val="Style321"/>
    <w:uiPriority w:val="99"/>
  </w:style>
  <w:style w:type="numbering" w:customStyle="1" w:styleId="Bng6">
    <w:name w:val="Bảng6"/>
    <w:uiPriority w:val="99"/>
  </w:style>
  <w:style w:type="numbering" w:customStyle="1" w:styleId="Bng42">
    <w:name w:val="Bảng42"/>
    <w:uiPriority w:val="99"/>
  </w:style>
  <w:style w:type="numbering" w:customStyle="1" w:styleId="Style621">
    <w:name w:val="Style621"/>
    <w:uiPriority w:val="99"/>
    <w:pPr>
      <w:numPr>
        <w:numId w:val="22"/>
      </w:numPr>
    </w:pPr>
  </w:style>
  <w:style w:type="numbering" w:customStyle="1" w:styleId="Style721">
    <w:name w:val="Style721"/>
    <w:uiPriority w:val="99"/>
  </w:style>
  <w:style w:type="numbering" w:customStyle="1" w:styleId="Style4131">
    <w:name w:val="Style4131"/>
    <w:uiPriority w:val="99"/>
  </w:style>
  <w:style w:type="numbering" w:customStyle="1" w:styleId="Style221">
    <w:name w:val="Style221"/>
    <w:uiPriority w:val="99"/>
  </w:style>
  <w:style w:type="numbering" w:customStyle="1" w:styleId="DanhMuchBang6">
    <w:name w:val="Danh Much Bang6"/>
    <w:uiPriority w:val="99"/>
    <w:pPr>
      <w:numPr>
        <w:numId w:val="23"/>
      </w:numPr>
    </w:pPr>
  </w:style>
  <w:style w:type="numbering" w:customStyle="1" w:styleId="Style417">
    <w:name w:val="Style417"/>
    <w:uiPriority w:val="99"/>
  </w:style>
  <w:style w:type="numbering" w:customStyle="1" w:styleId="Style452">
    <w:name w:val="Style452"/>
    <w:uiPriority w:val="99"/>
  </w:style>
  <w:style w:type="numbering" w:customStyle="1" w:styleId="Bng31">
    <w:name w:val="Bảng31"/>
    <w:uiPriority w:val="99"/>
  </w:style>
  <w:style w:type="numbering" w:customStyle="1" w:styleId="DanhMuchBang31">
    <w:name w:val="Danh Much Bang31"/>
    <w:uiPriority w:val="99"/>
  </w:style>
  <w:style w:type="numbering" w:customStyle="1" w:styleId="Bng7">
    <w:name w:val="Bảng7"/>
    <w:uiPriority w:val="99"/>
  </w:style>
  <w:style w:type="numbering" w:customStyle="1" w:styleId="DanhMuchBang7">
    <w:name w:val="Danh Much Bang7"/>
    <w:uiPriority w:val="99"/>
  </w:style>
  <w:style w:type="numbering" w:customStyle="1" w:styleId="Bng43">
    <w:name w:val="Bảng43"/>
    <w:uiPriority w:val="99"/>
  </w:style>
  <w:style w:type="numbering" w:customStyle="1" w:styleId="DanhMuchBang43">
    <w:name w:val="Danh Much Bang43"/>
    <w:uiPriority w:val="99"/>
  </w:style>
  <w:style w:type="numbering" w:customStyle="1" w:styleId="Style4143">
    <w:name w:val="Style4143"/>
    <w:uiPriority w:val="99"/>
  </w:style>
  <w:style w:type="numbering" w:customStyle="1" w:styleId="MyList21">
    <w:name w:val="My List21"/>
    <w:pPr>
      <w:numPr>
        <w:numId w:val="21"/>
      </w:numPr>
    </w:pPr>
  </w:style>
  <w:style w:type="numbering" w:customStyle="1" w:styleId="MyList2">
    <w:name w:val="My List2"/>
    <w:pPr>
      <w:numPr>
        <w:numId w:val="30"/>
      </w:numPr>
    </w:pPr>
  </w:style>
  <w:style w:type="numbering" w:customStyle="1" w:styleId="Bng4">
    <w:name w:val="Bảng4"/>
    <w:uiPriority w:val="99"/>
  </w:style>
  <w:style w:type="numbering" w:customStyle="1" w:styleId="Style52">
    <w:name w:val="Style52"/>
    <w:uiPriority w:val="99"/>
  </w:style>
  <w:style w:type="numbering" w:customStyle="1" w:styleId="Style424">
    <w:name w:val="Style424"/>
    <w:uiPriority w:val="99"/>
  </w:style>
  <w:style w:type="numbering" w:customStyle="1" w:styleId="Style48">
    <w:name w:val="Style48"/>
    <w:uiPriority w:val="99"/>
  </w:style>
  <w:style w:type="numbering" w:customStyle="1" w:styleId="Style4">
    <w:name w:val="Style4"/>
    <w:uiPriority w:val="99"/>
  </w:style>
  <w:style w:type="numbering" w:customStyle="1" w:styleId="Style41">
    <w:name w:val="Style41"/>
    <w:uiPriority w:val="99"/>
  </w:style>
  <w:style w:type="numbering" w:customStyle="1" w:styleId="Style32">
    <w:name w:val="Style32"/>
    <w:uiPriority w:val="99"/>
  </w:style>
  <w:style w:type="numbering" w:customStyle="1" w:styleId="Bng0">
    <w:name w:val="Bảng"/>
    <w:uiPriority w:val="99"/>
  </w:style>
  <w:style w:type="numbering" w:customStyle="1" w:styleId="DanhMuchBang42">
    <w:name w:val="Danh Much Bang42"/>
    <w:uiPriority w:val="99"/>
  </w:style>
  <w:style w:type="numbering" w:customStyle="1" w:styleId="Style62">
    <w:name w:val="Style62"/>
    <w:uiPriority w:val="99"/>
  </w:style>
  <w:style w:type="numbering" w:customStyle="1" w:styleId="Style72">
    <w:name w:val="Style72"/>
    <w:uiPriority w:val="99"/>
  </w:style>
  <w:style w:type="numbering" w:customStyle="1" w:styleId="Style521">
    <w:name w:val="Style521"/>
    <w:uiPriority w:val="99"/>
  </w:style>
  <w:style w:type="numbering" w:customStyle="1" w:styleId="Style441">
    <w:name w:val="Style441"/>
    <w:uiPriority w:val="99"/>
  </w:style>
  <w:style w:type="numbering" w:customStyle="1" w:styleId="MyList">
    <w:name w:val="My List"/>
  </w:style>
  <w:style w:type="numbering" w:customStyle="1" w:styleId="Style4141">
    <w:name w:val="Style4141"/>
    <w:uiPriority w:val="99"/>
  </w:style>
  <w:style w:type="numbering" w:customStyle="1" w:styleId="Style22">
    <w:name w:val="Style22"/>
    <w:uiPriority w:val="99"/>
  </w:style>
  <w:style w:type="numbering" w:customStyle="1" w:styleId="Style453">
    <w:name w:val="Style453"/>
    <w:uiPriority w:val="99"/>
  </w:style>
  <w:style w:type="numbering" w:customStyle="1" w:styleId="Style45">
    <w:name w:val="Style45"/>
    <w:uiPriority w:val="99"/>
  </w:style>
  <w:style w:type="numbering" w:customStyle="1" w:styleId="NoList2">
    <w:name w:val="No List2"/>
    <w:next w:val="NoList"/>
    <w:uiPriority w:val="99"/>
    <w:semiHidden/>
    <w:unhideWhenUsed/>
  </w:style>
  <w:style w:type="table" w:customStyle="1" w:styleId="HocTable5">
    <w:name w:val="HocTable5"/>
    <w:basedOn w:val="TableNormal"/>
    <w:next w:val="TableGrid"/>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2">
    <w:name w:val="Light List2"/>
    <w:basedOn w:val="TableNormal"/>
    <w:next w:val="LightList"/>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2">
    <w:name w:val="Light List - Accent 22"/>
    <w:basedOn w:val="TableNormal"/>
    <w:next w:val="LightList-Accent2"/>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2">
    <w:name w:val="Light List - Accent 32"/>
    <w:basedOn w:val="TableNormal"/>
    <w:next w:val="LightList-Accent3"/>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2">
    <w:name w:val="Light List - Accent 42"/>
    <w:basedOn w:val="TableNormal"/>
    <w:next w:val="LightList-Accent4"/>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2">
    <w:name w:val="Light List - Accent 52"/>
    <w:basedOn w:val="TableNormal"/>
    <w:next w:val="LightList-Accent5"/>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2">
    <w:name w:val="Light List - Accent 62"/>
    <w:basedOn w:val="TableNormal"/>
    <w:next w:val="LightList-Accent6"/>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2">
    <w:name w:val="Medium Shading 12"/>
    <w:basedOn w:val="TableNormal"/>
    <w:next w:val="MediumShading1"/>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2">
    <w:name w:val="Medium List 1 - Accent 22"/>
    <w:basedOn w:val="TableNormal"/>
    <w:next w:val="MediumList1-Accent2"/>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2">
    <w:name w:val="Medium List 1 - Accent 32"/>
    <w:basedOn w:val="TableNormal"/>
    <w:next w:val="MediumList1-Accent3"/>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2">
    <w:name w:val="Medium List 1 - Accent 42"/>
    <w:basedOn w:val="TableNormal"/>
    <w:next w:val="MediumList1-Accent4"/>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2">
    <w:name w:val="Medium List 1 - Accent 52"/>
    <w:basedOn w:val="TableNormal"/>
    <w:next w:val="MediumList1-Accent5"/>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2">
    <w:name w:val="Medium List 1 - Accent 62"/>
    <w:basedOn w:val="TableNormal"/>
    <w:next w:val="MediumList1-Accent6"/>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2">
    <w:name w:val="Medium Grid 22"/>
    <w:basedOn w:val="TableNormal"/>
    <w:next w:val="MediumGrid2"/>
    <w:uiPriority w:val="68"/>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2">
    <w:name w:val="Medium Grid 32"/>
    <w:basedOn w:val="TableNormal"/>
    <w:next w:val="MediumGrid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2">
    <w:name w:val="Medium Grid 3 - Accent 22"/>
    <w:basedOn w:val="TableNormal"/>
    <w:next w:val="MediumGrid3-Accent2"/>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2">
    <w:name w:val="Medium Grid 3 - Accent 32"/>
    <w:basedOn w:val="TableNormal"/>
    <w:next w:val="MediumGrid3-Accent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2">
    <w:name w:val="Medium Grid 3 - Accent 42"/>
    <w:basedOn w:val="TableNormal"/>
    <w:next w:val="MediumGrid3-Accent4"/>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2">
    <w:name w:val="Medium Grid 3 - Accent 52"/>
    <w:basedOn w:val="TableNormal"/>
    <w:next w:val="MediumGrid3-Accent5"/>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2">
    <w:name w:val="Medium Grid 3 - Accent 62"/>
    <w:basedOn w:val="TableNormal"/>
    <w:next w:val="MediumGrid3-Accent6"/>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2">
    <w:name w:val="Colorful Shading2"/>
    <w:basedOn w:val="TableNormal"/>
    <w:next w:val="ColorfulShading"/>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2">
    <w:name w:val="Colorful Shading - Accent 42"/>
    <w:basedOn w:val="TableNormal"/>
    <w:next w:val="ColorfulShading-Accent4"/>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3">
    <w:name w:val="Colorful List - Accent 13"/>
    <w:basedOn w:val="TableNormal"/>
    <w:next w:val="ColorfulList-Accent1"/>
    <w:uiPriority w:val="34"/>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2">
    <w:name w:val="Colorful List - Accent 22"/>
    <w:basedOn w:val="TableNormal"/>
    <w:next w:val="ColorfulList-Accent2"/>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2">
    <w:name w:val="Colorful List - Accent 32"/>
    <w:basedOn w:val="TableNormal"/>
    <w:next w:val="ColorfulList-Accent3"/>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2">
    <w:name w:val="Colorful List - Accent 42"/>
    <w:basedOn w:val="TableNormal"/>
    <w:next w:val="ColorfulList-Accent4"/>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2">
    <w:name w:val="Colorful List - Accent 52"/>
    <w:basedOn w:val="TableNormal"/>
    <w:next w:val="ColorfulList-Accent5"/>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2">
    <w:name w:val="Colorful List - Accent 62"/>
    <w:basedOn w:val="TableNormal"/>
    <w:next w:val="ColorfulList-Accent6"/>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2">
    <w:name w:val="Colorful Grid2"/>
    <w:basedOn w:val="TableNormal"/>
    <w:next w:val="ColorfulGrid"/>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2">
    <w:name w:val="Colorful Grid - Accent 22"/>
    <w:basedOn w:val="TableNormal"/>
    <w:next w:val="ColorfulGrid-Accent2"/>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2">
    <w:name w:val="Colorful Grid - Accent 32"/>
    <w:basedOn w:val="TableNormal"/>
    <w:next w:val="ColorfulGrid-Accent3"/>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2">
    <w:name w:val="Colorful Grid - Accent 42"/>
    <w:basedOn w:val="TableNormal"/>
    <w:next w:val="ColorfulGrid-Accent4"/>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2">
    <w:name w:val="Colorful Grid - Accent 52"/>
    <w:basedOn w:val="TableNormal"/>
    <w:next w:val="ColorfulGrid-Accent5"/>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2">
    <w:name w:val="Colorful Grid - Accent 62"/>
    <w:basedOn w:val="TableNormal"/>
    <w:next w:val="ColorfulGrid-Accent6"/>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GridTableLight">
    <w:name w:val="Grid Table Light"/>
    <w:basedOn w:val="TableNormal"/>
    <w:uiPriority w:val="40"/>
    <w:rPr>
      <w:rFonts w:eastAsia="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
    <w:name w:val="No List3"/>
    <w:next w:val="NoList"/>
    <w:uiPriority w:val="99"/>
    <w:semiHidden/>
    <w:unhideWhenUsed/>
  </w:style>
  <w:style w:type="numbering" w:customStyle="1" w:styleId="NoList4">
    <w:name w:val="No List4"/>
    <w:next w:val="NoList"/>
    <w:uiPriority w:val="99"/>
    <w:semiHidden/>
    <w:unhideWhenUsed/>
  </w:style>
  <w:style w:type="table" w:customStyle="1" w:styleId="TableNormal3">
    <w:name w:val="TableNormal3"/>
    <w:pPr>
      <w:spacing w:before="120" w:after="120" w:line="266" w:lineRule="auto"/>
      <w:ind w:firstLine="720"/>
    </w:pPr>
    <w:rPr>
      <w:sz w:val="26"/>
      <w:szCs w:val="26"/>
      <w:lang w:val="en"/>
    </w:rPr>
    <w:tblPr>
      <w:tblCellMar>
        <w:top w:w="100" w:type="dxa"/>
        <w:left w:w="100" w:type="dxa"/>
        <w:bottom w:w="100" w:type="dxa"/>
        <w:right w:w="100" w:type="dxa"/>
      </w:tblCellMar>
    </w:tblPr>
  </w:style>
  <w:style w:type="numbering" w:customStyle="1" w:styleId="NoList5">
    <w:name w:val="No List5"/>
    <w:next w:val="NoList"/>
    <w:uiPriority w:val="99"/>
    <w:semiHidden/>
    <w:unhideWhenUsed/>
  </w:style>
  <w:style w:type="table" w:customStyle="1" w:styleId="LightList13">
    <w:name w:val="Light List13"/>
    <w:basedOn w:val="TableNormal"/>
    <w:next w:val="LightList"/>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3">
    <w:name w:val="Light List - Accent 113"/>
    <w:basedOn w:val="TableNormal"/>
    <w:next w:val="LightList-Accent1"/>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3">
    <w:name w:val="Light List - Accent 213"/>
    <w:basedOn w:val="TableNormal"/>
    <w:next w:val="LightList-Accent2"/>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3">
    <w:name w:val="Light List - Accent 313"/>
    <w:basedOn w:val="TableNormal"/>
    <w:next w:val="LightList-Accent3"/>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3">
    <w:name w:val="Light List - Accent 413"/>
    <w:basedOn w:val="TableNormal"/>
    <w:next w:val="LightList-Accent4"/>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3">
    <w:name w:val="Light List - Accent 513"/>
    <w:basedOn w:val="TableNormal"/>
    <w:next w:val="LightList-Accent5"/>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3">
    <w:name w:val="Light List - Accent 613"/>
    <w:basedOn w:val="TableNormal"/>
    <w:next w:val="LightList-Accent6"/>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3">
    <w:name w:val="Medium Shading 113"/>
    <w:basedOn w:val="TableNormal"/>
    <w:next w:val="MediumShading1"/>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3">
    <w:name w:val="Medium Shading 1 - Accent 113"/>
    <w:basedOn w:val="TableNormal"/>
    <w:next w:val="MediumShading1-Accent1"/>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3">
    <w:name w:val="Medium Shading 1 - Accent 213"/>
    <w:basedOn w:val="TableNormal"/>
    <w:next w:val="MediumShading1-Accent2"/>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3">
    <w:name w:val="Medium Shading 1 - Accent 313"/>
    <w:basedOn w:val="TableNormal"/>
    <w:next w:val="MediumShading1-Accent3"/>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3">
    <w:name w:val="Medium Shading 1 - Accent 413"/>
    <w:basedOn w:val="TableNormal"/>
    <w:next w:val="MediumShading1-Accent4"/>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3">
    <w:name w:val="Medium Shading 1 - Accent 513"/>
    <w:basedOn w:val="TableNormal"/>
    <w:next w:val="MediumShading1-Accent5"/>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3">
    <w:name w:val="Medium Shading 1 - Accent 613"/>
    <w:basedOn w:val="TableNormal"/>
    <w:next w:val="MediumShading1-Accent6"/>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3">
    <w:name w:val="Medium Shading 213"/>
    <w:basedOn w:val="TableNormal"/>
    <w:next w:val="MediumShading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3">
    <w:name w:val="Medium Shading 2 - Accent 113"/>
    <w:basedOn w:val="TableNormal"/>
    <w:next w:val="MediumShading2-Accent1"/>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3">
    <w:name w:val="Medium Shading 2 - Accent 213"/>
    <w:basedOn w:val="TableNormal"/>
    <w:next w:val="MediumShading2-Accent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3">
    <w:name w:val="Medium Shading 2 - Accent 313"/>
    <w:basedOn w:val="TableNormal"/>
    <w:next w:val="MediumShading2-Accent3"/>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3">
    <w:name w:val="Medium Shading 2 - Accent 413"/>
    <w:basedOn w:val="TableNormal"/>
    <w:next w:val="MediumShading2-Accent4"/>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3">
    <w:name w:val="Medium Shading 2 - Accent 513"/>
    <w:basedOn w:val="TableNormal"/>
    <w:next w:val="MediumShading2-Accent5"/>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3">
    <w:name w:val="Medium Shading 2 - Accent 613"/>
    <w:basedOn w:val="TableNormal"/>
    <w:next w:val="MediumShading2-Accent6"/>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3">
    <w:name w:val="Medium List 113"/>
    <w:basedOn w:val="TableNormal"/>
    <w:next w:val="MediumList1"/>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3">
    <w:name w:val="Medium List 1 - Accent 113"/>
    <w:basedOn w:val="TableNormal"/>
    <w:next w:val="MediumList1-Accent1"/>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3">
    <w:name w:val="Medium List 1 - Accent 213"/>
    <w:basedOn w:val="TableNormal"/>
    <w:next w:val="MediumList1-Accent2"/>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3">
    <w:name w:val="Medium List 1 - Accent 313"/>
    <w:basedOn w:val="TableNormal"/>
    <w:next w:val="MediumList1-Accent3"/>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3">
    <w:name w:val="Medium List 1 - Accent 413"/>
    <w:basedOn w:val="TableNormal"/>
    <w:next w:val="MediumList1-Accent4"/>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3">
    <w:name w:val="Medium List 1 - Accent 513"/>
    <w:basedOn w:val="TableNormal"/>
    <w:next w:val="MediumList1-Accent5"/>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3">
    <w:name w:val="Medium List 1 - Accent 613"/>
    <w:basedOn w:val="TableNormal"/>
    <w:next w:val="MediumList1-Accent6"/>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3">
    <w:name w:val="Medium Grid 213"/>
    <w:basedOn w:val="TableNormal"/>
    <w:next w:val="MediumGrid2"/>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3">
    <w:name w:val="Medium Grid 2 - Accent 113"/>
    <w:basedOn w:val="TableNormal"/>
    <w:next w:val="MediumGrid2-Accent1"/>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3">
    <w:name w:val="Medium Grid 2 - Accent 213"/>
    <w:basedOn w:val="TableNormal"/>
    <w:next w:val="MediumGrid2-Accent2"/>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3">
    <w:name w:val="Medium Grid 2 - Accent 313"/>
    <w:basedOn w:val="TableNormal"/>
    <w:next w:val="MediumGrid2-Accent3"/>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3">
    <w:name w:val="Medium Grid 2 - Accent 413"/>
    <w:basedOn w:val="TableNormal"/>
    <w:next w:val="MediumGrid2-Accent4"/>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3">
    <w:name w:val="Medium Grid 2 - Accent 513"/>
    <w:basedOn w:val="TableNormal"/>
    <w:next w:val="MediumGrid2-Accent5"/>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3">
    <w:name w:val="Medium Grid 2 - Accent 613"/>
    <w:basedOn w:val="TableNormal"/>
    <w:next w:val="MediumGrid2-Accent6"/>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numbering" w:customStyle="1" w:styleId="NoList1111">
    <w:name w:val="No List1111"/>
    <w:next w:val="NoList"/>
    <w:uiPriority w:val="99"/>
    <w:semiHidden/>
    <w:unhideWhenUsed/>
  </w:style>
  <w:style w:type="numbering" w:customStyle="1" w:styleId="NoList211">
    <w:name w:val="No List21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numbering" w:customStyle="1" w:styleId="NoList7">
    <w:name w:val="No List7"/>
    <w:next w:val="NoList"/>
    <w:uiPriority w:val="99"/>
    <w:semiHidden/>
    <w:unhideWhenUsed/>
  </w:style>
  <w:style w:type="numbering" w:customStyle="1" w:styleId="Khngco1">
    <w:name w:val="Không có1"/>
    <w:next w:val="NoList"/>
    <w:uiPriority w:val="99"/>
    <w:semiHidden/>
    <w:unhideWhenUsed/>
  </w:style>
  <w:style w:type="table" w:customStyle="1" w:styleId="HocTable15">
    <w:name w:val="HocTable15"/>
    <w:basedOn w:val="TableNormal"/>
    <w:next w:val="TableGrid"/>
    <w:uiPriority w:val="59"/>
    <w:qFormat/>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Khngco11">
    <w:name w:val="Không có11"/>
    <w:next w:val="NoList"/>
    <w:uiPriority w:val="99"/>
    <w:semiHidden/>
    <w:unhideWhenUsed/>
  </w:style>
  <w:style w:type="numbering" w:customStyle="1" w:styleId="NoList12">
    <w:name w:val="No List12"/>
    <w:next w:val="NoList"/>
    <w:uiPriority w:val="99"/>
    <w:semiHidden/>
    <w:unhideWhenUsed/>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numbering" w:customStyle="1" w:styleId="NoList42">
    <w:name w:val="No List42"/>
    <w:next w:val="NoList"/>
    <w:uiPriority w:val="99"/>
    <w:semiHidden/>
    <w:unhideWhenUsed/>
  </w:style>
  <w:style w:type="numbering" w:customStyle="1" w:styleId="Khngco2">
    <w:name w:val="Không có2"/>
    <w:next w:val="NoList"/>
    <w:uiPriority w:val="99"/>
    <w:semiHidden/>
    <w:unhideWhenUsed/>
  </w:style>
  <w:style w:type="table" w:customStyle="1" w:styleId="HocTable112">
    <w:name w:val="HocTable112"/>
    <w:basedOn w:val="TableNormal"/>
    <w:next w:val="TableGri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style>
  <w:style w:type="character" w:customStyle="1" w:styleId="CharChar1">
    <w:name w:val="Char Char1"/>
    <w:aliases w:val="Heading 1 Char1,Heading 1 Char1 Char Char2,Heading 1 Char Char Char Char2,L1 Char2,Heading 1 AGT ESIA Char2,RSKH1 Char2,RSKHeading 1 Char2,H1 Char2,Level 1 Char2,Report1 Char2,head1 Char2,h1 Char2"/>
    <w:rPr>
      <w:rFonts w:ascii="Arial" w:hAnsi="Arial" w:cs="Arial"/>
      <w:b/>
      <w:bCs/>
      <w:i/>
      <w:iCs/>
      <w:sz w:val="26"/>
      <w:szCs w:val="26"/>
      <w:lang w:val="en-US" w:eastAsia="en-US" w:bidi="ar-SA"/>
    </w:rPr>
  </w:style>
  <w:style w:type="numbering" w:customStyle="1" w:styleId="NoList111111">
    <w:name w:val="No List111111"/>
    <w:next w:val="NoList"/>
    <w:uiPriority w:val="99"/>
    <w:semiHidden/>
    <w:unhideWhenUsed/>
  </w:style>
  <w:style w:type="numbering" w:customStyle="1" w:styleId="NoList2111">
    <w:name w:val="No List2111"/>
    <w:next w:val="NoList"/>
    <w:uiPriority w:val="99"/>
    <w:semiHidden/>
    <w:unhideWhenUsed/>
  </w:style>
  <w:style w:type="numbering" w:customStyle="1" w:styleId="NoList311">
    <w:name w:val="No List311"/>
    <w:next w:val="NoList"/>
    <w:uiPriority w:val="99"/>
    <w:semiHidden/>
    <w:unhideWhenUsed/>
  </w:style>
  <w:style w:type="numbering" w:customStyle="1" w:styleId="NoList121">
    <w:name w:val="No List121"/>
    <w:next w:val="NoList"/>
    <w:uiPriority w:val="99"/>
    <w:semiHidden/>
    <w:unhideWhenUsed/>
  </w:style>
  <w:style w:type="numbering" w:customStyle="1" w:styleId="NoList112">
    <w:name w:val="No List112"/>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51">
    <w:name w:val="No List51"/>
    <w:next w:val="NoList"/>
    <w:uiPriority w:val="99"/>
    <w:semiHidden/>
    <w:unhideWhenUsed/>
  </w:style>
  <w:style w:type="character" w:customStyle="1" w:styleId="Heading1Char2">
    <w:name w:val="Heading 1 Char2"/>
    <w:aliases w:val="1 ghost Char1,g Char1,Heading 1 Char1 Char Char1,Heading 1 Char Char Char Char1,L1 Char1,Heading 1 AGT ESIA Char1,RSKH1 Char1,RSKHeading 1 Char1,H1 Char1,Level 1 Char1,Report1 Char1,head1 Char1,Heading 1 URS Char1,h1 Char1,Ch Char1"/>
    <w:locked/>
    <w:rPr>
      <w:rFonts w:ascii="Arial" w:hAnsi="Arial" w:cs="Arial"/>
      <w:b/>
      <w:bCs/>
      <w:kern w:val="32"/>
      <w:sz w:val="32"/>
      <w:szCs w:val="32"/>
    </w:rPr>
  </w:style>
  <w:style w:type="paragraph" w:customStyle="1" w:styleId="CharCharCharChar2">
    <w:name w:val="Char Char Char Char2"/>
    <w:basedOn w:val="Normal"/>
    <w:uiPriority w:val="99"/>
    <w:qFormat/>
    <w:pPr>
      <w:spacing w:line="240" w:lineRule="exact"/>
    </w:pPr>
    <w:rPr>
      <w:rFonts w:ascii="Arial" w:eastAsia="Calibri" w:hAnsi="Arial" w:cs="Arial"/>
      <w:sz w:val="22"/>
      <w:szCs w:val="24"/>
      <w:lang w:val="vi-VN" w:eastAsia="vi-VN"/>
    </w:rPr>
  </w:style>
  <w:style w:type="table" w:customStyle="1" w:styleId="BngchunV4">
    <w:name w:val="B¶ng chuÈn_V4"/>
    <w:semiHidden/>
    <w:pPr>
      <w:jc w:val="center"/>
    </w:pPr>
    <w:rPr>
      <w:rFonts w:ascii=".VnTime" w:eastAsia="Calibri" w:hAnsi=".VnTime" w:cs=".VnTime"/>
      <w:sz w:val="24"/>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trPr>
      <w:jc w:val="center"/>
    </w:trPr>
  </w:style>
  <w:style w:type="table" w:customStyle="1" w:styleId="McFormatbng5">
    <w:name w:val="Mục Format  bảng5"/>
    <w:pPr>
      <w:jc w:val="center"/>
    </w:pPr>
    <w:rPr>
      <w:rFonts w:eastAsia="Calibri"/>
      <w:sz w:val="28"/>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numbering" w:customStyle="1" w:styleId="Style42">
    <w:name w:val="Style42"/>
    <w:uiPriority w:val="99"/>
  </w:style>
  <w:style w:type="numbering" w:customStyle="1" w:styleId="NoList13">
    <w:name w:val="No List13"/>
    <w:next w:val="NoList"/>
    <w:uiPriority w:val="99"/>
    <w:semiHidden/>
  </w:style>
  <w:style w:type="numbering" w:customStyle="1" w:styleId="NoList113">
    <w:name w:val="No List113"/>
    <w:next w:val="NoList"/>
    <w:semiHidden/>
    <w:unhideWhenUsed/>
  </w:style>
  <w:style w:type="numbering" w:customStyle="1" w:styleId="NoList23">
    <w:name w:val="No List23"/>
    <w:next w:val="NoList"/>
    <w:uiPriority w:val="99"/>
    <w:semiHidden/>
    <w:unhideWhenUsed/>
  </w:style>
  <w:style w:type="numbering" w:customStyle="1" w:styleId="NoList33">
    <w:name w:val="No List33"/>
    <w:next w:val="NoList"/>
    <w:uiPriority w:val="99"/>
    <w:semiHidden/>
    <w:unhideWhenUsed/>
  </w:style>
  <w:style w:type="numbering" w:customStyle="1" w:styleId="NoList1111111">
    <w:name w:val="No List1111111"/>
    <w:next w:val="NoList"/>
    <w:uiPriority w:val="99"/>
    <w:semiHidden/>
  </w:style>
  <w:style w:type="numbering" w:customStyle="1" w:styleId="NoList11111111">
    <w:name w:val="No List11111111"/>
    <w:next w:val="NoList"/>
    <w:uiPriority w:val="99"/>
    <w:semiHidden/>
  </w:style>
  <w:style w:type="numbering" w:customStyle="1" w:styleId="NoList1211">
    <w:name w:val="No List1211"/>
    <w:next w:val="NoList"/>
    <w:uiPriority w:val="99"/>
    <w:semiHidden/>
  </w:style>
  <w:style w:type="numbering" w:customStyle="1" w:styleId="NoList21111">
    <w:name w:val="No List21111"/>
    <w:next w:val="NoList"/>
    <w:uiPriority w:val="99"/>
    <w:semiHidden/>
  </w:style>
  <w:style w:type="table" w:customStyle="1" w:styleId="MediumGrid1-Accent2113">
    <w:name w:val="Medium Grid 1 - Accent 2113"/>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3">
    <w:name w:val="Medium Grid 1 - Accent 223"/>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Style411">
    <w:name w:val="Style411"/>
    <w:uiPriority w:val="99"/>
  </w:style>
  <w:style w:type="numbering" w:customStyle="1" w:styleId="Bng1">
    <w:name w:val="Bảng1"/>
    <w:uiPriority w:val="99"/>
  </w:style>
  <w:style w:type="numbering" w:customStyle="1" w:styleId="DanhMuchBang">
    <w:name w:val="Danh Much Bang"/>
    <w:uiPriority w:val="99"/>
  </w:style>
  <w:style w:type="numbering" w:customStyle="1" w:styleId="NoList411">
    <w:name w:val="No List411"/>
    <w:next w:val="NoList"/>
    <w:uiPriority w:val="99"/>
    <w:semiHidden/>
    <w:unhideWhenUsed/>
  </w:style>
  <w:style w:type="numbering" w:customStyle="1" w:styleId="NoList511">
    <w:name w:val="No List511"/>
    <w:next w:val="NoList"/>
    <w:uiPriority w:val="99"/>
    <w:semiHidden/>
    <w:unhideWhenUsed/>
  </w:style>
  <w:style w:type="numbering" w:customStyle="1" w:styleId="NoList61">
    <w:name w:val="No List61"/>
    <w:next w:val="NoList"/>
    <w:uiPriority w:val="99"/>
    <w:semiHidden/>
    <w:unhideWhenUsed/>
  </w:style>
  <w:style w:type="numbering" w:customStyle="1" w:styleId="NoList71">
    <w:name w:val="No List71"/>
    <w:next w:val="NoList"/>
    <w:uiPriority w:val="99"/>
    <w:semiHidden/>
    <w:unhideWhenUsed/>
  </w:style>
  <w:style w:type="numbering" w:customStyle="1" w:styleId="NoList8">
    <w:name w:val="No List8"/>
    <w:next w:val="NoList"/>
    <w:uiPriority w:val="99"/>
    <w:semiHidden/>
    <w:unhideWhenUsed/>
  </w:style>
  <w:style w:type="numbering" w:customStyle="1" w:styleId="NoList9">
    <w:name w:val="No List9"/>
    <w:next w:val="NoList"/>
    <w:uiPriority w:val="99"/>
    <w:semiHidden/>
    <w:unhideWhenUsed/>
  </w:style>
  <w:style w:type="numbering" w:customStyle="1" w:styleId="NoList10">
    <w:name w:val="No List10"/>
    <w:next w:val="NoList"/>
    <w:uiPriority w:val="99"/>
    <w:semiHidden/>
    <w:unhideWhenUsed/>
  </w:style>
  <w:style w:type="numbering" w:customStyle="1" w:styleId="NoList131">
    <w:name w:val="No List131"/>
    <w:next w:val="NoList"/>
    <w:uiPriority w:val="99"/>
    <w:semiHidden/>
    <w:unhideWhenUsed/>
  </w:style>
  <w:style w:type="numbering" w:customStyle="1" w:styleId="NoList1121">
    <w:name w:val="No List1121"/>
    <w:next w:val="NoList"/>
    <w:semiHidden/>
    <w:unhideWhenUsed/>
  </w:style>
  <w:style w:type="numbering" w:customStyle="1" w:styleId="NoList2211">
    <w:name w:val="No List2211"/>
    <w:next w:val="NoList"/>
    <w:uiPriority w:val="99"/>
    <w:semiHidden/>
    <w:unhideWhenUsed/>
  </w:style>
  <w:style w:type="numbering" w:customStyle="1" w:styleId="NoList3111">
    <w:name w:val="No List3111"/>
    <w:next w:val="NoList"/>
    <w:uiPriority w:val="99"/>
    <w:semiHidden/>
    <w:unhideWhenUsed/>
  </w:style>
  <w:style w:type="numbering" w:customStyle="1" w:styleId="NoList1112">
    <w:name w:val="No List1112"/>
    <w:next w:val="NoList"/>
    <w:uiPriority w:val="99"/>
    <w:semiHidden/>
  </w:style>
  <w:style w:type="numbering" w:customStyle="1" w:styleId="NoList111111111">
    <w:name w:val="No List111111111"/>
    <w:next w:val="NoList"/>
    <w:uiPriority w:val="99"/>
    <w:semiHidden/>
  </w:style>
  <w:style w:type="numbering" w:customStyle="1" w:styleId="NoList12111">
    <w:name w:val="No List12111"/>
    <w:next w:val="NoList"/>
    <w:uiPriority w:val="99"/>
    <w:semiHidden/>
  </w:style>
  <w:style w:type="numbering" w:customStyle="1" w:styleId="NoList211111">
    <w:name w:val="No List211111"/>
    <w:next w:val="NoList"/>
    <w:uiPriority w:val="99"/>
    <w:semiHidden/>
  </w:style>
  <w:style w:type="table" w:customStyle="1" w:styleId="MediumGrid1-Accent21112">
    <w:name w:val="Medium Grid 1 - Accent 21112"/>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12">
    <w:name w:val="Medium Grid 1 - Accent 2212"/>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Style421">
    <w:name w:val="Style421"/>
    <w:uiPriority w:val="99"/>
  </w:style>
  <w:style w:type="numbering" w:customStyle="1" w:styleId="Style4111">
    <w:name w:val="Style4111"/>
    <w:uiPriority w:val="99"/>
  </w:style>
  <w:style w:type="numbering" w:customStyle="1" w:styleId="Bng11">
    <w:name w:val="Bảng11"/>
    <w:uiPriority w:val="99"/>
  </w:style>
  <w:style w:type="numbering" w:customStyle="1" w:styleId="DanhMuchBang1">
    <w:name w:val="Danh Much Bang1"/>
    <w:uiPriority w:val="99"/>
  </w:style>
  <w:style w:type="numbering" w:customStyle="1" w:styleId="NoList14">
    <w:name w:val="No List14"/>
    <w:next w:val="NoList"/>
    <w:uiPriority w:val="99"/>
    <w:semiHidden/>
    <w:unhideWhenUsed/>
  </w:style>
  <w:style w:type="numbering" w:customStyle="1" w:styleId="NoList15">
    <w:name w:val="No List15"/>
    <w:next w:val="NoList"/>
    <w:uiPriority w:val="99"/>
    <w:semiHidden/>
    <w:unhideWhenUsed/>
  </w:style>
  <w:style w:type="numbering" w:customStyle="1" w:styleId="NoList16">
    <w:name w:val="No List16"/>
    <w:next w:val="NoList"/>
    <w:uiPriority w:val="99"/>
    <w:semiHidden/>
    <w:unhideWhenUsed/>
  </w:style>
  <w:style w:type="numbering" w:customStyle="1" w:styleId="Style43">
    <w:name w:val="Style43"/>
    <w:uiPriority w:val="99"/>
  </w:style>
  <w:style w:type="numbering" w:customStyle="1" w:styleId="NoList17">
    <w:name w:val="No List17"/>
    <w:next w:val="NoList"/>
    <w:uiPriority w:val="99"/>
    <w:semiHidden/>
  </w:style>
  <w:style w:type="numbering" w:customStyle="1" w:styleId="NoList1131">
    <w:name w:val="No List1131"/>
    <w:next w:val="NoList"/>
    <w:semiHidden/>
    <w:unhideWhenUsed/>
  </w:style>
  <w:style w:type="numbering" w:customStyle="1" w:styleId="NoList231">
    <w:name w:val="No List231"/>
    <w:next w:val="NoList"/>
    <w:uiPriority w:val="99"/>
    <w:semiHidden/>
    <w:unhideWhenUsed/>
  </w:style>
  <w:style w:type="numbering" w:customStyle="1" w:styleId="NoList3211">
    <w:name w:val="No List3211"/>
    <w:next w:val="NoList"/>
    <w:uiPriority w:val="99"/>
    <w:semiHidden/>
    <w:unhideWhenUsed/>
  </w:style>
  <w:style w:type="numbering" w:customStyle="1" w:styleId="NoList1113">
    <w:name w:val="No List1113"/>
    <w:next w:val="NoList"/>
    <w:uiPriority w:val="99"/>
    <w:semiHidden/>
  </w:style>
  <w:style w:type="numbering" w:customStyle="1" w:styleId="NoList11112">
    <w:name w:val="No List11112"/>
    <w:next w:val="NoList"/>
    <w:uiPriority w:val="99"/>
    <w:semiHidden/>
  </w:style>
  <w:style w:type="numbering" w:customStyle="1" w:styleId="NoList122">
    <w:name w:val="No List122"/>
    <w:next w:val="NoList"/>
    <w:uiPriority w:val="99"/>
    <w:semiHidden/>
  </w:style>
  <w:style w:type="numbering" w:customStyle="1" w:styleId="NoList212">
    <w:name w:val="No List212"/>
    <w:next w:val="NoList"/>
    <w:uiPriority w:val="99"/>
    <w:semiHidden/>
  </w:style>
  <w:style w:type="numbering" w:customStyle="1" w:styleId="Style412">
    <w:name w:val="Style412"/>
    <w:uiPriority w:val="99"/>
  </w:style>
  <w:style w:type="numbering" w:customStyle="1" w:styleId="Bng2">
    <w:name w:val="Bảng2"/>
    <w:uiPriority w:val="99"/>
  </w:style>
  <w:style w:type="numbering" w:customStyle="1" w:styleId="DanhMuchBang2">
    <w:name w:val="Danh Much Bang2"/>
    <w:uiPriority w:val="99"/>
  </w:style>
  <w:style w:type="numbering" w:customStyle="1" w:styleId="NoList4111">
    <w:name w:val="No List4111"/>
    <w:next w:val="NoList"/>
    <w:uiPriority w:val="99"/>
    <w:semiHidden/>
    <w:unhideWhenUsed/>
  </w:style>
  <w:style w:type="numbering" w:customStyle="1" w:styleId="NoList5111">
    <w:name w:val="No List51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NoList101">
    <w:name w:val="No List101"/>
    <w:next w:val="NoList"/>
    <w:uiPriority w:val="99"/>
    <w:semiHidden/>
    <w:unhideWhenUsed/>
  </w:style>
  <w:style w:type="numbering" w:customStyle="1" w:styleId="NoList1311">
    <w:name w:val="No List1311"/>
    <w:next w:val="NoList"/>
    <w:uiPriority w:val="99"/>
    <w:semiHidden/>
    <w:unhideWhenUsed/>
  </w:style>
  <w:style w:type="numbering" w:customStyle="1" w:styleId="NoList11211">
    <w:name w:val="No List11211"/>
    <w:next w:val="NoList"/>
    <w:semiHidden/>
    <w:unhideWhenUsed/>
  </w:style>
  <w:style w:type="numbering" w:customStyle="1" w:styleId="NoList22111">
    <w:name w:val="No List22111"/>
    <w:next w:val="NoList"/>
    <w:uiPriority w:val="99"/>
    <w:semiHidden/>
    <w:unhideWhenUsed/>
  </w:style>
  <w:style w:type="numbering" w:customStyle="1" w:styleId="NoList31111">
    <w:name w:val="No List31111"/>
    <w:next w:val="NoList"/>
    <w:uiPriority w:val="99"/>
    <w:semiHidden/>
    <w:unhideWhenUsed/>
  </w:style>
  <w:style w:type="numbering" w:customStyle="1" w:styleId="NoList11121">
    <w:name w:val="No List11121"/>
    <w:next w:val="NoList"/>
    <w:uiPriority w:val="99"/>
    <w:semiHidden/>
  </w:style>
  <w:style w:type="numbering" w:customStyle="1" w:styleId="NoList1111111111">
    <w:name w:val="No List1111111111"/>
    <w:next w:val="NoList"/>
    <w:uiPriority w:val="99"/>
    <w:semiHidden/>
  </w:style>
  <w:style w:type="numbering" w:customStyle="1" w:styleId="NoList121111">
    <w:name w:val="No List121111"/>
    <w:next w:val="NoList"/>
    <w:uiPriority w:val="99"/>
    <w:semiHidden/>
  </w:style>
  <w:style w:type="numbering" w:customStyle="1" w:styleId="NoList2111111">
    <w:name w:val="No List2111111"/>
    <w:next w:val="NoList"/>
    <w:uiPriority w:val="99"/>
    <w:semiHidden/>
  </w:style>
  <w:style w:type="numbering" w:customStyle="1" w:styleId="Style4211">
    <w:name w:val="Style4211"/>
    <w:uiPriority w:val="99"/>
  </w:style>
  <w:style w:type="numbering" w:customStyle="1" w:styleId="Style41111">
    <w:name w:val="Style41111"/>
    <w:uiPriority w:val="99"/>
  </w:style>
  <w:style w:type="numbering" w:customStyle="1" w:styleId="Bng111">
    <w:name w:val="Bảng111"/>
    <w:uiPriority w:val="99"/>
  </w:style>
  <w:style w:type="numbering" w:customStyle="1" w:styleId="DanhMuchBang11">
    <w:name w:val="Danh Much Bang11"/>
    <w:uiPriority w:val="99"/>
  </w:style>
  <w:style w:type="numbering" w:customStyle="1" w:styleId="NoList141">
    <w:name w:val="No List141"/>
    <w:next w:val="NoList"/>
    <w:uiPriority w:val="99"/>
    <w:semiHidden/>
    <w:unhideWhenUsed/>
  </w:style>
  <w:style w:type="numbering" w:customStyle="1" w:styleId="NoList151">
    <w:name w:val="No List151"/>
    <w:next w:val="NoList"/>
    <w:uiPriority w:val="99"/>
    <w:semiHidden/>
    <w:unhideWhenUsed/>
  </w:style>
  <w:style w:type="numbering" w:customStyle="1" w:styleId="NoList18">
    <w:name w:val="No List18"/>
    <w:next w:val="NoList"/>
    <w:uiPriority w:val="99"/>
    <w:semiHidden/>
    <w:unhideWhenUsed/>
  </w:style>
  <w:style w:type="numbering" w:customStyle="1" w:styleId="Khngco3">
    <w:name w:val="Không có3"/>
    <w:next w:val="NoList"/>
    <w:uiPriority w:val="99"/>
    <w:semiHidden/>
    <w:unhideWhenUsed/>
  </w:style>
  <w:style w:type="numbering" w:customStyle="1" w:styleId="Khngco12">
    <w:name w:val="Không có12"/>
    <w:next w:val="NoList"/>
    <w:uiPriority w:val="99"/>
    <w:semiHidden/>
    <w:unhideWhenUsed/>
  </w:style>
  <w:style w:type="numbering" w:customStyle="1" w:styleId="NoList19">
    <w:name w:val="No List19"/>
    <w:next w:val="NoList"/>
    <w:uiPriority w:val="99"/>
    <w:semiHidden/>
    <w:unhideWhenUsed/>
  </w:style>
  <w:style w:type="numbering" w:customStyle="1" w:styleId="NoList24">
    <w:name w:val="No List24"/>
    <w:next w:val="NoList"/>
    <w:semiHidden/>
    <w:unhideWhenUsed/>
  </w:style>
  <w:style w:type="numbering" w:customStyle="1" w:styleId="NoList34">
    <w:name w:val="No List34"/>
    <w:next w:val="NoList"/>
    <w:uiPriority w:val="99"/>
    <w:semiHidden/>
    <w:unhideWhenUsed/>
  </w:style>
  <w:style w:type="numbering" w:customStyle="1" w:styleId="NoList43">
    <w:name w:val="No List43"/>
    <w:next w:val="NoList"/>
    <w:uiPriority w:val="99"/>
    <w:semiHidden/>
    <w:unhideWhenUsed/>
  </w:style>
  <w:style w:type="numbering" w:customStyle="1" w:styleId="Khngco21">
    <w:name w:val="Không có21"/>
    <w:next w:val="NoList"/>
    <w:uiPriority w:val="99"/>
    <w:semiHidden/>
    <w:unhideWhenUsed/>
  </w:style>
  <w:style w:type="numbering" w:customStyle="1" w:styleId="NoList114">
    <w:name w:val="No List114"/>
    <w:next w:val="NoList"/>
    <w:uiPriority w:val="99"/>
    <w:semiHidden/>
    <w:unhideWhenUsed/>
  </w:style>
  <w:style w:type="numbering" w:customStyle="1" w:styleId="NoList1114">
    <w:name w:val="No List1114"/>
    <w:next w:val="NoList"/>
    <w:uiPriority w:val="99"/>
    <w:semiHidden/>
    <w:unhideWhenUsed/>
  </w:style>
  <w:style w:type="numbering" w:customStyle="1" w:styleId="NoList213">
    <w:name w:val="No List213"/>
    <w:next w:val="NoList"/>
    <w:uiPriority w:val="99"/>
    <w:semiHidden/>
    <w:unhideWhenUsed/>
  </w:style>
  <w:style w:type="numbering" w:customStyle="1" w:styleId="NoList312">
    <w:name w:val="No List312"/>
    <w:next w:val="NoList"/>
    <w:uiPriority w:val="99"/>
    <w:semiHidden/>
    <w:unhideWhenUsed/>
  </w:style>
  <w:style w:type="numbering" w:customStyle="1" w:styleId="NoList123">
    <w:name w:val="No List123"/>
    <w:next w:val="NoList"/>
    <w:uiPriority w:val="99"/>
    <w:semiHidden/>
    <w:unhideWhenUsed/>
  </w:style>
  <w:style w:type="numbering" w:customStyle="1" w:styleId="NoList1122">
    <w:name w:val="No List1122"/>
    <w:next w:val="NoList"/>
    <w:uiPriority w:val="99"/>
    <w:semiHidden/>
    <w:unhideWhenUsed/>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52">
    <w:name w:val="No List52"/>
    <w:next w:val="NoList"/>
    <w:uiPriority w:val="99"/>
    <w:semiHidden/>
    <w:unhideWhenUsed/>
  </w:style>
  <w:style w:type="numbering" w:customStyle="1" w:styleId="Style44">
    <w:name w:val="Style44"/>
    <w:uiPriority w:val="99"/>
  </w:style>
  <w:style w:type="numbering" w:customStyle="1" w:styleId="NoList132">
    <w:name w:val="No List132"/>
    <w:next w:val="NoList"/>
    <w:uiPriority w:val="99"/>
    <w:semiHidden/>
  </w:style>
  <w:style w:type="numbering" w:customStyle="1" w:styleId="NoList1132">
    <w:name w:val="No List1132"/>
    <w:next w:val="NoList"/>
    <w:semiHidden/>
    <w:unhideWhenUsed/>
  </w:style>
  <w:style w:type="numbering" w:customStyle="1" w:styleId="NoList232">
    <w:name w:val="No List232"/>
    <w:next w:val="NoList"/>
    <w:uiPriority w:val="99"/>
    <w:semiHidden/>
    <w:unhideWhenUsed/>
  </w:style>
  <w:style w:type="numbering" w:customStyle="1" w:styleId="NoList331">
    <w:name w:val="No List331"/>
    <w:next w:val="NoList"/>
    <w:uiPriority w:val="99"/>
    <w:semiHidden/>
    <w:unhideWhenUsed/>
  </w:style>
  <w:style w:type="numbering" w:customStyle="1" w:styleId="NoList11113">
    <w:name w:val="No List11113"/>
    <w:next w:val="NoList"/>
    <w:uiPriority w:val="99"/>
    <w:semiHidden/>
  </w:style>
  <w:style w:type="numbering" w:customStyle="1" w:styleId="NoList111112">
    <w:name w:val="No List111112"/>
    <w:next w:val="NoList"/>
    <w:uiPriority w:val="99"/>
    <w:semiHidden/>
  </w:style>
  <w:style w:type="numbering" w:customStyle="1" w:styleId="NoList1212">
    <w:name w:val="No List1212"/>
    <w:next w:val="NoList"/>
    <w:uiPriority w:val="99"/>
    <w:semiHidden/>
  </w:style>
  <w:style w:type="numbering" w:customStyle="1" w:styleId="NoList2112">
    <w:name w:val="No List2112"/>
    <w:next w:val="NoList"/>
    <w:uiPriority w:val="99"/>
    <w:semiHidden/>
  </w:style>
  <w:style w:type="numbering" w:customStyle="1" w:styleId="Style413">
    <w:name w:val="Style413"/>
    <w:uiPriority w:val="99"/>
  </w:style>
  <w:style w:type="numbering" w:customStyle="1" w:styleId="Bng3">
    <w:name w:val="Bảng3"/>
    <w:uiPriority w:val="99"/>
  </w:style>
  <w:style w:type="numbering" w:customStyle="1" w:styleId="DanhMuchBang3">
    <w:name w:val="Danh Much Bang3"/>
    <w:uiPriority w:val="99"/>
  </w:style>
  <w:style w:type="numbering" w:customStyle="1" w:styleId="NoList412">
    <w:name w:val="No List412"/>
    <w:next w:val="NoList"/>
    <w:uiPriority w:val="99"/>
    <w:semiHidden/>
    <w:unhideWhenUsed/>
  </w:style>
  <w:style w:type="numbering" w:customStyle="1" w:styleId="NoList512">
    <w:name w:val="No List51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numbering" w:customStyle="1" w:styleId="NoList102">
    <w:name w:val="No List102"/>
    <w:next w:val="NoList"/>
    <w:uiPriority w:val="99"/>
    <w:semiHidden/>
    <w:unhideWhenUsed/>
  </w:style>
  <w:style w:type="numbering" w:customStyle="1" w:styleId="NoList1312">
    <w:name w:val="No List1312"/>
    <w:next w:val="NoList"/>
    <w:uiPriority w:val="99"/>
    <w:semiHidden/>
    <w:unhideWhenUsed/>
  </w:style>
  <w:style w:type="numbering" w:customStyle="1" w:styleId="NoList11212">
    <w:name w:val="No List11212"/>
    <w:next w:val="NoList"/>
    <w:semiHidden/>
    <w:unhideWhenUsed/>
  </w:style>
  <w:style w:type="numbering" w:customStyle="1" w:styleId="NoList2212">
    <w:name w:val="No List2212"/>
    <w:next w:val="NoList"/>
    <w:uiPriority w:val="99"/>
    <w:semiHidden/>
    <w:unhideWhenUsed/>
  </w:style>
  <w:style w:type="numbering" w:customStyle="1" w:styleId="NoList3112">
    <w:name w:val="No List3112"/>
    <w:next w:val="NoList"/>
    <w:uiPriority w:val="99"/>
    <w:semiHidden/>
    <w:unhideWhenUsed/>
  </w:style>
  <w:style w:type="numbering" w:customStyle="1" w:styleId="NoList11122">
    <w:name w:val="No List11122"/>
    <w:next w:val="NoList"/>
    <w:uiPriority w:val="99"/>
    <w:semiHidden/>
  </w:style>
  <w:style w:type="numbering" w:customStyle="1" w:styleId="NoList1111112">
    <w:name w:val="No List1111112"/>
    <w:next w:val="NoList"/>
    <w:uiPriority w:val="99"/>
    <w:semiHidden/>
  </w:style>
  <w:style w:type="numbering" w:customStyle="1" w:styleId="NoList12112">
    <w:name w:val="No List12112"/>
    <w:next w:val="NoList"/>
    <w:uiPriority w:val="99"/>
    <w:semiHidden/>
  </w:style>
  <w:style w:type="numbering" w:customStyle="1" w:styleId="NoList21112">
    <w:name w:val="No List21112"/>
    <w:next w:val="NoList"/>
    <w:uiPriority w:val="99"/>
    <w:semiHidden/>
  </w:style>
  <w:style w:type="numbering" w:customStyle="1" w:styleId="Style422">
    <w:name w:val="Style422"/>
    <w:uiPriority w:val="99"/>
  </w:style>
  <w:style w:type="numbering" w:customStyle="1" w:styleId="Style4112">
    <w:name w:val="Style4112"/>
    <w:uiPriority w:val="99"/>
  </w:style>
  <w:style w:type="numbering" w:customStyle="1" w:styleId="Bng12">
    <w:name w:val="Bảng12"/>
    <w:uiPriority w:val="99"/>
  </w:style>
  <w:style w:type="numbering" w:customStyle="1" w:styleId="DanhMuchBang12">
    <w:name w:val="Danh Much Bang12"/>
    <w:uiPriority w:val="99"/>
  </w:style>
  <w:style w:type="numbering" w:customStyle="1" w:styleId="NoList142">
    <w:name w:val="No List142"/>
    <w:next w:val="NoList"/>
    <w:uiPriority w:val="99"/>
    <w:semiHidden/>
    <w:unhideWhenUsed/>
  </w:style>
  <w:style w:type="numbering" w:customStyle="1" w:styleId="NoList152">
    <w:name w:val="No List152"/>
    <w:next w:val="NoList"/>
    <w:uiPriority w:val="99"/>
    <w:semiHidden/>
    <w:unhideWhenUsed/>
  </w:style>
  <w:style w:type="numbering" w:customStyle="1" w:styleId="NoList161">
    <w:name w:val="No List161"/>
    <w:next w:val="NoList"/>
    <w:uiPriority w:val="99"/>
    <w:semiHidden/>
    <w:unhideWhenUsed/>
  </w:style>
  <w:style w:type="numbering" w:customStyle="1" w:styleId="Style431">
    <w:name w:val="Style431"/>
    <w:uiPriority w:val="99"/>
  </w:style>
  <w:style w:type="numbering" w:customStyle="1" w:styleId="NoList171">
    <w:name w:val="No List171"/>
    <w:next w:val="NoList"/>
    <w:uiPriority w:val="99"/>
    <w:semiHidden/>
  </w:style>
  <w:style w:type="numbering" w:customStyle="1" w:styleId="NoList11311">
    <w:name w:val="No List11311"/>
    <w:next w:val="NoList"/>
    <w:semiHidden/>
    <w:unhideWhenUsed/>
  </w:style>
  <w:style w:type="numbering" w:customStyle="1" w:styleId="NoList2311">
    <w:name w:val="No List2311"/>
    <w:next w:val="NoList"/>
    <w:uiPriority w:val="99"/>
    <w:semiHidden/>
    <w:unhideWhenUsed/>
  </w:style>
  <w:style w:type="numbering" w:customStyle="1" w:styleId="NoList3212">
    <w:name w:val="No List3212"/>
    <w:next w:val="NoList"/>
    <w:uiPriority w:val="99"/>
    <w:semiHidden/>
    <w:unhideWhenUsed/>
  </w:style>
  <w:style w:type="numbering" w:customStyle="1" w:styleId="NoList11131">
    <w:name w:val="No List11131"/>
    <w:next w:val="NoList"/>
    <w:uiPriority w:val="99"/>
    <w:semiHidden/>
  </w:style>
  <w:style w:type="numbering" w:customStyle="1" w:styleId="NoList111121">
    <w:name w:val="No List111121"/>
    <w:next w:val="NoList"/>
    <w:uiPriority w:val="99"/>
    <w:semiHidden/>
  </w:style>
  <w:style w:type="numbering" w:customStyle="1" w:styleId="NoList1221">
    <w:name w:val="No List1221"/>
    <w:next w:val="NoList"/>
    <w:uiPriority w:val="99"/>
    <w:semiHidden/>
  </w:style>
  <w:style w:type="numbering" w:customStyle="1" w:styleId="NoList2121">
    <w:name w:val="No List2121"/>
    <w:next w:val="NoList"/>
    <w:uiPriority w:val="99"/>
    <w:semiHidden/>
  </w:style>
  <w:style w:type="numbering" w:customStyle="1" w:styleId="Style4121">
    <w:name w:val="Style4121"/>
    <w:uiPriority w:val="99"/>
  </w:style>
  <w:style w:type="numbering" w:customStyle="1" w:styleId="Bng21">
    <w:name w:val="Bảng21"/>
    <w:uiPriority w:val="99"/>
  </w:style>
  <w:style w:type="numbering" w:customStyle="1" w:styleId="DanhMuchBang21">
    <w:name w:val="Danh Much Bang21"/>
    <w:uiPriority w:val="99"/>
  </w:style>
  <w:style w:type="numbering" w:customStyle="1" w:styleId="NoList4112">
    <w:name w:val="No List4112"/>
    <w:next w:val="NoList"/>
    <w:uiPriority w:val="99"/>
    <w:semiHidden/>
    <w:unhideWhenUsed/>
  </w:style>
  <w:style w:type="numbering" w:customStyle="1" w:styleId="NoList5112">
    <w:name w:val="No List51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1">
    <w:name w:val="No List811"/>
    <w:next w:val="NoList"/>
    <w:uiPriority w:val="99"/>
    <w:semiHidden/>
    <w:unhideWhenUsed/>
  </w:style>
  <w:style w:type="numbering" w:customStyle="1" w:styleId="NoList911">
    <w:name w:val="No List911"/>
    <w:next w:val="NoList"/>
    <w:uiPriority w:val="99"/>
    <w:semiHidden/>
    <w:unhideWhenUsed/>
  </w:style>
  <w:style w:type="numbering" w:customStyle="1" w:styleId="NoList1011">
    <w:name w:val="No List1011"/>
    <w:next w:val="NoList"/>
    <w:uiPriority w:val="99"/>
    <w:semiHidden/>
    <w:unhideWhenUsed/>
  </w:style>
  <w:style w:type="numbering" w:customStyle="1" w:styleId="NoList13111">
    <w:name w:val="No List13111"/>
    <w:next w:val="NoList"/>
    <w:uiPriority w:val="99"/>
    <w:semiHidden/>
    <w:unhideWhenUsed/>
  </w:style>
  <w:style w:type="numbering" w:customStyle="1" w:styleId="NoList112111">
    <w:name w:val="No List112111"/>
    <w:next w:val="NoList"/>
    <w:semiHidden/>
    <w:unhideWhenUsed/>
  </w:style>
  <w:style w:type="numbering" w:customStyle="1" w:styleId="NoList22112">
    <w:name w:val="No List22112"/>
    <w:next w:val="NoList"/>
    <w:uiPriority w:val="99"/>
    <w:semiHidden/>
    <w:unhideWhenUsed/>
  </w:style>
  <w:style w:type="numbering" w:customStyle="1" w:styleId="NoList31112">
    <w:name w:val="No List31112"/>
    <w:next w:val="NoList"/>
    <w:uiPriority w:val="99"/>
    <w:semiHidden/>
    <w:unhideWhenUsed/>
  </w:style>
  <w:style w:type="numbering" w:customStyle="1" w:styleId="NoList111211">
    <w:name w:val="No List111211"/>
    <w:next w:val="NoList"/>
    <w:uiPriority w:val="99"/>
    <w:semiHidden/>
  </w:style>
  <w:style w:type="numbering" w:customStyle="1" w:styleId="NoList11111112">
    <w:name w:val="No List11111112"/>
    <w:next w:val="NoList"/>
    <w:uiPriority w:val="99"/>
    <w:semiHidden/>
  </w:style>
  <w:style w:type="numbering" w:customStyle="1" w:styleId="NoList121112">
    <w:name w:val="No List121112"/>
    <w:next w:val="NoList"/>
    <w:uiPriority w:val="99"/>
    <w:semiHidden/>
  </w:style>
  <w:style w:type="numbering" w:customStyle="1" w:styleId="NoList211112">
    <w:name w:val="No List211112"/>
    <w:next w:val="NoList"/>
    <w:uiPriority w:val="99"/>
    <w:semiHidden/>
  </w:style>
  <w:style w:type="numbering" w:customStyle="1" w:styleId="Style42111">
    <w:name w:val="Style42111"/>
    <w:uiPriority w:val="99"/>
  </w:style>
  <w:style w:type="numbering" w:customStyle="1" w:styleId="Style411111">
    <w:name w:val="Style411111"/>
    <w:uiPriority w:val="99"/>
  </w:style>
  <w:style w:type="numbering" w:customStyle="1" w:styleId="Bng1111">
    <w:name w:val="Bảng1111"/>
    <w:uiPriority w:val="99"/>
  </w:style>
  <w:style w:type="numbering" w:customStyle="1" w:styleId="DanhMuchBang111">
    <w:name w:val="Danh Much Bang111"/>
    <w:uiPriority w:val="99"/>
  </w:style>
  <w:style w:type="numbering" w:customStyle="1" w:styleId="NoList1411">
    <w:name w:val="No List1411"/>
    <w:next w:val="NoList"/>
    <w:uiPriority w:val="99"/>
    <w:semiHidden/>
    <w:unhideWhenUsed/>
  </w:style>
  <w:style w:type="numbering" w:customStyle="1" w:styleId="NoList1511">
    <w:name w:val="No List1511"/>
    <w:next w:val="NoList"/>
    <w:uiPriority w:val="99"/>
    <w:semiHidden/>
    <w:unhideWhenUsed/>
  </w:style>
  <w:style w:type="numbering" w:customStyle="1" w:styleId="NoList181">
    <w:name w:val="No List181"/>
    <w:next w:val="NoList"/>
    <w:uiPriority w:val="99"/>
    <w:semiHidden/>
    <w:unhideWhenUsed/>
  </w:style>
  <w:style w:type="numbering" w:customStyle="1" w:styleId="Khngco4">
    <w:name w:val="Không có4"/>
    <w:next w:val="NoList"/>
    <w:uiPriority w:val="99"/>
    <w:semiHidden/>
    <w:unhideWhenUsed/>
  </w:style>
  <w:style w:type="numbering" w:customStyle="1" w:styleId="Khngco13">
    <w:name w:val="Không có13"/>
    <w:next w:val="NoList"/>
    <w:uiPriority w:val="99"/>
    <w:semiHidden/>
    <w:unhideWhenUsed/>
  </w:style>
  <w:style w:type="numbering" w:customStyle="1" w:styleId="NoList110">
    <w:name w:val="No List110"/>
    <w:next w:val="NoList"/>
    <w:uiPriority w:val="99"/>
    <w:semiHidden/>
    <w:unhideWhenUsed/>
  </w:style>
  <w:style w:type="numbering" w:customStyle="1" w:styleId="NoList25">
    <w:name w:val="No List25"/>
    <w:next w:val="NoList"/>
    <w:semiHidden/>
    <w:unhideWhenUsed/>
  </w:style>
  <w:style w:type="numbering" w:customStyle="1" w:styleId="NoList35">
    <w:name w:val="No List35"/>
    <w:next w:val="NoList"/>
    <w:uiPriority w:val="99"/>
    <w:semiHidden/>
    <w:unhideWhenUsed/>
  </w:style>
  <w:style w:type="numbering" w:customStyle="1" w:styleId="NoList44">
    <w:name w:val="No List44"/>
    <w:next w:val="NoList"/>
    <w:uiPriority w:val="99"/>
    <w:semiHidden/>
    <w:unhideWhenUsed/>
  </w:style>
  <w:style w:type="numbering" w:customStyle="1" w:styleId="Khngco22">
    <w:name w:val="Không có22"/>
    <w:next w:val="NoList"/>
    <w:uiPriority w:val="99"/>
    <w:semiHidden/>
    <w:unhideWhenUsed/>
  </w:style>
  <w:style w:type="numbering" w:customStyle="1" w:styleId="NoList115">
    <w:name w:val="No List115"/>
    <w:next w:val="NoList"/>
    <w:uiPriority w:val="99"/>
    <w:semiHidden/>
    <w:unhideWhenUsed/>
  </w:style>
  <w:style w:type="numbering" w:customStyle="1" w:styleId="NoList1115">
    <w:name w:val="No List1115"/>
    <w:next w:val="NoList"/>
    <w:uiPriority w:val="99"/>
    <w:semiHidden/>
    <w:unhideWhenUsed/>
  </w:style>
  <w:style w:type="numbering" w:customStyle="1" w:styleId="NoList214">
    <w:name w:val="No List214"/>
    <w:next w:val="NoList"/>
    <w:uiPriority w:val="99"/>
    <w:semiHidden/>
    <w:unhideWhenUsed/>
  </w:style>
  <w:style w:type="numbering" w:customStyle="1" w:styleId="NoList313">
    <w:name w:val="No List313"/>
    <w:next w:val="NoList"/>
    <w:uiPriority w:val="99"/>
    <w:semiHidden/>
    <w:unhideWhenUsed/>
  </w:style>
  <w:style w:type="numbering" w:customStyle="1" w:styleId="NoList124">
    <w:name w:val="No List124"/>
    <w:next w:val="NoList"/>
    <w:uiPriority w:val="99"/>
    <w:semiHidden/>
    <w:unhideWhenUsed/>
  </w:style>
  <w:style w:type="numbering" w:customStyle="1" w:styleId="NoList1123">
    <w:name w:val="No List1123"/>
    <w:next w:val="NoList"/>
    <w:uiPriority w:val="99"/>
    <w:semiHidden/>
    <w:unhideWhenUsed/>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53">
    <w:name w:val="No List53"/>
    <w:next w:val="NoList"/>
    <w:uiPriority w:val="99"/>
    <w:semiHidden/>
    <w:unhideWhenUsed/>
  </w:style>
  <w:style w:type="numbering" w:customStyle="1" w:styleId="Style451">
    <w:name w:val="Style451"/>
    <w:uiPriority w:val="99"/>
  </w:style>
  <w:style w:type="numbering" w:customStyle="1" w:styleId="NoList133">
    <w:name w:val="No List133"/>
    <w:next w:val="NoList"/>
    <w:uiPriority w:val="99"/>
    <w:semiHidden/>
  </w:style>
  <w:style w:type="numbering" w:customStyle="1" w:styleId="NoList1133">
    <w:name w:val="No List1133"/>
    <w:next w:val="NoList"/>
    <w:semiHidden/>
    <w:unhideWhenUsed/>
  </w:style>
  <w:style w:type="numbering" w:customStyle="1" w:styleId="NoList233">
    <w:name w:val="No List233"/>
    <w:next w:val="NoList"/>
    <w:uiPriority w:val="99"/>
    <w:semiHidden/>
    <w:unhideWhenUsed/>
  </w:style>
  <w:style w:type="numbering" w:customStyle="1" w:styleId="NoList332">
    <w:name w:val="No List332"/>
    <w:next w:val="NoList"/>
    <w:uiPriority w:val="99"/>
    <w:semiHidden/>
    <w:unhideWhenUsed/>
  </w:style>
  <w:style w:type="numbering" w:customStyle="1" w:styleId="NoList11114">
    <w:name w:val="No List11114"/>
    <w:next w:val="NoList"/>
    <w:uiPriority w:val="99"/>
    <w:semiHidden/>
  </w:style>
  <w:style w:type="numbering" w:customStyle="1" w:styleId="NoList111113">
    <w:name w:val="No List111113"/>
    <w:next w:val="NoList"/>
    <w:uiPriority w:val="99"/>
    <w:semiHidden/>
  </w:style>
  <w:style w:type="numbering" w:customStyle="1" w:styleId="NoList1213">
    <w:name w:val="No List1213"/>
    <w:next w:val="NoList"/>
    <w:uiPriority w:val="99"/>
    <w:semiHidden/>
  </w:style>
  <w:style w:type="numbering" w:customStyle="1" w:styleId="NoList2113">
    <w:name w:val="No List2113"/>
    <w:next w:val="NoList"/>
    <w:uiPriority w:val="99"/>
    <w:semiHidden/>
  </w:style>
  <w:style w:type="numbering" w:customStyle="1" w:styleId="Style414">
    <w:name w:val="Style414"/>
    <w:uiPriority w:val="99"/>
  </w:style>
  <w:style w:type="numbering" w:customStyle="1" w:styleId="Bng41">
    <w:name w:val="Bảng41"/>
    <w:uiPriority w:val="99"/>
  </w:style>
  <w:style w:type="numbering" w:customStyle="1" w:styleId="DanhMuchBang4">
    <w:name w:val="Danh Much Bang4"/>
    <w:uiPriority w:val="99"/>
  </w:style>
  <w:style w:type="numbering" w:customStyle="1" w:styleId="NoList413">
    <w:name w:val="No List413"/>
    <w:next w:val="NoList"/>
    <w:uiPriority w:val="99"/>
    <w:semiHidden/>
    <w:unhideWhenUsed/>
  </w:style>
  <w:style w:type="numbering" w:customStyle="1" w:styleId="NoList513">
    <w:name w:val="No List51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numbering" w:customStyle="1" w:styleId="NoList103">
    <w:name w:val="No List103"/>
    <w:next w:val="NoList"/>
    <w:uiPriority w:val="99"/>
    <w:semiHidden/>
    <w:unhideWhenUsed/>
  </w:style>
  <w:style w:type="numbering" w:customStyle="1" w:styleId="NoList1313">
    <w:name w:val="No List1313"/>
    <w:next w:val="NoList"/>
    <w:uiPriority w:val="99"/>
    <w:semiHidden/>
    <w:unhideWhenUsed/>
  </w:style>
  <w:style w:type="numbering" w:customStyle="1" w:styleId="NoList11213">
    <w:name w:val="No List11213"/>
    <w:next w:val="NoList"/>
    <w:semiHidden/>
    <w:unhideWhenUsed/>
  </w:style>
  <w:style w:type="numbering" w:customStyle="1" w:styleId="NoList2213">
    <w:name w:val="No List2213"/>
    <w:next w:val="NoList"/>
    <w:uiPriority w:val="99"/>
    <w:semiHidden/>
    <w:unhideWhenUsed/>
  </w:style>
  <w:style w:type="numbering" w:customStyle="1" w:styleId="NoList3113">
    <w:name w:val="No List3113"/>
    <w:next w:val="NoList"/>
    <w:uiPriority w:val="99"/>
    <w:semiHidden/>
    <w:unhideWhenUsed/>
  </w:style>
  <w:style w:type="numbering" w:customStyle="1" w:styleId="NoList11123">
    <w:name w:val="No List11123"/>
    <w:next w:val="NoList"/>
    <w:uiPriority w:val="99"/>
    <w:semiHidden/>
  </w:style>
  <w:style w:type="numbering" w:customStyle="1" w:styleId="NoList1111113">
    <w:name w:val="No List1111113"/>
    <w:next w:val="NoList"/>
    <w:uiPriority w:val="99"/>
    <w:semiHidden/>
  </w:style>
  <w:style w:type="numbering" w:customStyle="1" w:styleId="NoList12113">
    <w:name w:val="No List12113"/>
    <w:next w:val="NoList"/>
    <w:uiPriority w:val="99"/>
    <w:semiHidden/>
  </w:style>
  <w:style w:type="numbering" w:customStyle="1" w:styleId="NoList21113">
    <w:name w:val="No List21113"/>
    <w:next w:val="NoList"/>
    <w:uiPriority w:val="99"/>
    <w:semiHidden/>
  </w:style>
  <w:style w:type="numbering" w:customStyle="1" w:styleId="Style423">
    <w:name w:val="Style423"/>
    <w:uiPriority w:val="99"/>
  </w:style>
  <w:style w:type="numbering" w:customStyle="1" w:styleId="Style4113">
    <w:name w:val="Style4113"/>
    <w:uiPriority w:val="99"/>
  </w:style>
  <w:style w:type="numbering" w:customStyle="1" w:styleId="Bng13">
    <w:name w:val="Bảng13"/>
    <w:uiPriority w:val="99"/>
  </w:style>
  <w:style w:type="numbering" w:customStyle="1" w:styleId="DanhMuchBang13">
    <w:name w:val="Danh Much Bang13"/>
    <w:uiPriority w:val="99"/>
  </w:style>
  <w:style w:type="numbering" w:customStyle="1" w:styleId="NoList143">
    <w:name w:val="No List143"/>
    <w:next w:val="NoList"/>
    <w:uiPriority w:val="99"/>
    <w:semiHidden/>
    <w:unhideWhenUsed/>
  </w:style>
  <w:style w:type="numbering" w:customStyle="1" w:styleId="NoList153">
    <w:name w:val="No List153"/>
    <w:next w:val="NoList"/>
    <w:uiPriority w:val="99"/>
    <w:semiHidden/>
    <w:unhideWhenUsed/>
  </w:style>
  <w:style w:type="numbering" w:customStyle="1" w:styleId="NoList162">
    <w:name w:val="No List162"/>
    <w:next w:val="NoList"/>
    <w:uiPriority w:val="99"/>
    <w:semiHidden/>
    <w:unhideWhenUsed/>
  </w:style>
  <w:style w:type="numbering" w:customStyle="1" w:styleId="Style432">
    <w:name w:val="Style432"/>
    <w:uiPriority w:val="99"/>
  </w:style>
  <w:style w:type="numbering" w:customStyle="1" w:styleId="NoList172">
    <w:name w:val="No List172"/>
    <w:next w:val="NoList"/>
    <w:uiPriority w:val="99"/>
    <w:semiHidden/>
  </w:style>
  <w:style w:type="numbering" w:customStyle="1" w:styleId="NoList11312">
    <w:name w:val="No List11312"/>
    <w:next w:val="NoList"/>
    <w:semiHidden/>
    <w:unhideWhenUsed/>
  </w:style>
  <w:style w:type="numbering" w:customStyle="1" w:styleId="NoList2312">
    <w:name w:val="No List2312"/>
    <w:next w:val="NoList"/>
    <w:uiPriority w:val="99"/>
    <w:semiHidden/>
    <w:unhideWhenUsed/>
  </w:style>
  <w:style w:type="numbering" w:customStyle="1" w:styleId="NoList3213">
    <w:name w:val="No List3213"/>
    <w:next w:val="NoList"/>
    <w:uiPriority w:val="99"/>
    <w:semiHidden/>
    <w:unhideWhenUsed/>
  </w:style>
  <w:style w:type="numbering" w:customStyle="1" w:styleId="NoList11132">
    <w:name w:val="No List11132"/>
    <w:next w:val="NoList"/>
    <w:uiPriority w:val="99"/>
    <w:semiHidden/>
  </w:style>
  <w:style w:type="numbering" w:customStyle="1" w:styleId="NoList111122">
    <w:name w:val="No List111122"/>
    <w:next w:val="NoList"/>
    <w:uiPriority w:val="99"/>
    <w:semiHidden/>
  </w:style>
  <w:style w:type="numbering" w:customStyle="1" w:styleId="NoList1222">
    <w:name w:val="No List1222"/>
    <w:next w:val="NoList"/>
    <w:uiPriority w:val="99"/>
    <w:semiHidden/>
  </w:style>
  <w:style w:type="numbering" w:customStyle="1" w:styleId="NoList2122">
    <w:name w:val="No List2122"/>
    <w:next w:val="NoList"/>
    <w:uiPriority w:val="99"/>
    <w:semiHidden/>
  </w:style>
  <w:style w:type="numbering" w:customStyle="1" w:styleId="Style4122">
    <w:name w:val="Style4122"/>
    <w:uiPriority w:val="99"/>
  </w:style>
  <w:style w:type="numbering" w:customStyle="1" w:styleId="Bng22">
    <w:name w:val="Bảng22"/>
    <w:uiPriority w:val="99"/>
  </w:style>
  <w:style w:type="numbering" w:customStyle="1" w:styleId="DanhMuchBang22">
    <w:name w:val="Danh Much Bang22"/>
    <w:uiPriority w:val="99"/>
  </w:style>
  <w:style w:type="numbering" w:customStyle="1" w:styleId="NoList4113">
    <w:name w:val="No List4113"/>
    <w:next w:val="NoList"/>
    <w:uiPriority w:val="99"/>
    <w:semiHidden/>
    <w:unhideWhenUsed/>
  </w:style>
  <w:style w:type="numbering" w:customStyle="1" w:styleId="NoList5113">
    <w:name w:val="No List51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2">
    <w:name w:val="No List812"/>
    <w:next w:val="NoList"/>
    <w:uiPriority w:val="99"/>
    <w:semiHidden/>
    <w:unhideWhenUsed/>
  </w:style>
  <w:style w:type="numbering" w:customStyle="1" w:styleId="NoList912">
    <w:name w:val="No List912"/>
    <w:next w:val="NoList"/>
    <w:uiPriority w:val="99"/>
    <w:semiHidden/>
    <w:unhideWhenUsed/>
  </w:style>
  <w:style w:type="numbering" w:customStyle="1" w:styleId="NoList1012">
    <w:name w:val="No List1012"/>
    <w:next w:val="NoList"/>
    <w:uiPriority w:val="99"/>
    <w:semiHidden/>
    <w:unhideWhenUsed/>
  </w:style>
  <w:style w:type="numbering" w:customStyle="1" w:styleId="NoList13112">
    <w:name w:val="No List13112"/>
    <w:next w:val="NoList"/>
    <w:uiPriority w:val="99"/>
    <w:semiHidden/>
    <w:unhideWhenUsed/>
  </w:style>
  <w:style w:type="numbering" w:customStyle="1" w:styleId="NoList112112">
    <w:name w:val="No List112112"/>
    <w:next w:val="NoList"/>
    <w:semiHidden/>
    <w:unhideWhenUsed/>
  </w:style>
  <w:style w:type="numbering" w:customStyle="1" w:styleId="NoList22113">
    <w:name w:val="No List22113"/>
    <w:next w:val="NoList"/>
    <w:uiPriority w:val="99"/>
    <w:semiHidden/>
    <w:unhideWhenUsed/>
  </w:style>
  <w:style w:type="numbering" w:customStyle="1" w:styleId="NoList31113">
    <w:name w:val="No List31113"/>
    <w:next w:val="NoList"/>
    <w:uiPriority w:val="99"/>
    <w:semiHidden/>
    <w:unhideWhenUsed/>
  </w:style>
  <w:style w:type="numbering" w:customStyle="1" w:styleId="NoList111212">
    <w:name w:val="No List111212"/>
    <w:next w:val="NoList"/>
    <w:uiPriority w:val="99"/>
    <w:semiHidden/>
  </w:style>
  <w:style w:type="numbering" w:customStyle="1" w:styleId="NoList11111113">
    <w:name w:val="No List11111113"/>
    <w:next w:val="NoList"/>
    <w:uiPriority w:val="99"/>
    <w:semiHidden/>
  </w:style>
  <w:style w:type="numbering" w:customStyle="1" w:styleId="NoList121113">
    <w:name w:val="No List121113"/>
    <w:next w:val="NoList"/>
    <w:uiPriority w:val="99"/>
    <w:semiHidden/>
  </w:style>
  <w:style w:type="numbering" w:customStyle="1" w:styleId="NoList211113">
    <w:name w:val="No List211113"/>
    <w:next w:val="NoList"/>
    <w:uiPriority w:val="99"/>
    <w:semiHidden/>
  </w:style>
  <w:style w:type="numbering" w:customStyle="1" w:styleId="Style4212">
    <w:name w:val="Style4212"/>
    <w:uiPriority w:val="99"/>
  </w:style>
  <w:style w:type="numbering" w:customStyle="1" w:styleId="Style41112">
    <w:name w:val="Style41112"/>
    <w:uiPriority w:val="99"/>
  </w:style>
  <w:style w:type="numbering" w:customStyle="1" w:styleId="Bng112">
    <w:name w:val="Bảng112"/>
    <w:uiPriority w:val="99"/>
  </w:style>
  <w:style w:type="numbering" w:customStyle="1" w:styleId="DanhMuchBang112">
    <w:name w:val="Danh Much Bang112"/>
    <w:uiPriority w:val="99"/>
  </w:style>
  <w:style w:type="numbering" w:customStyle="1" w:styleId="NoList1412">
    <w:name w:val="No List1412"/>
    <w:next w:val="NoList"/>
    <w:uiPriority w:val="99"/>
    <w:semiHidden/>
    <w:unhideWhenUsed/>
  </w:style>
  <w:style w:type="numbering" w:customStyle="1" w:styleId="NoList1512">
    <w:name w:val="No List1512"/>
    <w:next w:val="NoList"/>
    <w:uiPriority w:val="99"/>
    <w:semiHidden/>
    <w:unhideWhenUsed/>
  </w:style>
  <w:style w:type="numbering" w:customStyle="1" w:styleId="NoList182">
    <w:name w:val="No List182"/>
    <w:next w:val="NoList"/>
    <w:uiPriority w:val="99"/>
    <w:semiHidden/>
    <w:unhideWhenUsed/>
  </w:style>
  <w:style w:type="numbering" w:customStyle="1" w:styleId="Khngco5">
    <w:name w:val="Không có5"/>
    <w:next w:val="NoList"/>
    <w:uiPriority w:val="99"/>
    <w:semiHidden/>
    <w:unhideWhenUsed/>
  </w:style>
  <w:style w:type="numbering" w:customStyle="1" w:styleId="Khngco6">
    <w:name w:val="Không có6"/>
    <w:next w:val="NoList"/>
    <w:uiPriority w:val="99"/>
    <w:semiHidden/>
    <w:unhideWhenUsed/>
  </w:style>
  <w:style w:type="character" w:customStyle="1" w:styleId="ThnVnbanChar1">
    <w:name w:val="Thân Văn bản Char1"/>
    <w:aliases w:val="Body Text Char1 Char2,Body Text Char Char Char2,Body Text Char Char Char Char2,Body Text Char Char Char Char Char1,B-text1.5 Char1,b Char1"/>
    <w:semiHidden/>
    <w:rPr>
      <w:rFonts w:ascii="Tahoma" w:eastAsia="MS Mincho" w:hAnsi="Tahoma" w:cs="Tahoma"/>
      <w:b/>
      <w:bCs/>
      <w:color w:val="FFFFFF"/>
      <w:spacing w:val="20"/>
      <w:sz w:val="22"/>
      <w:szCs w:val="22"/>
      <w:lang w:val="en-GB" w:eastAsia="zh-CN"/>
    </w:rPr>
  </w:style>
  <w:style w:type="table" w:customStyle="1" w:styleId="TnnMausang12">
    <w:name w:val="Tô nền Màu sáng12"/>
    <w:basedOn w:val="TableNormal"/>
    <w:next w:val="LightShading"/>
    <w:uiPriority w:val="60"/>
    <w:semiHidden/>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12">
    <w:name w:val="Danh sách Màu sáng12"/>
    <w:basedOn w:val="TableNormal"/>
    <w:next w:val="LightList"/>
    <w:uiPriority w:val="61"/>
    <w:semiHidden/>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12">
    <w:name w:val="Lưới Màu sáng12"/>
    <w:basedOn w:val="TableNormal"/>
    <w:next w:val="LightGrid"/>
    <w:uiPriority w:val="62"/>
    <w:semiHidden/>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12">
    <w:name w:val="Tô nền Vừa 112"/>
    <w:basedOn w:val="TableNormal"/>
    <w:next w:val="MediumShading1"/>
    <w:uiPriority w:val="63"/>
    <w:semiHidden/>
    <w:unhideWhenUsed/>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12">
    <w:name w:val="Tô nền Vừa 212"/>
    <w:basedOn w:val="TableNormal"/>
    <w:next w:val="MediumShading2"/>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12">
    <w:name w:val="Danh sách Vừa 112"/>
    <w:basedOn w:val="TableNormal"/>
    <w:next w:val="MediumList1"/>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11">
    <w:name w:val="Danh sách Vừa 211"/>
    <w:basedOn w:val="TableNormal"/>
    <w:next w:val="MediumList2"/>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Va211">
    <w:name w:val="Lưới Vừa 211"/>
    <w:basedOn w:val="TableNormal"/>
    <w:next w:val="MediumGrid2"/>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Va312">
    <w:name w:val="Lưới Vừa 312"/>
    <w:basedOn w:val="TableNormal"/>
    <w:next w:val="MediumGrid3"/>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12">
    <w:name w:val="Danh sách Sẫm12"/>
    <w:basedOn w:val="TableNormal"/>
    <w:next w:val="DarkList"/>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12">
    <w:name w:val="Tô nền Sặc sỡ12"/>
    <w:basedOn w:val="TableNormal"/>
    <w:next w:val="ColorfulShading"/>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2">
    <w:name w:val="Danh sách Sặc sỡ12"/>
    <w:basedOn w:val="TableNormal"/>
    <w:next w:val="ColorfulList"/>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12">
    <w:name w:val="Lưới Sặc sỡ12"/>
    <w:basedOn w:val="TableNormal"/>
    <w:next w:val="ColorfulGrid"/>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2">
    <w:name w:val="Tô nền Màu sáng - Nhấn mạnh 112"/>
    <w:basedOn w:val="TableNormal"/>
    <w:next w:val="LightShading-Accent1"/>
    <w:uiPriority w:val="60"/>
    <w:semiHidden/>
    <w:unhideWhenUsed/>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12">
    <w:name w:val="Danh sách Màu sáng - Nhấn mạnh 112"/>
    <w:basedOn w:val="TableNormal"/>
    <w:next w:val="LightList-Accent1"/>
    <w:uiPriority w:val="61"/>
    <w:semiHidden/>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12">
    <w:name w:val="Lưới Màu sáng - Nhấn mạnh 112"/>
    <w:basedOn w:val="TableNormal"/>
    <w:next w:val="LightGrid-Accent1"/>
    <w:uiPriority w:val="62"/>
    <w:semiHidden/>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12">
    <w:name w:val="Tô nền Vừa 1 - Nhấn mạnh 112"/>
    <w:basedOn w:val="TableNormal"/>
    <w:next w:val="MediumShading1-Accent1"/>
    <w:uiPriority w:val="63"/>
    <w:semiHidden/>
    <w:unhideWhenUsed/>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12">
    <w:name w:val="Tô nền Vừa 2 - Nhấn mạnh 112"/>
    <w:basedOn w:val="TableNormal"/>
    <w:next w:val="MediumShading2-Accent1"/>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12">
    <w:name w:val="Danh sách Vừa 1 - Nhấn mạnh 112"/>
    <w:basedOn w:val="TableNormal"/>
    <w:next w:val="MediumList1-Accent1"/>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11">
    <w:name w:val="Danh sách Vừa 2 - Nhấn mạnh 111"/>
    <w:basedOn w:val="TableNormal"/>
    <w:next w:val="MediumList2-Accent1"/>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Va2-Nhnmanh111">
    <w:name w:val="Lưới Vừa 2 - Nhấn mạnh 111"/>
    <w:basedOn w:val="TableNormal"/>
    <w:next w:val="MediumGrid2-Accent1"/>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Va3-Nhnmanh112">
    <w:name w:val="Lưới Vừa 3 - Nhấn mạnh 112"/>
    <w:basedOn w:val="TableNormal"/>
    <w:next w:val="MediumGrid3-Accent1"/>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12">
    <w:name w:val="Danh sách Sẫm - Nhấn mạnh 112"/>
    <w:basedOn w:val="TableNormal"/>
    <w:next w:val="DarkList-Accent1"/>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12">
    <w:name w:val="Tô nền Sặc sỡ - Nhấn mạnh 112"/>
    <w:basedOn w:val="TableNormal"/>
    <w:next w:val="ColorfulShading-Accent1"/>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2">
    <w:name w:val="Danh sách Sặc sỡ - Nhấn mạnh 112"/>
    <w:basedOn w:val="TableNormal"/>
    <w:next w:val="ColorfulList-Accent1"/>
    <w:uiPriority w:val="34"/>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12">
    <w:name w:val="Lưới Sặc sỡ - Nhấn mạnh 112"/>
    <w:basedOn w:val="TableNormal"/>
    <w:next w:val="ColorfulGrid-Accent1"/>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2">
    <w:name w:val="Tô nền Màu sáng - Nhấn mạnh 212"/>
    <w:basedOn w:val="TableNormal"/>
    <w:next w:val="LightShading-Accent2"/>
    <w:uiPriority w:val="60"/>
    <w:semiHidden/>
    <w:unhideWhenUsed/>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12">
    <w:name w:val="Danh sách Màu sáng - Nhấn mạnh 212"/>
    <w:basedOn w:val="TableNormal"/>
    <w:next w:val="LightList-Accent2"/>
    <w:uiPriority w:val="61"/>
    <w:semiHidden/>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12">
    <w:name w:val="Lưới Màu sáng - Nhấn mạnh 212"/>
    <w:basedOn w:val="TableNormal"/>
    <w:next w:val="LightGrid-Accent2"/>
    <w:uiPriority w:val="62"/>
    <w:semiHidden/>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12">
    <w:name w:val="Tô nền Vừa 1 - Nhấn mạnh 212"/>
    <w:basedOn w:val="TableNormal"/>
    <w:next w:val="MediumShading1-Accent2"/>
    <w:uiPriority w:val="63"/>
    <w:semiHidden/>
    <w:unhideWhenUsed/>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12">
    <w:name w:val="Tô nền Vừa 2 - Nhấn mạnh 212"/>
    <w:basedOn w:val="TableNormal"/>
    <w:next w:val="MediumShading2-Accent2"/>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12">
    <w:name w:val="Danh sách Vừa 1 - Nhấn mạnh 212"/>
    <w:basedOn w:val="TableNormal"/>
    <w:next w:val="MediumList1-Accent2"/>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11">
    <w:name w:val="Danh sách Vừa 2 - Nhấn mạnh 211"/>
    <w:basedOn w:val="TableNormal"/>
    <w:next w:val="MediumList2-Accent2"/>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Va2-Nhnmanh211">
    <w:name w:val="Lưới Vừa 2 - Nhấn mạnh 211"/>
    <w:basedOn w:val="TableNormal"/>
    <w:next w:val="MediumGrid2-Accent2"/>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LiVa3-Nhnmanh212">
    <w:name w:val="Lưới Vừa 3 - Nhấn mạnh 212"/>
    <w:basedOn w:val="TableNormal"/>
    <w:next w:val="MediumGrid3-Accent2"/>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12">
    <w:name w:val="Danh sách Sẫm - Nhấn mạnh 212"/>
    <w:basedOn w:val="TableNormal"/>
    <w:next w:val="DarkList-Accent2"/>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12">
    <w:name w:val="Tô nền Sặc sỡ - Nhấn mạnh 212"/>
    <w:basedOn w:val="TableNormal"/>
    <w:next w:val="ColorfulShading-Accent2"/>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2">
    <w:name w:val="Danh sách Sặc sỡ - Nhấn mạnh 212"/>
    <w:basedOn w:val="TableNormal"/>
    <w:next w:val="ColorfulList-Accent2"/>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12">
    <w:name w:val="Lưới Sặc sỡ - Nhấn mạnh 212"/>
    <w:basedOn w:val="TableNormal"/>
    <w:next w:val="ColorfulGrid-Accent2"/>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2">
    <w:name w:val="Tô nền Màu sáng - Nhấn mạnh 312"/>
    <w:basedOn w:val="TableNormal"/>
    <w:next w:val="LightShading-Accent3"/>
    <w:uiPriority w:val="60"/>
    <w:semiHidden/>
    <w:unhideWhenUsed/>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12">
    <w:name w:val="Danh sách Màu sáng - Nhấn mạnh 312"/>
    <w:basedOn w:val="TableNormal"/>
    <w:next w:val="LightList-Accent3"/>
    <w:uiPriority w:val="61"/>
    <w:semiHidden/>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12">
    <w:name w:val="Lưới Màu sáng - Nhấn mạnh 312"/>
    <w:basedOn w:val="TableNormal"/>
    <w:next w:val="LightGrid-Accent3"/>
    <w:uiPriority w:val="62"/>
    <w:semiHidden/>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12">
    <w:name w:val="Tô nền Vừa 1 - Nhấn mạnh 312"/>
    <w:basedOn w:val="TableNormal"/>
    <w:next w:val="MediumShading1-Accent3"/>
    <w:uiPriority w:val="63"/>
    <w:semiHidden/>
    <w:unhideWhenUsed/>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12">
    <w:name w:val="Tô nền Vừa 2 - Nhấn mạnh 312"/>
    <w:basedOn w:val="TableNormal"/>
    <w:next w:val="MediumShading2-Accent3"/>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12">
    <w:name w:val="Danh sách Vừa 1 - Nhấn mạnh 312"/>
    <w:basedOn w:val="TableNormal"/>
    <w:next w:val="MediumList1-Accent3"/>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11">
    <w:name w:val="Danh sách Vừa 2 - Nhấn mạnh 311"/>
    <w:basedOn w:val="TableNormal"/>
    <w:next w:val="MediumList2-Accent3"/>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Va2-Nhnmanh311">
    <w:name w:val="Lưới Vừa 2 - Nhấn mạnh 311"/>
    <w:basedOn w:val="TableNormal"/>
    <w:next w:val="MediumGrid2-Accent3"/>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LiVa3-Nhnmanh312">
    <w:name w:val="Lưới Vừa 3 - Nhấn mạnh 312"/>
    <w:basedOn w:val="TableNormal"/>
    <w:next w:val="MediumGrid3-Accent3"/>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12">
    <w:name w:val="Danh sách Sẫm - Nhấn mạnh 312"/>
    <w:basedOn w:val="TableNormal"/>
    <w:next w:val="DarkList-Accent3"/>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12">
    <w:name w:val="Tô nền Sặc sỡ - Nhấn mạnh 312"/>
    <w:basedOn w:val="TableNormal"/>
    <w:next w:val="ColorfulShading-Accent3"/>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2">
    <w:name w:val="Danh sách Sặc sỡ - Nhấn mạnh 312"/>
    <w:basedOn w:val="TableNormal"/>
    <w:next w:val="ColorfulList-Accent3"/>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12">
    <w:name w:val="Lưới Sặc sỡ - Nhấn mạnh 312"/>
    <w:basedOn w:val="TableNormal"/>
    <w:next w:val="ColorfulGrid-Accent3"/>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2">
    <w:name w:val="Tô nền Màu sáng - Nhấn mạnh 412"/>
    <w:basedOn w:val="TableNormal"/>
    <w:next w:val="LightShading-Accent4"/>
    <w:uiPriority w:val="60"/>
    <w:semiHidden/>
    <w:unhideWhenUsed/>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12">
    <w:name w:val="Danh sách Màu sáng - Nhấn mạnh 412"/>
    <w:basedOn w:val="TableNormal"/>
    <w:next w:val="LightList-Accent4"/>
    <w:uiPriority w:val="61"/>
    <w:semiHidden/>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12">
    <w:name w:val="Lưới Màu sáng - Nhấn mạnh 412"/>
    <w:basedOn w:val="TableNormal"/>
    <w:next w:val="LightGrid-Accent4"/>
    <w:uiPriority w:val="62"/>
    <w:semiHidden/>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12">
    <w:name w:val="Tô nền Vừa 1 - Nhấn mạnh 412"/>
    <w:basedOn w:val="TableNormal"/>
    <w:next w:val="MediumShading1-Accent4"/>
    <w:uiPriority w:val="63"/>
    <w:semiHidden/>
    <w:unhideWhenUsed/>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12">
    <w:name w:val="Tô nền Vừa 2 - Nhấn mạnh 412"/>
    <w:basedOn w:val="TableNormal"/>
    <w:next w:val="MediumShading2-Accent4"/>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12">
    <w:name w:val="Danh sách Vừa 1 - Nhấn mạnh 412"/>
    <w:basedOn w:val="TableNormal"/>
    <w:next w:val="MediumList1-Accent4"/>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11">
    <w:name w:val="Danh sách Vừa 2 - Nhấn mạnh 411"/>
    <w:basedOn w:val="TableNormal"/>
    <w:next w:val="MediumList2-Accent4"/>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Va2-Nhnmanh411">
    <w:name w:val="Lưới Vừa 2 - Nhấn mạnh 411"/>
    <w:basedOn w:val="TableNormal"/>
    <w:next w:val="MediumGrid2-Accent4"/>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Va3-Nhnmanh412">
    <w:name w:val="Lưới Vừa 3 - Nhấn mạnh 412"/>
    <w:basedOn w:val="TableNormal"/>
    <w:next w:val="MediumGrid3-Accent4"/>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12">
    <w:name w:val="Danh sách Sẫm - Nhấn mạnh 412"/>
    <w:basedOn w:val="TableNormal"/>
    <w:next w:val="DarkList-Accent4"/>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12">
    <w:name w:val="Tô nền Sặc sỡ - Nhấn mạnh 412"/>
    <w:basedOn w:val="TableNormal"/>
    <w:next w:val="ColorfulShading-Accent4"/>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2">
    <w:name w:val="Danh sách Sặc sỡ - Nhấn mạnh 412"/>
    <w:basedOn w:val="TableNormal"/>
    <w:next w:val="ColorfulList-Accent4"/>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12">
    <w:name w:val="Lưới Sặc sỡ - Nhấn mạnh 412"/>
    <w:basedOn w:val="TableNormal"/>
    <w:next w:val="ColorfulGrid-Accent4"/>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2">
    <w:name w:val="Tô nền Màu sáng - Nhấn mạnh 512"/>
    <w:basedOn w:val="TableNormal"/>
    <w:next w:val="LightShading-Accent5"/>
    <w:uiPriority w:val="60"/>
    <w:semiHidden/>
    <w:unhideWhenUsed/>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12">
    <w:name w:val="Danh sách Màu sáng - Nhấn mạnh 512"/>
    <w:basedOn w:val="TableNormal"/>
    <w:next w:val="LightList-Accent5"/>
    <w:uiPriority w:val="61"/>
    <w:semiHidden/>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12">
    <w:name w:val="Lưới Màu sáng - Nhấn mạnh 512"/>
    <w:basedOn w:val="TableNormal"/>
    <w:next w:val="LightGrid-Accent5"/>
    <w:uiPriority w:val="62"/>
    <w:semiHidden/>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12">
    <w:name w:val="Tô nền Vừa 1 - Nhấn mạnh 512"/>
    <w:basedOn w:val="TableNormal"/>
    <w:next w:val="MediumShading1-Accent5"/>
    <w:uiPriority w:val="63"/>
    <w:semiHidden/>
    <w:unhideWhenUsed/>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12">
    <w:name w:val="Tô nền Vừa 2 - Nhấn mạnh 512"/>
    <w:basedOn w:val="TableNormal"/>
    <w:next w:val="MediumShading2-Accent5"/>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12">
    <w:name w:val="Danh sách Vừa 1 - Nhấn mạnh 512"/>
    <w:basedOn w:val="TableNormal"/>
    <w:next w:val="MediumList1-Accent5"/>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11">
    <w:name w:val="Danh sách Vừa 2 - Nhấn mạnh 511"/>
    <w:basedOn w:val="TableNormal"/>
    <w:next w:val="MediumList2-Accent5"/>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Va2-Nhnmanh511">
    <w:name w:val="Lưới Vừa 2 - Nhấn mạnh 511"/>
    <w:basedOn w:val="TableNormal"/>
    <w:next w:val="MediumGrid2-Accent5"/>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LiVa3-Nhnmanh512">
    <w:name w:val="Lưới Vừa 3 - Nhấn mạnh 512"/>
    <w:basedOn w:val="TableNormal"/>
    <w:next w:val="MediumGrid3-Accent5"/>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12">
    <w:name w:val="Danh sách Sẫm - Nhấn mạnh 512"/>
    <w:basedOn w:val="TableNormal"/>
    <w:next w:val="DarkList-Accent5"/>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12">
    <w:name w:val="Tô nền Sặc sỡ - Nhấn mạnh 512"/>
    <w:basedOn w:val="TableNormal"/>
    <w:next w:val="ColorfulShading-Accent5"/>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2">
    <w:name w:val="Danh sách Sặc sỡ - Nhấn mạnh 512"/>
    <w:basedOn w:val="TableNormal"/>
    <w:next w:val="ColorfulList-Accent5"/>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12">
    <w:name w:val="Lưới Sặc sỡ - Nhấn mạnh 512"/>
    <w:basedOn w:val="TableNormal"/>
    <w:next w:val="ColorfulGrid-Accent5"/>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2">
    <w:name w:val="Tô nền Màu sáng - Nhấn mạnh 612"/>
    <w:basedOn w:val="TableNormal"/>
    <w:next w:val="LightShading-Accent6"/>
    <w:uiPriority w:val="60"/>
    <w:semiHidden/>
    <w:unhideWhenUsed/>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12">
    <w:name w:val="Danh sách Màu sáng - Nhấn mạnh 612"/>
    <w:basedOn w:val="TableNormal"/>
    <w:next w:val="LightList-Accent6"/>
    <w:uiPriority w:val="61"/>
    <w:semiHidden/>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12">
    <w:name w:val="Lưới Màu sáng - Nhấn mạnh 612"/>
    <w:basedOn w:val="TableNormal"/>
    <w:next w:val="LightGrid-Accent6"/>
    <w:uiPriority w:val="62"/>
    <w:semiHidden/>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12">
    <w:name w:val="Tô nền Vừa 1 - Nhấn mạnh 612"/>
    <w:basedOn w:val="TableNormal"/>
    <w:next w:val="MediumShading1-Accent6"/>
    <w:uiPriority w:val="63"/>
    <w:semiHidden/>
    <w:unhideWhenUsed/>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12">
    <w:name w:val="Tô nền Vừa 2 - Nhấn mạnh 612"/>
    <w:basedOn w:val="TableNormal"/>
    <w:next w:val="MediumShading2-Accent6"/>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12">
    <w:name w:val="Danh sách Vừa 1 - Nhấn mạnh 612"/>
    <w:basedOn w:val="TableNormal"/>
    <w:next w:val="MediumList1-Accent6"/>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11">
    <w:name w:val="Danh sách Vừa 2 - Nhấn mạnh 611"/>
    <w:basedOn w:val="TableNormal"/>
    <w:next w:val="MediumList2-Accent6"/>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LiVa2-Nhnmanh611">
    <w:name w:val="Lưới Vừa 2 - Nhấn mạnh 611"/>
    <w:basedOn w:val="TableNormal"/>
    <w:next w:val="MediumGrid2-Accent6"/>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LiVa3-Nhnmanh612">
    <w:name w:val="Lưới Vừa 3 - Nhấn mạnh 612"/>
    <w:basedOn w:val="TableNormal"/>
    <w:next w:val="MediumGrid3-Accent6"/>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12">
    <w:name w:val="Danh sách Sẫm - Nhấn mạnh 612"/>
    <w:basedOn w:val="TableNormal"/>
    <w:next w:val="DarkList-Accent6"/>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12">
    <w:name w:val="Tô nền Sặc sỡ - Nhấn mạnh 612"/>
    <w:basedOn w:val="TableNormal"/>
    <w:next w:val="ColorfulShading-Accent6"/>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2">
    <w:name w:val="Danh sách Sặc sỡ - Nhấn mạnh 612"/>
    <w:basedOn w:val="TableNormal"/>
    <w:next w:val="ColorfulList-Accent6"/>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12">
    <w:name w:val="Lưới Sặc sỡ - Nhấn mạnh 612"/>
    <w:basedOn w:val="TableNormal"/>
    <w:next w:val="ColorfulGrid-Accent6"/>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ghtList111">
    <w:name w:val="Light List111"/>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1">
    <w:name w:val="Light List - Accent 1111"/>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11">
    <w:name w:val="Light List - Accent 2111"/>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11">
    <w:name w:val="Light List - Accent 3111"/>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11">
    <w:name w:val="Light List - Accent 4111"/>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11">
    <w:name w:val="Light List - Accent 5111"/>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11">
    <w:name w:val="Light List - Accent 6111"/>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11">
    <w:name w:val="Medium Shading 1111"/>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1">
    <w:name w:val="Medium Shading 1 - Accent 1111"/>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11">
    <w:name w:val="Medium Shading 1 - Accent 2111"/>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11">
    <w:name w:val="Medium Shading 1 - Accent 3111"/>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11">
    <w:name w:val="Medium Shading 1 - Accent 4111"/>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11">
    <w:name w:val="Medium Shading 1 - Accent 5111"/>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11">
    <w:name w:val="Medium Shading 1 - Accent 6111"/>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11">
    <w:name w:val="Medium Shading 2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1">
    <w:name w:val="Medium Shading 2 - Accent 1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11">
    <w:name w:val="Medium Shading 2 - Accent 2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11">
    <w:name w:val="Medium Shading 2 - Accent 3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11">
    <w:name w:val="Medium Shading 2 - Accent 4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11">
    <w:name w:val="Medium Shading 2 - Accent 5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11">
    <w:name w:val="Medium Shading 2 - Accent 6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11">
    <w:name w:val="Medium List 1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1">
    <w:name w:val="Medium List 1 - Accent 1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11">
    <w:name w:val="Medium List 1 - Accent 2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11">
    <w:name w:val="Medium List 1 - Accent 3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11">
    <w:name w:val="Medium List 1 - Accent 4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11">
    <w:name w:val="Medium List 1 - Accent 5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11">
    <w:name w:val="Medium List 1 - Accent 6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11">
    <w:name w:val="Medium Grid 2111"/>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11">
    <w:name w:val="Medium Grid 2 - Accent 1111"/>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11">
    <w:name w:val="Medium Grid 2 - Accent 2111"/>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11">
    <w:name w:val="Medium Grid 2 - Accent 3111"/>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11">
    <w:name w:val="Medium Grid 2 - Accent 4111"/>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11">
    <w:name w:val="Medium Grid 2 - Accent 5111"/>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11">
    <w:name w:val="Medium Grid 2 - Accent 6111"/>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11">
    <w:name w:val="Medium Grid 3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11">
    <w:name w:val="Medium Grid 3 - Accent 1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11">
    <w:name w:val="Medium Grid 3 - Accent 2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11">
    <w:name w:val="Medium Grid 3 - Accent 3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11">
    <w:name w:val="Medium Grid 3 - Accent 4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11">
    <w:name w:val="Medium Grid 3 - Accent 5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11">
    <w:name w:val="Medium Grid 3 - Accent 6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111">
    <w:name w:val="Colorful Shading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11">
    <w:name w:val="Colorful Shading - Accent 1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11">
    <w:name w:val="Colorful Shading - Accent 2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11">
    <w:name w:val="Colorful Shading - Accent 3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11">
    <w:name w:val="Colorful Shading - Accent 4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11">
    <w:name w:val="Colorful Shading - Accent 5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11">
    <w:name w:val="Colorful Shading - Accent 6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11">
    <w:name w:val="Colorful List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11">
    <w:name w:val="Colorful List - Accent 12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11">
    <w:name w:val="Colorful List - Accent 2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11">
    <w:name w:val="Colorful List - Accent 3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11">
    <w:name w:val="Colorful List - Accent 4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11">
    <w:name w:val="Colorful List - Accent 5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11">
    <w:name w:val="Colorful List - Accent 6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11">
    <w:name w:val="Colorful Grid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11">
    <w:name w:val="Colorful Grid - Accent 1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11">
    <w:name w:val="Colorful Grid - Accent 2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11">
    <w:name w:val="Colorful Grid - Accent 3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11">
    <w:name w:val="Colorful Grid - Accent 4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11">
    <w:name w:val="Colorful Grid - Accent 5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11">
    <w:name w:val="Colorful Grid - Accent 6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DanhMuchBang41">
    <w:name w:val="Danh Much Bang41"/>
    <w:uiPriority w:val="99"/>
  </w:style>
  <w:style w:type="numbering" w:customStyle="1" w:styleId="MyList22">
    <w:name w:val="My List22"/>
  </w:style>
  <w:style w:type="numbering" w:customStyle="1" w:styleId="Style522">
    <w:name w:val="Style522"/>
    <w:uiPriority w:val="99"/>
  </w:style>
  <w:style w:type="numbering" w:customStyle="1" w:styleId="Style4241">
    <w:name w:val="Style4241"/>
    <w:uiPriority w:val="99"/>
  </w:style>
  <w:style w:type="numbering" w:customStyle="1" w:styleId="Style41411">
    <w:name w:val="Style41411"/>
    <w:uiPriority w:val="99"/>
  </w:style>
  <w:style w:type="numbering" w:customStyle="1" w:styleId="Style46">
    <w:name w:val="Style46"/>
    <w:uiPriority w:val="99"/>
  </w:style>
  <w:style w:type="numbering" w:customStyle="1" w:styleId="Style415">
    <w:name w:val="Style415"/>
    <w:uiPriority w:val="99"/>
  </w:style>
  <w:style w:type="numbering" w:customStyle="1" w:styleId="Style322">
    <w:name w:val="Style322"/>
    <w:uiPriority w:val="99"/>
  </w:style>
  <w:style w:type="numbering" w:customStyle="1" w:styleId="Bng5">
    <w:name w:val="Bảng5"/>
    <w:uiPriority w:val="99"/>
  </w:style>
  <w:style w:type="numbering" w:customStyle="1" w:styleId="Bng411">
    <w:name w:val="Bảng411"/>
    <w:uiPriority w:val="99"/>
  </w:style>
  <w:style w:type="numbering" w:customStyle="1" w:styleId="Style622">
    <w:name w:val="Style622"/>
    <w:uiPriority w:val="99"/>
  </w:style>
  <w:style w:type="numbering" w:customStyle="1" w:styleId="Style722">
    <w:name w:val="Style722"/>
    <w:uiPriority w:val="99"/>
  </w:style>
  <w:style w:type="numbering" w:customStyle="1" w:styleId="MyList1">
    <w:name w:val="My List1"/>
  </w:style>
  <w:style w:type="numbering" w:customStyle="1" w:styleId="Style222">
    <w:name w:val="Style222"/>
    <w:uiPriority w:val="99"/>
  </w:style>
  <w:style w:type="numbering" w:customStyle="1" w:styleId="DanhMuchBang5">
    <w:name w:val="Danh Much Bang5"/>
    <w:uiPriority w:val="99"/>
  </w:style>
  <w:style w:type="numbering" w:customStyle="1" w:styleId="Style4511">
    <w:name w:val="Style4511"/>
    <w:uiPriority w:val="99"/>
  </w:style>
  <w:style w:type="table" w:customStyle="1" w:styleId="TnnMausang21">
    <w:name w:val="Tô nền Màu sáng21"/>
    <w:basedOn w:val="TableNormal"/>
    <w:next w:val="LightShading"/>
    <w:uiPriority w:val="60"/>
    <w:semiHidden/>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21">
    <w:name w:val="Danh sách Màu sáng21"/>
    <w:basedOn w:val="TableNormal"/>
    <w:next w:val="LightList"/>
    <w:uiPriority w:val="61"/>
    <w:semiHidden/>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21">
    <w:name w:val="Lưới Màu sáng21"/>
    <w:basedOn w:val="TableNormal"/>
    <w:next w:val="LightGrid"/>
    <w:uiPriority w:val="62"/>
    <w:semiHidden/>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21">
    <w:name w:val="Tô nền Vừa 121"/>
    <w:basedOn w:val="TableNormal"/>
    <w:next w:val="MediumShading1"/>
    <w:uiPriority w:val="63"/>
    <w:semiHidden/>
    <w:unhideWhenUsed/>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21">
    <w:name w:val="Tô nền Vừa 221"/>
    <w:basedOn w:val="TableNormal"/>
    <w:next w:val="MediumShading2"/>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21">
    <w:name w:val="Danh sách Vừa 121"/>
    <w:basedOn w:val="TableNormal"/>
    <w:next w:val="MediumList1"/>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21">
    <w:name w:val="Danh sách Vừa 221"/>
    <w:basedOn w:val="TableNormal"/>
    <w:next w:val="MediumList2"/>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Va221">
    <w:name w:val="Lưới Vừa 221"/>
    <w:basedOn w:val="TableNormal"/>
    <w:next w:val="MediumGrid2"/>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Va321">
    <w:name w:val="Lưới Vừa 321"/>
    <w:basedOn w:val="TableNormal"/>
    <w:next w:val="MediumGrid3"/>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21">
    <w:name w:val="Danh sách Sẫm21"/>
    <w:basedOn w:val="TableNormal"/>
    <w:next w:val="DarkList"/>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21">
    <w:name w:val="Tô nền Sặc sỡ21"/>
    <w:basedOn w:val="TableNormal"/>
    <w:next w:val="ColorfulShading"/>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21">
    <w:name w:val="Danh sách Sặc sỡ21"/>
    <w:basedOn w:val="TableNormal"/>
    <w:next w:val="ColorfulList"/>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21">
    <w:name w:val="Lưới Sặc sỡ21"/>
    <w:basedOn w:val="TableNormal"/>
    <w:next w:val="ColorfulGrid"/>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21">
    <w:name w:val="Tô nền Màu sáng - Nhấn mạnh 121"/>
    <w:basedOn w:val="TableNormal"/>
    <w:next w:val="LightShading-Accent1"/>
    <w:uiPriority w:val="60"/>
    <w:semiHidden/>
    <w:unhideWhenUsed/>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21">
    <w:name w:val="Danh sách Màu sáng - Nhấn mạnh 121"/>
    <w:basedOn w:val="TableNormal"/>
    <w:next w:val="LightList-Accent1"/>
    <w:uiPriority w:val="61"/>
    <w:semiHidden/>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21">
    <w:name w:val="Lưới Màu sáng - Nhấn mạnh 121"/>
    <w:basedOn w:val="TableNormal"/>
    <w:next w:val="LightGrid-Accent1"/>
    <w:uiPriority w:val="62"/>
    <w:semiHidden/>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21">
    <w:name w:val="Tô nền Vừa 1 - Nhấn mạnh 121"/>
    <w:basedOn w:val="TableNormal"/>
    <w:next w:val="MediumShading1-Accent1"/>
    <w:uiPriority w:val="63"/>
    <w:semiHidden/>
    <w:unhideWhenUsed/>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21">
    <w:name w:val="Tô nền Vừa 2 - Nhấn mạnh 121"/>
    <w:basedOn w:val="TableNormal"/>
    <w:next w:val="MediumShading2-Accent1"/>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21">
    <w:name w:val="Danh sách Vừa 1 - Nhấn mạnh 121"/>
    <w:basedOn w:val="TableNormal"/>
    <w:next w:val="MediumList1-Accent1"/>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21">
    <w:name w:val="Danh sách Vừa 2 - Nhấn mạnh 121"/>
    <w:basedOn w:val="TableNormal"/>
    <w:next w:val="MediumList2-Accent1"/>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Va2-Nhnmanh121">
    <w:name w:val="Lưới Vừa 2 - Nhấn mạnh 121"/>
    <w:basedOn w:val="TableNormal"/>
    <w:next w:val="MediumGrid2-Accent1"/>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Va3-Nhnmanh121">
    <w:name w:val="Lưới Vừa 3 - Nhấn mạnh 121"/>
    <w:basedOn w:val="TableNormal"/>
    <w:next w:val="MediumGrid3-Accent1"/>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21">
    <w:name w:val="Danh sách Sẫm - Nhấn mạnh 121"/>
    <w:basedOn w:val="TableNormal"/>
    <w:next w:val="DarkList-Accent1"/>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21">
    <w:name w:val="Tô nền Sặc sỡ - Nhấn mạnh 121"/>
    <w:basedOn w:val="TableNormal"/>
    <w:next w:val="ColorfulShading-Accent1"/>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21">
    <w:name w:val="Danh sách Sặc sỡ - Nhấn mạnh 121"/>
    <w:basedOn w:val="TableNormal"/>
    <w:next w:val="ColorfulList-Accent1"/>
    <w:uiPriority w:val="34"/>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21">
    <w:name w:val="Lưới Sặc sỡ - Nhấn mạnh 121"/>
    <w:basedOn w:val="TableNormal"/>
    <w:next w:val="ColorfulGrid-Accent1"/>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21">
    <w:name w:val="Tô nền Màu sáng - Nhấn mạnh 221"/>
    <w:basedOn w:val="TableNormal"/>
    <w:next w:val="LightShading-Accent2"/>
    <w:uiPriority w:val="60"/>
    <w:semiHidden/>
    <w:unhideWhenUsed/>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21">
    <w:name w:val="Danh sách Màu sáng - Nhấn mạnh 221"/>
    <w:basedOn w:val="TableNormal"/>
    <w:next w:val="LightList-Accent2"/>
    <w:uiPriority w:val="61"/>
    <w:semiHidden/>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21">
    <w:name w:val="Lưới Màu sáng - Nhấn mạnh 221"/>
    <w:basedOn w:val="TableNormal"/>
    <w:next w:val="LightGrid-Accent2"/>
    <w:uiPriority w:val="62"/>
    <w:semiHidden/>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21">
    <w:name w:val="Tô nền Vừa 1 - Nhấn mạnh 221"/>
    <w:basedOn w:val="TableNormal"/>
    <w:next w:val="MediumShading1-Accent2"/>
    <w:uiPriority w:val="63"/>
    <w:semiHidden/>
    <w:unhideWhenUsed/>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21">
    <w:name w:val="Tô nền Vừa 2 - Nhấn mạnh 221"/>
    <w:basedOn w:val="TableNormal"/>
    <w:next w:val="MediumShading2-Accent2"/>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21">
    <w:name w:val="Danh sách Vừa 1 - Nhấn mạnh 221"/>
    <w:basedOn w:val="TableNormal"/>
    <w:next w:val="MediumList1-Accent2"/>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21">
    <w:name w:val="Danh sách Vừa 2 - Nhấn mạnh 221"/>
    <w:basedOn w:val="TableNormal"/>
    <w:next w:val="MediumList2-Accent2"/>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Va2-Nhnmanh221">
    <w:name w:val="Lưới Vừa 2 - Nhấn mạnh 221"/>
    <w:basedOn w:val="TableNormal"/>
    <w:next w:val="MediumGrid2-Accent2"/>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LiVa3-Nhnmanh221">
    <w:name w:val="Lưới Vừa 3 - Nhấn mạnh 221"/>
    <w:basedOn w:val="TableNormal"/>
    <w:next w:val="MediumGrid3-Accent2"/>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21">
    <w:name w:val="Danh sách Sẫm - Nhấn mạnh 221"/>
    <w:basedOn w:val="TableNormal"/>
    <w:next w:val="DarkList-Accent2"/>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21">
    <w:name w:val="Tô nền Sặc sỡ - Nhấn mạnh 221"/>
    <w:basedOn w:val="TableNormal"/>
    <w:next w:val="ColorfulShading-Accent2"/>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21">
    <w:name w:val="Danh sách Sặc sỡ - Nhấn mạnh 221"/>
    <w:basedOn w:val="TableNormal"/>
    <w:next w:val="ColorfulList-Accent2"/>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21">
    <w:name w:val="Lưới Sặc sỡ - Nhấn mạnh 221"/>
    <w:basedOn w:val="TableNormal"/>
    <w:next w:val="ColorfulGrid-Accent2"/>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21">
    <w:name w:val="Tô nền Màu sáng - Nhấn mạnh 321"/>
    <w:basedOn w:val="TableNormal"/>
    <w:next w:val="LightShading-Accent3"/>
    <w:uiPriority w:val="60"/>
    <w:semiHidden/>
    <w:unhideWhenUsed/>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21">
    <w:name w:val="Danh sách Màu sáng - Nhấn mạnh 321"/>
    <w:basedOn w:val="TableNormal"/>
    <w:next w:val="LightList-Accent3"/>
    <w:uiPriority w:val="61"/>
    <w:semiHidden/>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21">
    <w:name w:val="Lưới Màu sáng - Nhấn mạnh 321"/>
    <w:basedOn w:val="TableNormal"/>
    <w:next w:val="LightGrid-Accent3"/>
    <w:uiPriority w:val="62"/>
    <w:semiHidden/>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21">
    <w:name w:val="Tô nền Vừa 1 - Nhấn mạnh 321"/>
    <w:basedOn w:val="TableNormal"/>
    <w:next w:val="MediumShading1-Accent3"/>
    <w:uiPriority w:val="63"/>
    <w:semiHidden/>
    <w:unhideWhenUsed/>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21">
    <w:name w:val="Tô nền Vừa 2 - Nhấn mạnh 321"/>
    <w:basedOn w:val="TableNormal"/>
    <w:next w:val="MediumShading2-Accent3"/>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21">
    <w:name w:val="Danh sách Vừa 1 - Nhấn mạnh 321"/>
    <w:basedOn w:val="TableNormal"/>
    <w:next w:val="MediumList1-Accent3"/>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21">
    <w:name w:val="Danh sách Vừa 2 - Nhấn mạnh 321"/>
    <w:basedOn w:val="TableNormal"/>
    <w:next w:val="MediumList2-Accent3"/>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Va2-Nhnmanh321">
    <w:name w:val="Lưới Vừa 2 - Nhấn mạnh 321"/>
    <w:basedOn w:val="TableNormal"/>
    <w:next w:val="MediumGrid2-Accent3"/>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LiVa3-Nhnmanh321">
    <w:name w:val="Lưới Vừa 3 - Nhấn mạnh 321"/>
    <w:basedOn w:val="TableNormal"/>
    <w:next w:val="MediumGrid3-Accent3"/>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21">
    <w:name w:val="Danh sách Sẫm - Nhấn mạnh 321"/>
    <w:basedOn w:val="TableNormal"/>
    <w:next w:val="DarkList-Accent3"/>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21">
    <w:name w:val="Tô nền Sặc sỡ - Nhấn mạnh 321"/>
    <w:basedOn w:val="TableNormal"/>
    <w:next w:val="ColorfulShading-Accent3"/>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21">
    <w:name w:val="Danh sách Sặc sỡ - Nhấn mạnh 321"/>
    <w:basedOn w:val="TableNormal"/>
    <w:next w:val="ColorfulList-Accent3"/>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21">
    <w:name w:val="Lưới Sặc sỡ - Nhấn mạnh 321"/>
    <w:basedOn w:val="TableNormal"/>
    <w:next w:val="ColorfulGrid-Accent3"/>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21">
    <w:name w:val="Tô nền Màu sáng - Nhấn mạnh 421"/>
    <w:basedOn w:val="TableNormal"/>
    <w:next w:val="LightShading-Accent4"/>
    <w:uiPriority w:val="60"/>
    <w:semiHidden/>
    <w:unhideWhenUsed/>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21">
    <w:name w:val="Danh sách Màu sáng - Nhấn mạnh 421"/>
    <w:basedOn w:val="TableNormal"/>
    <w:next w:val="LightList-Accent4"/>
    <w:uiPriority w:val="61"/>
    <w:semiHidden/>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21">
    <w:name w:val="Lưới Màu sáng - Nhấn mạnh 421"/>
    <w:basedOn w:val="TableNormal"/>
    <w:next w:val="LightGrid-Accent4"/>
    <w:uiPriority w:val="62"/>
    <w:semiHidden/>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21">
    <w:name w:val="Tô nền Vừa 1 - Nhấn mạnh 421"/>
    <w:basedOn w:val="TableNormal"/>
    <w:next w:val="MediumShading1-Accent4"/>
    <w:uiPriority w:val="63"/>
    <w:semiHidden/>
    <w:unhideWhenUsed/>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21">
    <w:name w:val="Tô nền Vừa 2 - Nhấn mạnh 421"/>
    <w:basedOn w:val="TableNormal"/>
    <w:next w:val="MediumShading2-Accent4"/>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21">
    <w:name w:val="Danh sách Vừa 1 - Nhấn mạnh 421"/>
    <w:basedOn w:val="TableNormal"/>
    <w:next w:val="MediumList1-Accent4"/>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21">
    <w:name w:val="Danh sách Vừa 2 - Nhấn mạnh 421"/>
    <w:basedOn w:val="TableNormal"/>
    <w:next w:val="MediumList2-Accent4"/>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Va2-Nhnmanh421">
    <w:name w:val="Lưới Vừa 2 - Nhấn mạnh 421"/>
    <w:basedOn w:val="TableNormal"/>
    <w:next w:val="MediumGrid2-Accent4"/>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Va3-Nhnmanh421">
    <w:name w:val="Lưới Vừa 3 - Nhấn mạnh 421"/>
    <w:basedOn w:val="TableNormal"/>
    <w:next w:val="MediumGrid3-Accent4"/>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21">
    <w:name w:val="Danh sách Sẫm - Nhấn mạnh 421"/>
    <w:basedOn w:val="TableNormal"/>
    <w:next w:val="DarkList-Accent4"/>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21">
    <w:name w:val="Tô nền Sặc sỡ - Nhấn mạnh 421"/>
    <w:basedOn w:val="TableNormal"/>
    <w:next w:val="ColorfulShading-Accent4"/>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21">
    <w:name w:val="Danh sách Sặc sỡ - Nhấn mạnh 421"/>
    <w:basedOn w:val="TableNormal"/>
    <w:next w:val="ColorfulList-Accent4"/>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21">
    <w:name w:val="Lưới Sặc sỡ - Nhấn mạnh 421"/>
    <w:basedOn w:val="TableNormal"/>
    <w:next w:val="ColorfulGrid-Accent4"/>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21">
    <w:name w:val="Tô nền Màu sáng - Nhấn mạnh 521"/>
    <w:basedOn w:val="TableNormal"/>
    <w:next w:val="LightShading-Accent5"/>
    <w:uiPriority w:val="60"/>
    <w:semiHidden/>
    <w:unhideWhenUsed/>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21">
    <w:name w:val="Danh sách Màu sáng - Nhấn mạnh 521"/>
    <w:basedOn w:val="TableNormal"/>
    <w:next w:val="LightList-Accent5"/>
    <w:uiPriority w:val="61"/>
    <w:semiHidden/>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21">
    <w:name w:val="Lưới Màu sáng - Nhấn mạnh 521"/>
    <w:basedOn w:val="TableNormal"/>
    <w:next w:val="LightGrid-Accent5"/>
    <w:uiPriority w:val="62"/>
    <w:semiHidden/>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21">
    <w:name w:val="Tô nền Vừa 1 - Nhấn mạnh 521"/>
    <w:basedOn w:val="TableNormal"/>
    <w:next w:val="MediumShading1-Accent5"/>
    <w:uiPriority w:val="63"/>
    <w:semiHidden/>
    <w:unhideWhenUsed/>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21">
    <w:name w:val="Tô nền Vừa 2 - Nhấn mạnh 521"/>
    <w:basedOn w:val="TableNormal"/>
    <w:next w:val="MediumShading2-Accent5"/>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21">
    <w:name w:val="Danh sách Vừa 1 - Nhấn mạnh 521"/>
    <w:basedOn w:val="TableNormal"/>
    <w:next w:val="MediumList1-Accent5"/>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21">
    <w:name w:val="Danh sách Vừa 2 - Nhấn mạnh 521"/>
    <w:basedOn w:val="TableNormal"/>
    <w:next w:val="MediumList2-Accent5"/>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Va2-Nhnmanh521">
    <w:name w:val="Lưới Vừa 2 - Nhấn mạnh 521"/>
    <w:basedOn w:val="TableNormal"/>
    <w:next w:val="MediumGrid2-Accent5"/>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LiVa3-Nhnmanh521">
    <w:name w:val="Lưới Vừa 3 - Nhấn mạnh 521"/>
    <w:basedOn w:val="TableNormal"/>
    <w:next w:val="MediumGrid3-Accent5"/>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21">
    <w:name w:val="Danh sách Sẫm - Nhấn mạnh 521"/>
    <w:basedOn w:val="TableNormal"/>
    <w:next w:val="DarkList-Accent5"/>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21">
    <w:name w:val="Tô nền Sặc sỡ - Nhấn mạnh 521"/>
    <w:basedOn w:val="TableNormal"/>
    <w:next w:val="ColorfulShading-Accent5"/>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21">
    <w:name w:val="Danh sách Sặc sỡ - Nhấn mạnh 521"/>
    <w:basedOn w:val="TableNormal"/>
    <w:next w:val="ColorfulList-Accent5"/>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21">
    <w:name w:val="Lưới Sặc sỡ - Nhấn mạnh 521"/>
    <w:basedOn w:val="TableNormal"/>
    <w:next w:val="ColorfulGrid-Accent5"/>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21">
    <w:name w:val="Tô nền Màu sáng - Nhấn mạnh 621"/>
    <w:basedOn w:val="TableNormal"/>
    <w:next w:val="LightShading-Accent6"/>
    <w:uiPriority w:val="60"/>
    <w:semiHidden/>
    <w:unhideWhenUsed/>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21">
    <w:name w:val="Danh sách Màu sáng - Nhấn mạnh 621"/>
    <w:basedOn w:val="TableNormal"/>
    <w:next w:val="LightList-Accent6"/>
    <w:uiPriority w:val="61"/>
    <w:semiHidden/>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21">
    <w:name w:val="Lưới Màu sáng - Nhấn mạnh 621"/>
    <w:basedOn w:val="TableNormal"/>
    <w:next w:val="LightGrid-Accent6"/>
    <w:uiPriority w:val="62"/>
    <w:semiHidden/>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21">
    <w:name w:val="Tô nền Vừa 1 - Nhấn mạnh 621"/>
    <w:basedOn w:val="TableNormal"/>
    <w:next w:val="MediumShading1-Accent6"/>
    <w:uiPriority w:val="63"/>
    <w:semiHidden/>
    <w:unhideWhenUsed/>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21">
    <w:name w:val="Tô nền Vừa 2 - Nhấn mạnh 621"/>
    <w:basedOn w:val="TableNormal"/>
    <w:next w:val="MediumShading2-Accent6"/>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21">
    <w:name w:val="Danh sách Vừa 1 - Nhấn mạnh 621"/>
    <w:basedOn w:val="TableNormal"/>
    <w:next w:val="MediumList1-Accent6"/>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21">
    <w:name w:val="Danh sách Vừa 2 - Nhấn mạnh 621"/>
    <w:basedOn w:val="TableNormal"/>
    <w:next w:val="MediumList2-Accent6"/>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LiVa2-Nhnmanh621">
    <w:name w:val="Lưới Vừa 2 - Nhấn mạnh 621"/>
    <w:basedOn w:val="TableNormal"/>
    <w:next w:val="MediumGrid2-Accent6"/>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LiVa3-Nhnmanh621">
    <w:name w:val="Lưới Vừa 3 - Nhấn mạnh 621"/>
    <w:basedOn w:val="TableNormal"/>
    <w:next w:val="MediumGrid3-Accent6"/>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21">
    <w:name w:val="Danh sách Sẫm - Nhấn mạnh 621"/>
    <w:basedOn w:val="TableNormal"/>
    <w:next w:val="DarkList-Accent6"/>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21">
    <w:name w:val="Tô nền Sặc sỡ - Nhấn mạnh 621"/>
    <w:basedOn w:val="TableNormal"/>
    <w:next w:val="ColorfulShading-Accent6"/>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21">
    <w:name w:val="Danh sách Sặc sỡ - Nhấn mạnh 621"/>
    <w:basedOn w:val="TableNormal"/>
    <w:next w:val="ColorfulList-Accent6"/>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21">
    <w:name w:val="Lưới Sặc sỡ - Nhấn mạnh 621"/>
    <w:basedOn w:val="TableNormal"/>
    <w:next w:val="ColorfulGrid-Accent6"/>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ghtList121">
    <w:name w:val="Light List121"/>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21">
    <w:name w:val="Light List - Accent 1121"/>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21">
    <w:name w:val="Light List - Accent 2121"/>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21">
    <w:name w:val="Light List - Accent 3121"/>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21">
    <w:name w:val="Light List - Accent 4121"/>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21">
    <w:name w:val="Light List - Accent 5121"/>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21">
    <w:name w:val="Light List - Accent 6121"/>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21">
    <w:name w:val="Medium Shading 1121"/>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21">
    <w:name w:val="Medium Shading 1 - Accent 1121"/>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21">
    <w:name w:val="Medium Shading 1 - Accent 2121"/>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21">
    <w:name w:val="Medium Shading 1 - Accent 3121"/>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21">
    <w:name w:val="Medium Shading 1 - Accent 4121"/>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21">
    <w:name w:val="Medium Shading 1 - Accent 5121"/>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21">
    <w:name w:val="Medium Shading 1 - Accent 6121"/>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21">
    <w:name w:val="Medium Shading 2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21">
    <w:name w:val="Medium Shading 2 - Accent 1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21">
    <w:name w:val="Medium Shading 2 - Accent 2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21">
    <w:name w:val="Medium Shading 2 - Accent 3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21">
    <w:name w:val="Medium Shading 2 - Accent 4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21">
    <w:name w:val="Medium Shading 2 - Accent 5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21">
    <w:name w:val="Medium Shading 2 - Accent 6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21">
    <w:name w:val="Medium List 1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21">
    <w:name w:val="Medium List 1 - Accent 1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21">
    <w:name w:val="Medium List 1 - Accent 2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21">
    <w:name w:val="Medium List 1 - Accent 3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21">
    <w:name w:val="Medium List 1 - Accent 4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21">
    <w:name w:val="Medium List 1 - Accent 5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21">
    <w:name w:val="Medium List 1 - Accent 6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21">
    <w:name w:val="Medium Grid 2121"/>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21">
    <w:name w:val="Medium Grid 2 - Accent 1121"/>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21">
    <w:name w:val="Medium Grid 2 - Accent 2121"/>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21">
    <w:name w:val="Medium Grid 2 - Accent 3121"/>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21">
    <w:name w:val="Medium Grid 2 - Accent 4121"/>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21">
    <w:name w:val="Medium Grid 2 - Accent 5121"/>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21">
    <w:name w:val="Medium Grid 2 - Accent 6121"/>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21">
    <w:name w:val="Medium Grid 3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21">
    <w:name w:val="Medium Grid 3 - Accent 1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21">
    <w:name w:val="Medium Grid 3 - Accent 2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21">
    <w:name w:val="Medium Grid 3 - Accent 3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21">
    <w:name w:val="Medium Grid 3 - Accent 4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21">
    <w:name w:val="Medium Grid 3 - Accent 5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21">
    <w:name w:val="Medium Grid 3 - Accent 6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121">
    <w:name w:val="Colorful Shading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21">
    <w:name w:val="Colorful Shading - Accent 1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21">
    <w:name w:val="Colorful Shading - Accent 2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21">
    <w:name w:val="Colorful Shading - Accent 3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21">
    <w:name w:val="Colorful Shading - Accent 4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21">
    <w:name w:val="Colorful Shading - Accent 5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21">
    <w:name w:val="Colorful Shading - Accent 6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21">
    <w:name w:val="Colorful List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21">
    <w:name w:val="Colorful List - Accent 12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21">
    <w:name w:val="Colorful List - Accent 2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21">
    <w:name w:val="Colorful List - Accent 3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21">
    <w:name w:val="Colorful List - Accent 4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21">
    <w:name w:val="Colorful List - Accent 5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21">
    <w:name w:val="Colorful List - Accent 6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21">
    <w:name w:val="Colorful Grid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21">
    <w:name w:val="Colorful Grid - Accent 1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21">
    <w:name w:val="Colorful Grid - Accent 2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21">
    <w:name w:val="Colorful Grid - Accent 3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21">
    <w:name w:val="Colorful Grid - Accent 4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21">
    <w:name w:val="Colorful Grid - Accent 5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21">
    <w:name w:val="Colorful Grid - Accent 6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DanhMuchBang421">
    <w:name w:val="Danh Much Bang421"/>
    <w:uiPriority w:val="99"/>
  </w:style>
  <w:style w:type="numbering" w:customStyle="1" w:styleId="MyList211">
    <w:name w:val="My List211"/>
    <w:pPr>
      <w:numPr>
        <w:numId w:val="63"/>
      </w:numPr>
    </w:pPr>
  </w:style>
  <w:style w:type="numbering" w:customStyle="1" w:styleId="Style5211">
    <w:name w:val="Style5211"/>
    <w:uiPriority w:val="99"/>
  </w:style>
  <w:style w:type="numbering" w:customStyle="1" w:styleId="Style4251">
    <w:name w:val="Style4251"/>
    <w:uiPriority w:val="99"/>
  </w:style>
  <w:style w:type="numbering" w:customStyle="1" w:styleId="Style41421">
    <w:name w:val="Style41421"/>
    <w:uiPriority w:val="99"/>
  </w:style>
  <w:style w:type="numbering" w:customStyle="1" w:styleId="Style471">
    <w:name w:val="Style471"/>
    <w:uiPriority w:val="99"/>
  </w:style>
  <w:style w:type="numbering" w:customStyle="1" w:styleId="Style4161">
    <w:name w:val="Style4161"/>
    <w:uiPriority w:val="99"/>
  </w:style>
  <w:style w:type="numbering" w:customStyle="1" w:styleId="Style3211">
    <w:name w:val="Style3211"/>
    <w:uiPriority w:val="99"/>
  </w:style>
  <w:style w:type="numbering" w:customStyle="1" w:styleId="Bng61">
    <w:name w:val="Bảng61"/>
    <w:uiPriority w:val="99"/>
  </w:style>
  <w:style w:type="numbering" w:customStyle="1" w:styleId="Bng421">
    <w:name w:val="Bảng421"/>
    <w:uiPriority w:val="99"/>
  </w:style>
  <w:style w:type="numbering" w:customStyle="1" w:styleId="Style6211">
    <w:name w:val="Style6211"/>
    <w:uiPriority w:val="99"/>
  </w:style>
  <w:style w:type="numbering" w:customStyle="1" w:styleId="Style7211">
    <w:name w:val="Style7211"/>
    <w:uiPriority w:val="99"/>
  </w:style>
  <w:style w:type="numbering" w:customStyle="1" w:styleId="MyList11">
    <w:name w:val="My List11"/>
  </w:style>
  <w:style w:type="numbering" w:customStyle="1" w:styleId="Style2211">
    <w:name w:val="Style2211"/>
    <w:uiPriority w:val="99"/>
  </w:style>
  <w:style w:type="numbering" w:customStyle="1" w:styleId="DanhMuchBang61">
    <w:name w:val="Danh Much Bang61"/>
    <w:uiPriority w:val="99"/>
  </w:style>
  <w:style w:type="numbering" w:customStyle="1" w:styleId="Style4521">
    <w:name w:val="Style4521"/>
    <w:uiPriority w:val="99"/>
    <w:pPr>
      <w:numPr>
        <w:numId w:val="58"/>
      </w:numPr>
    </w:pPr>
  </w:style>
  <w:style w:type="numbering" w:customStyle="1" w:styleId="Khngco7">
    <w:name w:val="Không có7"/>
    <w:next w:val="NoList"/>
    <w:uiPriority w:val="99"/>
    <w:semiHidden/>
    <w:unhideWhenUsed/>
  </w:style>
  <w:style w:type="numbering" w:customStyle="1" w:styleId="Khngco14">
    <w:name w:val="Không có14"/>
    <w:next w:val="NoList"/>
    <w:uiPriority w:val="99"/>
    <w:semiHidden/>
    <w:unhideWhenUsed/>
  </w:style>
  <w:style w:type="numbering" w:customStyle="1" w:styleId="NoList116">
    <w:name w:val="No List116"/>
    <w:next w:val="NoList"/>
    <w:uiPriority w:val="99"/>
    <w:semiHidden/>
    <w:unhideWhenUsed/>
  </w:style>
  <w:style w:type="numbering" w:customStyle="1" w:styleId="NoList26">
    <w:name w:val="No List26"/>
    <w:next w:val="NoList"/>
    <w:semiHidden/>
    <w:unhideWhenUsed/>
  </w:style>
  <w:style w:type="numbering" w:customStyle="1" w:styleId="NoList36">
    <w:name w:val="No List36"/>
    <w:next w:val="NoList"/>
    <w:uiPriority w:val="99"/>
    <w:semiHidden/>
    <w:unhideWhenUsed/>
  </w:style>
  <w:style w:type="numbering" w:customStyle="1" w:styleId="NoList45">
    <w:name w:val="No List45"/>
    <w:next w:val="NoList"/>
    <w:uiPriority w:val="99"/>
    <w:semiHidden/>
    <w:unhideWhenUsed/>
  </w:style>
  <w:style w:type="numbering" w:customStyle="1" w:styleId="Khngco23">
    <w:name w:val="Không có23"/>
    <w:next w:val="NoList"/>
    <w:uiPriority w:val="99"/>
    <w:semiHidden/>
    <w:unhideWhenUsed/>
  </w:style>
  <w:style w:type="numbering" w:customStyle="1" w:styleId="NoList117">
    <w:name w:val="No List117"/>
    <w:next w:val="NoList"/>
    <w:uiPriority w:val="99"/>
    <w:semiHidden/>
    <w:unhideWhenUsed/>
  </w:style>
  <w:style w:type="numbering" w:customStyle="1" w:styleId="NoList1116">
    <w:name w:val="No List1116"/>
    <w:next w:val="NoList"/>
    <w:uiPriority w:val="99"/>
    <w:semiHidden/>
    <w:unhideWhenUsed/>
  </w:style>
  <w:style w:type="numbering" w:customStyle="1" w:styleId="NoList215">
    <w:name w:val="No List215"/>
    <w:next w:val="NoList"/>
    <w:uiPriority w:val="99"/>
    <w:semiHidden/>
    <w:unhideWhenUsed/>
  </w:style>
  <w:style w:type="numbering" w:customStyle="1" w:styleId="NoList314">
    <w:name w:val="No List314"/>
    <w:next w:val="NoList"/>
    <w:uiPriority w:val="99"/>
    <w:semiHidden/>
    <w:unhideWhenUsed/>
  </w:style>
  <w:style w:type="numbering" w:customStyle="1" w:styleId="NoList125">
    <w:name w:val="No List125"/>
    <w:next w:val="NoList"/>
    <w:uiPriority w:val="99"/>
    <w:semiHidden/>
    <w:unhideWhenUsed/>
  </w:style>
  <w:style w:type="numbering" w:customStyle="1" w:styleId="NoList1124">
    <w:name w:val="No List1124"/>
    <w:next w:val="NoList"/>
    <w:uiPriority w:val="99"/>
    <w:semiHidden/>
    <w:unhideWhenUsed/>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54">
    <w:name w:val="No List54"/>
    <w:next w:val="NoList"/>
    <w:uiPriority w:val="99"/>
    <w:semiHidden/>
    <w:unhideWhenUsed/>
  </w:style>
  <w:style w:type="table" w:customStyle="1" w:styleId="McFormatbng41">
    <w:name w:val="Mục Format  bảng41"/>
    <w:pPr>
      <w:jc w:val="center"/>
    </w:pPr>
    <w:rPr>
      <w:rFonts w:eastAsia="Calibri"/>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numbering" w:customStyle="1" w:styleId="Style481">
    <w:name w:val="Style481"/>
    <w:uiPriority w:val="99"/>
  </w:style>
  <w:style w:type="numbering" w:customStyle="1" w:styleId="NoList134">
    <w:name w:val="No List134"/>
    <w:next w:val="NoList"/>
    <w:uiPriority w:val="99"/>
    <w:semiHidden/>
  </w:style>
  <w:style w:type="numbering" w:customStyle="1" w:styleId="NoList1134">
    <w:name w:val="No List1134"/>
    <w:next w:val="NoList"/>
    <w:semiHidden/>
    <w:unhideWhenUsed/>
  </w:style>
  <w:style w:type="numbering" w:customStyle="1" w:styleId="NoList234">
    <w:name w:val="No List234"/>
    <w:next w:val="NoList"/>
    <w:uiPriority w:val="99"/>
    <w:semiHidden/>
    <w:unhideWhenUsed/>
  </w:style>
  <w:style w:type="numbering" w:customStyle="1" w:styleId="NoList333">
    <w:name w:val="No List333"/>
    <w:next w:val="NoList"/>
    <w:uiPriority w:val="99"/>
    <w:semiHidden/>
    <w:unhideWhenUsed/>
  </w:style>
  <w:style w:type="numbering" w:customStyle="1" w:styleId="NoList11115">
    <w:name w:val="No List11115"/>
    <w:next w:val="NoList"/>
    <w:uiPriority w:val="99"/>
    <w:semiHidden/>
  </w:style>
  <w:style w:type="numbering" w:customStyle="1" w:styleId="NoList111114">
    <w:name w:val="No List111114"/>
    <w:next w:val="NoList"/>
    <w:uiPriority w:val="99"/>
    <w:semiHidden/>
  </w:style>
  <w:style w:type="numbering" w:customStyle="1" w:styleId="NoList1214">
    <w:name w:val="No List1214"/>
    <w:next w:val="NoList"/>
    <w:uiPriority w:val="99"/>
    <w:semiHidden/>
  </w:style>
  <w:style w:type="numbering" w:customStyle="1" w:styleId="NoList2114">
    <w:name w:val="No List2114"/>
    <w:next w:val="NoList"/>
    <w:uiPriority w:val="99"/>
    <w:semiHidden/>
  </w:style>
  <w:style w:type="numbering" w:customStyle="1" w:styleId="Style4171">
    <w:name w:val="Style4171"/>
    <w:uiPriority w:val="99"/>
    <w:pPr>
      <w:numPr>
        <w:numId w:val="64"/>
      </w:numPr>
    </w:pPr>
  </w:style>
  <w:style w:type="numbering" w:customStyle="1" w:styleId="Bng71">
    <w:name w:val="Bảng71"/>
    <w:uiPriority w:val="99"/>
    <w:pPr>
      <w:numPr>
        <w:numId w:val="60"/>
      </w:numPr>
    </w:pPr>
  </w:style>
  <w:style w:type="numbering" w:customStyle="1" w:styleId="DanhMuchBang71">
    <w:name w:val="Danh Much Bang71"/>
    <w:uiPriority w:val="99"/>
  </w:style>
  <w:style w:type="numbering" w:customStyle="1" w:styleId="NoList414">
    <w:name w:val="No List414"/>
    <w:next w:val="NoList"/>
    <w:uiPriority w:val="99"/>
    <w:semiHidden/>
    <w:unhideWhenUsed/>
  </w:style>
  <w:style w:type="numbering" w:customStyle="1" w:styleId="NoList514">
    <w:name w:val="No List51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4">
    <w:name w:val="No List84"/>
    <w:next w:val="NoList"/>
    <w:uiPriority w:val="99"/>
    <w:semiHidden/>
    <w:unhideWhenUsed/>
  </w:style>
  <w:style w:type="numbering" w:customStyle="1" w:styleId="NoList94">
    <w:name w:val="No List94"/>
    <w:next w:val="NoList"/>
    <w:uiPriority w:val="99"/>
    <w:semiHidden/>
    <w:unhideWhenUsed/>
  </w:style>
  <w:style w:type="numbering" w:customStyle="1" w:styleId="NoList104">
    <w:name w:val="No List104"/>
    <w:next w:val="NoList"/>
    <w:uiPriority w:val="99"/>
    <w:semiHidden/>
    <w:unhideWhenUsed/>
  </w:style>
  <w:style w:type="numbering" w:customStyle="1" w:styleId="NoList1314">
    <w:name w:val="No List1314"/>
    <w:next w:val="NoList"/>
    <w:uiPriority w:val="99"/>
    <w:semiHidden/>
    <w:unhideWhenUsed/>
  </w:style>
  <w:style w:type="numbering" w:customStyle="1" w:styleId="NoList11214">
    <w:name w:val="No List11214"/>
    <w:next w:val="NoList"/>
    <w:semiHidden/>
    <w:unhideWhenUsed/>
  </w:style>
  <w:style w:type="numbering" w:customStyle="1" w:styleId="NoList2214">
    <w:name w:val="No List2214"/>
    <w:next w:val="NoList"/>
    <w:uiPriority w:val="99"/>
    <w:semiHidden/>
    <w:unhideWhenUsed/>
  </w:style>
  <w:style w:type="numbering" w:customStyle="1" w:styleId="NoList3114">
    <w:name w:val="No List3114"/>
    <w:next w:val="NoList"/>
    <w:uiPriority w:val="99"/>
    <w:semiHidden/>
    <w:unhideWhenUsed/>
  </w:style>
  <w:style w:type="numbering" w:customStyle="1" w:styleId="NoList11124">
    <w:name w:val="No List11124"/>
    <w:next w:val="NoList"/>
    <w:uiPriority w:val="99"/>
    <w:semiHidden/>
  </w:style>
  <w:style w:type="numbering" w:customStyle="1" w:styleId="NoList1111114">
    <w:name w:val="No List1111114"/>
    <w:next w:val="NoList"/>
    <w:uiPriority w:val="99"/>
    <w:semiHidden/>
  </w:style>
  <w:style w:type="numbering" w:customStyle="1" w:styleId="NoList12114">
    <w:name w:val="No List12114"/>
    <w:next w:val="NoList"/>
    <w:uiPriority w:val="99"/>
    <w:semiHidden/>
  </w:style>
  <w:style w:type="numbering" w:customStyle="1" w:styleId="NoList21114">
    <w:name w:val="No List21114"/>
    <w:next w:val="NoList"/>
    <w:uiPriority w:val="99"/>
    <w:semiHidden/>
  </w:style>
  <w:style w:type="table" w:customStyle="1" w:styleId="MediumGrid1-Accent211112">
    <w:name w:val="Medium Grid 1 - Accent 211112"/>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112">
    <w:name w:val="Medium Grid 1 - Accent 22112"/>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Style426">
    <w:name w:val="Style426"/>
    <w:uiPriority w:val="99"/>
  </w:style>
  <w:style w:type="numbering" w:customStyle="1" w:styleId="Style4114">
    <w:name w:val="Style4114"/>
    <w:uiPriority w:val="99"/>
  </w:style>
  <w:style w:type="numbering" w:customStyle="1" w:styleId="Bng14">
    <w:name w:val="Bảng14"/>
    <w:uiPriority w:val="99"/>
  </w:style>
  <w:style w:type="numbering" w:customStyle="1" w:styleId="DanhMuchBang14">
    <w:name w:val="Danh Much Bang14"/>
    <w:uiPriority w:val="99"/>
  </w:style>
  <w:style w:type="numbering" w:customStyle="1" w:styleId="NoList144">
    <w:name w:val="No List144"/>
    <w:next w:val="NoList"/>
    <w:uiPriority w:val="99"/>
    <w:semiHidden/>
    <w:unhideWhenUsed/>
  </w:style>
  <w:style w:type="numbering" w:customStyle="1" w:styleId="NoList154">
    <w:name w:val="No List154"/>
    <w:next w:val="NoList"/>
    <w:uiPriority w:val="99"/>
    <w:semiHidden/>
    <w:unhideWhenUsed/>
  </w:style>
  <w:style w:type="numbering" w:customStyle="1" w:styleId="NoList163">
    <w:name w:val="No List163"/>
    <w:next w:val="NoList"/>
    <w:uiPriority w:val="99"/>
    <w:semiHidden/>
    <w:unhideWhenUsed/>
  </w:style>
  <w:style w:type="numbering" w:customStyle="1" w:styleId="Style433">
    <w:name w:val="Style433"/>
    <w:uiPriority w:val="99"/>
  </w:style>
  <w:style w:type="numbering" w:customStyle="1" w:styleId="NoList173">
    <w:name w:val="No List173"/>
    <w:next w:val="NoList"/>
    <w:uiPriority w:val="99"/>
    <w:semiHidden/>
  </w:style>
  <w:style w:type="numbering" w:customStyle="1" w:styleId="NoList11313">
    <w:name w:val="No List11313"/>
    <w:next w:val="NoList"/>
    <w:semiHidden/>
    <w:unhideWhenUsed/>
  </w:style>
  <w:style w:type="numbering" w:customStyle="1" w:styleId="NoList2313">
    <w:name w:val="No List2313"/>
    <w:next w:val="NoList"/>
    <w:uiPriority w:val="99"/>
    <w:semiHidden/>
    <w:unhideWhenUsed/>
  </w:style>
  <w:style w:type="numbering" w:customStyle="1" w:styleId="NoList3214">
    <w:name w:val="No List3214"/>
    <w:next w:val="NoList"/>
    <w:uiPriority w:val="99"/>
    <w:semiHidden/>
    <w:unhideWhenUsed/>
  </w:style>
  <w:style w:type="numbering" w:customStyle="1" w:styleId="NoList11133">
    <w:name w:val="No List11133"/>
    <w:next w:val="NoList"/>
    <w:uiPriority w:val="99"/>
    <w:semiHidden/>
  </w:style>
  <w:style w:type="numbering" w:customStyle="1" w:styleId="NoList111123">
    <w:name w:val="No List111123"/>
    <w:next w:val="NoList"/>
    <w:uiPriority w:val="99"/>
    <w:semiHidden/>
  </w:style>
  <w:style w:type="numbering" w:customStyle="1" w:styleId="NoList1223">
    <w:name w:val="No List1223"/>
    <w:next w:val="NoList"/>
    <w:uiPriority w:val="99"/>
    <w:semiHidden/>
  </w:style>
  <w:style w:type="numbering" w:customStyle="1" w:styleId="NoList2123">
    <w:name w:val="No List2123"/>
    <w:next w:val="NoList"/>
    <w:uiPriority w:val="99"/>
    <w:semiHidden/>
  </w:style>
  <w:style w:type="numbering" w:customStyle="1" w:styleId="Style4123">
    <w:name w:val="Style4123"/>
    <w:uiPriority w:val="99"/>
  </w:style>
  <w:style w:type="numbering" w:customStyle="1" w:styleId="Bng23">
    <w:name w:val="Bảng23"/>
    <w:uiPriority w:val="99"/>
  </w:style>
  <w:style w:type="numbering" w:customStyle="1" w:styleId="DanhMuchBang23">
    <w:name w:val="Danh Much Bang23"/>
    <w:uiPriority w:val="99"/>
  </w:style>
  <w:style w:type="numbering" w:customStyle="1" w:styleId="NoList4114">
    <w:name w:val="No List4114"/>
    <w:next w:val="NoList"/>
    <w:uiPriority w:val="99"/>
    <w:semiHidden/>
    <w:unhideWhenUsed/>
  </w:style>
  <w:style w:type="numbering" w:customStyle="1" w:styleId="NoList5114">
    <w:name w:val="No List5114"/>
    <w:next w:val="NoList"/>
    <w:uiPriority w:val="99"/>
    <w:semiHidden/>
    <w:unhideWhenUsed/>
  </w:style>
  <w:style w:type="numbering" w:customStyle="1" w:styleId="NoList614">
    <w:name w:val="No List614"/>
    <w:next w:val="NoList"/>
    <w:uiPriority w:val="99"/>
    <w:semiHidden/>
    <w:unhideWhenUsed/>
  </w:style>
  <w:style w:type="numbering" w:customStyle="1" w:styleId="NoList714">
    <w:name w:val="No List714"/>
    <w:next w:val="NoList"/>
    <w:uiPriority w:val="99"/>
    <w:semiHidden/>
    <w:unhideWhenUsed/>
  </w:style>
  <w:style w:type="numbering" w:customStyle="1" w:styleId="NoList813">
    <w:name w:val="No List813"/>
    <w:next w:val="NoList"/>
    <w:uiPriority w:val="99"/>
    <w:semiHidden/>
    <w:unhideWhenUsed/>
  </w:style>
  <w:style w:type="numbering" w:customStyle="1" w:styleId="NoList913">
    <w:name w:val="No List913"/>
    <w:next w:val="NoList"/>
    <w:uiPriority w:val="99"/>
    <w:semiHidden/>
    <w:unhideWhenUsed/>
  </w:style>
  <w:style w:type="numbering" w:customStyle="1" w:styleId="NoList1013">
    <w:name w:val="No List1013"/>
    <w:next w:val="NoList"/>
    <w:uiPriority w:val="99"/>
    <w:semiHidden/>
    <w:unhideWhenUsed/>
  </w:style>
  <w:style w:type="numbering" w:customStyle="1" w:styleId="NoList13113">
    <w:name w:val="No List13113"/>
    <w:next w:val="NoList"/>
    <w:uiPriority w:val="99"/>
    <w:semiHidden/>
    <w:unhideWhenUsed/>
  </w:style>
  <w:style w:type="numbering" w:customStyle="1" w:styleId="NoList112113">
    <w:name w:val="No List112113"/>
    <w:next w:val="NoList"/>
    <w:semiHidden/>
    <w:unhideWhenUsed/>
  </w:style>
  <w:style w:type="numbering" w:customStyle="1" w:styleId="NoList22114">
    <w:name w:val="No List22114"/>
    <w:next w:val="NoList"/>
    <w:uiPriority w:val="99"/>
    <w:semiHidden/>
    <w:unhideWhenUsed/>
  </w:style>
  <w:style w:type="numbering" w:customStyle="1" w:styleId="NoList31114">
    <w:name w:val="No List31114"/>
    <w:next w:val="NoList"/>
    <w:uiPriority w:val="99"/>
    <w:semiHidden/>
    <w:unhideWhenUsed/>
  </w:style>
  <w:style w:type="numbering" w:customStyle="1" w:styleId="NoList111213">
    <w:name w:val="No List111213"/>
    <w:next w:val="NoList"/>
    <w:uiPriority w:val="99"/>
    <w:semiHidden/>
  </w:style>
  <w:style w:type="numbering" w:customStyle="1" w:styleId="NoList11111114">
    <w:name w:val="No List11111114"/>
    <w:next w:val="NoList"/>
    <w:uiPriority w:val="99"/>
    <w:semiHidden/>
  </w:style>
  <w:style w:type="numbering" w:customStyle="1" w:styleId="NoList121114">
    <w:name w:val="No List121114"/>
    <w:next w:val="NoList"/>
    <w:uiPriority w:val="99"/>
    <w:semiHidden/>
  </w:style>
  <w:style w:type="numbering" w:customStyle="1" w:styleId="NoList211114">
    <w:name w:val="No List211114"/>
    <w:next w:val="NoList"/>
    <w:uiPriority w:val="99"/>
    <w:semiHidden/>
  </w:style>
  <w:style w:type="numbering" w:customStyle="1" w:styleId="Style4213">
    <w:name w:val="Style4213"/>
    <w:uiPriority w:val="99"/>
  </w:style>
  <w:style w:type="numbering" w:customStyle="1" w:styleId="Style41113">
    <w:name w:val="Style41113"/>
    <w:uiPriority w:val="99"/>
  </w:style>
  <w:style w:type="numbering" w:customStyle="1" w:styleId="Bng113">
    <w:name w:val="Bảng113"/>
    <w:uiPriority w:val="99"/>
  </w:style>
  <w:style w:type="numbering" w:customStyle="1" w:styleId="DanhMuchBang113">
    <w:name w:val="Danh Much Bang113"/>
    <w:uiPriority w:val="99"/>
  </w:style>
  <w:style w:type="numbering" w:customStyle="1" w:styleId="NoList1413">
    <w:name w:val="No List1413"/>
    <w:next w:val="NoList"/>
    <w:uiPriority w:val="99"/>
    <w:semiHidden/>
    <w:unhideWhenUsed/>
  </w:style>
  <w:style w:type="numbering" w:customStyle="1" w:styleId="NoList1513">
    <w:name w:val="No List1513"/>
    <w:next w:val="NoList"/>
    <w:uiPriority w:val="99"/>
    <w:semiHidden/>
    <w:unhideWhenUsed/>
  </w:style>
  <w:style w:type="numbering" w:customStyle="1" w:styleId="NoList183">
    <w:name w:val="No List183"/>
    <w:next w:val="NoList"/>
    <w:uiPriority w:val="99"/>
    <w:semiHidden/>
    <w:unhideWhenUsed/>
  </w:style>
  <w:style w:type="numbering" w:customStyle="1" w:styleId="Khngco31">
    <w:name w:val="Không có31"/>
    <w:next w:val="NoList"/>
    <w:uiPriority w:val="99"/>
    <w:semiHidden/>
    <w:unhideWhenUsed/>
  </w:style>
  <w:style w:type="numbering" w:customStyle="1" w:styleId="NoList191">
    <w:name w:val="No List191"/>
    <w:next w:val="NoList"/>
    <w:uiPriority w:val="99"/>
    <w:semiHidden/>
    <w:unhideWhenUsed/>
  </w:style>
  <w:style w:type="numbering" w:customStyle="1" w:styleId="NoList241">
    <w:name w:val="No List241"/>
    <w:next w:val="NoList"/>
    <w:uiPriority w:val="99"/>
    <w:semiHidden/>
    <w:unhideWhenUsed/>
  </w:style>
  <w:style w:type="numbering" w:customStyle="1" w:styleId="NoList341">
    <w:name w:val="No List341"/>
    <w:next w:val="NoList"/>
    <w:uiPriority w:val="99"/>
    <w:semiHidden/>
    <w:unhideWhenUsed/>
  </w:style>
  <w:style w:type="numbering" w:customStyle="1" w:styleId="NoList421">
    <w:name w:val="No List421"/>
    <w:next w:val="NoList"/>
    <w:uiPriority w:val="99"/>
    <w:semiHidden/>
    <w:unhideWhenUsed/>
  </w:style>
  <w:style w:type="numbering" w:customStyle="1" w:styleId="Khngco41">
    <w:name w:val="Không có41"/>
    <w:next w:val="NoList"/>
    <w:uiPriority w:val="99"/>
    <w:semiHidden/>
    <w:unhideWhenUsed/>
  </w:style>
  <w:style w:type="numbering" w:customStyle="1" w:styleId="NoList1101">
    <w:name w:val="No List1101"/>
    <w:next w:val="NoList"/>
    <w:uiPriority w:val="99"/>
    <w:semiHidden/>
    <w:unhideWhenUsed/>
  </w:style>
  <w:style w:type="numbering" w:customStyle="1" w:styleId="Style4411">
    <w:name w:val="Style4411"/>
    <w:uiPriority w:val="99"/>
  </w:style>
  <w:style w:type="numbering" w:customStyle="1" w:styleId="Style41311">
    <w:name w:val="Style41311"/>
    <w:uiPriority w:val="99"/>
    <w:pPr>
      <w:numPr>
        <w:numId w:val="57"/>
      </w:numPr>
    </w:pPr>
  </w:style>
  <w:style w:type="numbering" w:customStyle="1" w:styleId="Bng311">
    <w:name w:val="Bảng311"/>
    <w:uiPriority w:val="99"/>
  </w:style>
  <w:style w:type="numbering" w:customStyle="1" w:styleId="DanhMuchBang311">
    <w:name w:val="Danh Much Bang311"/>
    <w:uiPriority w:val="99"/>
    <w:pPr>
      <w:numPr>
        <w:numId w:val="59"/>
      </w:numPr>
    </w:pPr>
  </w:style>
  <w:style w:type="numbering" w:customStyle="1" w:styleId="Khngco51">
    <w:name w:val="Không có51"/>
    <w:next w:val="NoList"/>
    <w:uiPriority w:val="99"/>
    <w:semiHidden/>
    <w:unhideWhenUsed/>
  </w:style>
  <w:style w:type="table" w:customStyle="1" w:styleId="TnnMausang111">
    <w:name w:val="Tô nền Màu sáng111"/>
    <w:basedOn w:val="TableNormal"/>
    <w:next w:val="LightShading"/>
    <w:uiPriority w:val="60"/>
    <w:semiHidden/>
    <w:unhideWhenUsed/>
    <w:rPr>
      <w:rFonts w:ascii="Cambria" w:eastAsia="MS Mincho" w:hAnsi="Cambria"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111">
    <w:name w:val="Danh sách Màu sáng111"/>
    <w:basedOn w:val="TableNormal"/>
    <w:next w:val="LightList"/>
    <w:uiPriority w:val="61"/>
    <w:semiHidden/>
    <w:unhideWhenUsed/>
    <w:rPr>
      <w:rFonts w:ascii="Cambria" w:eastAsia="MS Mincho" w:hAnsi="Cambria"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111">
    <w:name w:val="Lưới Màu sáng111"/>
    <w:basedOn w:val="TableNormal"/>
    <w:next w:val="LightGrid"/>
    <w:uiPriority w:val="62"/>
    <w:semiHidden/>
    <w:unhideWhenUsed/>
    <w:rPr>
      <w:rFonts w:ascii="Cambria" w:eastAsia="MS Mincho" w:hAnsi="Cambria"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111">
    <w:name w:val="Tô nền Vừa 1111"/>
    <w:basedOn w:val="TableNormal"/>
    <w:next w:val="MediumShading1"/>
    <w:uiPriority w:val="63"/>
    <w:semiHidden/>
    <w:unhideWhenUsed/>
    <w:rPr>
      <w:rFonts w:ascii="Cambria" w:eastAsia="MS Mincho" w:hAnsi="Cambria" w:cs="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111">
    <w:name w:val="Tô nền Vừa 2111"/>
    <w:basedOn w:val="TableNormal"/>
    <w:next w:val="MediumShading2"/>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111">
    <w:name w:val="Danh sách Vừa 1111"/>
    <w:basedOn w:val="TableNormal"/>
    <w:next w:val="MediumList1"/>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Va3111">
    <w:name w:val="Lưới Vừa 3111"/>
    <w:basedOn w:val="TableNormal"/>
    <w:next w:val="MediumGrid3"/>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111">
    <w:name w:val="Danh sách Sẫm111"/>
    <w:basedOn w:val="TableNormal"/>
    <w:next w:val="DarkList"/>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111">
    <w:name w:val="Tô nền Sặc sỡ111"/>
    <w:basedOn w:val="TableNormal"/>
    <w:next w:val="ColorfulShading"/>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11">
    <w:name w:val="Danh sách Sặc sỡ111"/>
    <w:basedOn w:val="TableNormal"/>
    <w:next w:val="ColorfulList"/>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111">
    <w:name w:val="Lưới Sặc sỡ111"/>
    <w:basedOn w:val="TableNormal"/>
    <w:next w:val="ColorfulGrid"/>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11">
    <w:name w:val="Tô nền Màu sáng - Nhấn mạnh 1111"/>
    <w:basedOn w:val="TableNormal"/>
    <w:next w:val="LightShading-Accent1"/>
    <w:uiPriority w:val="60"/>
    <w:semiHidden/>
    <w:unhideWhenUsed/>
    <w:rPr>
      <w:rFonts w:ascii="Cambria" w:eastAsia="MS Mincho" w:hAnsi="Cambria" w:cs="Calibri"/>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111">
    <w:name w:val="Danh sách Màu sáng - Nhấn mạnh 1111"/>
    <w:basedOn w:val="TableNormal"/>
    <w:next w:val="LightList-Accent1"/>
    <w:uiPriority w:val="61"/>
    <w:semiHidden/>
    <w:unhideWhenUsed/>
    <w:rPr>
      <w:rFonts w:ascii="Cambria" w:eastAsia="MS Mincho" w:hAnsi="Cambria"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111">
    <w:name w:val="Lưới Màu sáng - Nhấn mạnh 1111"/>
    <w:basedOn w:val="TableNormal"/>
    <w:next w:val="LightGrid-Accent1"/>
    <w:uiPriority w:val="62"/>
    <w:semiHidden/>
    <w:unhideWhenUsed/>
    <w:rPr>
      <w:rFonts w:ascii="Cambria" w:eastAsia="MS Mincho" w:hAnsi="Cambria"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111">
    <w:name w:val="Tô nền Vừa 1 - Nhấn mạnh 1111"/>
    <w:basedOn w:val="TableNormal"/>
    <w:next w:val="MediumShading1-Accent1"/>
    <w:uiPriority w:val="63"/>
    <w:semiHidden/>
    <w:unhideWhenUsed/>
    <w:rPr>
      <w:rFonts w:ascii="Cambria" w:eastAsia="MS Mincho" w:hAnsi="Cambria" w:cs="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111">
    <w:name w:val="Tô nền Vừa 2 - Nhấn mạnh 1111"/>
    <w:basedOn w:val="TableNormal"/>
    <w:next w:val="MediumShading2-Accent1"/>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111">
    <w:name w:val="Danh sách Vừa 1 - Nhấn mạnh 1111"/>
    <w:basedOn w:val="TableNormal"/>
    <w:next w:val="MediumList1-Accent1"/>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Va3-Nhnmanh1111">
    <w:name w:val="Lưới Vừa 3 - Nhấn mạnh 1111"/>
    <w:basedOn w:val="TableNormal"/>
    <w:next w:val="MediumGrid3-Accent1"/>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111">
    <w:name w:val="Danh sách Sẫm - Nhấn mạnh 1111"/>
    <w:basedOn w:val="TableNormal"/>
    <w:next w:val="DarkList-Accent1"/>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111">
    <w:name w:val="Tô nền Sặc sỡ - Nhấn mạnh 1111"/>
    <w:basedOn w:val="TableNormal"/>
    <w:next w:val="ColorfulShading-Accent1"/>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11">
    <w:name w:val="Danh sách Sặc sỡ - Nhấn mạnh 1111"/>
    <w:basedOn w:val="TableNormal"/>
    <w:next w:val="ColorfulList-Accent1"/>
    <w:uiPriority w:val="34"/>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111">
    <w:name w:val="Lưới Sặc sỡ - Nhấn mạnh 1111"/>
    <w:basedOn w:val="TableNormal"/>
    <w:next w:val="ColorfulGrid-Accent1"/>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11">
    <w:name w:val="Tô nền Màu sáng - Nhấn mạnh 2111"/>
    <w:basedOn w:val="TableNormal"/>
    <w:next w:val="LightShading-Accent2"/>
    <w:uiPriority w:val="60"/>
    <w:semiHidden/>
    <w:unhideWhenUsed/>
    <w:rPr>
      <w:rFonts w:ascii="Cambria" w:eastAsia="MS Mincho" w:hAnsi="Cambria" w:cs="Calibri"/>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111">
    <w:name w:val="Danh sách Màu sáng - Nhấn mạnh 2111"/>
    <w:basedOn w:val="TableNormal"/>
    <w:next w:val="LightList-Accent2"/>
    <w:uiPriority w:val="61"/>
    <w:semiHidden/>
    <w:unhideWhenUsed/>
    <w:rPr>
      <w:rFonts w:ascii="Cambria" w:eastAsia="MS Mincho" w:hAnsi="Cambria"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111">
    <w:name w:val="Lưới Màu sáng - Nhấn mạnh 2111"/>
    <w:basedOn w:val="TableNormal"/>
    <w:next w:val="LightGrid-Accent2"/>
    <w:uiPriority w:val="62"/>
    <w:semiHidden/>
    <w:unhideWhenUsed/>
    <w:rPr>
      <w:rFonts w:ascii="Cambria" w:eastAsia="MS Mincho" w:hAnsi="Cambria"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111">
    <w:name w:val="Tô nền Vừa 1 - Nhấn mạnh 2111"/>
    <w:basedOn w:val="TableNormal"/>
    <w:next w:val="MediumShading1-Accent2"/>
    <w:uiPriority w:val="63"/>
    <w:semiHidden/>
    <w:unhideWhenUsed/>
    <w:rPr>
      <w:rFonts w:ascii="Cambria" w:eastAsia="MS Mincho" w:hAnsi="Cambria" w:cs="Calibri"/>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111">
    <w:name w:val="Tô nền Vừa 2 - Nhấn mạnh 2111"/>
    <w:basedOn w:val="TableNormal"/>
    <w:next w:val="MediumShading2-Accent2"/>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111">
    <w:name w:val="Danh sách Vừa 1 - Nhấn mạnh 2111"/>
    <w:basedOn w:val="TableNormal"/>
    <w:next w:val="MediumList1-Accent2"/>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Va3-Nhnmanh2111">
    <w:name w:val="Lưới Vừa 3 - Nhấn mạnh 2111"/>
    <w:basedOn w:val="TableNormal"/>
    <w:next w:val="MediumGrid3-Accent2"/>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111">
    <w:name w:val="Danh sách Sẫm - Nhấn mạnh 2111"/>
    <w:basedOn w:val="TableNormal"/>
    <w:next w:val="DarkList-Accent2"/>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111">
    <w:name w:val="Tô nền Sặc sỡ - Nhấn mạnh 2111"/>
    <w:basedOn w:val="TableNormal"/>
    <w:next w:val="ColorfulShading-Accent2"/>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11">
    <w:name w:val="Danh sách Sặc sỡ - Nhấn mạnh 2111"/>
    <w:basedOn w:val="TableNormal"/>
    <w:next w:val="ColorfulList-Accent2"/>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111">
    <w:name w:val="Lưới Sặc sỡ - Nhấn mạnh 2111"/>
    <w:basedOn w:val="TableNormal"/>
    <w:next w:val="ColorfulGrid-Accent2"/>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11">
    <w:name w:val="Tô nền Màu sáng - Nhấn mạnh 3111"/>
    <w:basedOn w:val="TableNormal"/>
    <w:next w:val="LightShading-Accent3"/>
    <w:uiPriority w:val="60"/>
    <w:semiHidden/>
    <w:unhideWhenUsed/>
    <w:rPr>
      <w:rFonts w:ascii="Cambria" w:eastAsia="MS Mincho" w:hAnsi="Cambria" w:cs="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111">
    <w:name w:val="Danh sách Màu sáng - Nhấn mạnh 3111"/>
    <w:basedOn w:val="TableNormal"/>
    <w:next w:val="LightList-Accent3"/>
    <w:uiPriority w:val="61"/>
    <w:semiHidden/>
    <w:unhideWhenUsed/>
    <w:rPr>
      <w:rFonts w:ascii="Cambria" w:eastAsia="MS Mincho" w:hAnsi="Cambria"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111">
    <w:name w:val="Lưới Màu sáng - Nhấn mạnh 3111"/>
    <w:basedOn w:val="TableNormal"/>
    <w:next w:val="LightGrid-Accent3"/>
    <w:uiPriority w:val="62"/>
    <w:semiHidden/>
    <w:unhideWhenUsed/>
    <w:rPr>
      <w:rFonts w:ascii="Cambria" w:eastAsia="MS Mincho" w:hAnsi="Cambria"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111">
    <w:name w:val="Tô nền Vừa 1 - Nhấn mạnh 3111"/>
    <w:basedOn w:val="TableNormal"/>
    <w:next w:val="MediumShading1-Accent3"/>
    <w:uiPriority w:val="63"/>
    <w:semiHidden/>
    <w:unhideWhenUsed/>
    <w:rPr>
      <w:rFonts w:ascii="Cambria" w:eastAsia="MS Mincho" w:hAnsi="Cambria" w:cs="Calibri"/>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111">
    <w:name w:val="Tô nền Vừa 2 - Nhấn mạnh 3111"/>
    <w:basedOn w:val="TableNormal"/>
    <w:next w:val="MediumShading2-Accent3"/>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111">
    <w:name w:val="Danh sách Vừa 1 - Nhấn mạnh 3111"/>
    <w:basedOn w:val="TableNormal"/>
    <w:next w:val="MediumList1-Accent3"/>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Va3-Nhnmanh3111">
    <w:name w:val="Lưới Vừa 3 - Nhấn mạnh 3111"/>
    <w:basedOn w:val="TableNormal"/>
    <w:next w:val="MediumGrid3-Accent3"/>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111">
    <w:name w:val="Danh sách Sẫm - Nhấn mạnh 3111"/>
    <w:basedOn w:val="TableNormal"/>
    <w:next w:val="DarkList-Accent3"/>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111">
    <w:name w:val="Tô nền Sặc sỡ - Nhấn mạnh 3111"/>
    <w:basedOn w:val="TableNormal"/>
    <w:next w:val="ColorfulShading-Accent3"/>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11">
    <w:name w:val="Danh sách Sặc sỡ - Nhấn mạnh 3111"/>
    <w:basedOn w:val="TableNormal"/>
    <w:next w:val="ColorfulList-Accent3"/>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111">
    <w:name w:val="Lưới Sặc sỡ - Nhấn mạnh 3111"/>
    <w:basedOn w:val="TableNormal"/>
    <w:next w:val="ColorfulGrid-Accent3"/>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11">
    <w:name w:val="Tô nền Màu sáng - Nhấn mạnh 4111"/>
    <w:basedOn w:val="TableNormal"/>
    <w:next w:val="LightShading-Accent4"/>
    <w:uiPriority w:val="60"/>
    <w:semiHidden/>
    <w:unhideWhenUsed/>
    <w:rPr>
      <w:rFonts w:ascii="Cambria" w:eastAsia="MS Mincho" w:hAnsi="Cambria" w:cs="Calibri"/>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111">
    <w:name w:val="Danh sách Màu sáng - Nhấn mạnh 4111"/>
    <w:basedOn w:val="TableNormal"/>
    <w:next w:val="LightList-Accent4"/>
    <w:uiPriority w:val="61"/>
    <w:semiHidden/>
    <w:unhideWhenUsed/>
    <w:rPr>
      <w:rFonts w:ascii="Cambria" w:eastAsia="MS Mincho" w:hAnsi="Cambria" w:cs="Calibri"/>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111">
    <w:name w:val="Lưới Màu sáng - Nhấn mạnh 4111"/>
    <w:basedOn w:val="TableNormal"/>
    <w:next w:val="LightGrid-Accent4"/>
    <w:uiPriority w:val="62"/>
    <w:semiHidden/>
    <w:unhideWhenUsed/>
    <w:rPr>
      <w:rFonts w:ascii="Cambria" w:eastAsia="MS Mincho" w:hAnsi="Cambria" w:cs="Calibri"/>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111">
    <w:name w:val="Tô nền Vừa 1 - Nhấn mạnh 4111"/>
    <w:basedOn w:val="TableNormal"/>
    <w:next w:val="MediumShading1-Accent4"/>
    <w:uiPriority w:val="63"/>
    <w:semiHidden/>
    <w:unhideWhenUsed/>
    <w:rPr>
      <w:rFonts w:ascii="Cambria" w:eastAsia="MS Mincho" w:hAnsi="Cambria" w:cs="Calibri"/>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111">
    <w:name w:val="Tô nền Vừa 2 - Nhấn mạnh 4111"/>
    <w:basedOn w:val="TableNormal"/>
    <w:next w:val="MediumShading2-Accent4"/>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111">
    <w:name w:val="Danh sách Vừa 1 - Nhấn mạnh 4111"/>
    <w:basedOn w:val="TableNormal"/>
    <w:next w:val="MediumList1-Accent4"/>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Va3-Nhnmanh4111">
    <w:name w:val="Lưới Vừa 3 - Nhấn mạnh 4111"/>
    <w:basedOn w:val="TableNormal"/>
    <w:next w:val="MediumGrid3-Accent4"/>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111">
    <w:name w:val="Danh sách Sẫm - Nhấn mạnh 4111"/>
    <w:basedOn w:val="TableNormal"/>
    <w:next w:val="DarkList-Accent4"/>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111">
    <w:name w:val="Tô nền Sặc sỡ - Nhấn mạnh 4111"/>
    <w:basedOn w:val="TableNormal"/>
    <w:next w:val="ColorfulShading-Accent4"/>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11">
    <w:name w:val="Danh sách Sặc sỡ - Nhấn mạnh 4111"/>
    <w:basedOn w:val="TableNormal"/>
    <w:next w:val="ColorfulList-Accent4"/>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111">
    <w:name w:val="Lưới Sặc sỡ - Nhấn mạnh 4111"/>
    <w:basedOn w:val="TableNormal"/>
    <w:next w:val="ColorfulGrid-Accent4"/>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11">
    <w:name w:val="Tô nền Màu sáng - Nhấn mạnh 5111"/>
    <w:basedOn w:val="TableNormal"/>
    <w:next w:val="LightShading-Accent5"/>
    <w:uiPriority w:val="60"/>
    <w:semiHidden/>
    <w:unhideWhenUsed/>
    <w:rPr>
      <w:rFonts w:ascii="Cambria" w:eastAsia="MS Mincho" w:hAnsi="Cambria" w:cs="Calibri"/>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111">
    <w:name w:val="Danh sách Màu sáng - Nhấn mạnh 5111"/>
    <w:basedOn w:val="TableNormal"/>
    <w:next w:val="LightList-Accent5"/>
    <w:uiPriority w:val="61"/>
    <w:semiHidden/>
    <w:unhideWhenUsed/>
    <w:rPr>
      <w:rFonts w:ascii="Cambria" w:eastAsia="MS Mincho" w:hAnsi="Cambria"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111">
    <w:name w:val="Lưới Màu sáng - Nhấn mạnh 5111"/>
    <w:basedOn w:val="TableNormal"/>
    <w:next w:val="LightGrid-Accent5"/>
    <w:uiPriority w:val="62"/>
    <w:semiHidden/>
    <w:unhideWhenUsed/>
    <w:rPr>
      <w:rFonts w:ascii="Cambria" w:eastAsia="MS Mincho" w:hAnsi="Cambria"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111">
    <w:name w:val="Tô nền Vừa 1 - Nhấn mạnh 5111"/>
    <w:basedOn w:val="TableNormal"/>
    <w:next w:val="MediumShading1-Accent5"/>
    <w:uiPriority w:val="63"/>
    <w:semiHidden/>
    <w:unhideWhenUsed/>
    <w:rPr>
      <w:rFonts w:ascii="Cambria" w:eastAsia="MS Mincho" w:hAnsi="Cambria" w:cs="Calibri"/>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111">
    <w:name w:val="Tô nền Vừa 2 - Nhấn mạnh 5111"/>
    <w:basedOn w:val="TableNormal"/>
    <w:next w:val="MediumShading2-Accent5"/>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111">
    <w:name w:val="Danh sách Vừa 1 - Nhấn mạnh 5111"/>
    <w:basedOn w:val="TableNormal"/>
    <w:next w:val="MediumList1-Accent5"/>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Va3-Nhnmanh5111">
    <w:name w:val="Lưới Vừa 3 - Nhấn mạnh 5111"/>
    <w:basedOn w:val="TableNormal"/>
    <w:next w:val="MediumGrid3-Accent5"/>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111">
    <w:name w:val="Danh sách Sẫm - Nhấn mạnh 5111"/>
    <w:basedOn w:val="TableNormal"/>
    <w:next w:val="DarkList-Accent5"/>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111">
    <w:name w:val="Tô nền Sặc sỡ - Nhấn mạnh 5111"/>
    <w:basedOn w:val="TableNormal"/>
    <w:next w:val="ColorfulShading-Accent5"/>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11">
    <w:name w:val="Danh sách Sặc sỡ - Nhấn mạnh 5111"/>
    <w:basedOn w:val="TableNormal"/>
    <w:next w:val="ColorfulList-Accent5"/>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111">
    <w:name w:val="Lưới Sặc sỡ - Nhấn mạnh 5111"/>
    <w:basedOn w:val="TableNormal"/>
    <w:next w:val="ColorfulGrid-Accent5"/>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11">
    <w:name w:val="Tô nền Màu sáng - Nhấn mạnh 6111"/>
    <w:basedOn w:val="TableNormal"/>
    <w:next w:val="LightShading-Accent6"/>
    <w:uiPriority w:val="60"/>
    <w:semiHidden/>
    <w:unhideWhenUsed/>
    <w:rPr>
      <w:rFonts w:ascii="Cambria" w:eastAsia="MS Mincho" w:hAnsi="Cambria" w:cs="Calibri"/>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111">
    <w:name w:val="Danh sách Màu sáng - Nhấn mạnh 6111"/>
    <w:basedOn w:val="TableNormal"/>
    <w:next w:val="LightList-Accent6"/>
    <w:uiPriority w:val="61"/>
    <w:semiHidden/>
    <w:unhideWhenUsed/>
    <w:rPr>
      <w:rFonts w:ascii="Cambria" w:eastAsia="MS Mincho" w:hAnsi="Cambria" w:cs="Calibri"/>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111">
    <w:name w:val="Lưới Màu sáng - Nhấn mạnh 6111"/>
    <w:basedOn w:val="TableNormal"/>
    <w:next w:val="LightGrid-Accent6"/>
    <w:uiPriority w:val="62"/>
    <w:semiHidden/>
    <w:unhideWhenUsed/>
    <w:rPr>
      <w:rFonts w:ascii="Cambria" w:eastAsia="MS Mincho" w:hAnsi="Cambria" w:cs="Calibri"/>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111">
    <w:name w:val="Tô nền Vừa 1 - Nhấn mạnh 6111"/>
    <w:basedOn w:val="TableNormal"/>
    <w:next w:val="MediumShading1-Accent6"/>
    <w:uiPriority w:val="63"/>
    <w:semiHidden/>
    <w:unhideWhenUsed/>
    <w:rPr>
      <w:rFonts w:ascii="Cambria" w:eastAsia="MS Mincho" w:hAnsi="Cambria" w:cs="Calibri"/>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111">
    <w:name w:val="Tô nền Vừa 2 - Nhấn mạnh 6111"/>
    <w:basedOn w:val="TableNormal"/>
    <w:next w:val="MediumShading2-Accent6"/>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111">
    <w:name w:val="Danh sách Vừa 1 - Nhấn mạnh 6111"/>
    <w:basedOn w:val="TableNormal"/>
    <w:next w:val="MediumList1-Accent6"/>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Va3-Nhnmanh6111">
    <w:name w:val="Lưới Vừa 3 - Nhấn mạnh 6111"/>
    <w:basedOn w:val="TableNormal"/>
    <w:next w:val="MediumGrid3-Accent6"/>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111">
    <w:name w:val="Danh sách Sẫm - Nhấn mạnh 6111"/>
    <w:basedOn w:val="TableNormal"/>
    <w:next w:val="DarkList-Accent6"/>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111">
    <w:name w:val="Tô nền Sặc sỡ - Nhấn mạnh 6111"/>
    <w:basedOn w:val="TableNormal"/>
    <w:next w:val="ColorfulShading-Accent6"/>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11">
    <w:name w:val="Danh sách Sặc sỡ - Nhấn mạnh 6111"/>
    <w:basedOn w:val="TableNormal"/>
    <w:next w:val="ColorfulList-Accent6"/>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111">
    <w:name w:val="Lưới Sặc sỡ - Nhấn mạnh 6111"/>
    <w:basedOn w:val="TableNormal"/>
    <w:next w:val="ColorfulGrid-Accent6"/>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Style4531">
    <w:name w:val="Style4531"/>
    <w:uiPriority w:val="99"/>
  </w:style>
  <w:style w:type="numbering" w:customStyle="1" w:styleId="Style41431">
    <w:name w:val="Style41431"/>
    <w:uiPriority w:val="99"/>
    <w:pPr>
      <w:numPr>
        <w:numId w:val="61"/>
      </w:numPr>
    </w:pPr>
  </w:style>
  <w:style w:type="numbering" w:customStyle="1" w:styleId="Bng431">
    <w:name w:val="Bảng431"/>
    <w:uiPriority w:val="99"/>
  </w:style>
  <w:style w:type="numbering" w:customStyle="1" w:styleId="DanhMuchBang431">
    <w:name w:val="Danh Much Bang431"/>
    <w:uiPriority w:val="99"/>
    <w:pPr>
      <w:numPr>
        <w:numId w:val="62"/>
      </w:numPr>
    </w:pPr>
  </w:style>
  <w:style w:type="numbering" w:customStyle="1" w:styleId="NoList20">
    <w:name w:val="No List20"/>
    <w:next w:val="NoList"/>
    <w:uiPriority w:val="99"/>
    <w:semiHidden/>
    <w:unhideWhenUsed/>
  </w:style>
  <w:style w:type="table" w:customStyle="1" w:styleId="TableGrid8">
    <w:name w:val="Table Grid8"/>
    <w:basedOn w:val="TableNormal"/>
    <w:next w:val="TableGrid"/>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 12"/>
    <w:basedOn w:val="TableNormal"/>
    <w:next w:val="TableGrid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LightShading2">
    <w:name w:val="Light Shading2"/>
    <w:basedOn w:val="TableNormal"/>
    <w:next w:val="LightShading"/>
    <w:uiPriority w:val="60"/>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style>
  <w:style w:type="table" w:customStyle="1" w:styleId="LightShading-Accent12">
    <w:name w:val="Light Shading - Accent 12"/>
    <w:basedOn w:val="TableNormal"/>
    <w:next w:val="LightShading-Accent1"/>
    <w:uiPriority w:val="60"/>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style>
  <w:style w:type="table" w:customStyle="1" w:styleId="LightShading-Accent22">
    <w:name w:val="Light Shading - Accent 22"/>
    <w:basedOn w:val="TableNormal"/>
    <w:next w:val="LightShading-Accent2"/>
    <w:uiPriority w:val="60"/>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LightShading-Accent32">
    <w:name w:val="Light Shading - Accent 32"/>
    <w:basedOn w:val="TableNormal"/>
    <w:next w:val="LightShading-Accent3"/>
    <w:uiPriority w:val="60"/>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style>
  <w:style w:type="table" w:customStyle="1" w:styleId="LightShading-Accent42">
    <w:name w:val="Light Shading - Accent 42"/>
    <w:basedOn w:val="TableNormal"/>
    <w:next w:val="LightShading-Accent4"/>
    <w:uiPriority w:val="60"/>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style>
  <w:style w:type="table" w:customStyle="1" w:styleId="LightShading-Accent52">
    <w:name w:val="Light Shading - Accent 52"/>
    <w:basedOn w:val="TableNormal"/>
    <w:next w:val="LightShading-Accent5"/>
    <w:uiPriority w:val="60"/>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style>
  <w:style w:type="table" w:customStyle="1" w:styleId="LightShading-Accent62">
    <w:name w:val="Light Shading - Accent 62"/>
    <w:basedOn w:val="TableNormal"/>
    <w:next w:val="LightShading-Accent6"/>
    <w:uiPriority w:val="60"/>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style>
  <w:style w:type="table" w:customStyle="1" w:styleId="LightList3">
    <w:name w:val="Light List3"/>
    <w:basedOn w:val="TableNormal"/>
    <w:next w:val="LightList"/>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ghtList-Accent13">
    <w:name w:val="Light List - Accent 13"/>
    <w:basedOn w:val="TableNormal"/>
    <w:next w:val="LightList-Accent1"/>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ghtList-Accent23">
    <w:name w:val="Light List - Accent 23"/>
    <w:basedOn w:val="TableNormal"/>
    <w:next w:val="LightList-Accent2"/>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ghtList-Accent33">
    <w:name w:val="Light List - Accent 33"/>
    <w:basedOn w:val="TableNormal"/>
    <w:next w:val="LightList-Accent3"/>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ghtList-Accent43">
    <w:name w:val="Light List - Accent 43"/>
    <w:basedOn w:val="TableNormal"/>
    <w:next w:val="LightList-Accent4"/>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ghtList-Accent53">
    <w:name w:val="Light List - Accent 53"/>
    <w:basedOn w:val="TableNormal"/>
    <w:next w:val="LightList-Accent5"/>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ghtList-Accent63">
    <w:name w:val="Light List - Accent 63"/>
    <w:basedOn w:val="TableNormal"/>
    <w:next w:val="LightList-Accent6"/>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LightGrid2">
    <w:name w:val="Light Grid2"/>
    <w:basedOn w:val="TableNormal"/>
    <w:next w:val="LightGrid"/>
    <w:uiPriority w:val="62"/>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tcPr>
    </w:tblStylePr>
  </w:style>
  <w:style w:type="table" w:customStyle="1" w:styleId="LightGrid-Accent12">
    <w:name w:val="Light Grid - Accent 12"/>
    <w:basedOn w:val="TableNormal"/>
    <w:next w:val="LightGrid-Accent1"/>
    <w:uiPriority w:val="62"/>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tcPr>
    </w:tblStylePr>
  </w:style>
  <w:style w:type="table" w:customStyle="1" w:styleId="LightGrid-Accent22">
    <w:name w:val="Light Grid - Accent 22"/>
    <w:basedOn w:val="TableNormal"/>
    <w:next w:val="LightGrid-Accent2"/>
    <w:uiPriority w:val="62"/>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tcPr>
    </w:tblStylePr>
  </w:style>
  <w:style w:type="table" w:customStyle="1" w:styleId="LightGrid-Accent32">
    <w:name w:val="Light Grid - Accent 32"/>
    <w:basedOn w:val="TableNormal"/>
    <w:next w:val="LightGrid-Accent3"/>
    <w:uiPriority w:val="62"/>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tcPr>
    </w:tblStylePr>
  </w:style>
  <w:style w:type="table" w:customStyle="1" w:styleId="LightGrid-Accent42">
    <w:name w:val="Light Grid - Accent 42"/>
    <w:basedOn w:val="TableNormal"/>
    <w:next w:val="LightGrid-Accent4"/>
    <w:uiPriority w:val="62"/>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LightGrid-Accent52">
    <w:name w:val="Light Grid - Accent 52"/>
    <w:basedOn w:val="TableNormal"/>
    <w:next w:val="LightGrid-Accent5"/>
    <w:uiPriority w:val="62"/>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customStyle="1" w:styleId="LightGrid-Accent62">
    <w:name w:val="Light Grid - Accent 62"/>
    <w:basedOn w:val="TableNormal"/>
    <w:next w:val="LightGrid-Accent6"/>
    <w:uiPriority w:val="62"/>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tcPr>
    </w:tblStylePr>
  </w:style>
  <w:style w:type="table" w:customStyle="1" w:styleId="MediumShading13">
    <w:name w:val="Medium Shading 13"/>
    <w:basedOn w:val="TableNormal"/>
    <w:next w:val="MediumShading1"/>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13">
    <w:name w:val="Medium Shading 1 - Accent 13"/>
    <w:basedOn w:val="TableNormal"/>
    <w:next w:val="MediumShading1-Accent1"/>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23">
    <w:name w:val="Medium Shading 1 - Accent 23"/>
    <w:basedOn w:val="TableNormal"/>
    <w:next w:val="MediumShading1-Accent2"/>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33">
    <w:name w:val="Medium Shading 1 - Accent 33"/>
    <w:basedOn w:val="TableNormal"/>
    <w:next w:val="MediumShading1-Accent3"/>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43">
    <w:name w:val="Medium Shading 1 - Accent 43"/>
    <w:basedOn w:val="TableNormal"/>
    <w:next w:val="MediumShading1-Accent4"/>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53">
    <w:name w:val="Medium Shading 1 - Accent 53"/>
    <w:basedOn w:val="TableNormal"/>
    <w:next w:val="MediumShading1-Accent5"/>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63">
    <w:name w:val="Medium Shading 1 - Accent 63"/>
    <w:basedOn w:val="TableNormal"/>
    <w:next w:val="MediumShading1-Accent6"/>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23">
    <w:name w:val="Medium Shading 23"/>
    <w:basedOn w:val="TableNormal"/>
    <w:next w:val="MediumShading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13">
    <w:name w:val="Medium Shading 2 - Accent 13"/>
    <w:basedOn w:val="TableNormal"/>
    <w:next w:val="MediumShading2-Accent1"/>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23">
    <w:name w:val="Medium Shading 2 - Accent 23"/>
    <w:basedOn w:val="TableNormal"/>
    <w:next w:val="MediumShading2-Accent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33">
    <w:name w:val="Medium Shading 2 - Accent 33"/>
    <w:basedOn w:val="TableNormal"/>
    <w:next w:val="MediumShading2-Accent3"/>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43">
    <w:name w:val="Medium Shading 2 - Accent 43"/>
    <w:basedOn w:val="TableNormal"/>
    <w:next w:val="MediumShading2-Accent4"/>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53">
    <w:name w:val="Medium Shading 2 - Accent 53"/>
    <w:basedOn w:val="TableNormal"/>
    <w:next w:val="MediumShading2-Accent5"/>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63">
    <w:name w:val="Medium Shading 2 - Accent 63"/>
    <w:basedOn w:val="TableNormal"/>
    <w:next w:val="MediumShading2-Accent6"/>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List13">
    <w:name w:val="Medium List 13"/>
    <w:basedOn w:val="TableNormal"/>
    <w:next w:val="MediumList1"/>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next w:val="MediumList1-Accent1"/>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3">
    <w:name w:val="Medium List 1 - Accent 23"/>
    <w:basedOn w:val="TableNormal"/>
    <w:next w:val="MediumList1-Accent2"/>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3">
    <w:name w:val="Medium List 1 - Accent 33"/>
    <w:basedOn w:val="TableNormal"/>
    <w:next w:val="MediumList1-Accent3"/>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3">
    <w:name w:val="Medium List 1 - Accent 43"/>
    <w:basedOn w:val="TableNormal"/>
    <w:next w:val="MediumList1-Accent4"/>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3">
    <w:name w:val="Medium List 1 - Accent 53"/>
    <w:basedOn w:val="TableNormal"/>
    <w:next w:val="MediumList1-Accent5"/>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3">
    <w:name w:val="Medium List 1 - Accent 63"/>
    <w:basedOn w:val="TableNormal"/>
    <w:next w:val="MediumList1-Accent6"/>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2">
    <w:name w:val="Medium List 22"/>
    <w:basedOn w:val="TableNormal"/>
    <w:next w:val="MediumList2"/>
    <w:uiPriority w:val="66"/>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000000"/>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000000"/>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000000"/>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C0C0C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12">
    <w:name w:val="Medium List 2 - Accent 12"/>
    <w:basedOn w:val="TableNormal"/>
    <w:next w:val="MediumList2-Accent1"/>
    <w:uiPriority w:val="66"/>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F81B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F81B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F81B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3DFEE"/>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22">
    <w:name w:val="Medium List 2 - Accent 22"/>
    <w:basedOn w:val="TableNormal"/>
    <w:next w:val="MediumList2-Accent2"/>
    <w:uiPriority w:val="66"/>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C0504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C0504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C0504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FD3D2"/>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32">
    <w:name w:val="Medium List 2 - Accent 32"/>
    <w:basedOn w:val="TableNormal"/>
    <w:next w:val="MediumList2-Accent3"/>
    <w:uiPriority w:val="66"/>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9BBB59"/>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9BBB59"/>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9BBB59"/>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6EED5"/>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42">
    <w:name w:val="Medium List 2 - Accent 42"/>
    <w:basedOn w:val="TableNormal"/>
    <w:next w:val="MediumList2-Accent4"/>
    <w:uiPriority w:val="66"/>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8064A2"/>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8064A2"/>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8064A2"/>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FD8E8"/>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52">
    <w:name w:val="Medium List 2 - Accent 52"/>
    <w:basedOn w:val="TableNormal"/>
    <w:next w:val="MediumList2-Accent5"/>
    <w:uiPriority w:val="66"/>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BACC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BACC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BACC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2EAF1"/>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62">
    <w:name w:val="Medium List 2 - Accent 62"/>
    <w:basedOn w:val="TableNormal"/>
    <w:next w:val="MediumList2-Accent6"/>
    <w:uiPriority w:val="66"/>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F7964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F7964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F7964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FDE4D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Grid12">
    <w:name w:val="Medium Grid 12"/>
    <w:basedOn w:val="TableNormal"/>
    <w:next w:val="MediumGrid1"/>
    <w:uiPriority w:val="67"/>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3">
    <w:name w:val="Medium Grid 1 - Accent 23"/>
    <w:basedOn w:val="TableNormal"/>
    <w:next w:val="MediumGrid1-Accent2"/>
    <w:uiPriority w:val="34"/>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2">
    <w:name w:val="Medium Grid 1 - Accent 32"/>
    <w:basedOn w:val="TableNormal"/>
    <w:next w:val="MediumGrid1-Accent3"/>
    <w:uiPriority w:val="67"/>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2">
    <w:name w:val="Medium Grid 1 - Accent 42"/>
    <w:basedOn w:val="TableNormal"/>
    <w:next w:val="MediumGrid1-Accent4"/>
    <w:uiPriority w:val="67"/>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2">
    <w:name w:val="Medium Grid 1 - Accent 52"/>
    <w:basedOn w:val="TableNormal"/>
    <w:next w:val="MediumGrid1-Accent5"/>
    <w:uiPriority w:val="67"/>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2">
    <w:name w:val="Medium Grid 1 - Accent 62"/>
    <w:basedOn w:val="TableNormal"/>
    <w:next w:val="MediumGrid1-Accent6"/>
    <w:uiPriority w:val="67"/>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3">
    <w:name w:val="Medium Grid 23"/>
    <w:basedOn w:val="TableNormal"/>
    <w:next w:val="MediumGrid2"/>
    <w:uiPriority w:val="68"/>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MediumGrid2-Accent13">
    <w:name w:val="Medium Grid 2 - Accent 13"/>
    <w:basedOn w:val="TableNormal"/>
    <w:next w:val="MediumGrid2-Accent1"/>
    <w:uiPriority w:val="68"/>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MediumGrid2-Accent23">
    <w:name w:val="Medium Grid 2 - Accent 23"/>
    <w:basedOn w:val="TableNormal"/>
    <w:next w:val="MediumGrid2-Accent2"/>
    <w:uiPriority w:val="68"/>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MediumGrid2-Accent33">
    <w:name w:val="Medium Grid 2 - Accent 33"/>
    <w:basedOn w:val="TableNormal"/>
    <w:next w:val="MediumGrid2-Accent3"/>
    <w:uiPriority w:val="68"/>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MediumGrid2-Accent43">
    <w:name w:val="Medium Grid 2 - Accent 43"/>
    <w:basedOn w:val="TableNormal"/>
    <w:next w:val="MediumGrid2-Accent4"/>
    <w:uiPriority w:val="68"/>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MediumGrid2-Accent53">
    <w:name w:val="Medium Grid 2 - Accent 53"/>
    <w:basedOn w:val="TableNormal"/>
    <w:next w:val="MediumGrid2-Accent5"/>
    <w:uiPriority w:val="68"/>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MediumGrid2-Accent63">
    <w:name w:val="Medium Grid 2 - Accent 63"/>
    <w:basedOn w:val="TableNormal"/>
    <w:next w:val="MediumGrid2-Accent6"/>
    <w:uiPriority w:val="68"/>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MediumGrid33">
    <w:name w:val="Medium Grid 33"/>
    <w:basedOn w:val="TableNormal"/>
    <w:next w:val="MediumGrid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MediumGrid3-Accent13">
    <w:name w:val="Medium Grid 3 - Accent 13"/>
    <w:basedOn w:val="TableNormal"/>
    <w:next w:val="MediumGrid3-Accent1"/>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MediumGrid3-Accent23">
    <w:name w:val="Medium Grid 3 - Accent 23"/>
    <w:basedOn w:val="TableNormal"/>
    <w:next w:val="MediumGrid3-Accent2"/>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MediumGrid3-Accent33">
    <w:name w:val="Medium Grid 3 - Accent 33"/>
    <w:basedOn w:val="TableNormal"/>
    <w:next w:val="MediumGrid3-Accent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MediumGrid3-Accent43">
    <w:name w:val="Medium Grid 3 - Accent 43"/>
    <w:basedOn w:val="TableNormal"/>
    <w:next w:val="MediumGrid3-Accent4"/>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MediumGrid3-Accent53">
    <w:name w:val="Medium Grid 3 - Accent 53"/>
    <w:basedOn w:val="TableNormal"/>
    <w:next w:val="MediumGrid3-Accent5"/>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MediumGrid3-Accent63">
    <w:name w:val="Medium Grid 3 - Accent 63"/>
    <w:basedOn w:val="TableNormal"/>
    <w:next w:val="MediumGrid3-Accent6"/>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DarkList2">
    <w:name w:val="Dark List2"/>
    <w:basedOn w:val="TableNormal"/>
    <w:next w:val="DarkList"/>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00000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000000"/>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000000"/>
      </w:tcPr>
    </w:tblStylePr>
  </w:style>
  <w:style w:type="table" w:customStyle="1" w:styleId="DarkList-Accent12">
    <w:name w:val="Dark List - Accent 12"/>
    <w:basedOn w:val="TableNormal"/>
    <w:next w:val="DarkList-Accent1"/>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43F6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65F91"/>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65F91"/>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65F91"/>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65F91"/>
      </w:tcPr>
    </w:tblStylePr>
  </w:style>
  <w:style w:type="table" w:customStyle="1" w:styleId="DarkList-Accent22">
    <w:name w:val="Dark List - Accent 22"/>
    <w:basedOn w:val="TableNormal"/>
    <w:next w:val="DarkList-Accent2"/>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622423"/>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943634"/>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943634"/>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943634"/>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943634"/>
      </w:tcPr>
    </w:tblStylePr>
  </w:style>
  <w:style w:type="table" w:customStyle="1" w:styleId="DarkList-Accent32">
    <w:name w:val="Dark List - Accent 32"/>
    <w:basedOn w:val="TableNormal"/>
    <w:next w:val="DarkList-Accent3"/>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4E6128"/>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76923C"/>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76923C"/>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76923C"/>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76923C"/>
      </w:tcPr>
    </w:tblStylePr>
  </w:style>
  <w:style w:type="table" w:customStyle="1" w:styleId="DarkList-Accent42">
    <w:name w:val="Dark List - Accent 42"/>
    <w:basedOn w:val="TableNormal"/>
    <w:next w:val="DarkList-Accent4"/>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3F3151"/>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5F497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5F497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5F497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5F497A"/>
      </w:tcPr>
    </w:tblStylePr>
  </w:style>
  <w:style w:type="table" w:customStyle="1" w:styleId="DarkList-Accent52">
    <w:name w:val="Dark List - Accent 52"/>
    <w:basedOn w:val="TableNormal"/>
    <w:next w:val="DarkList-Accent5"/>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05867"/>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1849B"/>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1849B"/>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1849B"/>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1849B"/>
      </w:tcPr>
    </w:tblStylePr>
  </w:style>
  <w:style w:type="table" w:customStyle="1" w:styleId="DarkList-Accent62">
    <w:name w:val="Dark List - Accent 62"/>
    <w:basedOn w:val="TableNormal"/>
    <w:next w:val="DarkList-Accent6"/>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974706"/>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E36C0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E36C0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36C0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E36C0A"/>
      </w:tcPr>
    </w:tblStylePr>
  </w:style>
  <w:style w:type="table" w:customStyle="1" w:styleId="ColorfulShading3">
    <w:name w:val="Colorful Shading3"/>
    <w:basedOn w:val="TableNormal"/>
    <w:next w:val="ColorfulShading"/>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3">
    <w:name w:val="Colorful Shading - Accent 13"/>
    <w:basedOn w:val="TableNormal"/>
    <w:next w:val="ColorfulShading-Accent1"/>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3">
    <w:name w:val="Colorful Shading - Accent 23"/>
    <w:basedOn w:val="TableNormal"/>
    <w:next w:val="ColorfulShading-Accent2"/>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3">
    <w:name w:val="Colorful Shading - Accent 33"/>
    <w:basedOn w:val="TableNormal"/>
    <w:next w:val="ColorfulShading-Accent3"/>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3">
    <w:name w:val="Colorful Shading - Accent 43"/>
    <w:basedOn w:val="TableNormal"/>
    <w:next w:val="ColorfulShading-Accent4"/>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3">
    <w:name w:val="Colorful Shading - Accent 53"/>
    <w:basedOn w:val="TableNormal"/>
    <w:next w:val="ColorfulShading-Accent5"/>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3">
    <w:name w:val="Colorful Shading - Accent 63"/>
    <w:basedOn w:val="TableNormal"/>
    <w:next w:val="ColorfulShading-Accent6"/>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3">
    <w:name w:val="Colorful List3"/>
    <w:basedOn w:val="TableNormal"/>
    <w:next w:val="ColorfulList"/>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ColorfulList-Accent14">
    <w:name w:val="Colorful List - Accent 14"/>
    <w:basedOn w:val="TableNormal"/>
    <w:next w:val="ColorfulList-Accent1"/>
    <w:uiPriority w:val="34"/>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ColorfulList-Accent23">
    <w:name w:val="Colorful List - Accent 23"/>
    <w:basedOn w:val="TableNormal"/>
    <w:next w:val="ColorfulList-Accent2"/>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ColorfulList-Accent33">
    <w:name w:val="Colorful List - Accent 33"/>
    <w:basedOn w:val="TableNormal"/>
    <w:next w:val="ColorfulList-Accent3"/>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ColorfulList-Accent43">
    <w:name w:val="Colorful List - Accent 43"/>
    <w:basedOn w:val="TableNormal"/>
    <w:next w:val="ColorfulList-Accent4"/>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ColorfulList-Accent53">
    <w:name w:val="Colorful List - Accent 53"/>
    <w:basedOn w:val="TableNormal"/>
    <w:next w:val="ColorfulList-Accent5"/>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ColorfulList-Accent63">
    <w:name w:val="Colorful List - Accent 63"/>
    <w:basedOn w:val="TableNormal"/>
    <w:next w:val="ColorfulList-Accent6"/>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ColorfulGrid3">
    <w:name w:val="Colorful Grid3"/>
    <w:basedOn w:val="TableNormal"/>
    <w:next w:val="ColorfulGrid"/>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3">
    <w:name w:val="Colorful Grid - Accent 13"/>
    <w:basedOn w:val="TableNormal"/>
    <w:next w:val="ColorfulGrid-Accent1"/>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3">
    <w:name w:val="Colorful Grid - Accent 23"/>
    <w:basedOn w:val="TableNormal"/>
    <w:next w:val="ColorfulGrid-Accent2"/>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3">
    <w:name w:val="Colorful Grid - Accent 33"/>
    <w:basedOn w:val="TableNormal"/>
    <w:next w:val="ColorfulGrid-Accent3"/>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3">
    <w:name w:val="Colorful Grid - Accent 43"/>
    <w:basedOn w:val="TableNormal"/>
    <w:next w:val="ColorfulGrid-Accent4"/>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3">
    <w:name w:val="Colorful Grid - Accent 53"/>
    <w:basedOn w:val="TableNormal"/>
    <w:next w:val="ColorfulGrid-Accent5"/>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3">
    <w:name w:val="Colorful Grid - Accent 63"/>
    <w:basedOn w:val="TableNormal"/>
    <w:next w:val="ColorfulGrid-Accent6"/>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Normal4">
    <w:name w:val="TableNormal4"/>
    <w:pPr>
      <w:spacing w:before="120" w:after="120" w:line="266" w:lineRule="auto"/>
      <w:ind w:firstLine="720"/>
    </w:pPr>
    <w:rPr>
      <w:sz w:val="26"/>
      <w:szCs w:val="26"/>
      <w:lang w:val="en"/>
    </w:rPr>
    <w:tblPr>
      <w:tblCellMar>
        <w:top w:w="100" w:type="dxa"/>
        <w:left w:w="100" w:type="dxa"/>
        <w:bottom w:w="100" w:type="dxa"/>
        <w:right w:w="100" w:type="dxa"/>
      </w:tblCellMar>
    </w:tblPr>
  </w:style>
  <w:style w:type="table" w:customStyle="1" w:styleId="LightList14">
    <w:name w:val="Light List14"/>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ghtList-Accent114">
    <w:name w:val="Light List - Accent 114"/>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ghtList-Accent214">
    <w:name w:val="Light List - Accent 214"/>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ghtList-Accent314">
    <w:name w:val="Light List - Accent 314"/>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ghtList-Accent414">
    <w:name w:val="Light List - Accent 414"/>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ghtList-Accent514">
    <w:name w:val="Light List - Accent 514"/>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ghtList-Accent614">
    <w:name w:val="Light List - Accent 614"/>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MediumShading114">
    <w:name w:val="Medium Shading 114"/>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114">
    <w:name w:val="Medium Shading 1 - Accent 114"/>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214">
    <w:name w:val="Medium Shading 1 - Accent 214"/>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314">
    <w:name w:val="Medium Shading 1 - Accent 314"/>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414">
    <w:name w:val="Medium Shading 1 - Accent 414"/>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514">
    <w:name w:val="Medium Shading 1 - Accent 514"/>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614">
    <w:name w:val="Medium Shading 1 - Accent 614"/>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214">
    <w:name w:val="Medium Shading 2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114">
    <w:name w:val="Medium Shading 2 - Accent 1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214">
    <w:name w:val="Medium Shading 2 - Accent 2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314">
    <w:name w:val="Medium Shading 2 - Accent 3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414">
    <w:name w:val="Medium Shading 2 - Accent 4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514">
    <w:name w:val="Medium Shading 2 - Accent 5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614">
    <w:name w:val="Medium Shading 2 - Accent 6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List114">
    <w:name w:val="Medium List 1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4">
    <w:name w:val="Medium List 1 - Accent 1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4">
    <w:name w:val="Medium List 1 - Accent 2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4">
    <w:name w:val="Medium List 1 - Accent 3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4">
    <w:name w:val="Medium List 1 - Accent 4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4">
    <w:name w:val="Medium List 1 - Accent 5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4">
    <w:name w:val="Medium List 1 - Accent 6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4">
    <w:name w:val="Medium Grid 214"/>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MediumGrid2-Accent114">
    <w:name w:val="Medium Grid 2 - Accent 114"/>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MediumGrid2-Accent214">
    <w:name w:val="Medium Grid 2 - Accent 214"/>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MediumGrid2-Accent314">
    <w:name w:val="Medium Grid 2 - Accent 314"/>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MediumGrid2-Accent414">
    <w:name w:val="Medium Grid 2 - Accent 414"/>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MediumGrid2-Accent514">
    <w:name w:val="Medium Grid 2 - Accent 514"/>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MediumGrid2-Accent614">
    <w:name w:val="Medium Grid 2 - Accent 614"/>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MediumGrid313">
    <w:name w:val="Medium Grid 3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MediumGrid3-Accent113">
    <w:name w:val="Medium Grid 3 - Accent 1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MediumGrid3-Accent213">
    <w:name w:val="Medium Grid 3 - Accent 2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MediumGrid3-Accent313">
    <w:name w:val="Medium Grid 3 - Accent 3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MediumGrid3-Accent413">
    <w:name w:val="Medium Grid 3 - Accent 4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MediumGrid3-Accent513">
    <w:name w:val="Medium Grid 3 - Accent 5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MediumGrid3-Accent613">
    <w:name w:val="Medium Grid 3 - Accent 6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ColorfulShading13">
    <w:name w:val="Colorful Shading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3">
    <w:name w:val="Colorful Shading - Accent 1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3">
    <w:name w:val="Colorful Shading - Accent 2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3">
    <w:name w:val="Colorful Shading - Accent 3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3">
    <w:name w:val="Colorful Shading - Accent 4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3">
    <w:name w:val="Colorful Shading - Accent 5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3">
    <w:name w:val="Colorful Shading - Accent 6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3">
    <w:name w:val="Colorful List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ColorfulList-Accent123">
    <w:name w:val="Colorful List - Accent 12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ColorfulList-Accent213">
    <w:name w:val="Colorful List - Accent 2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ColorfulList-Accent313">
    <w:name w:val="Colorful List - Accent 3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ColorfulList-Accent413">
    <w:name w:val="Colorful List - Accent 4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ColorfulList-Accent513">
    <w:name w:val="Colorful List - Accent 5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ColorfulList-Accent613">
    <w:name w:val="Colorful List - Accent 6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ColorfulGrid13">
    <w:name w:val="Colorful Grid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3">
    <w:name w:val="Colorful Grid - Accent 1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3">
    <w:name w:val="Colorful Grid - Accent 2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3">
    <w:name w:val="Colorful Grid - Accent 3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3">
    <w:name w:val="Colorful Grid - Accent 4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3">
    <w:name w:val="Colorful Grid - Accent 5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3">
    <w:name w:val="Colorful Grid - Accent 6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HocTable16">
    <w:name w:val="HocTable16"/>
    <w:basedOn w:val="TableNormal"/>
    <w:uiPriority w:val="59"/>
    <w:qFormat/>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113">
    <w:name w:val="HocTable113"/>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chunV5">
    <w:name w:val="B¶ng chuÈn_V5"/>
    <w:semiHidden/>
    <w:pPr>
      <w:jc w:val="center"/>
    </w:pPr>
    <w:rPr>
      <w:rFonts w:ascii=".VnTime" w:eastAsia="Calibri" w:hAnsi=".VnTime" w:cs=".VnTime"/>
      <w:sz w:val="24"/>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trPr>
      <w:jc w:val="center"/>
    </w:trPr>
  </w:style>
  <w:style w:type="table" w:customStyle="1" w:styleId="McFormatbng6">
    <w:name w:val="Mục Format  bảng6"/>
    <w:pPr>
      <w:jc w:val="center"/>
    </w:pPr>
    <w:rPr>
      <w:rFonts w:eastAsia="Calibri"/>
      <w:sz w:val="28"/>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table" w:customStyle="1" w:styleId="MediumGrid1-Accent2114">
    <w:name w:val="Medium Grid 1 - Accent 2114"/>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4">
    <w:name w:val="Medium Grid 1 - Accent 224"/>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PlainTable212">
    <w:name w:val="Plain Table 212"/>
    <w:basedOn w:val="TableNormal"/>
    <w:uiPriority w:val="42"/>
    <w:rPr>
      <w:rFonts w:eastAsia="Calibri"/>
      <w:sz w:val="22"/>
      <w:szCs w:val="22"/>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22">
    <w:name w:val="Plain Table 222"/>
    <w:basedOn w:val="TableNormal"/>
    <w:uiPriority w:val="42"/>
    <w:rPr>
      <w:rFonts w:ascii="Cambria" w:eastAsia="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33">
    <w:name w:val="Plain Table 233"/>
    <w:basedOn w:val="TableNormal"/>
    <w:uiPriority w:val="42"/>
    <w:rPr>
      <w:rFonts w:ascii="Cambria" w:eastAsia="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312">
    <w:name w:val="Plain Table 2312"/>
    <w:basedOn w:val="TableNormal"/>
    <w:uiPriority w:val="42"/>
    <w:rPr>
      <w:rFonts w:ascii="Cambria" w:eastAsia="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42">
    <w:name w:val="Plain Table 242"/>
    <w:basedOn w:val="TableNormal"/>
    <w:uiPriority w:val="42"/>
    <w:rPr>
      <w:rFonts w:ascii="Cambria" w:eastAsia="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Grid1-Accent21113">
    <w:name w:val="Medium Grid 1 - Accent 21113"/>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13">
    <w:name w:val="Medium Grid 1 - Accent 2213"/>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Bangdangli111">
    <w:name w:val="Bảng dạng lưới 111"/>
    <w:basedOn w:val="TableNormal"/>
    <w:unhideWhenUse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nnMausang13">
    <w:name w:val="Tô nền Màu sáng13"/>
    <w:basedOn w:val="TableNormal"/>
    <w:uiPriority w:val="60"/>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style>
  <w:style w:type="table" w:customStyle="1" w:styleId="DanhsachMausang13">
    <w:name w:val="Danh sách Màu sáng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Mausang13">
    <w:name w:val="Lưới Màu sáng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tcPr>
    </w:tblStylePr>
  </w:style>
  <w:style w:type="table" w:customStyle="1" w:styleId="TnnVa113">
    <w:name w:val="Tô nền Vừa 1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13">
    <w:name w:val="Tô nền Vừa 2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13">
    <w:name w:val="Danh sách Vừa 1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12">
    <w:name w:val="Danh sách Vừa 2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000000"/>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000000"/>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000000"/>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C0C0C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12">
    <w:name w:val="Lưới Vừa 2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LiVa313">
    <w:name w:val="Lưới Vừa 3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DanhsachSm13">
    <w:name w:val="Danh sách Sẫm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00000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000000"/>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000000"/>
      </w:tcPr>
    </w:tblStylePr>
  </w:style>
  <w:style w:type="table" w:customStyle="1" w:styleId="TnnScs13">
    <w:name w:val="Tô nền Sặc sỡ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3">
    <w:name w:val="Danh sách Sặc sỡ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LiScs13">
    <w:name w:val="Lưới Sặc sỡ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3">
    <w:name w:val="Tô nền Màu sáng - Nhấn mạnh 113"/>
    <w:basedOn w:val="TableNormal"/>
    <w:uiPriority w:val="60"/>
    <w:unhideWhenUsed/>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style>
  <w:style w:type="table" w:customStyle="1" w:styleId="DanhsachMausang-Nhnmanh113">
    <w:name w:val="Danh sách Màu sáng - Nhấn mạnh 1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Mausang-Nhnmanh113">
    <w:name w:val="Lưới Màu sáng - Nhấn mạnh 1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tcPr>
    </w:tblStylePr>
  </w:style>
  <w:style w:type="table" w:customStyle="1" w:styleId="TnnVa1-Nhnmanh113">
    <w:name w:val="Tô nền Vừa 1 - Nhấn mạnh 1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113">
    <w:name w:val="Tô nền Vừa 2 - Nhấn mạnh 1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113">
    <w:name w:val="Danh sách Vừa 1 - Nhấn mạnh 1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12">
    <w:name w:val="Danh sách Vừa 2 - Nhấn mạnh 1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F81B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F81B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F81B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3DFEE"/>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112">
    <w:name w:val="Lưới Vừa 2 - Nhấn mạnh 1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LiVa3-Nhnmanh113">
    <w:name w:val="Lưới Vừa 3 - Nhấn mạnh 1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DanhsachSm-Nhnmanh113">
    <w:name w:val="Danh sách Sẫm - Nhấn mạnh 1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43F6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65F91"/>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65F91"/>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65F91"/>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65F91"/>
      </w:tcPr>
    </w:tblStylePr>
  </w:style>
  <w:style w:type="table" w:customStyle="1" w:styleId="TnnScs-Nhnmanh113">
    <w:name w:val="Tô nền Sặc sỡ - Nhấn mạnh 1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3">
    <w:name w:val="Danh sách Sặc sỡ - Nhấn mạnh 113"/>
    <w:basedOn w:val="TableNormal"/>
    <w:uiPriority w:val="34"/>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LiScs-Nhnmanh113">
    <w:name w:val="Lưới Sặc sỡ - Nhấn mạnh 113"/>
    <w:basedOn w:val="TableNormal"/>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3">
    <w:name w:val="Tô nền Màu sáng - Nhấn mạnh 213"/>
    <w:basedOn w:val="TableNormal"/>
    <w:uiPriority w:val="60"/>
    <w:unhideWhenUsed/>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DanhsachMausang-Nhnmanh213">
    <w:name w:val="Danh sách Màu sáng - Nhấn mạnh 2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Mausang-Nhnmanh213">
    <w:name w:val="Lưới Màu sáng - Nhấn mạnh 2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tcPr>
    </w:tblStylePr>
  </w:style>
  <w:style w:type="table" w:customStyle="1" w:styleId="TnnVa1-Nhnmanh213">
    <w:name w:val="Tô nền Vừa 1 - Nhấn mạnh 2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213">
    <w:name w:val="Tô nền Vừa 2 - Nhấn mạnh 2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213">
    <w:name w:val="Danh sách Vừa 1 - Nhấn mạnh 2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12">
    <w:name w:val="Danh sách Vừa 2 - Nhấn mạnh 2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C0504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C0504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C0504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FD3D2"/>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212">
    <w:name w:val="Lưới Vừa 2 - Nhấn mạnh 2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LiVa3-Nhnmanh213">
    <w:name w:val="Lưới Vừa 3 - Nhấn mạnh 2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DanhsachSm-Nhnmanh213">
    <w:name w:val="Danh sách Sẫm - Nhấn mạnh 2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622423"/>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943634"/>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943634"/>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943634"/>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943634"/>
      </w:tcPr>
    </w:tblStylePr>
  </w:style>
  <w:style w:type="table" w:customStyle="1" w:styleId="TnnScs-Nhnmanh213">
    <w:name w:val="Tô nền Sặc sỡ - Nhấn mạnh 2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3">
    <w:name w:val="Danh sách Sặc sỡ - Nhấn mạnh 2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LiScs-Nhnmanh213">
    <w:name w:val="Lưới Sặc sỡ - Nhấn mạnh 2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3">
    <w:name w:val="Tô nền Màu sáng - Nhấn mạnh 313"/>
    <w:basedOn w:val="TableNormal"/>
    <w:uiPriority w:val="60"/>
    <w:unhideWhenUsed/>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style>
  <w:style w:type="table" w:customStyle="1" w:styleId="DanhsachMausang-Nhnmanh313">
    <w:name w:val="Danh sách Màu sáng - Nhấn mạnh 3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Mausang-Nhnmanh313">
    <w:name w:val="Lưới Màu sáng - Nhấn mạnh 3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tcPr>
    </w:tblStylePr>
  </w:style>
  <w:style w:type="table" w:customStyle="1" w:styleId="TnnVa1-Nhnmanh313">
    <w:name w:val="Tô nền Vừa 1 - Nhấn mạnh 3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313">
    <w:name w:val="Tô nền Vừa 2 - Nhấn mạnh 3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313">
    <w:name w:val="Danh sách Vừa 1 - Nhấn mạnh 3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12">
    <w:name w:val="Danh sách Vừa 2 - Nhấn mạnh 3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9BBB59"/>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9BBB59"/>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9BBB59"/>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6EED5"/>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312">
    <w:name w:val="Lưới Vừa 2 - Nhấn mạnh 3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LiVa3-Nhnmanh313">
    <w:name w:val="Lưới Vừa 3 - Nhấn mạnh 3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DanhsachSm-Nhnmanh313">
    <w:name w:val="Danh sách Sẫm - Nhấn mạnh 3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4E6128"/>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76923C"/>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76923C"/>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76923C"/>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76923C"/>
      </w:tcPr>
    </w:tblStylePr>
  </w:style>
  <w:style w:type="table" w:customStyle="1" w:styleId="TnnScs-Nhnmanh313">
    <w:name w:val="Tô nền Sặc sỡ - Nhấn mạnh 3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3">
    <w:name w:val="Danh sách Sặc sỡ - Nhấn mạnh 3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LiScs-Nhnmanh313">
    <w:name w:val="Lưới Sặc sỡ - Nhấn mạnh 3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3">
    <w:name w:val="Tô nền Màu sáng - Nhấn mạnh 413"/>
    <w:basedOn w:val="TableNormal"/>
    <w:uiPriority w:val="60"/>
    <w:unhideWhenUsed/>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style>
  <w:style w:type="table" w:customStyle="1" w:styleId="DanhsachMausang-Nhnmanh413">
    <w:name w:val="Danh sách Màu sáng - Nhấn mạnh 4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Mausang-Nhnmanh413">
    <w:name w:val="Lưới Màu sáng - Nhấn mạnh 4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TnnVa1-Nhnmanh413">
    <w:name w:val="Tô nền Vừa 1 - Nhấn mạnh 4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413">
    <w:name w:val="Tô nền Vừa 2 - Nhấn mạnh 4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413">
    <w:name w:val="Danh sách Vừa 1 - Nhấn mạnh 4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12">
    <w:name w:val="Danh sách Vừa 2 - Nhấn mạnh 4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8064A2"/>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8064A2"/>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8064A2"/>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FD8E8"/>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412">
    <w:name w:val="Lưới Vừa 2 - Nhấn mạnh 4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LiVa3-Nhnmanh413">
    <w:name w:val="Lưới Vừa 3 - Nhấn mạnh 4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DanhsachSm-Nhnmanh413">
    <w:name w:val="Danh sách Sẫm - Nhấn mạnh 4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3F3151"/>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5F497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5F497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5F497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5F497A"/>
      </w:tcPr>
    </w:tblStylePr>
  </w:style>
  <w:style w:type="table" w:customStyle="1" w:styleId="TnnScs-Nhnmanh413">
    <w:name w:val="Tô nền Sặc sỡ - Nhấn mạnh 4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3">
    <w:name w:val="Danh sách Sặc sỡ - Nhấn mạnh 4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LiScs-Nhnmanh413">
    <w:name w:val="Lưới Sặc sỡ - Nhấn mạnh 4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3">
    <w:name w:val="Tô nền Màu sáng - Nhấn mạnh 513"/>
    <w:basedOn w:val="TableNormal"/>
    <w:uiPriority w:val="60"/>
    <w:unhideWhenUsed/>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style>
  <w:style w:type="table" w:customStyle="1" w:styleId="DanhsachMausang-Nhnmanh513">
    <w:name w:val="Danh sách Màu sáng - Nhấn mạnh 5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Mausang-Nhnmanh513">
    <w:name w:val="Lưới Màu sáng - Nhấn mạnh 5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customStyle="1" w:styleId="TnnVa1-Nhnmanh513">
    <w:name w:val="Tô nền Vừa 1 - Nhấn mạnh 5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513">
    <w:name w:val="Tô nền Vừa 2 - Nhấn mạnh 5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513">
    <w:name w:val="Danh sách Vừa 1 - Nhấn mạnh 5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12">
    <w:name w:val="Danh sách Vừa 2 - Nhấn mạnh 5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BACC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BACC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BACC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2EAF1"/>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512">
    <w:name w:val="Lưới Vừa 2 - Nhấn mạnh 5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LiVa3-Nhnmanh513">
    <w:name w:val="Lưới Vừa 3 - Nhấn mạnh 5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DanhsachSm-Nhnmanh513">
    <w:name w:val="Danh sách Sẫm - Nhấn mạnh 5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05867"/>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1849B"/>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1849B"/>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1849B"/>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1849B"/>
      </w:tcPr>
    </w:tblStylePr>
  </w:style>
  <w:style w:type="table" w:customStyle="1" w:styleId="TnnScs-Nhnmanh513">
    <w:name w:val="Tô nền Sặc sỡ - Nhấn mạnh 5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3">
    <w:name w:val="Danh sách Sặc sỡ - Nhấn mạnh 5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LiScs-Nhnmanh513">
    <w:name w:val="Lưới Sặc sỡ - Nhấn mạnh 5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3">
    <w:name w:val="Tô nền Màu sáng - Nhấn mạnh 613"/>
    <w:basedOn w:val="TableNormal"/>
    <w:uiPriority w:val="60"/>
    <w:unhideWhenUsed/>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style>
  <w:style w:type="table" w:customStyle="1" w:styleId="DanhsachMausang-Nhnmanh613">
    <w:name w:val="Danh sách Màu sáng - Nhấn mạnh 6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LiMausang-Nhnmanh613">
    <w:name w:val="Lưới Màu sáng - Nhấn mạnh 6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tcPr>
    </w:tblStylePr>
  </w:style>
  <w:style w:type="table" w:customStyle="1" w:styleId="TnnVa1-Nhnmanh613">
    <w:name w:val="Tô nền Vừa 1 - Nhấn mạnh 6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613">
    <w:name w:val="Tô nền Vừa 2 - Nhấn mạnh 6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613">
    <w:name w:val="Danh sách Vừa 1 - Nhấn mạnh 6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12">
    <w:name w:val="Danh sách Vừa 2 - Nhấn mạnh 6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F7964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F7964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F7964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FDE4D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612">
    <w:name w:val="Lưới Vừa 2 - Nhấn mạnh 6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LiVa3-Nhnmanh613">
    <w:name w:val="Lưới Vừa 3 - Nhấn mạnh 6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DanhsachSm-Nhnmanh613">
    <w:name w:val="Danh sách Sẫm - Nhấn mạnh 6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974706"/>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E36C0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E36C0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36C0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E36C0A"/>
      </w:tcPr>
    </w:tblStylePr>
  </w:style>
  <w:style w:type="table" w:customStyle="1" w:styleId="TnnScs-Nhnmanh613">
    <w:name w:val="Tô nền Sặc sỡ - Nhấn mạnh 6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3">
    <w:name w:val="Danh sách Sặc sỡ - Nhấn mạnh 6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LiScs-Nhnmanh613">
    <w:name w:val="Lưới Sặc sỡ - Nhấn mạnh 6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ghtList112">
    <w:name w:val="Light List112"/>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ghtList-Accent1112">
    <w:name w:val="Light List - Accent 1112"/>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ghtList-Accent2112">
    <w:name w:val="Light List - Accent 2112"/>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ghtList-Accent3112">
    <w:name w:val="Light List - Accent 3112"/>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ghtList-Accent4112">
    <w:name w:val="Light List - Accent 4112"/>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ghtList-Accent5112">
    <w:name w:val="Light List - Accent 5112"/>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ghtList-Accent6112">
    <w:name w:val="Light List - Accent 6112"/>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MediumShading1112">
    <w:name w:val="Medium Shading 1112"/>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1112">
    <w:name w:val="Medium Shading 1 - Accent 1112"/>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2112">
    <w:name w:val="Medium Shading 1 - Accent 2112"/>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3112">
    <w:name w:val="Medium Shading 1 - Accent 3112"/>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4112">
    <w:name w:val="Medium Shading 1 - Accent 4112"/>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5112">
    <w:name w:val="Medium Shading 1 - Accent 5112"/>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6112">
    <w:name w:val="Medium Shading 1 - Accent 6112"/>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2112">
    <w:name w:val="Medium Shading 2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1112">
    <w:name w:val="Medium Shading 2 - Accent 1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2112">
    <w:name w:val="Medium Shading 2 - Accent 2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3112">
    <w:name w:val="Medium Shading 2 - Accent 3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4112">
    <w:name w:val="Medium Shading 2 - Accent 4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5112">
    <w:name w:val="Medium Shading 2 - Accent 5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6112">
    <w:name w:val="Medium Shading 2 - Accent 6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List1112">
    <w:name w:val="Medium List 1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2">
    <w:name w:val="Medium List 1 - Accent 1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12">
    <w:name w:val="Medium List 1 - Accent 2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12">
    <w:name w:val="Medium List 1 - Accent 3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12">
    <w:name w:val="Medium List 1 - Accent 4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12">
    <w:name w:val="Medium List 1 - Accent 5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12">
    <w:name w:val="Medium List 1 - Accent 6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12">
    <w:name w:val="Medium Grid 2112"/>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MediumGrid2-Accent1112">
    <w:name w:val="Medium Grid 2 - Accent 1112"/>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MediumGrid2-Accent2112">
    <w:name w:val="Medium Grid 2 - Accent 2112"/>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MediumGrid2-Accent3112">
    <w:name w:val="Medium Grid 2 - Accent 3112"/>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MediumGrid2-Accent4112">
    <w:name w:val="Medium Grid 2 - Accent 4112"/>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MediumGrid2-Accent5112">
    <w:name w:val="Medium Grid 2 - Accent 5112"/>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MediumGrid2-Accent6112">
    <w:name w:val="Medium Grid 2 - Accent 6112"/>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MediumGrid3112">
    <w:name w:val="Medium Grid 3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MediumGrid3-Accent1112">
    <w:name w:val="Medium Grid 3 - Accent 1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MediumGrid3-Accent2112">
    <w:name w:val="Medium Grid 3 - Accent 2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MediumGrid3-Accent3112">
    <w:name w:val="Medium Grid 3 - Accent 3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MediumGrid3-Accent4112">
    <w:name w:val="Medium Grid 3 - Accent 4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MediumGrid3-Accent5112">
    <w:name w:val="Medium Grid 3 - Accent 5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MediumGrid3-Accent6112">
    <w:name w:val="Medium Grid 3 - Accent 6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ColorfulShading112">
    <w:name w:val="Colorful Shading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12">
    <w:name w:val="Colorful Shading - Accent 1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12">
    <w:name w:val="Colorful Shading - Accent 2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12">
    <w:name w:val="Colorful Shading - Accent 3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12">
    <w:name w:val="Colorful Shading - Accent 4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12">
    <w:name w:val="Colorful Shading - Accent 5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12">
    <w:name w:val="Colorful Shading - Accent 6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12">
    <w:name w:val="Colorful List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ColorfulList-Accent1212">
    <w:name w:val="Colorful List - Accent 12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ColorfulList-Accent2112">
    <w:name w:val="Colorful List - Accent 2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ColorfulList-Accent3112">
    <w:name w:val="Colorful List - Accent 3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ColorfulList-Accent4112">
    <w:name w:val="Colorful List - Accent 4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ColorfulList-Accent5112">
    <w:name w:val="Colorful List - Accent 5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ColorfulList-Accent6112">
    <w:name w:val="Colorful List - Accent 6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ColorfulGrid112">
    <w:name w:val="Colorful Grid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12">
    <w:name w:val="Colorful Grid - Accent 1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12">
    <w:name w:val="Colorful Grid - Accent 2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12">
    <w:name w:val="Colorful Grid - Accent 3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12">
    <w:name w:val="Colorful Grid - Accent 4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12">
    <w:name w:val="Colorful Grid - Accent 5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12">
    <w:name w:val="Colorful Grid - Accent 6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angdangli121">
    <w:name w:val="Bảng dạng lưới 121"/>
    <w:basedOn w:val="TableNormal"/>
    <w:unhideWhenUse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nnMausang22">
    <w:name w:val="Tô nền Màu sáng22"/>
    <w:basedOn w:val="TableNormal"/>
    <w:uiPriority w:val="60"/>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style>
  <w:style w:type="table" w:customStyle="1" w:styleId="DanhsachMausang22">
    <w:name w:val="Danh sách Màu sáng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Mausang22">
    <w:name w:val="Lưới Màu sáng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tcPr>
    </w:tblStylePr>
  </w:style>
  <w:style w:type="table" w:customStyle="1" w:styleId="TnnVa122">
    <w:name w:val="Tô nền Vừa 1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22">
    <w:name w:val="Tô nền Vừa 2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22">
    <w:name w:val="Danh sách Vừa 1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22">
    <w:name w:val="Danh sách Vừa 2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000000"/>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000000"/>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000000"/>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C0C0C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22">
    <w:name w:val="Lưới Vừa 2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LiVa322">
    <w:name w:val="Lưới Vừa 3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DanhsachSm22">
    <w:name w:val="Danh sách Sẫm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00000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000000"/>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000000"/>
      </w:tcPr>
    </w:tblStylePr>
  </w:style>
  <w:style w:type="table" w:customStyle="1" w:styleId="TnnScs22">
    <w:name w:val="Tô nền Sặc sỡ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22">
    <w:name w:val="Danh sách Sặc sỡ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LiScs22">
    <w:name w:val="Lưới Sặc sỡ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22">
    <w:name w:val="Tô nền Màu sáng - Nhấn mạnh 122"/>
    <w:basedOn w:val="TableNormal"/>
    <w:uiPriority w:val="60"/>
    <w:unhideWhenUsed/>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style>
  <w:style w:type="table" w:customStyle="1" w:styleId="DanhsachMausang-Nhnmanh122">
    <w:name w:val="Danh sách Màu sáng - Nhấn mạnh 1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Mausang-Nhnmanh122">
    <w:name w:val="Lưới Màu sáng - Nhấn mạnh 1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tcPr>
    </w:tblStylePr>
  </w:style>
  <w:style w:type="table" w:customStyle="1" w:styleId="TnnVa1-Nhnmanh122">
    <w:name w:val="Tô nền Vừa 1 - Nhấn mạnh 1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122">
    <w:name w:val="Tô nền Vừa 2 - Nhấn mạnh 1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122">
    <w:name w:val="Danh sách Vừa 1 - Nhấn mạnh 1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22">
    <w:name w:val="Danh sách Vừa 2 - Nhấn mạnh 1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F81B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F81B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F81B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3DFEE"/>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122">
    <w:name w:val="Lưới Vừa 2 - Nhấn mạnh 1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LiVa3-Nhnmanh122">
    <w:name w:val="Lưới Vừa 3 - Nhấn mạnh 1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DanhsachSm-Nhnmanh122">
    <w:name w:val="Danh sách Sẫm - Nhấn mạnh 1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43F6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65F91"/>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65F91"/>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65F91"/>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65F91"/>
      </w:tcPr>
    </w:tblStylePr>
  </w:style>
  <w:style w:type="table" w:customStyle="1" w:styleId="TnnScs-Nhnmanh122">
    <w:name w:val="Tô nền Sặc sỡ - Nhấn mạnh 1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22">
    <w:name w:val="Danh sách Sặc sỡ - Nhấn mạnh 122"/>
    <w:basedOn w:val="TableNormal"/>
    <w:uiPriority w:val="34"/>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LiScs-Nhnmanh122">
    <w:name w:val="Lưới Sặc sỡ - Nhấn mạnh 122"/>
    <w:basedOn w:val="TableNormal"/>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22">
    <w:name w:val="Tô nền Màu sáng - Nhấn mạnh 222"/>
    <w:basedOn w:val="TableNormal"/>
    <w:uiPriority w:val="60"/>
    <w:unhideWhenUsed/>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DanhsachMausang-Nhnmanh222">
    <w:name w:val="Danh sách Màu sáng - Nhấn mạnh 2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Mausang-Nhnmanh222">
    <w:name w:val="Lưới Màu sáng - Nhấn mạnh 2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tcPr>
    </w:tblStylePr>
  </w:style>
  <w:style w:type="table" w:customStyle="1" w:styleId="TnnVa1-Nhnmanh222">
    <w:name w:val="Tô nền Vừa 1 - Nhấn mạnh 2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222">
    <w:name w:val="Tô nền Vừa 2 - Nhấn mạnh 2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222">
    <w:name w:val="Danh sách Vừa 1 - Nhấn mạnh 2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22">
    <w:name w:val="Danh sách Vừa 2 - Nhấn mạnh 2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C0504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C0504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C0504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FD3D2"/>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222">
    <w:name w:val="Lưới Vừa 2 - Nhấn mạnh 2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LiVa3-Nhnmanh222">
    <w:name w:val="Lưới Vừa 3 - Nhấn mạnh 2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DanhsachSm-Nhnmanh222">
    <w:name w:val="Danh sách Sẫm - Nhấn mạnh 2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622423"/>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943634"/>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943634"/>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943634"/>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943634"/>
      </w:tcPr>
    </w:tblStylePr>
  </w:style>
  <w:style w:type="table" w:customStyle="1" w:styleId="TnnScs-Nhnmanh222">
    <w:name w:val="Tô nền Sặc sỡ - Nhấn mạnh 2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22">
    <w:name w:val="Danh sách Sặc sỡ - Nhấn mạnh 2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LiScs-Nhnmanh222">
    <w:name w:val="Lưới Sặc sỡ - Nhấn mạnh 2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22">
    <w:name w:val="Tô nền Màu sáng - Nhấn mạnh 322"/>
    <w:basedOn w:val="TableNormal"/>
    <w:uiPriority w:val="60"/>
    <w:unhideWhenUsed/>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style>
  <w:style w:type="table" w:customStyle="1" w:styleId="DanhsachMausang-Nhnmanh322">
    <w:name w:val="Danh sách Màu sáng - Nhấn mạnh 3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Mausang-Nhnmanh322">
    <w:name w:val="Lưới Màu sáng - Nhấn mạnh 3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tcPr>
    </w:tblStylePr>
  </w:style>
  <w:style w:type="table" w:customStyle="1" w:styleId="TnnVa1-Nhnmanh322">
    <w:name w:val="Tô nền Vừa 1 - Nhấn mạnh 3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322">
    <w:name w:val="Tô nền Vừa 2 - Nhấn mạnh 3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322">
    <w:name w:val="Danh sách Vừa 1 - Nhấn mạnh 3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22">
    <w:name w:val="Danh sách Vừa 2 - Nhấn mạnh 3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9BBB59"/>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9BBB59"/>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9BBB59"/>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6EED5"/>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322">
    <w:name w:val="Lưới Vừa 2 - Nhấn mạnh 3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LiVa3-Nhnmanh322">
    <w:name w:val="Lưới Vừa 3 - Nhấn mạnh 3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DanhsachSm-Nhnmanh322">
    <w:name w:val="Danh sách Sẫm - Nhấn mạnh 3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4E6128"/>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76923C"/>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76923C"/>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76923C"/>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76923C"/>
      </w:tcPr>
    </w:tblStylePr>
  </w:style>
  <w:style w:type="table" w:customStyle="1" w:styleId="TnnScs-Nhnmanh322">
    <w:name w:val="Tô nền Sặc sỡ - Nhấn mạnh 3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22">
    <w:name w:val="Danh sách Sặc sỡ - Nhấn mạnh 3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LiScs-Nhnmanh322">
    <w:name w:val="Lưới Sặc sỡ - Nhấn mạnh 3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22">
    <w:name w:val="Tô nền Màu sáng - Nhấn mạnh 422"/>
    <w:basedOn w:val="TableNormal"/>
    <w:uiPriority w:val="60"/>
    <w:unhideWhenUsed/>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style>
  <w:style w:type="table" w:customStyle="1" w:styleId="DanhsachMausang-Nhnmanh422">
    <w:name w:val="Danh sách Màu sáng - Nhấn mạnh 4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Mausang-Nhnmanh422">
    <w:name w:val="Lưới Màu sáng - Nhấn mạnh 4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TnnVa1-Nhnmanh422">
    <w:name w:val="Tô nền Vừa 1 - Nhấn mạnh 4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422">
    <w:name w:val="Tô nền Vừa 2 - Nhấn mạnh 4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422">
    <w:name w:val="Danh sách Vừa 1 - Nhấn mạnh 4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22">
    <w:name w:val="Danh sách Vừa 2 - Nhấn mạnh 4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8064A2"/>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8064A2"/>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8064A2"/>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FD8E8"/>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422">
    <w:name w:val="Lưới Vừa 2 - Nhấn mạnh 4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LiVa3-Nhnmanh422">
    <w:name w:val="Lưới Vừa 3 - Nhấn mạnh 4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DanhsachSm-Nhnmanh422">
    <w:name w:val="Danh sách Sẫm - Nhấn mạnh 4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3F3151"/>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5F497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5F497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5F497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5F497A"/>
      </w:tcPr>
    </w:tblStylePr>
  </w:style>
  <w:style w:type="table" w:customStyle="1" w:styleId="TnnScs-Nhnmanh422">
    <w:name w:val="Tô nền Sặc sỡ - Nhấn mạnh 4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22">
    <w:name w:val="Danh sách Sặc sỡ - Nhấn mạnh 4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LiScs-Nhnmanh422">
    <w:name w:val="Lưới Sặc sỡ - Nhấn mạnh 4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22">
    <w:name w:val="Tô nền Màu sáng - Nhấn mạnh 522"/>
    <w:basedOn w:val="TableNormal"/>
    <w:uiPriority w:val="60"/>
    <w:unhideWhenUsed/>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style>
  <w:style w:type="table" w:customStyle="1" w:styleId="DanhsachMausang-Nhnmanh522">
    <w:name w:val="Danh sách Màu sáng - Nhấn mạnh 5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Mausang-Nhnmanh522">
    <w:name w:val="Lưới Màu sáng - Nhấn mạnh 5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customStyle="1" w:styleId="TnnVa1-Nhnmanh522">
    <w:name w:val="Tô nền Vừa 1 - Nhấn mạnh 5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522">
    <w:name w:val="Tô nền Vừa 2 - Nhấn mạnh 5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522">
    <w:name w:val="Danh sách Vừa 1 - Nhấn mạnh 5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22">
    <w:name w:val="Danh sách Vừa 2 - Nhấn mạnh 5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BACC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BACC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BACC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2EAF1"/>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522">
    <w:name w:val="Lưới Vừa 2 - Nhấn mạnh 5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LiVa3-Nhnmanh522">
    <w:name w:val="Lưới Vừa 3 - Nhấn mạnh 5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DanhsachSm-Nhnmanh522">
    <w:name w:val="Danh sách Sẫm - Nhấn mạnh 5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05867"/>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1849B"/>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1849B"/>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1849B"/>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1849B"/>
      </w:tcPr>
    </w:tblStylePr>
  </w:style>
  <w:style w:type="table" w:customStyle="1" w:styleId="TnnScs-Nhnmanh522">
    <w:name w:val="Tô nền Sặc sỡ - Nhấn mạnh 5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22">
    <w:name w:val="Danh sách Sặc sỡ - Nhấn mạnh 5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LiScs-Nhnmanh522">
    <w:name w:val="Lưới Sặc sỡ - Nhấn mạnh 5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22">
    <w:name w:val="Tô nền Màu sáng - Nhấn mạnh 622"/>
    <w:basedOn w:val="TableNormal"/>
    <w:uiPriority w:val="60"/>
    <w:unhideWhenUsed/>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style>
  <w:style w:type="table" w:customStyle="1" w:styleId="DanhsachMausang-Nhnmanh622">
    <w:name w:val="Danh sách Màu sáng - Nhấn mạnh 6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LiMausang-Nhnmanh622">
    <w:name w:val="Lưới Màu sáng - Nhấn mạnh 6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tcPr>
    </w:tblStylePr>
  </w:style>
  <w:style w:type="table" w:customStyle="1" w:styleId="TnnVa1-Nhnmanh622">
    <w:name w:val="Tô nền Vừa 1 - Nhấn mạnh 6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622">
    <w:name w:val="Tô nền Vừa 2 - Nhấn mạnh 6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622">
    <w:name w:val="Danh sách Vừa 1 - Nhấn mạnh 6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22">
    <w:name w:val="Danh sách Vừa 2 - Nhấn mạnh 6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F7964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F7964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F7964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FDE4D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622">
    <w:name w:val="Lưới Vừa 2 - Nhấn mạnh 6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LiVa3-Nhnmanh622">
    <w:name w:val="Lưới Vừa 3 - Nhấn mạnh 6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DanhsachSm-Nhnmanh622">
    <w:name w:val="Danh sách Sẫm - Nhấn mạnh 6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974706"/>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E36C0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E36C0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36C0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E36C0A"/>
      </w:tcPr>
    </w:tblStylePr>
  </w:style>
  <w:style w:type="table" w:customStyle="1" w:styleId="TnnScs-Nhnmanh622">
    <w:name w:val="Tô nền Sặc sỡ - Nhấn mạnh 6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22">
    <w:name w:val="Danh sách Sặc sỡ - Nhấn mạnh 6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LiScs-Nhnmanh622">
    <w:name w:val="Lưới Sặc sỡ - Nhấn mạnh 6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ghtList122">
    <w:name w:val="Light List122"/>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ghtList-Accent1122">
    <w:name w:val="Light List - Accent 1122"/>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ghtList-Accent2122">
    <w:name w:val="Light List - Accent 2122"/>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ghtList-Accent3122">
    <w:name w:val="Light List - Accent 3122"/>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ghtList-Accent4122">
    <w:name w:val="Light List - Accent 4122"/>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ghtList-Accent5122">
    <w:name w:val="Light List - Accent 5122"/>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ghtList-Accent6122">
    <w:name w:val="Light List - Accent 6122"/>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MediumShading1122">
    <w:name w:val="Medium Shading 1122"/>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1122">
    <w:name w:val="Medium Shading 1 - Accent 1122"/>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2122">
    <w:name w:val="Medium Shading 1 - Accent 2122"/>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3122">
    <w:name w:val="Medium Shading 1 - Accent 3122"/>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4122">
    <w:name w:val="Medium Shading 1 - Accent 4122"/>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5122">
    <w:name w:val="Medium Shading 1 - Accent 5122"/>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6122">
    <w:name w:val="Medium Shading 1 - Accent 6122"/>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2122">
    <w:name w:val="Medium Shading 2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1122">
    <w:name w:val="Medium Shading 2 - Accent 1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2122">
    <w:name w:val="Medium Shading 2 - Accent 2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3122">
    <w:name w:val="Medium Shading 2 - Accent 3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4122">
    <w:name w:val="Medium Shading 2 - Accent 4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5122">
    <w:name w:val="Medium Shading 2 - Accent 5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6122">
    <w:name w:val="Medium Shading 2 - Accent 6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List1122">
    <w:name w:val="Medium List 1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22">
    <w:name w:val="Medium List 1 - Accent 1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22">
    <w:name w:val="Medium List 1 - Accent 2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22">
    <w:name w:val="Medium List 1 - Accent 3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22">
    <w:name w:val="Medium List 1 - Accent 4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22">
    <w:name w:val="Medium List 1 - Accent 5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22">
    <w:name w:val="Medium List 1 - Accent 6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22">
    <w:name w:val="Medium Grid 2122"/>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MediumGrid2-Accent1122">
    <w:name w:val="Medium Grid 2 - Accent 1122"/>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MediumGrid2-Accent2122">
    <w:name w:val="Medium Grid 2 - Accent 2122"/>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MediumGrid2-Accent3122">
    <w:name w:val="Medium Grid 2 - Accent 3122"/>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MediumGrid2-Accent4122">
    <w:name w:val="Medium Grid 2 - Accent 4122"/>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MediumGrid2-Accent5122">
    <w:name w:val="Medium Grid 2 - Accent 5122"/>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MediumGrid2-Accent6122">
    <w:name w:val="Medium Grid 2 - Accent 6122"/>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MediumGrid3122">
    <w:name w:val="Medium Grid 3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MediumGrid3-Accent1122">
    <w:name w:val="Medium Grid 3 - Accent 1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MediumGrid3-Accent2122">
    <w:name w:val="Medium Grid 3 - Accent 2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MediumGrid3-Accent3122">
    <w:name w:val="Medium Grid 3 - Accent 3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MediumGrid3-Accent4122">
    <w:name w:val="Medium Grid 3 - Accent 4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MediumGrid3-Accent5122">
    <w:name w:val="Medium Grid 3 - Accent 5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MediumGrid3-Accent6122">
    <w:name w:val="Medium Grid 3 - Accent 6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ColorfulShading122">
    <w:name w:val="Colorful Shading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22">
    <w:name w:val="Colorful Shading - Accent 1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22">
    <w:name w:val="Colorful Shading - Accent 2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22">
    <w:name w:val="Colorful Shading - Accent 3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22">
    <w:name w:val="Colorful Shading - Accent 4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22">
    <w:name w:val="Colorful Shading - Accent 5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22">
    <w:name w:val="Colorful Shading - Accent 6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22">
    <w:name w:val="Colorful List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ColorfulList-Accent1222">
    <w:name w:val="Colorful List - Accent 12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ColorfulList-Accent2122">
    <w:name w:val="Colorful List - Accent 2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ColorfulList-Accent3122">
    <w:name w:val="Colorful List - Accent 3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ColorfulList-Accent4122">
    <w:name w:val="Colorful List - Accent 4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ColorfulList-Accent5122">
    <w:name w:val="Colorful List - Accent 5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ColorfulList-Accent6122">
    <w:name w:val="Colorful List - Accent 6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ColorfulGrid122">
    <w:name w:val="Colorful Grid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22">
    <w:name w:val="Colorful Grid - Accent 1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22">
    <w:name w:val="Colorful Grid - Accent 2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22">
    <w:name w:val="Colorful Grid - Accent 3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22">
    <w:name w:val="Colorful Grid - Accent 4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22">
    <w:name w:val="Colorful Grid - Accent 5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22">
    <w:name w:val="Colorful Grid - Accent 6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McFormatbng42">
    <w:name w:val="Mục Format  bảng42"/>
    <w:pPr>
      <w:jc w:val="center"/>
    </w:pPr>
    <w:rPr>
      <w:rFonts w:eastAsia="Calibri"/>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table" w:customStyle="1" w:styleId="PlainTable2111">
    <w:name w:val="Plain Table 2111"/>
    <w:basedOn w:val="TableNormal"/>
    <w:uiPriority w:val="42"/>
    <w:rPr>
      <w:rFonts w:ascii="Calibri" w:eastAsia="Calibri" w:hAnsi="Calibri"/>
      <w:sz w:val="22"/>
      <w:szCs w:val="22"/>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Grid1-Accent211113">
    <w:name w:val="Medium Grid 1 - Accent 211113"/>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113">
    <w:name w:val="Medium Grid 1 - Accent 22113"/>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nnMausang112">
    <w:name w:val="Tô nền Màu sáng112"/>
    <w:basedOn w:val="TableNormal"/>
    <w:uiPriority w:val="60"/>
    <w:unhideWhenUsed/>
    <w:rPr>
      <w:rFonts w:ascii="Cambria" w:eastAsia="MS Mincho" w:hAnsi="Cambria"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style>
  <w:style w:type="table" w:customStyle="1" w:styleId="DanhsachMausang112">
    <w:name w:val="Danh sách Màu sáng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Mausang112">
    <w:name w:val="Lưới Màu sáng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tcPr>
    </w:tblStylePr>
  </w:style>
  <w:style w:type="table" w:customStyle="1" w:styleId="TnnVa1112">
    <w:name w:val="Tô nền Vừa 1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112">
    <w:name w:val="Tô nền Vừa 2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112">
    <w:name w:val="Danh sách Vừa 1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LiVa111">
    <w:name w:val="Lưới Vừa 1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Va3112">
    <w:name w:val="Lưới Vừa 3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DanhsachSm112">
    <w:name w:val="Danh sách Sẫm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00000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000000"/>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000000"/>
      </w:tcPr>
    </w:tblStylePr>
  </w:style>
  <w:style w:type="table" w:customStyle="1" w:styleId="TnnScs112">
    <w:name w:val="Tô nền Sặc sỡ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12">
    <w:name w:val="Danh sách Sặc sỡ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LiScs112">
    <w:name w:val="Lưới Sặc sỡ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12">
    <w:name w:val="Tô nền Màu sáng - Nhấn mạnh 1112"/>
    <w:basedOn w:val="TableNormal"/>
    <w:uiPriority w:val="60"/>
    <w:unhideWhenUsed/>
    <w:rPr>
      <w:rFonts w:ascii="Cambria" w:eastAsia="MS Mincho" w:hAnsi="Cambria" w:cs="Calibri"/>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style>
  <w:style w:type="table" w:customStyle="1" w:styleId="DanhsachMausang-Nhnmanh1112">
    <w:name w:val="Danh sách Màu sáng - Nhấn mạnh 1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Mausang-Nhnmanh1112">
    <w:name w:val="Lưới Màu sáng - Nhấn mạnh 1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tcPr>
    </w:tblStylePr>
  </w:style>
  <w:style w:type="table" w:customStyle="1" w:styleId="TnnVa1-Nhnmanh1112">
    <w:name w:val="Tô nền Vừa 1 - Nhấn mạnh 1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1112">
    <w:name w:val="Tô nền Vừa 2 - Nhấn mạnh 1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1112">
    <w:name w:val="Danh sách Vừa 1 - Nhấn mạnh 1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LiVa1-Nhnmanh111">
    <w:name w:val="Lưới Vừa 1 - Nhấn mạnh 1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Va3-Nhnmanh1112">
    <w:name w:val="Lưới Vừa 3 - Nhấn mạnh 1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DanhsachSm-Nhnmanh1112">
    <w:name w:val="Danh sách Sẫm - Nhấn mạnh 1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43F6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65F91"/>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65F91"/>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65F91"/>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65F91"/>
      </w:tcPr>
    </w:tblStylePr>
  </w:style>
  <w:style w:type="table" w:customStyle="1" w:styleId="TnnScs-Nhnmanh1112">
    <w:name w:val="Tô nền Sặc sỡ - Nhấn mạnh 1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12">
    <w:name w:val="Danh sách Sặc sỡ - Nhấn mạnh 1112"/>
    <w:basedOn w:val="TableNormal"/>
    <w:uiPriority w:val="34"/>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LiScs-Nhnmanh1112">
    <w:name w:val="Lưới Sặc sỡ - Nhấn mạnh 1112"/>
    <w:basedOn w:val="TableNormal"/>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12">
    <w:name w:val="Tô nền Màu sáng - Nhấn mạnh 2112"/>
    <w:basedOn w:val="TableNormal"/>
    <w:uiPriority w:val="60"/>
    <w:unhideWhenUsed/>
    <w:rPr>
      <w:rFonts w:ascii="Cambria" w:eastAsia="MS Mincho" w:hAnsi="Cambria" w:cs="Calibri"/>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DanhsachMausang-Nhnmanh2112">
    <w:name w:val="Danh sách Màu sáng - Nhấn mạnh 2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Mausang-Nhnmanh2112">
    <w:name w:val="Lưới Màu sáng - Nhấn mạnh 2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tcPr>
    </w:tblStylePr>
  </w:style>
  <w:style w:type="table" w:customStyle="1" w:styleId="TnnVa1-Nhnmanh2112">
    <w:name w:val="Tô nền Vừa 1 - Nhấn mạnh 2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2112">
    <w:name w:val="Tô nền Vừa 2 - Nhấn mạnh 2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2112">
    <w:name w:val="Danh sách Vừa 1 - Nhấn mạnh 2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LiVa1-Nhnmanh211">
    <w:name w:val="Lưới Vừa 1 - Nhấn mạnh 211"/>
    <w:basedOn w:val="TableNormal"/>
    <w:uiPriority w:val="34"/>
    <w:unhideWhenUsed/>
    <w:rPr>
      <w:rFonts w:ascii="Cambria" w:eastAsia="MS Mincho" w:hAnsi="Cambria" w:cs="Calibri"/>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LiVa3-Nhnmanh2112">
    <w:name w:val="Lưới Vừa 3 - Nhấn mạnh 2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DanhsachSm-Nhnmanh2112">
    <w:name w:val="Danh sách Sẫm - Nhấn mạnh 2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622423"/>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943634"/>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943634"/>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943634"/>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943634"/>
      </w:tcPr>
    </w:tblStylePr>
  </w:style>
  <w:style w:type="table" w:customStyle="1" w:styleId="TnnScs-Nhnmanh2112">
    <w:name w:val="Tô nền Sặc sỡ - Nhấn mạnh 2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12">
    <w:name w:val="Danh sách Sặc sỡ - Nhấn mạnh 2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LiScs-Nhnmanh2112">
    <w:name w:val="Lưới Sặc sỡ - Nhấn mạnh 2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12">
    <w:name w:val="Tô nền Màu sáng - Nhấn mạnh 3112"/>
    <w:basedOn w:val="TableNormal"/>
    <w:uiPriority w:val="60"/>
    <w:unhideWhenUsed/>
    <w:rPr>
      <w:rFonts w:ascii="Cambria" w:eastAsia="MS Mincho" w:hAnsi="Cambria" w:cs="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style>
  <w:style w:type="table" w:customStyle="1" w:styleId="DanhsachMausang-Nhnmanh3112">
    <w:name w:val="Danh sách Màu sáng - Nhấn mạnh 3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Mausang-Nhnmanh3112">
    <w:name w:val="Lưới Màu sáng - Nhấn mạnh 3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tcPr>
    </w:tblStylePr>
  </w:style>
  <w:style w:type="table" w:customStyle="1" w:styleId="TnnVa1-Nhnmanh3112">
    <w:name w:val="Tô nền Vừa 1 - Nhấn mạnh 3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3112">
    <w:name w:val="Tô nền Vừa 2 - Nhấn mạnh 3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3112">
    <w:name w:val="Danh sách Vừa 1 - Nhấn mạnh 3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LiVa1-Nhnmanh311">
    <w:name w:val="Lưới Vừa 1 - Nhấn mạnh 3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LiVa3-Nhnmanh3112">
    <w:name w:val="Lưới Vừa 3 - Nhấn mạnh 3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DanhsachSm-Nhnmanh3112">
    <w:name w:val="Danh sách Sẫm - Nhấn mạnh 3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4E6128"/>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76923C"/>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76923C"/>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76923C"/>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76923C"/>
      </w:tcPr>
    </w:tblStylePr>
  </w:style>
  <w:style w:type="table" w:customStyle="1" w:styleId="TnnScs-Nhnmanh3112">
    <w:name w:val="Tô nền Sặc sỡ - Nhấn mạnh 3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12">
    <w:name w:val="Danh sách Sặc sỡ - Nhấn mạnh 3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LiScs-Nhnmanh3112">
    <w:name w:val="Lưới Sặc sỡ - Nhấn mạnh 3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12">
    <w:name w:val="Tô nền Màu sáng - Nhấn mạnh 4112"/>
    <w:basedOn w:val="TableNormal"/>
    <w:uiPriority w:val="60"/>
    <w:unhideWhenUsed/>
    <w:rPr>
      <w:rFonts w:ascii="Cambria" w:eastAsia="MS Mincho" w:hAnsi="Cambria" w:cs="Calibri"/>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style>
  <w:style w:type="table" w:customStyle="1" w:styleId="DanhsachMausang-Nhnmanh4112">
    <w:name w:val="Danh sách Màu sáng - Nhấn mạnh 4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Mausang-Nhnmanh4112">
    <w:name w:val="Lưới Màu sáng - Nhấn mạnh 4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TnnVa1-Nhnmanh4112">
    <w:name w:val="Tô nền Vừa 1 - Nhấn mạnh 4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4112">
    <w:name w:val="Tô nền Vừa 2 - Nhấn mạnh 4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4112">
    <w:name w:val="Danh sách Vừa 1 - Nhấn mạnh 4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LiVa1-Nhnmanh411">
    <w:name w:val="Lưới Vừa 1 - Nhấn mạnh 4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LiVa3-Nhnmanh4112">
    <w:name w:val="Lưới Vừa 3 - Nhấn mạnh 4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DanhsachSm-Nhnmanh4112">
    <w:name w:val="Danh sách Sẫm - Nhấn mạnh 4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3F3151"/>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5F497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5F497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5F497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5F497A"/>
      </w:tcPr>
    </w:tblStylePr>
  </w:style>
  <w:style w:type="table" w:customStyle="1" w:styleId="TnnScs-Nhnmanh4112">
    <w:name w:val="Tô nền Sặc sỡ - Nhấn mạnh 4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12">
    <w:name w:val="Danh sách Sặc sỡ - Nhấn mạnh 4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LiScs-Nhnmanh4112">
    <w:name w:val="Lưới Sặc sỡ - Nhấn mạnh 4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12">
    <w:name w:val="Tô nền Màu sáng - Nhấn mạnh 5112"/>
    <w:basedOn w:val="TableNormal"/>
    <w:uiPriority w:val="60"/>
    <w:unhideWhenUsed/>
    <w:rPr>
      <w:rFonts w:ascii="Cambria" w:eastAsia="MS Mincho" w:hAnsi="Cambria" w:cs="Calibri"/>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style>
  <w:style w:type="table" w:customStyle="1" w:styleId="DanhsachMausang-Nhnmanh5112">
    <w:name w:val="Danh sách Màu sáng - Nhấn mạnh 5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Mausang-Nhnmanh5112">
    <w:name w:val="Lưới Màu sáng - Nhấn mạnh 5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customStyle="1" w:styleId="TnnVa1-Nhnmanh5112">
    <w:name w:val="Tô nền Vừa 1 - Nhấn mạnh 5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5112">
    <w:name w:val="Tô nền Vừa 2 - Nhấn mạnh 5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5112">
    <w:name w:val="Danh sách Vừa 1 - Nhấn mạnh 5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LiVa1-Nhnmanh511">
    <w:name w:val="Lưới Vừa 1 - Nhấn mạnh 5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Va3-Nhnmanh5112">
    <w:name w:val="Lưới Vừa 3 - Nhấn mạnh 5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DanhsachSm-Nhnmanh5112">
    <w:name w:val="Danh sách Sẫm - Nhấn mạnh 5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05867"/>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1849B"/>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1849B"/>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1849B"/>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1849B"/>
      </w:tcPr>
    </w:tblStylePr>
  </w:style>
  <w:style w:type="table" w:customStyle="1" w:styleId="TnnScs-Nhnmanh5112">
    <w:name w:val="Tô nền Sặc sỡ - Nhấn mạnh 5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12">
    <w:name w:val="Danh sách Sặc sỡ - Nhấn mạnh 5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LiScs-Nhnmanh5112">
    <w:name w:val="Lưới Sặc sỡ - Nhấn mạnh 5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12">
    <w:name w:val="Tô nền Màu sáng - Nhấn mạnh 6112"/>
    <w:basedOn w:val="TableNormal"/>
    <w:uiPriority w:val="60"/>
    <w:unhideWhenUsed/>
    <w:rPr>
      <w:rFonts w:ascii="Cambria" w:eastAsia="MS Mincho" w:hAnsi="Cambria" w:cs="Calibri"/>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style>
  <w:style w:type="table" w:customStyle="1" w:styleId="DanhsachMausang-Nhnmanh6112">
    <w:name w:val="Danh sách Màu sáng - Nhấn mạnh 6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LiMausang-Nhnmanh6112">
    <w:name w:val="Lưới Màu sáng - Nhấn mạnh 6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tcPr>
    </w:tblStylePr>
  </w:style>
  <w:style w:type="table" w:customStyle="1" w:styleId="TnnVa1-Nhnmanh6112">
    <w:name w:val="Tô nền Vừa 1 - Nhấn mạnh 6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6112">
    <w:name w:val="Tô nền Vừa 2 - Nhấn mạnh 6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6112">
    <w:name w:val="Danh sách Vừa 1 - Nhấn mạnh 6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LiVa1-Nhnmanh611">
    <w:name w:val="Lưới Vừa 1 - Nhấn mạnh 6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Va3-Nhnmanh6112">
    <w:name w:val="Lưới Vừa 3 - Nhấn mạnh 6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DanhsachSm-Nhnmanh6112">
    <w:name w:val="Danh sách Sẫm - Nhấn mạnh 6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974706"/>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E36C0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E36C0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36C0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E36C0A"/>
      </w:tcPr>
    </w:tblStylePr>
  </w:style>
  <w:style w:type="table" w:customStyle="1" w:styleId="TnnScs-Nhnmanh6112">
    <w:name w:val="Tô nền Sặc sỡ - Nhấn mạnh 6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12">
    <w:name w:val="Danh sách Sặc sỡ - Nhấn mạnh 6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LiScs-Nhnmanh6112">
    <w:name w:val="Lưới Sặc sỡ - Nhấn mạnh 6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PlainTable2211">
    <w:name w:val="Plain Table 2211"/>
    <w:basedOn w:val="TableNormal"/>
    <w:uiPriority w:val="42"/>
    <w:rPr>
      <w:rFonts w:ascii="Cambria" w:eastAsia="Cambria" w:hAnsi="Cambria" w:cs="Calibri"/>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321">
    <w:name w:val="Plain Table 2321"/>
    <w:basedOn w:val="TableNormal"/>
    <w:uiPriority w:val="42"/>
    <w:rPr>
      <w:rFonts w:ascii="Cambria" w:eastAsia="Cambria" w:hAnsi="Cambria" w:cs="Calibri"/>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3111">
    <w:name w:val="Plain Table 23111"/>
    <w:basedOn w:val="TableNormal"/>
    <w:uiPriority w:val="42"/>
    <w:rPr>
      <w:rFonts w:ascii="Cambria" w:eastAsia="Cambria" w:hAnsi="Cambria" w:cs="Calibri"/>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411">
    <w:name w:val="Plain Table 2411"/>
    <w:basedOn w:val="TableNormal"/>
    <w:uiPriority w:val="42"/>
    <w:rPr>
      <w:rFonts w:ascii="Cambria" w:eastAsia="Cambria" w:hAnsi="Cambria" w:cs="Calibri"/>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TableGridLight2">
    <w:name w:val="Table Grid Light2"/>
    <w:basedOn w:val="TableNormal"/>
    <w:next w:val="GridTableLight"/>
    <w:uiPriority w:val="40"/>
    <w:rPr>
      <w:rFonts w:ascii="Calibri" w:eastAsia="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ghtList4">
    <w:name w:val="Light List4"/>
    <w:basedOn w:val="TableNormal"/>
    <w:next w:val="LightList"/>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4">
    <w:name w:val="Light List - Accent 14"/>
    <w:basedOn w:val="TableNormal"/>
    <w:next w:val="LightList-Accent1"/>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4">
    <w:name w:val="Light List - Accent 24"/>
    <w:basedOn w:val="TableNormal"/>
    <w:next w:val="LightList-Accent2"/>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4">
    <w:name w:val="Light List - Accent 34"/>
    <w:basedOn w:val="TableNormal"/>
    <w:next w:val="LightList-Accent3"/>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4">
    <w:name w:val="Light List - Accent 44"/>
    <w:basedOn w:val="TableNormal"/>
    <w:next w:val="LightList-Accent4"/>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4">
    <w:name w:val="Light List - Accent 54"/>
    <w:basedOn w:val="TableNormal"/>
    <w:next w:val="LightList-Accent5"/>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4">
    <w:name w:val="Light List - Accent 64"/>
    <w:basedOn w:val="TableNormal"/>
    <w:next w:val="LightList-Accent6"/>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4">
    <w:name w:val="Medium Shading 14"/>
    <w:basedOn w:val="TableNormal"/>
    <w:next w:val="MediumShading1"/>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4">
    <w:name w:val="Medium Shading 1 - Accent 14"/>
    <w:basedOn w:val="TableNormal"/>
    <w:next w:val="MediumShading1-Accent1"/>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4">
    <w:name w:val="Medium Shading 1 - Accent 24"/>
    <w:basedOn w:val="TableNormal"/>
    <w:next w:val="MediumShading1-Accent2"/>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4">
    <w:name w:val="Medium Shading 1 - Accent 34"/>
    <w:basedOn w:val="TableNormal"/>
    <w:next w:val="MediumShading1-Accent3"/>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4">
    <w:name w:val="Medium Shading 1 - Accent 44"/>
    <w:basedOn w:val="TableNormal"/>
    <w:next w:val="MediumShading1-Accent4"/>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4">
    <w:name w:val="Medium Shading 1 - Accent 54"/>
    <w:basedOn w:val="TableNormal"/>
    <w:next w:val="MediumShading1-Accent5"/>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4">
    <w:name w:val="Medium Shading 1 - Accent 64"/>
    <w:basedOn w:val="TableNormal"/>
    <w:next w:val="MediumShading1-Accent6"/>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4">
    <w:name w:val="Medium Shading 24"/>
    <w:basedOn w:val="TableNormal"/>
    <w:next w:val="MediumShading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4">
    <w:name w:val="Medium Shading 2 - Accent 14"/>
    <w:basedOn w:val="TableNormal"/>
    <w:next w:val="MediumShading2-Accent1"/>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4">
    <w:name w:val="Medium Shading 2 - Accent 24"/>
    <w:basedOn w:val="TableNormal"/>
    <w:next w:val="MediumShading2-Accent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4">
    <w:name w:val="Medium Shading 2 - Accent 34"/>
    <w:basedOn w:val="TableNormal"/>
    <w:next w:val="MediumShading2-Accent3"/>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4">
    <w:name w:val="Medium Shading 2 - Accent 44"/>
    <w:basedOn w:val="TableNormal"/>
    <w:next w:val="MediumShading2-Accent4"/>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4">
    <w:name w:val="Medium Shading 2 - Accent 54"/>
    <w:basedOn w:val="TableNormal"/>
    <w:next w:val="MediumShading2-Accent5"/>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4">
    <w:name w:val="Medium Shading 2 - Accent 64"/>
    <w:basedOn w:val="TableNormal"/>
    <w:next w:val="MediumShading2-Accent6"/>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4">
    <w:name w:val="Medium List 14"/>
    <w:basedOn w:val="TableNormal"/>
    <w:next w:val="MediumList1"/>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4">
    <w:name w:val="Medium List 1 - Accent 14"/>
    <w:basedOn w:val="TableNormal"/>
    <w:next w:val="MediumList1-Accent1"/>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4">
    <w:name w:val="Medium List 1 - Accent 24"/>
    <w:basedOn w:val="TableNormal"/>
    <w:next w:val="MediumList1-Accent2"/>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4">
    <w:name w:val="Medium List 1 - Accent 34"/>
    <w:basedOn w:val="TableNormal"/>
    <w:next w:val="MediumList1-Accent3"/>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4">
    <w:name w:val="Medium List 1 - Accent 44"/>
    <w:basedOn w:val="TableNormal"/>
    <w:next w:val="MediumList1-Accent4"/>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4">
    <w:name w:val="Medium List 1 - Accent 54"/>
    <w:basedOn w:val="TableNormal"/>
    <w:next w:val="MediumList1-Accent5"/>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4">
    <w:name w:val="Medium List 1 - Accent 64"/>
    <w:basedOn w:val="TableNormal"/>
    <w:next w:val="MediumList1-Accent6"/>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4">
    <w:name w:val="Medium Grid 24"/>
    <w:basedOn w:val="TableNormal"/>
    <w:next w:val="MediumGrid2"/>
    <w:uiPriority w:val="68"/>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4">
    <w:name w:val="Medium Grid 2 - Accent 14"/>
    <w:basedOn w:val="TableNormal"/>
    <w:next w:val="MediumGrid2-Accent1"/>
    <w:uiPriority w:val="68"/>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4">
    <w:name w:val="Medium Grid 2 - Accent 24"/>
    <w:basedOn w:val="TableNormal"/>
    <w:next w:val="MediumGrid2-Accent2"/>
    <w:uiPriority w:val="68"/>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4">
    <w:name w:val="Medium Grid 2 - Accent 34"/>
    <w:basedOn w:val="TableNormal"/>
    <w:next w:val="MediumGrid2-Accent3"/>
    <w:uiPriority w:val="68"/>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4">
    <w:name w:val="Medium Grid 2 - Accent 44"/>
    <w:basedOn w:val="TableNormal"/>
    <w:next w:val="MediumGrid2-Accent4"/>
    <w:uiPriority w:val="68"/>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4">
    <w:name w:val="Medium Grid 2 - Accent 54"/>
    <w:basedOn w:val="TableNormal"/>
    <w:next w:val="MediumGrid2-Accent5"/>
    <w:uiPriority w:val="68"/>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4">
    <w:name w:val="Medium Grid 2 - Accent 64"/>
    <w:basedOn w:val="TableNormal"/>
    <w:next w:val="MediumGrid2-Accent6"/>
    <w:uiPriority w:val="68"/>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4">
    <w:name w:val="Medium Grid 34"/>
    <w:basedOn w:val="TableNormal"/>
    <w:next w:val="MediumGrid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4">
    <w:name w:val="Medium Grid 3 - Accent 14"/>
    <w:basedOn w:val="TableNormal"/>
    <w:next w:val="MediumGrid3-Accent1"/>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4">
    <w:name w:val="Medium Grid 3 - Accent 24"/>
    <w:basedOn w:val="TableNormal"/>
    <w:next w:val="MediumGrid3-Accent2"/>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4">
    <w:name w:val="Medium Grid 3 - Accent 34"/>
    <w:basedOn w:val="TableNormal"/>
    <w:next w:val="MediumGrid3-Accent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4">
    <w:name w:val="Medium Grid 3 - Accent 44"/>
    <w:basedOn w:val="TableNormal"/>
    <w:next w:val="MediumGrid3-Accent4"/>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4">
    <w:name w:val="Medium Grid 3 - Accent 54"/>
    <w:basedOn w:val="TableNormal"/>
    <w:next w:val="MediumGrid3-Accent5"/>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4">
    <w:name w:val="Medium Grid 3 - Accent 64"/>
    <w:basedOn w:val="TableNormal"/>
    <w:next w:val="MediumGrid3-Accent6"/>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4">
    <w:name w:val="Colorful Shading4"/>
    <w:basedOn w:val="TableNormal"/>
    <w:next w:val="ColorfulShading"/>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4">
    <w:name w:val="Colorful Shading - Accent 14"/>
    <w:basedOn w:val="TableNormal"/>
    <w:next w:val="ColorfulShading-Accent1"/>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4">
    <w:name w:val="Colorful Shading - Accent 24"/>
    <w:basedOn w:val="TableNormal"/>
    <w:next w:val="ColorfulShading-Accent2"/>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4">
    <w:name w:val="Colorful Shading - Accent 34"/>
    <w:basedOn w:val="TableNormal"/>
    <w:next w:val="ColorfulShading-Accent3"/>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4">
    <w:name w:val="Colorful Shading - Accent 44"/>
    <w:basedOn w:val="TableNormal"/>
    <w:next w:val="ColorfulShading-Accent4"/>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4">
    <w:name w:val="Colorful Shading - Accent 54"/>
    <w:basedOn w:val="TableNormal"/>
    <w:next w:val="ColorfulShading-Accent5"/>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4">
    <w:name w:val="Colorful Shading - Accent 64"/>
    <w:basedOn w:val="TableNormal"/>
    <w:next w:val="ColorfulShading-Accent6"/>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4">
    <w:name w:val="Colorful List4"/>
    <w:basedOn w:val="TableNormal"/>
    <w:next w:val="ColorfulList"/>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5">
    <w:name w:val="Colorful List - Accent 15"/>
    <w:basedOn w:val="TableNormal"/>
    <w:next w:val="ColorfulList-Accent1"/>
    <w:uiPriority w:val="34"/>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4">
    <w:name w:val="Colorful List - Accent 24"/>
    <w:basedOn w:val="TableNormal"/>
    <w:next w:val="ColorfulList-Accent2"/>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4">
    <w:name w:val="Colorful List - Accent 34"/>
    <w:basedOn w:val="TableNormal"/>
    <w:next w:val="ColorfulList-Accent3"/>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4">
    <w:name w:val="Colorful List - Accent 44"/>
    <w:basedOn w:val="TableNormal"/>
    <w:next w:val="ColorfulList-Accent4"/>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4">
    <w:name w:val="Colorful List - Accent 54"/>
    <w:basedOn w:val="TableNormal"/>
    <w:next w:val="ColorfulList-Accent5"/>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4">
    <w:name w:val="Colorful List - Accent 64"/>
    <w:basedOn w:val="TableNormal"/>
    <w:next w:val="ColorfulList-Accent6"/>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4">
    <w:name w:val="Colorful Grid4"/>
    <w:basedOn w:val="TableNormal"/>
    <w:next w:val="ColorfulGrid"/>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4">
    <w:name w:val="Colorful Grid - Accent 14"/>
    <w:basedOn w:val="TableNormal"/>
    <w:next w:val="ColorfulGrid-Accent1"/>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4">
    <w:name w:val="Colorful Grid - Accent 24"/>
    <w:basedOn w:val="TableNormal"/>
    <w:next w:val="ColorfulGrid-Accent2"/>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4">
    <w:name w:val="Colorful Grid - Accent 34"/>
    <w:basedOn w:val="TableNormal"/>
    <w:next w:val="ColorfulGrid-Accent3"/>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4">
    <w:name w:val="Colorful Grid - Accent 44"/>
    <w:basedOn w:val="TableNormal"/>
    <w:next w:val="ColorfulGrid-Accent4"/>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4">
    <w:name w:val="Colorful Grid - Accent 54"/>
    <w:basedOn w:val="TableNormal"/>
    <w:next w:val="ColorfulGrid-Accent5"/>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4">
    <w:name w:val="Colorful Grid - Accent 64"/>
    <w:basedOn w:val="TableNormal"/>
    <w:next w:val="ColorfulGrid-Accent6"/>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Normal5">
    <w:name w:val="TableNormal5"/>
    <w:pPr>
      <w:spacing w:before="120" w:after="120" w:line="266" w:lineRule="auto"/>
      <w:ind w:firstLine="720"/>
    </w:pPr>
    <w:rPr>
      <w:sz w:val="26"/>
      <w:szCs w:val="26"/>
      <w:lang w:val="en"/>
    </w:rPr>
    <w:tblPr>
      <w:tblCellMar>
        <w:top w:w="100" w:type="dxa"/>
        <w:left w:w="100" w:type="dxa"/>
        <w:bottom w:w="100" w:type="dxa"/>
        <w:right w:w="100" w:type="dxa"/>
      </w:tblCellMar>
    </w:tblPr>
  </w:style>
  <w:style w:type="table" w:customStyle="1" w:styleId="TableGrid16">
    <w:name w:val="Table Grid16"/>
    <w:basedOn w:val="TableNormal"/>
    <w:next w:val="Table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6">
    <w:name w:val="Heading 3 Char6"/>
    <w:aliases w:val="3 bullet Char5,b Char5,2 Char5,Heading 3 Char Char Char5,Char Char11,Heading 3 Char1 Char Char5,Head3 Char5,Heading 3 Char1 Char14,Heading 3 Char Char Char Char Char14,Heading 3 Char Char Char Char Char Char5,Heading 31.2.1 Char5"/>
    <w:locked/>
    <w:rPr>
      <w:rFonts w:ascii="Cambria" w:hAnsi="Cambria" w:cs="Cambria"/>
      <w:b/>
      <w:bCs/>
      <w:sz w:val="26"/>
      <w:szCs w:val="26"/>
    </w:rPr>
  </w:style>
  <w:style w:type="table" w:customStyle="1" w:styleId="BngchunV6">
    <w:name w:val="B¶ng chuÈn_V6"/>
    <w:semiHidden/>
    <w:pPr>
      <w:jc w:val="center"/>
    </w:pPr>
    <w:rPr>
      <w:rFonts w:ascii=".VnTime" w:eastAsia="Calibri" w:hAnsi=".VnTime" w:cs=".VnTime"/>
      <w:sz w:val="24"/>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trPr>
      <w:jc w:val="center"/>
    </w:trPr>
  </w:style>
  <w:style w:type="table" w:customStyle="1" w:styleId="McFormatbng7">
    <w:name w:val="Mục Format  bảng7"/>
    <w:pPr>
      <w:jc w:val="center"/>
    </w:pPr>
    <w:rPr>
      <w:rFonts w:eastAsia="Calibri"/>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numbering" w:customStyle="1" w:styleId="Style49">
    <w:name w:val="Style49"/>
    <w:uiPriority w:val="99"/>
  </w:style>
  <w:style w:type="table" w:customStyle="1" w:styleId="TableGrid1112">
    <w:name w:val="Table Grid1112"/>
    <w:basedOn w:val="TableNormal"/>
    <w:next w:val="TableGrid"/>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3">
    <w:name w:val="Table Grid213"/>
    <w:basedOn w:val="TableNormal"/>
    <w:next w:val="TableGrid"/>
    <w:uiPriority w:val="5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3">
    <w:name w:val="Table Grid33"/>
    <w:basedOn w:val="TableNormal"/>
    <w:next w:val="TableGrid"/>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25">
    <w:name w:val="Medium Grid 1 - Accent 225"/>
    <w:uiPriority w:val="34"/>
    <w:semiHidden/>
    <w:rPr>
      <w:rFonts w:ascii="Calibri" w:hAnsi="Calibri" w:cs="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122">
    <w:name w:val="Medium Grid 1 - Accent 2122"/>
    <w:uiPriority w:val="34"/>
    <w:semiHidden/>
    <w:rPr>
      <w:rFonts w:ascii="Calibri" w:eastAsia="Calibri" w:hAnsi="Calibri"/>
      <w:sz w:val="22"/>
      <w:szCs w:val="28"/>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220">
    <w:name w:val="TableGrid22"/>
    <w:rPr>
      <w:rFonts w:ascii="Calibri" w:hAnsi="Calibri"/>
      <w:sz w:val="22"/>
      <w:szCs w:val="22"/>
    </w:rPr>
    <w:tblPr>
      <w:tblCellMar>
        <w:top w:w="0" w:type="dxa"/>
        <w:left w:w="0" w:type="dxa"/>
        <w:bottom w:w="0" w:type="dxa"/>
        <w:right w:w="0" w:type="dxa"/>
      </w:tblCellMar>
    </w:tblPr>
  </w:style>
  <w:style w:type="table" w:customStyle="1" w:styleId="PlainTable213">
    <w:name w:val="Plain Table 213"/>
    <w:basedOn w:val="TableNormal"/>
    <w:uiPriority w:val="42"/>
    <w:rPr>
      <w:rFonts w:ascii="Calibri" w:eastAsia="Calibri" w:hAnsi="Calibri"/>
      <w:sz w:val="22"/>
      <w:szCs w:val="22"/>
      <w:lang w:val="vi-VN" w:eastAsia="vi-V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Style418">
    <w:name w:val="Style418"/>
    <w:uiPriority w:val="99"/>
  </w:style>
  <w:style w:type="numbering" w:customStyle="1" w:styleId="Bng8">
    <w:name w:val="Bảng8"/>
    <w:uiPriority w:val="99"/>
  </w:style>
  <w:style w:type="numbering" w:customStyle="1" w:styleId="DanhMuchBang8">
    <w:name w:val="Danh Much Bang8"/>
    <w:uiPriority w:val="99"/>
  </w:style>
  <w:style w:type="table" w:customStyle="1" w:styleId="TableGrid142">
    <w:name w:val="Table Grid142"/>
    <w:basedOn w:val="TableNormal"/>
    <w:next w:val="TableGrid"/>
    <w:uiPriority w:val="5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2">
    <w:name w:val="Table Grid2112"/>
    <w:basedOn w:val="TableNormal"/>
    <w:next w:val="TableGrid"/>
    <w:uiPriority w:val="5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2">
    <w:name w:val="Table Grid312"/>
    <w:basedOn w:val="TableNormal"/>
    <w:next w:val="TableGrid"/>
    <w:uiPriority w:val="5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1114">
    <w:name w:val="Medium Grid 1 - Accent 21114"/>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cFormatbng12">
    <w:name w:val="Mục Format  bảng12"/>
    <w:pPr>
      <w:jc w:val="center"/>
    </w:pPr>
    <w:rPr>
      <w:rFonts w:eastAsia="Calibri"/>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ediumGrid1-Accent2214">
    <w:name w:val="Medium Grid 1 - Accent 2214"/>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Style427">
    <w:name w:val="Style427"/>
    <w:uiPriority w:val="99"/>
  </w:style>
  <w:style w:type="numbering" w:customStyle="1" w:styleId="Style4115">
    <w:name w:val="Style4115"/>
    <w:uiPriority w:val="99"/>
  </w:style>
  <w:style w:type="numbering" w:customStyle="1" w:styleId="Bng15">
    <w:name w:val="Bảng15"/>
    <w:uiPriority w:val="99"/>
  </w:style>
  <w:style w:type="table" w:customStyle="1" w:styleId="TableGrid52">
    <w:name w:val="Table Grid52"/>
    <w:basedOn w:val="TableNormal"/>
    <w:next w:val="TableGrid"/>
    <w:uiPriority w:val="59"/>
    <w:rPr>
      <w:rFonts w:ascii="Calibri" w:eastAsia="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Pr>
      <w:rFonts w:ascii="Calibri" w:eastAsia="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2132">
    <w:name w:val="Medium Grid 1 - Accent 2132"/>
    <w:uiPriority w:val="34"/>
    <w:semiHidden/>
    <w:rPr>
      <w:rFonts w:ascii="Calibri" w:eastAsia="Calibri" w:hAnsi="Calibri"/>
      <w:sz w:val="22"/>
      <w:szCs w:val="22"/>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NoList27">
    <w:name w:val="No List27"/>
    <w:next w:val="NoList"/>
    <w:uiPriority w:val="99"/>
    <w:semiHidden/>
    <w:unhideWhenUsed/>
  </w:style>
  <w:style w:type="numbering" w:customStyle="1" w:styleId="NoList28">
    <w:name w:val="No List28"/>
    <w:next w:val="NoList"/>
    <w:uiPriority w:val="99"/>
    <w:semiHidden/>
    <w:unhideWhenUsed/>
  </w:style>
  <w:style w:type="numbering" w:customStyle="1" w:styleId="Style4252">
    <w:name w:val="Style4252"/>
    <w:uiPriority w:val="99"/>
    <w:pPr>
      <w:numPr>
        <w:numId w:val="1"/>
      </w:numPr>
    </w:pPr>
  </w:style>
  <w:style w:type="numbering" w:customStyle="1" w:styleId="Style41422">
    <w:name w:val="Style41422"/>
    <w:uiPriority w:val="99"/>
    <w:pPr>
      <w:numPr>
        <w:numId w:val="3"/>
      </w:numPr>
    </w:pPr>
  </w:style>
  <w:style w:type="numbering" w:customStyle="1" w:styleId="Style4162">
    <w:name w:val="Style4162"/>
    <w:uiPriority w:val="99"/>
    <w:pPr>
      <w:numPr>
        <w:numId w:val="7"/>
      </w:numPr>
    </w:pPr>
  </w:style>
  <w:style w:type="numbering" w:customStyle="1" w:styleId="Style3212">
    <w:name w:val="Style3212"/>
    <w:uiPriority w:val="99"/>
    <w:pPr>
      <w:numPr>
        <w:numId w:val="8"/>
      </w:numPr>
    </w:pPr>
  </w:style>
  <w:style w:type="numbering" w:customStyle="1" w:styleId="Bng62">
    <w:name w:val="Bảng62"/>
    <w:uiPriority w:val="99"/>
    <w:pPr>
      <w:numPr>
        <w:numId w:val="9"/>
      </w:numPr>
    </w:pPr>
  </w:style>
  <w:style w:type="numbering" w:customStyle="1" w:styleId="Style6212">
    <w:name w:val="Style6212"/>
    <w:uiPriority w:val="99"/>
  </w:style>
  <w:style w:type="numbering" w:customStyle="1" w:styleId="Style7212">
    <w:name w:val="Style7212"/>
    <w:uiPriority w:val="99"/>
    <w:pPr>
      <w:numPr>
        <w:numId w:val="10"/>
      </w:numPr>
    </w:pPr>
  </w:style>
  <w:style w:type="numbering" w:customStyle="1" w:styleId="Style41312">
    <w:name w:val="Style41312"/>
    <w:uiPriority w:val="99"/>
    <w:pPr>
      <w:numPr>
        <w:numId w:val="11"/>
      </w:numPr>
    </w:pPr>
  </w:style>
  <w:style w:type="numbering" w:customStyle="1" w:styleId="Style2212">
    <w:name w:val="Style2212"/>
    <w:uiPriority w:val="99"/>
    <w:pPr>
      <w:numPr>
        <w:numId w:val="12"/>
      </w:numPr>
    </w:pPr>
  </w:style>
  <w:style w:type="numbering" w:customStyle="1" w:styleId="DanhMuchBang62">
    <w:name w:val="Danh Much Bang62"/>
    <w:uiPriority w:val="99"/>
  </w:style>
  <w:style w:type="numbering" w:customStyle="1" w:styleId="Style4172">
    <w:name w:val="Style4172"/>
    <w:uiPriority w:val="99"/>
    <w:pPr>
      <w:numPr>
        <w:numId w:val="13"/>
      </w:numPr>
    </w:pPr>
  </w:style>
  <w:style w:type="numbering" w:customStyle="1" w:styleId="Style4522">
    <w:name w:val="Style4522"/>
    <w:uiPriority w:val="99"/>
    <w:pPr>
      <w:numPr>
        <w:numId w:val="14"/>
      </w:numPr>
    </w:pPr>
  </w:style>
  <w:style w:type="numbering" w:customStyle="1" w:styleId="Bng312">
    <w:name w:val="Bảng312"/>
    <w:uiPriority w:val="99"/>
    <w:pPr>
      <w:numPr>
        <w:numId w:val="15"/>
      </w:numPr>
    </w:pPr>
  </w:style>
  <w:style w:type="numbering" w:customStyle="1" w:styleId="DanhMuchBang312">
    <w:name w:val="Danh Much Bang312"/>
    <w:uiPriority w:val="99"/>
    <w:pPr>
      <w:numPr>
        <w:numId w:val="16"/>
      </w:numPr>
    </w:pPr>
  </w:style>
  <w:style w:type="numbering" w:customStyle="1" w:styleId="Bng72">
    <w:name w:val="Bảng72"/>
    <w:uiPriority w:val="99"/>
    <w:pPr>
      <w:numPr>
        <w:numId w:val="17"/>
      </w:numPr>
    </w:pPr>
  </w:style>
  <w:style w:type="numbering" w:customStyle="1" w:styleId="DanhMuchBang72">
    <w:name w:val="Danh Much Bang72"/>
    <w:uiPriority w:val="99"/>
    <w:pPr>
      <w:numPr>
        <w:numId w:val="18"/>
      </w:numPr>
    </w:pPr>
  </w:style>
  <w:style w:type="numbering" w:customStyle="1" w:styleId="Bng432">
    <w:name w:val="Bảng432"/>
    <w:uiPriority w:val="99"/>
    <w:pPr>
      <w:numPr>
        <w:numId w:val="19"/>
      </w:numPr>
    </w:pPr>
  </w:style>
  <w:style w:type="numbering" w:customStyle="1" w:styleId="DanhMuchBang432">
    <w:name w:val="Danh Much Bang432"/>
    <w:uiPriority w:val="99"/>
    <w:pPr>
      <w:numPr>
        <w:numId w:val="5"/>
      </w:numPr>
    </w:pPr>
  </w:style>
  <w:style w:type="numbering" w:customStyle="1" w:styleId="Style41432">
    <w:name w:val="Style41432"/>
    <w:uiPriority w:val="99"/>
    <w:pPr>
      <w:numPr>
        <w:numId w:val="4"/>
      </w:numPr>
    </w:pPr>
  </w:style>
  <w:style w:type="numbering" w:customStyle="1" w:styleId="MyList212">
    <w:name w:val="My List212"/>
    <w:pPr>
      <w:numPr>
        <w:numId w:val="20"/>
      </w:numPr>
    </w:pPr>
  </w:style>
  <w:style w:type="numbering" w:customStyle="1" w:styleId="MyList23">
    <w:name w:val="My List23"/>
    <w:pPr>
      <w:numPr>
        <w:numId w:val="27"/>
      </w:numPr>
    </w:pPr>
  </w:style>
  <w:style w:type="numbering" w:customStyle="1" w:styleId="Bng44">
    <w:name w:val="Bảng44"/>
    <w:uiPriority w:val="99"/>
    <w:pPr>
      <w:numPr>
        <w:numId w:val="24"/>
      </w:numPr>
    </w:pPr>
  </w:style>
  <w:style w:type="numbering" w:customStyle="1" w:styleId="Style523">
    <w:name w:val="Style523"/>
    <w:uiPriority w:val="99"/>
    <w:pPr>
      <w:numPr>
        <w:numId w:val="65"/>
      </w:numPr>
    </w:pPr>
  </w:style>
  <w:style w:type="numbering" w:customStyle="1" w:styleId="Style4242">
    <w:name w:val="Style4242"/>
    <w:uiPriority w:val="99"/>
    <w:pPr>
      <w:numPr>
        <w:numId w:val="36"/>
      </w:numPr>
    </w:pPr>
  </w:style>
  <w:style w:type="numbering" w:customStyle="1" w:styleId="Style482">
    <w:name w:val="Style482"/>
    <w:uiPriority w:val="99"/>
    <w:pPr>
      <w:numPr>
        <w:numId w:val="67"/>
      </w:numPr>
    </w:pPr>
  </w:style>
  <w:style w:type="numbering" w:customStyle="1" w:styleId="Style410">
    <w:name w:val="Style410"/>
    <w:uiPriority w:val="99"/>
  </w:style>
  <w:style w:type="numbering" w:customStyle="1" w:styleId="Style419">
    <w:name w:val="Style419"/>
    <w:uiPriority w:val="99"/>
    <w:pPr>
      <w:numPr>
        <w:numId w:val="37"/>
      </w:numPr>
    </w:pPr>
  </w:style>
  <w:style w:type="numbering" w:customStyle="1" w:styleId="Style323">
    <w:name w:val="Style323"/>
    <w:uiPriority w:val="99"/>
    <w:pPr>
      <w:numPr>
        <w:numId w:val="38"/>
      </w:numPr>
    </w:pPr>
  </w:style>
  <w:style w:type="numbering" w:customStyle="1" w:styleId="Bng9">
    <w:name w:val="Bảng9"/>
    <w:uiPriority w:val="99"/>
    <w:pPr>
      <w:numPr>
        <w:numId w:val="39"/>
      </w:numPr>
    </w:pPr>
  </w:style>
  <w:style w:type="numbering" w:customStyle="1" w:styleId="DanhMuchBang422">
    <w:name w:val="Danh Much Bang422"/>
    <w:uiPriority w:val="99"/>
    <w:pPr>
      <w:numPr>
        <w:numId w:val="40"/>
      </w:numPr>
    </w:pPr>
  </w:style>
  <w:style w:type="numbering" w:customStyle="1" w:styleId="Style623">
    <w:name w:val="Style623"/>
    <w:uiPriority w:val="99"/>
    <w:pPr>
      <w:numPr>
        <w:numId w:val="41"/>
      </w:numPr>
    </w:pPr>
  </w:style>
  <w:style w:type="numbering" w:customStyle="1" w:styleId="Style723">
    <w:name w:val="Style723"/>
    <w:uiPriority w:val="99"/>
    <w:pPr>
      <w:numPr>
        <w:numId w:val="42"/>
      </w:numPr>
    </w:pPr>
  </w:style>
  <w:style w:type="numbering" w:customStyle="1" w:styleId="Style5212">
    <w:name w:val="Style5212"/>
    <w:uiPriority w:val="99"/>
    <w:pPr>
      <w:numPr>
        <w:numId w:val="43"/>
      </w:numPr>
    </w:pPr>
  </w:style>
  <w:style w:type="numbering" w:customStyle="1" w:styleId="Style4412">
    <w:name w:val="Style4412"/>
    <w:uiPriority w:val="99"/>
    <w:pPr>
      <w:numPr>
        <w:numId w:val="44"/>
      </w:numPr>
    </w:pPr>
  </w:style>
  <w:style w:type="numbering" w:customStyle="1" w:styleId="MyList3">
    <w:name w:val="My List3"/>
    <w:pPr>
      <w:numPr>
        <w:numId w:val="45"/>
      </w:numPr>
    </w:pPr>
  </w:style>
  <w:style w:type="numbering" w:customStyle="1" w:styleId="Style41412">
    <w:name w:val="Style41412"/>
    <w:uiPriority w:val="99"/>
    <w:pPr>
      <w:numPr>
        <w:numId w:val="46"/>
      </w:numPr>
    </w:pPr>
  </w:style>
  <w:style w:type="numbering" w:customStyle="1" w:styleId="Style223">
    <w:name w:val="Style223"/>
    <w:uiPriority w:val="99"/>
    <w:pPr>
      <w:numPr>
        <w:numId w:val="47"/>
      </w:numPr>
    </w:pPr>
  </w:style>
  <w:style w:type="numbering" w:customStyle="1" w:styleId="Style4532">
    <w:name w:val="Style4532"/>
    <w:uiPriority w:val="99"/>
    <w:pPr>
      <w:numPr>
        <w:numId w:val="48"/>
      </w:numPr>
    </w:pPr>
  </w:style>
  <w:style w:type="numbering" w:customStyle="1" w:styleId="Style454">
    <w:name w:val="Style454"/>
    <w:uiPriority w:val="99"/>
    <w:pPr>
      <w:numPr>
        <w:numId w:val="49"/>
      </w:numPr>
    </w:pPr>
  </w:style>
  <w:style w:type="character" w:customStyle="1" w:styleId="UnresolvedMention7">
    <w:name w:val="Unresolved Mention7"/>
    <w:uiPriority w:val="99"/>
    <w:unhideWhenUsed/>
    <w:rPr>
      <w:color w:val="605E5C"/>
      <w:shd w:val="clear" w:color="auto" w:fill="E1DFDD"/>
    </w:rPr>
  </w:style>
  <w:style w:type="numbering" w:customStyle="1" w:styleId="MyList2111">
    <w:name w:val="My List2111"/>
    <w:pPr>
      <w:numPr>
        <w:numId w:val="56"/>
      </w:numPr>
    </w:pPr>
  </w:style>
  <w:style w:type="numbering" w:customStyle="1" w:styleId="Style45211">
    <w:name w:val="Style45211"/>
    <w:uiPriority w:val="99"/>
    <w:pPr>
      <w:numPr>
        <w:numId w:val="51"/>
      </w:numPr>
    </w:pPr>
  </w:style>
  <w:style w:type="numbering" w:customStyle="1" w:styleId="Style41711">
    <w:name w:val="Style41711"/>
    <w:uiPriority w:val="99"/>
    <w:pPr>
      <w:numPr>
        <w:numId w:val="66"/>
      </w:numPr>
    </w:pPr>
  </w:style>
  <w:style w:type="numbering" w:customStyle="1" w:styleId="Bng711">
    <w:name w:val="Bảng711"/>
    <w:uiPriority w:val="99"/>
    <w:pPr>
      <w:numPr>
        <w:numId w:val="53"/>
      </w:numPr>
    </w:pPr>
  </w:style>
  <w:style w:type="numbering" w:customStyle="1" w:styleId="Style413111">
    <w:name w:val="Style413111"/>
    <w:uiPriority w:val="99"/>
    <w:pPr>
      <w:numPr>
        <w:numId w:val="50"/>
      </w:numPr>
    </w:pPr>
  </w:style>
  <w:style w:type="numbering" w:customStyle="1" w:styleId="DanhMuchBang3111">
    <w:name w:val="Danh Much Bang3111"/>
    <w:uiPriority w:val="99"/>
    <w:pPr>
      <w:numPr>
        <w:numId w:val="52"/>
      </w:numPr>
    </w:pPr>
  </w:style>
  <w:style w:type="numbering" w:customStyle="1" w:styleId="Style414311">
    <w:name w:val="Style414311"/>
    <w:uiPriority w:val="99"/>
    <w:pPr>
      <w:numPr>
        <w:numId w:val="54"/>
      </w:numPr>
    </w:pPr>
  </w:style>
  <w:style w:type="numbering" w:customStyle="1" w:styleId="DanhMuchBang4311">
    <w:name w:val="Danh Much Bang4311"/>
    <w:uiPriority w:val="99"/>
    <w:pPr>
      <w:numPr>
        <w:numId w:val="55"/>
      </w:numPr>
    </w:pPr>
  </w:style>
  <w:style w:type="numbering" w:customStyle="1" w:styleId="NoList29">
    <w:name w:val="No List29"/>
    <w:next w:val="NoList"/>
    <w:uiPriority w:val="99"/>
    <w:semiHidden/>
    <w:unhideWhenUsed/>
  </w:style>
  <w:style w:type="character" w:customStyle="1" w:styleId="font51">
    <w:name w:val="font51"/>
    <w:rPr>
      <w:rFonts w:ascii="Times New Roman" w:hAnsi="Times New Roman" w:cs="Times New Roman" w:hint="default"/>
      <w:color w:val="000000"/>
      <w:u w:val="none"/>
    </w:rPr>
  </w:style>
  <w:style w:type="character" w:customStyle="1" w:styleId="font61">
    <w:name w:val="font61"/>
    <w:rPr>
      <w:rFonts w:ascii="Times New Roman" w:hAnsi="Times New Roman" w:cs="Times New Roman" w:hint="default"/>
      <w:strike/>
      <w:color w:val="000000"/>
    </w:rPr>
  </w:style>
  <w:style w:type="paragraph" w:customStyle="1" w:styleId="font0">
    <w:name w:val="font0"/>
    <w:basedOn w:val="Normal"/>
    <w:pPr>
      <w:spacing w:before="100" w:beforeAutospacing="1" w:after="100" w:afterAutospacing="1"/>
    </w:pPr>
    <w:rPr>
      <w:rFonts w:ascii="Calibri" w:hAnsi="Calibri" w:cs="Calibri"/>
      <w:color w:val="000000"/>
      <w:sz w:val="24"/>
      <w:szCs w:val="24"/>
    </w:rPr>
  </w:style>
  <w:style w:type="paragraph" w:customStyle="1" w:styleId="font2">
    <w:name w:val="font2"/>
    <w:basedOn w:val="Normal"/>
    <w:pPr>
      <w:spacing w:before="100" w:beforeAutospacing="1" w:after="100" w:afterAutospacing="1"/>
    </w:pPr>
    <w:rPr>
      <w:rFonts w:ascii="Calibri" w:hAnsi="Calibri" w:cs="Calibri"/>
      <w:color w:val="000000"/>
      <w:sz w:val="24"/>
      <w:szCs w:val="24"/>
    </w:rPr>
  </w:style>
  <w:style w:type="paragraph" w:customStyle="1" w:styleId="font3">
    <w:name w:val="font3"/>
    <w:basedOn w:val="Normal"/>
    <w:pPr>
      <w:spacing w:before="100" w:beforeAutospacing="1" w:after="100" w:afterAutospacing="1"/>
    </w:pPr>
    <w:rPr>
      <w:b/>
      <w:bCs/>
      <w:color w:val="000000"/>
      <w:sz w:val="24"/>
      <w:szCs w:val="24"/>
    </w:rPr>
  </w:style>
  <w:style w:type="paragraph" w:customStyle="1" w:styleId="font4">
    <w:name w:val="font4"/>
    <w:basedOn w:val="Normal"/>
    <w:pPr>
      <w:spacing w:before="100" w:beforeAutospacing="1" w:after="100" w:afterAutospacing="1"/>
    </w:pPr>
    <w:rPr>
      <w:b/>
      <w:bCs/>
      <w:color w:val="000000"/>
      <w:sz w:val="24"/>
      <w:szCs w:val="24"/>
    </w:rPr>
  </w:style>
  <w:style w:type="paragraph" w:customStyle="1" w:styleId="et2">
    <w:name w:val="et2"/>
    <w:basedOn w:val="Normal"/>
    <w:pPr>
      <w:spacing w:before="100" w:beforeAutospacing="1" w:after="100" w:afterAutospacing="1"/>
    </w:pPr>
    <w:rPr>
      <w:color w:val="000000"/>
      <w:sz w:val="24"/>
      <w:szCs w:val="24"/>
    </w:rPr>
  </w:style>
  <w:style w:type="paragraph" w:customStyle="1" w:styleId="et3">
    <w:name w:val="et3"/>
    <w:basedOn w:val="Normal"/>
    <w:pPr>
      <w:spacing w:before="100" w:beforeAutospacing="1" w:after="100" w:afterAutospacing="1"/>
      <w:jc w:val="center"/>
    </w:pPr>
    <w:rPr>
      <w:color w:val="000000"/>
      <w:sz w:val="24"/>
      <w:szCs w:val="24"/>
    </w:rPr>
  </w:style>
  <w:style w:type="paragraph" w:customStyle="1" w:styleId="et4">
    <w:name w:val="et4"/>
    <w:basedOn w:val="Normal"/>
    <w:pPr>
      <w:spacing w:before="100" w:beforeAutospacing="1" w:after="100" w:afterAutospacing="1"/>
      <w:jc w:val="center"/>
    </w:pPr>
    <w:rPr>
      <w:color w:val="000000"/>
      <w:sz w:val="24"/>
      <w:szCs w:val="24"/>
    </w:rPr>
  </w:style>
  <w:style w:type="paragraph" w:customStyle="1" w:styleId="et5">
    <w:name w:val="et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4"/>
      <w:szCs w:val="24"/>
    </w:rPr>
  </w:style>
  <w:style w:type="paragraph" w:customStyle="1" w:styleId="et6">
    <w:name w:val="et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4"/>
      <w:szCs w:val="24"/>
    </w:rPr>
  </w:style>
  <w:style w:type="paragraph" w:customStyle="1" w:styleId="et7">
    <w:name w:val="et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color w:val="000000"/>
      <w:sz w:val="24"/>
      <w:szCs w:val="24"/>
    </w:rPr>
  </w:style>
  <w:style w:type="paragraph" w:customStyle="1" w:styleId="et8">
    <w:name w:val="et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b/>
      <w:bCs/>
      <w:color w:val="000000"/>
      <w:sz w:val="24"/>
      <w:szCs w:val="24"/>
    </w:rPr>
  </w:style>
  <w:style w:type="paragraph" w:customStyle="1" w:styleId="et9">
    <w:name w:val="et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et10">
    <w:name w:val="et1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24"/>
      <w:szCs w:val="24"/>
    </w:rPr>
  </w:style>
  <w:style w:type="paragraph" w:customStyle="1" w:styleId="et11">
    <w:name w:val="et1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character" w:customStyle="1" w:styleId="Vnbnnidung1">
    <w:name w:val="Văn b?n n?i dung_"/>
    <w:link w:val="Vnbnnidung10"/>
    <w:uiPriority w:val="99"/>
    <w:locked/>
    <w:rPr>
      <w:spacing w:val="3"/>
      <w:sz w:val="25"/>
      <w:szCs w:val="25"/>
      <w:shd w:val="clear" w:color="auto" w:fill="FFFFFF"/>
    </w:rPr>
  </w:style>
  <w:style w:type="paragraph" w:customStyle="1" w:styleId="Vnbnnidung10">
    <w:name w:val="Văn b?n n?i dung1"/>
    <w:basedOn w:val="Normal"/>
    <w:link w:val="Vnbnnidung1"/>
    <w:uiPriority w:val="99"/>
    <w:pPr>
      <w:widowControl w:val="0"/>
      <w:shd w:val="clear" w:color="auto" w:fill="FFFFFF"/>
      <w:spacing w:after="60" w:line="299" w:lineRule="exact"/>
      <w:jc w:val="both"/>
    </w:pPr>
    <w:rPr>
      <w:spacing w:val="3"/>
      <w:sz w:val="25"/>
      <w:szCs w:val="25"/>
    </w:rPr>
  </w:style>
  <w:style w:type="paragraph" w:customStyle="1" w:styleId="NormalKernat6pt">
    <w:name w:val="Normal + Kern at 6 pt"/>
    <w:aliases w:val="Condensed by  0.2 pt + Raised by  6 pt,Not Expanded by..."/>
    <w:basedOn w:val="Normal"/>
    <w:pPr>
      <w:ind w:firstLine="720"/>
      <w:jc w:val="both"/>
    </w:pPr>
    <w:rPr>
      <w:rFonts w:ascii=".VnTime" w:hAnsi=".VnTime"/>
      <w:spacing w:val="-4"/>
      <w:kern w:val="12"/>
      <w:szCs w:val="24"/>
    </w:rPr>
  </w:style>
  <w:style w:type="table" w:customStyle="1" w:styleId="TableNormal6">
    <w:name w:val="TableNormal6"/>
    <w:pPr>
      <w:spacing w:after="200" w:line="276" w:lineRule="auto"/>
    </w:pPr>
    <w:rPr>
      <w:rFonts w:ascii="Calibri" w:eastAsia="Calibri" w:hAnsi="Calibri" w:cs="Calibri"/>
      <w:sz w:val="22"/>
      <w:szCs w:val="22"/>
      <w:lang w:val="en"/>
    </w:rPr>
    <w:tblPr>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lsdException w:name="table of authorities" w:uiPriority="99"/>
    <w:lsdException w:name="macro" w:uiPriority="99"/>
    <w:lsdException w:name="List Bullet" w:qFormat="1"/>
    <w:lsdException w:name="List Number" w:semiHidden="0" w:unhideWhenUsed="0"/>
    <w:lsdException w:name="List 4" w:semiHidden="0" w:unhideWhenUsed="0"/>
    <w:lsdException w:name="List 5" w:semiHidden="0" w:unhideWhenUsed="0"/>
    <w:lsdException w:name="List Number 2" w:uiPriority="99"/>
    <w:lsdException w:name="List Number 3" w:uiPriority="99"/>
    <w:lsdException w:name="Title" w:semiHidden="0" w:uiPriority="10" w:unhideWhenUsed="0" w:qFormat="1"/>
    <w:lsdException w:name="Body Text" w:qFormat="1"/>
    <w:lsdException w:name="Body Text Indent" w:qFormat="1"/>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qFormat="1"/>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aliases w:val="1 ghost,g,Heading 1 Char1 Char,Heading 1 Char Char Char,L1,Heading 1 AGT ESIA,RSKH1,RSKHeading 1,H1,Level 1,Report1,head1,Heading 1 URS,h1,Ch,Chapter,RCL H1,Chapter Heading,Head 1wsa,Abt Heading 1,1 ghos, Char,Heading 1(Report Only),Chapter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aliases w:val="BVI2,Heading 2-BVI,RepHead2,Title Header2,Clause_No&amp;Name,Section-Title,h2,Avsnitt,Tieu de 2,Tieude2 Char,MVA2,MyHeading2,Mystyle2,Mystyle21,Mystyle22,Mystyle23,Mystyle211,Mystyle221,Trích yếu,2 headline,h,Heading 2 Char Char Char Char,Heading1"/>
    <w:basedOn w:val="Normal"/>
    <w:next w:val="Normal"/>
    <w:link w:val="Heading2Char"/>
    <w:uiPriority w:val="9"/>
    <w:qFormat/>
    <w:pPr>
      <w:keepNext/>
      <w:spacing w:before="60" w:after="60"/>
      <w:ind w:firstLine="720"/>
      <w:outlineLvl w:val="1"/>
    </w:pPr>
    <w:rPr>
      <w:rFonts w:ascii=".VnTime" w:hAnsi=".VnTime"/>
      <w:i/>
      <w:szCs w:val="20"/>
    </w:rPr>
  </w:style>
  <w:style w:type="paragraph" w:styleId="Heading3">
    <w:name w:val="heading 3"/>
    <w:aliases w:val="Heading 3 Char Char Char Char,Section Header3,Char Char + Left:  1.75 cm,Hanging:  1 cm,Before:  6 pt,After: ...,Heading 3 Char Char Char,Section Header3 Char Char Char,Char1 Char Char Char,Heading 3 Char Char,Heading 3_MucCap2,Heading 5 Char1"/>
    <w:basedOn w:val="Normal"/>
    <w:next w:val="Normal"/>
    <w:link w:val="Heading3Char"/>
    <w:uiPriority w:val="9"/>
    <w:unhideWhenUsed/>
    <w:qFormat/>
    <w:pPr>
      <w:keepNext/>
      <w:keepLines/>
      <w:spacing w:before="160" w:after="80" w:line="276" w:lineRule="auto"/>
      <w:outlineLvl w:val="2"/>
    </w:pPr>
    <w:rPr>
      <w:rFonts w:ascii="Calibri" w:hAnsi="Calibri"/>
      <w:color w:val="365F91"/>
      <w:kern w:val="2"/>
    </w:rPr>
  </w:style>
  <w:style w:type="paragraph" w:styleId="Heading4">
    <w:name w:val="heading 4"/>
    <w:aliases w:val="4 dash,d,3,L4,carter ecological heading 4,Level 4,D&amp;M4,D&amp;M 4,RSKH4,H4,RSK-H4,Heading 4-DO NOT USE,Heading 4 URS,Subsection,h4,RCL H4,41,42,43,44,45,46,47,48,411,421,431,441,451,461,471,標題 4,Gliederung4,Minor Heading,hseHeading 4,Dollar,itali,i"/>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RSKH5,Figure,Appendix,Heading 5 URS,Further Points,5 sub-bullet,sb,Section Break,Further Points1,Further Points2,Further Points11,Further Points3,Further Points4,Further Points5,Further Points12,Further Points21,Further Points111,Further Poin"/>
    <w:basedOn w:val="Normal"/>
    <w:next w:val="Normal"/>
    <w:link w:val="Heading5Char"/>
    <w:uiPriority w:val="9"/>
    <w:unhideWhenUsed/>
    <w:qFormat/>
    <w:pPr>
      <w:keepNext/>
      <w:keepLines/>
      <w:spacing w:before="80" w:after="40" w:line="276" w:lineRule="auto"/>
      <w:outlineLvl w:val="4"/>
    </w:pPr>
    <w:rPr>
      <w:rFonts w:ascii="Calibri" w:hAnsi="Calibri"/>
      <w:color w:val="365F91"/>
      <w:kern w:val="2"/>
      <w:sz w:val="22"/>
      <w:szCs w:val="22"/>
    </w:rPr>
  </w:style>
  <w:style w:type="paragraph" w:styleId="Heading6">
    <w:name w:val="heading 6"/>
    <w:aliases w:val="Points in Text,sub-dash,sd,7 sub-dash"/>
    <w:basedOn w:val="Normal"/>
    <w:next w:val="Normal"/>
    <w:link w:val="Heading6Char"/>
    <w:uiPriority w:val="9"/>
    <w:unhideWhenUsed/>
    <w:qFormat/>
    <w:pPr>
      <w:keepNext/>
      <w:keepLines/>
      <w:spacing w:before="40" w:line="276" w:lineRule="auto"/>
      <w:outlineLvl w:val="5"/>
    </w:pPr>
    <w:rPr>
      <w:rFonts w:ascii="Calibri" w:hAnsi="Calibri"/>
      <w:i/>
      <w:iCs/>
      <w:color w:val="595959"/>
      <w:kern w:val="2"/>
      <w:sz w:val="22"/>
      <w:szCs w:val="22"/>
    </w:rPr>
  </w:style>
  <w:style w:type="paragraph" w:styleId="Heading7">
    <w:name w:val="heading 7"/>
    <w:basedOn w:val="Normal"/>
    <w:next w:val="Normal"/>
    <w:link w:val="Heading7Char"/>
    <w:uiPriority w:val="9"/>
    <w:unhideWhenUsed/>
    <w:qFormat/>
    <w:pPr>
      <w:keepNext/>
      <w:keepLines/>
      <w:spacing w:before="40" w:line="276" w:lineRule="auto"/>
      <w:outlineLvl w:val="6"/>
    </w:pPr>
    <w:rPr>
      <w:rFonts w:ascii="Calibri" w:hAnsi="Calibri"/>
      <w:color w:val="595959"/>
      <w:kern w:val="2"/>
      <w:sz w:val="22"/>
      <w:szCs w:val="22"/>
    </w:rPr>
  </w:style>
  <w:style w:type="paragraph" w:styleId="Heading8">
    <w:name w:val="heading 8"/>
    <w:aliases w:val="Appendix Level 2"/>
    <w:basedOn w:val="Normal"/>
    <w:next w:val="Normal"/>
    <w:link w:val="Heading8Char"/>
    <w:uiPriority w:val="9"/>
    <w:unhideWhenUsed/>
    <w:qFormat/>
    <w:pPr>
      <w:keepNext/>
      <w:keepLines/>
      <w:spacing w:line="276" w:lineRule="auto"/>
      <w:outlineLvl w:val="7"/>
    </w:pPr>
    <w:rPr>
      <w:rFonts w:ascii="Calibri" w:hAnsi="Calibri"/>
      <w:i/>
      <w:iCs/>
      <w:color w:val="272727"/>
      <w:kern w:val="2"/>
      <w:sz w:val="22"/>
      <w:szCs w:val="22"/>
    </w:rPr>
  </w:style>
  <w:style w:type="paragraph" w:styleId="Heading9">
    <w:name w:val="heading 9"/>
    <w:aliases w:val="Appendix Level 3,Dau +"/>
    <w:basedOn w:val="Normal"/>
    <w:next w:val="Normal"/>
    <w:link w:val="Heading9Char"/>
    <w:uiPriority w:val="9"/>
    <w:unhideWhenUsed/>
    <w:qFormat/>
    <w:pPr>
      <w:keepNext/>
      <w:keepLines/>
      <w:spacing w:line="276" w:lineRule="auto"/>
      <w:outlineLvl w:val="8"/>
    </w:pPr>
    <w:rPr>
      <w:rFonts w:ascii="Calibri" w:hAnsi="Calibri"/>
      <w:color w:val="272727"/>
      <w:kern w:val="2"/>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aliases w:val="BVI-ft, BVI-ft,Footer-Even"/>
    <w:basedOn w:val="Normal"/>
    <w:link w:val="FooterChar"/>
    <w:qFormat/>
    <w:pPr>
      <w:tabs>
        <w:tab w:val="center" w:pos="4320"/>
        <w:tab w:val="right" w:pos="8640"/>
      </w:tabs>
    </w:pPr>
    <w:rPr>
      <w:rFonts w:ascii=".VnTime" w:hAnsi=".VnTime"/>
      <w:szCs w:val="20"/>
    </w:rPr>
  </w:style>
  <w:style w:type="paragraph" w:customStyle="1" w:styleId="Char">
    <w:name w:val="Char"/>
    <w:autoRedefine/>
    <w:pPr>
      <w:tabs>
        <w:tab w:val="left" w:pos="1152"/>
      </w:tabs>
      <w:spacing w:before="120" w:after="120" w:line="312" w:lineRule="auto"/>
    </w:pPr>
    <w:rPr>
      <w:rFonts w:ascii="Arial" w:hAnsi="Arial"/>
      <w:sz w:val="2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pPr>
      <w:spacing w:after="160" w:line="240" w:lineRule="exact"/>
    </w:pPr>
    <w:rPr>
      <w:rFonts w:ascii="Verdana" w:hAnsi="Verdana"/>
      <w:sz w:val="20"/>
      <w:szCs w:val="20"/>
    </w:rPr>
  </w:style>
  <w:style w:type="paragraph" w:customStyle="1" w:styleId="CharCharChar">
    <w:name w:val="Char Char Char"/>
    <w:basedOn w:val="Normal"/>
    <w:next w:val="Normal"/>
    <w:autoRedefine/>
    <w:pPr>
      <w:spacing w:before="120" w:after="120" w:line="312" w:lineRule="auto"/>
    </w:pPr>
  </w:style>
  <w:style w:type="paragraph" w:styleId="BalloonText">
    <w:name w:val="Balloon Text"/>
    <w:basedOn w:val="Normal"/>
    <w:link w:val="BalloonTextChar"/>
    <w:rPr>
      <w:rFonts w:ascii="Tahoma" w:hAnsi="Tahoma" w:cs="Tahoma"/>
      <w:sz w:val="16"/>
      <w:szCs w:val="16"/>
    </w:rPr>
  </w:style>
  <w:style w:type="character" w:customStyle="1" w:styleId="fontstyle01">
    <w:name w:val="fontstyle01"/>
    <w:qFormat/>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rPr>
  </w:style>
  <w:style w:type="paragraph" w:styleId="ListParagraph">
    <w:name w:val="List Paragraph"/>
    <w:aliases w:val="tieu de phu 1,List Paragraph (numbered (a)),List Paragraph1,List Paragraph11,Colorful List - Accent 11,Number Bullets,List Paragraph 1,My checklist,bullet,Sub-Bulleted List,FooterText,Bullet Number,bullet 1,Bullet L1,Body Bullet,Cấ"/>
    <w:basedOn w:val="Normal"/>
    <w:link w:val="ListParagraphChar"/>
    <w:uiPriority w:val="34"/>
    <w:qFormat/>
    <w:pPr>
      <w:spacing w:after="160" w:line="259" w:lineRule="auto"/>
      <w:ind w:left="720"/>
    </w:pPr>
    <w:rPr>
      <w:rFonts w:ascii="Calibri" w:hAnsi="Calibri"/>
      <w:sz w:val="22"/>
      <w:szCs w:val="22"/>
    </w:rPr>
  </w:style>
  <w:style w:type="paragraph" w:styleId="NormalWeb">
    <w:name w:val="Normal (Web)"/>
    <w:aliases w:val="Char Char Char Char Char Char Char Char Char Char,Char Char Char Char Char Char Char Char Char Char Char,Char Char Char Char Char Char Char Char Char Char Char Char Char Char Char,Обычный (веб)1,Normal (Web) Char2,Normal (Web) Char3"/>
    <w:basedOn w:val="Normal"/>
    <w:link w:val="NormalWebChar"/>
    <w:qFormat/>
    <w:pPr>
      <w:spacing w:before="100" w:beforeAutospacing="1" w:after="100" w:afterAutospacing="1"/>
    </w:pPr>
    <w:rPr>
      <w:rFonts w:eastAsia="Calibri"/>
      <w:sz w:val="24"/>
      <w:szCs w:val="24"/>
    </w:rPr>
  </w:style>
  <w:style w:type="character" w:styleId="Strong">
    <w:name w:val="Strong"/>
    <w:basedOn w:val="DefaultParagraphFont"/>
    <w:uiPriority w:val="22"/>
    <w:qFormat/>
    <w:rPr>
      <w:b/>
      <w:bCs/>
    </w:rPr>
  </w:style>
  <w:style w:type="paragraph" w:customStyle="1" w:styleId="CharCharCharChar0">
    <w:name w:val="Char Char Char Char"/>
    <w:basedOn w:val="Normal"/>
    <w:pPr>
      <w:spacing w:after="160" w:line="240" w:lineRule="exact"/>
    </w:pPr>
    <w:rPr>
      <w:rFonts w:ascii="Verdana" w:hAnsi="Verdana"/>
      <w:sz w:val="20"/>
      <w:szCs w:val="20"/>
    </w:rPr>
  </w:style>
  <w:style w:type="character" w:customStyle="1" w:styleId="FooterChar">
    <w:name w:val="Footer Char"/>
    <w:aliases w:val="BVI-ft Char, BVI-ft Char,Footer-Even Char"/>
    <w:basedOn w:val="DefaultParagraphFont"/>
    <w:link w:val="Footer"/>
    <w:rPr>
      <w:rFonts w:ascii=".VnTime" w:hAnsi=".VnTime"/>
      <w:sz w:val="28"/>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Header">
    <w:name w:val="header"/>
    <w:aliases w:val="Header Char Char,Header Char2,Header Char2 Char Char Char,Header Char Char1 Char Char Char,Header Char1 Char Char Char Char,Header Char Char Char Char Char Char,Header Char2 Char Char1,Header1,Heading 3.1,S-title,Header Char1,Header Char1 Cha"/>
    <w:basedOn w:val="Normal"/>
    <w:link w:val="HeaderChar"/>
    <w:uiPriority w:val="99"/>
    <w:qFormat/>
    <w:pPr>
      <w:tabs>
        <w:tab w:val="center" w:pos="4680"/>
        <w:tab w:val="right" w:pos="9360"/>
      </w:tabs>
    </w:pPr>
  </w:style>
  <w:style w:type="character" w:customStyle="1" w:styleId="HeaderChar">
    <w:name w:val="Header Char"/>
    <w:aliases w:val="Header Char Char Char,Header Char2 Char,Header Char2 Char Char Char Char,Header Char Char1 Char Char Char Char,Header Char1 Char Char Char Char Char,Header Char Char Char Char Char Char Char,Header Char2 Char Char1 Char,Header1 Char"/>
    <w:basedOn w:val="DefaultParagraphFont"/>
    <w:link w:val="Header"/>
    <w:uiPriority w:val="99"/>
    <w:rPr>
      <w:sz w:val="28"/>
      <w:szCs w:val="28"/>
    </w:rPr>
  </w:style>
  <w:style w:type="character" w:customStyle="1" w:styleId="Heading2Char">
    <w:name w:val="Heading 2 Char"/>
    <w:aliases w:val="BVI2 Char,Heading 2-BVI Char,RepHead2 Char,Title Header2 Char,Clause_No&amp;Name Char,Section-Title Char,h2 Char,Avsnitt Char,Tieu de 2 Char,Tieude2 Char Char,MVA2 Char,MyHeading2 Char,Mystyle2 Char,Mystyle21 Char,Mystyle22 Char,h Char"/>
    <w:basedOn w:val="DefaultParagraphFont"/>
    <w:link w:val="Heading2"/>
    <w:qFormat/>
    <w:rPr>
      <w:rFonts w:ascii=".VnTime" w:hAnsi=".VnTime"/>
      <w:i/>
      <w:sz w:val="28"/>
    </w:rPr>
  </w:style>
  <w:style w:type="paragraph" w:styleId="BodyTextIndent3">
    <w:name w:val="Body Text Indent 3"/>
    <w:basedOn w:val="Normal"/>
    <w:link w:val="BodyTextIndent3Char"/>
    <w:pPr>
      <w:spacing w:after="120"/>
      <w:ind w:left="360"/>
    </w:pPr>
    <w:rPr>
      <w:rFonts w:ascii=".VnTime" w:hAnsi=".VnTime"/>
      <w:sz w:val="16"/>
      <w:szCs w:val="16"/>
    </w:rPr>
  </w:style>
  <w:style w:type="character" w:customStyle="1" w:styleId="BodyTextIndent3Char">
    <w:name w:val="Body Text Indent 3 Char"/>
    <w:basedOn w:val="DefaultParagraphFont"/>
    <w:link w:val="BodyTextIndent3"/>
    <w:rPr>
      <w:rFonts w:ascii=".VnTime" w:hAnsi=".VnTime"/>
      <w:sz w:val="16"/>
      <w:szCs w:val="16"/>
    </w:rPr>
  </w:style>
  <w:style w:type="paragraph" w:styleId="BodyText2">
    <w:name w:val="Body Text 2"/>
    <w:aliases w:val="Bang_ten chinh,6"/>
    <w:basedOn w:val="Normal"/>
    <w:link w:val="BodyText2Char"/>
    <w:qFormat/>
    <w:pPr>
      <w:spacing w:after="120" w:line="480" w:lineRule="auto"/>
    </w:pPr>
  </w:style>
  <w:style w:type="character" w:customStyle="1" w:styleId="BodyText2Char">
    <w:name w:val="Body Text 2 Char"/>
    <w:aliases w:val="Bang_ten chinh Char,6 Char"/>
    <w:basedOn w:val="DefaultParagraphFont"/>
    <w:link w:val="BodyText2"/>
    <w:rPr>
      <w:sz w:val="28"/>
      <w:szCs w:val="28"/>
    </w:rPr>
  </w:style>
  <w:style w:type="character" w:customStyle="1" w:styleId="Heading1Char">
    <w:name w:val="Heading 1 Char"/>
    <w:aliases w:val="1 ghost Char,g Char,Heading 1 Char1 Char Char,Heading 1 Char Char Char Char,L1 Char,Heading 1 AGT ESIA Char,RSKH1 Char,RSKHeading 1 Char,H1 Char,Level 1 Char,Report1 Char,head1 Char,Heading 1 URS Char,h1 Char,Ch Char,Chapter Char"/>
    <w:basedOn w:val="DefaultParagraphFont"/>
    <w:link w:val="Heading1"/>
    <w:rPr>
      <w:rFonts w:asciiTheme="majorHAnsi" w:eastAsiaTheme="majorEastAsia" w:hAnsiTheme="majorHAnsi" w:cstheme="majorBidi"/>
      <w:b/>
      <w:bCs/>
      <w:color w:val="365F91" w:themeColor="accent1" w:themeShade="BF"/>
      <w:sz w:val="28"/>
      <w:szCs w:val="28"/>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Char1"/>
    <w:basedOn w:val="Normal"/>
    <w:link w:val="BodyTextChar"/>
    <w:qFormat/>
    <w:pPr>
      <w:spacing w:after="120"/>
    </w:p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qFormat/>
    <w:rPr>
      <w:sz w:val="28"/>
      <w:szCs w:val="28"/>
    </w:rPr>
  </w:style>
  <w:style w:type="paragraph" w:customStyle="1" w:styleId="CharCharCharCharCharCharCharCharCharCharCharCharCharCharCharChar">
    <w:name w:val="Char Char Char Char Char Char Char Char Char Char Char Char Char Char Char Char"/>
    <w:basedOn w:val="Normal"/>
    <w:next w:val="Normal"/>
    <w:autoRedefine/>
    <w:qFormat/>
    <w:pPr>
      <w:spacing w:before="120" w:after="120" w:line="312" w:lineRule="auto"/>
    </w:pPr>
    <w:rPr>
      <w:color w:val="0000FF"/>
      <w:spacing w:val="-8"/>
      <w:szCs w:val="22"/>
    </w:rPr>
  </w:style>
  <w:style w:type="character" w:customStyle="1" w:styleId="CharChar5">
    <w:name w:val="Char Char5"/>
    <w:rPr>
      <w:sz w:val="28"/>
      <w:szCs w:val="28"/>
      <w:lang w:bidi="ar-SA"/>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ar,f,Char Char,footnote text,C,З"/>
    <w:basedOn w:val="Normal"/>
    <w:link w:val="FootnoteTextChar"/>
    <w:qFormat/>
    <w:rPr>
      <w:rFonts w:ascii=".VnTime" w:hAnsi=".VnTime"/>
      <w:b/>
      <w:bCs/>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basedOn w:val="DefaultParagraphFont"/>
    <w:link w:val="FootnoteText"/>
    <w:qFormat/>
    <w:rPr>
      <w:rFonts w:ascii=".VnTime" w:hAnsi=".VnTime"/>
      <w:b/>
      <w:bCs/>
    </w:rPr>
  </w:style>
  <w:style w:type="character" w:styleId="FootnoteReference">
    <w:name w:val="footnote reference"/>
    <w:aliases w:val="Footnote,Footnote text,Ref,de nota al pie,ftref,Footnote Text1,BearingPoint,16 Point,Superscript 6 Point,fr,Footnote + Arial,10 pt,Black,Footnote Text11,Re,Footnote text + 13 pt,4_,R"/>
    <w:link w:val="CharChar1CharCharCharChar1CharCharCharCharCharCharCharChar"/>
    <w:qFormat/>
    <w:rPr>
      <w:vertAlign w:val="superscript"/>
    </w:rPr>
  </w:style>
  <w:style w:type="paragraph" w:customStyle="1" w:styleId="Normal1">
    <w:name w:val="Normal1"/>
    <w:qFormat/>
    <w:rPr>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spacing w:after="160" w:line="240" w:lineRule="exact"/>
    </w:pPr>
    <w:rPr>
      <w:sz w:val="20"/>
      <w:szCs w:val="20"/>
      <w:vertAlign w:val="superscript"/>
    </w:rPr>
  </w:style>
  <w:style w:type="character" w:customStyle="1" w:styleId="Heading4Char">
    <w:name w:val="Heading 4 Char"/>
    <w:aliases w:val="4 dash Char,d Char,3 Char,L4 Char,carter ecological heading 4 Char,Level 4 Char,D&amp;M4 Char,D&amp;M 4 Char,RSKH4 Char,H4 Char,RSK-H4 Char,Heading 4-DO NOT USE Char,Heading 4 URS Char,Subsection Char,h4 Char,RCL H4 Char,41 Char,42 Char,43 Char"/>
    <w:basedOn w:val="DefaultParagraphFont"/>
    <w:link w:val="Heading4"/>
    <w:uiPriority w:val="9"/>
    <w:rPr>
      <w:rFonts w:asciiTheme="majorHAnsi" w:eastAsiaTheme="majorEastAsia" w:hAnsiTheme="majorHAnsi" w:cstheme="majorBidi"/>
      <w:i/>
      <w:iCs/>
      <w:color w:val="365F91" w:themeColor="accent1" w:themeShade="BF"/>
      <w:sz w:val="28"/>
      <w:szCs w:val="28"/>
    </w:rPr>
  </w:style>
  <w:style w:type="paragraph" w:customStyle="1" w:styleId="CharCharCharCharCharCharCharCharCharCharCharCharChar">
    <w:name w:val="Char Char Char Char Char Char Char Char Char Char Char Char Char"/>
    <w:basedOn w:val="Normal"/>
    <w:next w:val="Normal"/>
    <w:autoRedefine/>
    <w:qFormat/>
    <w:pPr>
      <w:spacing w:before="120" w:after="120" w:line="312" w:lineRule="auto"/>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qFormat/>
    <w:pPr>
      <w:ind w:firstLine="720"/>
      <w:jc w:val="both"/>
    </w:pPr>
    <w:rPr>
      <w:rFonts w:ascii=".VnTime" w:hAnsi=".VnTime"/>
      <w:lang w:eastAsia="zh-CN"/>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basedOn w:val="DefaultParagraphFont"/>
    <w:link w:val="BodyTextIndent"/>
    <w:rPr>
      <w:rFonts w:ascii=".VnTime" w:hAnsi=".VnTime"/>
      <w:sz w:val="28"/>
      <w:szCs w:val="28"/>
      <w:lang w:eastAsia="zh-CN"/>
    </w:rPr>
  </w:style>
  <w:style w:type="paragraph" w:customStyle="1" w:styleId="Char1">
    <w:name w:val="Char1"/>
    <w:basedOn w:val="Normal"/>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CharCharCharCharCharCharCharCharCharCharCharCharCharCharCharChar1">
    <w:name w:val="Char Char Char Char Char Char Char Char Char Char Char Char Char Char Char Char1"/>
    <w:basedOn w:val="Normal"/>
    <w:next w:val="Normal"/>
    <w:autoRedefine/>
    <w:semiHidden/>
    <w:qFormat/>
    <w:pPr>
      <w:spacing w:before="120" w:after="120" w:line="312" w:lineRule="auto"/>
    </w:pPr>
    <w:rPr>
      <w:color w:val="0000FF"/>
      <w:spacing w:val="-8"/>
      <w:szCs w:val="22"/>
    </w:rPr>
  </w:style>
  <w:style w:type="character" w:customStyle="1" w:styleId="Vnbnnidung">
    <w:name w:val="Văn bản nội dung_"/>
    <w:link w:val="Vnbnnidung0"/>
    <w:locked/>
    <w:rPr>
      <w:sz w:val="25"/>
      <w:szCs w:val="25"/>
      <w:shd w:val="clear" w:color="auto" w:fill="FFFFFF"/>
      <w:lang w:eastAsia="zh-CN"/>
    </w:rPr>
  </w:style>
  <w:style w:type="paragraph" w:customStyle="1" w:styleId="Vnbnnidung0">
    <w:name w:val="Văn bản nội dung"/>
    <w:basedOn w:val="Normal"/>
    <w:link w:val="Vnbnnidung"/>
    <w:qFormat/>
    <w:pPr>
      <w:widowControl w:val="0"/>
      <w:shd w:val="clear" w:color="auto" w:fill="FFFFFF"/>
      <w:suppressAutoHyphens/>
      <w:spacing w:before="120" w:after="120" w:line="0" w:lineRule="atLeast"/>
    </w:pPr>
    <w:rPr>
      <w:sz w:val="25"/>
      <w:szCs w:val="25"/>
      <w:lang w:eastAsia="zh-CN"/>
    </w:rPr>
  </w:style>
  <w:style w:type="character" w:styleId="Hyperlink">
    <w:name w:val="Hyperlink"/>
    <w:basedOn w:val="DefaultParagraphFont"/>
    <w:uiPriority w:val="99"/>
    <w:rPr>
      <w:color w:val="0000FF" w:themeColor="hyperlink"/>
      <w:u w:val="single"/>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Ref Char Char Char,fr Cha,4_G Char Char Char"/>
    <w:basedOn w:val="Normal"/>
    <w:next w:val="Normal"/>
    <w:uiPriority w:val="99"/>
    <w:qFormat/>
    <w:pPr>
      <w:spacing w:after="160" w:line="240" w:lineRule="exact"/>
    </w:pPr>
    <w:rPr>
      <w:sz w:val="20"/>
      <w:szCs w:val="20"/>
      <w:vertAlign w:val="superscript"/>
    </w:rPr>
  </w:style>
  <w:style w:type="character" w:customStyle="1" w:styleId="apple-converted-space">
    <w:name w:val="apple-converted-space"/>
    <w:basedOn w:val="DefaultParagraphFont"/>
  </w:style>
  <w:style w:type="paragraph" w:customStyle="1" w:styleId="CharCharCharCharCharCharChar">
    <w:name w:val="Char Char Char Char Char Char Char"/>
    <w:autoRedefine/>
    <w:qFormat/>
    <w:pPr>
      <w:tabs>
        <w:tab w:val="left" w:pos="1152"/>
      </w:tabs>
      <w:spacing w:before="120" w:after="120" w:line="312" w:lineRule="auto"/>
    </w:pPr>
    <w:rPr>
      <w:rFonts w:ascii="Arial" w:hAnsi="Arial" w:cs="Arial"/>
      <w:sz w:val="26"/>
      <w:szCs w:val="26"/>
    </w:rPr>
  </w:style>
  <w:style w:type="paragraph" w:customStyle="1" w:styleId="CharCharCharCharCharCharCharCharChar1Char">
    <w:name w:val="Char Char Char Char Char Char Char Char Char1 Char"/>
    <w:basedOn w:val="Normal"/>
    <w:next w:val="Normal"/>
    <w:autoRedefine/>
    <w:semiHidden/>
    <w:qFormat/>
    <w:pPr>
      <w:spacing w:before="120" w:after="120" w:line="312" w:lineRule="auto"/>
    </w:pPr>
    <w:rPr>
      <w:szCs w:val="22"/>
    </w:rPr>
  </w:style>
  <w:style w:type="paragraph" w:customStyle="1" w:styleId="noidung">
    <w:name w:val="noidung"/>
    <w:basedOn w:val="Normal"/>
    <w:pPr>
      <w:spacing w:before="100" w:beforeAutospacing="1" w:after="100" w:afterAutospacing="1"/>
    </w:pPr>
    <w:rPr>
      <w:rFonts w:ascii="Arial Unicode MS" w:eastAsia="Arial Unicode MS" w:hAnsi="Arial Unicode MS" w:cs="Arial Unicode MS"/>
      <w:sz w:val="24"/>
      <w:szCs w:val="24"/>
    </w:rPr>
  </w:style>
  <w:style w:type="character" w:styleId="Emphasis">
    <w:name w:val="Emphasis"/>
    <w:uiPriority w:val="20"/>
    <w:qFormat/>
    <w:rPr>
      <w:i/>
      <w:iCs/>
    </w:rPr>
  </w:style>
  <w:style w:type="character" w:customStyle="1" w:styleId="StyleVnTime13pt">
    <w:name w:val="Style.VnTime 13 pt"/>
    <w:rPr>
      <w:rFonts w:ascii=".VnTime" w:hAnsi=".VnTime"/>
      <w:sz w:val="26"/>
    </w:rPr>
  </w:style>
  <w:style w:type="paragraph" w:styleId="EndnoteText">
    <w:name w:val="endnote text"/>
    <w:basedOn w:val="Normal"/>
    <w:link w:val="EndnoteTextChar"/>
    <w:rPr>
      <w:sz w:val="20"/>
      <w:szCs w:val="20"/>
    </w:rPr>
  </w:style>
  <w:style w:type="character" w:customStyle="1" w:styleId="EndnoteTextChar">
    <w:name w:val="Endnote Text Char"/>
    <w:basedOn w:val="DefaultParagraphFont"/>
    <w:link w:val="EndnoteText"/>
  </w:style>
  <w:style w:type="character" w:styleId="EndnoteReference">
    <w:name w:val="endnote reference"/>
    <w:rPr>
      <w:vertAlign w:val="superscript"/>
    </w:rPr>
  </w:style>
  <w:style w:type="paragraph" w:customStyle="1" w:styleId="Boday">
    <w:name w:val="Boday"/>
    <w:basedOn w:val="Normal"/>
    <w:qFormat/>
    <w:pPr>
      <w:spacing w:before="120" w:line="340" w:lineRule="exact"/>
      <w:ind w:firstLine="720"/>
      <w:jc w:val="both"/>
    </w:pPr>
    <w:rPr>
      <w:color w:val="000000"/>
    </w:rPr>
  </w:style>
  <w:style w:type="character" w:customStyle="1" w:styleId="NormalWebChar">
    <w:name w:val="Normal (Web) Char"/>
    <w:aliases w:val="Char Char Char Char Char Char Char Char Char Char Char1,Char Char Char Char Char Char Char Char Char Char Char Char,Char Char Char Char Char Char Char Char Char Char Char Char Char Char Char Char2,Обычный (веб)1 Char"/>
    <w:link w:val="NormalWeb"/>
    <w:qFormat/>
    <w:locked/>
    <w:rPr>
      <w:rFonts w:eastAsia="Calibri"/>
      <w:sz w:val="24"/>
      <w:szCs w:val="24"/>
    </w:rPr>
  </w:style>
  <w:style w:type="paragraph" w:customStyle="1" w:styleId="Normaljustif">
    <w:name w:val="Normal justif"/>
    <w:basedOn w:val="Normal"/>
    <w:uiPriority w:val="99"/>
    <w:qFormat/>
    <w:pPr>
      <w:spacing w:before="80" w:after="80"/>
      <w:ind w:firstLine="720"/>
      <w:jc w:val="center"/>
    </w:pPr>
    <w:rPr>
      <w:kern w:val="2"/>
      <w:lang w:val="af-ZA"/>
    </w:rPr>
  </w:style>
  <w:style w:type="paragraph" w:customStyle="1" w:styleId="FootnoteCharChar">
    <w:name w:val="Footnote Char Char"/>
    <w:aliases w:val="Footnote text Char Char,Ref Char Char,de nota al pie Char Char,ftref Char Char,Footnote Text1 Char Char,BearingPoint Char Char,16 Point Char Char,Superscript 6 Point Char Char,fr Char Char,Footnote + Arial Char Char,f Char Char"/>
    <w:basedOn w:val="Normal"/>
    <w:uiPriority w:val="99"/>
    <w:qFormat/>
    <w:pPr>
      <w:spacing w:before="100" w:line="240" w:lineRule="exact"/>
    </w:pPr>
    <w:rPr>
      <w:sz w:val="20"/>
      <w:szCs w:val="20"/>
      <w:vertAlign w:val="superscript"/>
    </w:rPr>
  </w:style>
  <w:style w:type="paragraph" w:customStyle="1" w:styleId="pbody">
    <w:name w:val="pbody"/>
    <w:basedOn w:val="Normal"/>
    <w:qFormat/>
    <w:pPr>
      <w:spacing w:before="100" w:beforeAutospacing="1" w:after="100" w:afterAutospacing="1"/>
    </w:pPr>
    <w:rPr>
      <w:sz w:val="24"/>
      <w:szCs w:val="24"/>
    </w:rPr>
  </w:style>
  <w:style w:type="character" w:customStyle="1" w:styleId="Footnote">
    <w:name w:val="Footnote_"/>
    <w:basedOn w:val="DefaultParagraphFont"/>
    <w:rPr>
      <w:rFonts w:ascii="Times New Roman" w:eastAsia="Times New Roman" w:hAnsi="Times New Roman" w:cs="Times New Roman"/>
      <w:b w:val="0"/>
      <w:bCs w:val="0"/>
      <w:i w:val="0"/>
      <w:iCs w:val="0"/>
      <w:smallCaps w:val="0"/>
      <w:strike w:val="0"/>
      <w:sz w:val="19"/>
      <w:szCs w:val="19"/>
      <w:u w:val="none"/>
      <w:shd w:val="clear" w:color="auto" w:fill="auto"/>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cs="Tahoma"/>
      <w:sz w:val="20"/>
      <w:szCs w:val="2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pPr>
      <w:spacing w:after="160" w:line="240" w:lineRule="exact"/>
    </w:pPr>
    <w:rPr>
      <w:sz w:val="20"/>
      <w:szCs w:val="20"/>
      <w:vertAlign w:val="superscript"/>
    </w:rPr>
  </w:style>
  <w:style w:type="character" w:customStyle="1" w:styleId="BodyTextChar1">
    <w:name w:val="Body Text Char1"/>
    <w:uiPriority w:val="99"/>
    <w:rPr>
      <w:sz w:val="28"/>
      <w:szCs w:val="28"/>
      <w:shd w:val="clear" w:color="auto" w:fill="FFFFFF"/>
    </w:rPr>
  </w:style>
  <w:style w:type="character" w:customStyle="1" w:styleId="uv3um">
    <w:name w:val="uv3um"/>
    <w:basedOn w:val="DefaultParagraphFont"/>
  </w:style>
  <w:style w:type="paragraph" w:customStyle="1" w:styleId="CharCharCharCharCharCharCharCharCharCharCharCharCharCharCharCharCharChar0">
    <w:name w:val="Char Char Char Char Char Char Char Char Char Char Char Char Char Char Char Char Char Char"/>
    <w:basedOn w:val="Normal"/>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1">
    <w:name w:val="Char Char Char Char Char Char Char Char Char Char Char Char Char Char Char Char Char Char"/>
    <w:aliases w:val="Char Char Char Char Char Char Char Char Char Char Char Char Char1"/>
    <w:basedOn w:val="Normal"/>
    <w:qFormat/>
    <w:pPr>
      <w:pageBreakBefore/>
      <w:spacing w:before="100" w:beforeAutospacing="1" w:after="100" w:afterAutospacing="1"/>
    </w:pPr>
    <w:rPr>
      <w:rFonts w:ascii="Tahoma" w:hAnsi="Tahoma" w:cs="Tahoma"/>
      <w:sz w:val="20"/>
      <w:szCs w:val="20"/>
    </w:rPr>
  </w:style>
  <w:style w:type="character" w:customStyle="1" w:styleId="Heading3Char">
    <w:name w:val="Heading 3 Char"/>
    <w:aliases w:val="Heading 3 Char Char Char Char Char,Section Header3 Char,Char Char + Left:  1.75 cm Char,Hanging:  1 cm Char,Before:  6 pt Char,After: ... Char,Heading 3 Char Char Char Char1,Section Header3 Char Char Char Char,Char1 Char Char Char Char"/>
    <w:basedOn w:val="DefaultParagraphFont"/>
    <w:link w:val="Heading3"/>
    <w:rPr>
      <w:rFonts w:ascii="Calibri" w:hAnsi="Calibri"/>
      <w:color w:val="365F91"/>
      <w:kern w:val="2"/>
      <w:sz w:val="28"/>
      <w:szCs w:val="28"/>
    </w:rPr>
  </w:style>
  <w:style w:type="character" w:customStyle="1" w:styleId="Heading5Char">
    <w:name w:val="Heading 5 Char"/>
    <w:aliases w:val="RSKH5 Char,Figure Char,Appendix Char,Heading 5 URS Char,Further Points Char,5 sub-bullet Char,sb Char,Section Break Char,Further Points1 Char,Further Points2 Char,Further Points11 Char,Further Points3 Char,Further Points4 Char"/>
    <w:basedOn w:val="DefaultParagraphFont"/>
    <w:link w:val="Heading5"/>
    <w:uiPriority w:val="9"/>
    <w:qFormat/>
    <w:rPr>
      <w:rFonts w:ascii="Calibri" w:hAnsi="Calibri"/>
      <w:color w:val="365F91"/>
      <w:kern w:val="2"/>
      <w:sz w:val="22"/>
      <w:szCs w:val="22"/>
    </w:rPr>
  </w:style>
  <w:style w:type="character" w:customStyle="1" w:styleId="Heading6Char">
    <w:name w:val="Heading 6 Char"/>
    <w:aliases w:val="Points in Text Char,sub-dash Char,sd Char,7 sub-dash Char"/>
    <w:basedOn w:val="DefaultParagraphFont"/>
    <w:link w:val="Heading6"/>
    <w:uiPriority w:val="9"/>
    <w:rPr>
      <w:rFonts w:ascii="Calibri" w:hAnsi="Calibri"/>
      <w:i/>
      <w:iCs/>
      <w:color w:val="595959"/>
      <w:kern w:val="2"/>
      <w:sz w:val="22"/>
      <w:szCs w:val="22"/>
    </w:rPr>
  </w:style>
  <w:style w:type="character" w:customStyle="1" w:styleId="Heading7Char">
    <w:name w:val="Heading 7 Char"/>
    <w:basedOn w:val="DefaultParagraphFont"/>
    <w:link w:val="Heading7"/>
    <w:uiPriority w:val="9"/>
    <w:rPr>
      <w:rFonts w:ascii="Calibri" w:hAnsi="Calibri"/>
      <w:color w:val="595959"/>
      <w:kern w:val="2"/>
      <w:sz w:val="22"/>
      <w:szCs w:val="22"/>
    </w:rPr>
  </w:style>
  <w:style w:type="character" w:customStyle="1" w:styleId="Heading8Char">
    <w:name w:val="Heading 8 Char"/>
    <w:aliases w:val="Appendix Level 2 Char"/>
    <w:basedOn w:val="DefaultParagraphFont"/>
    <w:link w:val="Heading8"/>
    <w:uiPriority w:val="9"/>
    <w:rPr>
      <w:rFonts w:ascii="Calibri" w:hAnsi="Calibri"/>
      <w:i/>
      <w:iCs/>
      <w:color w:val="272727"/>
      <w:kern w:val="2"/>
      <w:sz w:val="22"/>
      <w:szCs w:val="22"/>
    </w:rPr>
  </w:style>
  <w:style w:type="character" w:customStyle="1" w:styleId="Heading9Char">
    <w:name w:val="Heading 9 Char"/>
    <w:aliases w:val="Appendix Level 3 Char,Dau + Char"/>
    <w:basedOn w:val="DefaultParagraphFont"/>
    <w:link w:val="Heading9"/>
    <w:uiPriority w:val="9"/>
    <w:rPr>
      <w:rFonts w:ascii="Calibri" w:hAnsi="Calibri"/>
      <w:color w:val="272727"/>
      <w:kern w:val="2"/>
      <w:sz w:val="22"/>
      <w:szCs w:val="22"/>
    </w:rPr>
  </w:style>
  <w:style w:type="numbering" w:customStyle="1" w:styleId="NoList1">
    <w:name w:val="No List1"/>
    <w:next w:val="NoList"/>
    <w:uiPriority w:val="99"/>
    <w:semiHidden/>
    <w:unhideWhenUsed/>
  </w:style>
  <w:style w:type="paragraph" w:styleId="Title">
    <w:name w:val="Title"/>
    <w:basedOn w:val="Normal"/>
    <w:next w:val="Normal"/>
    <w:link w:val="TitleChar"/>
    <w:uiPriority w:val="10"/>
    <w:qFormat/>
    <w:pPr>
      <w:spacing w:after="80"/>
      <w:contextualSpacing/>
    </w:pPr>
    <w:rPr>
      <w:rFonts w:ascii="Cambria" w:hAnsi="Cambria"/>
      <w:spacing w:val="-10"/>
      <w:kern w:val="28"/>
      <w:sz w:val="56"/>
      <w:szCs w:val="56"/>
    </w:rPr>
  </w:style>
  <w:style w:type="character" w:customStyle="1" w:styleId="TitleChar">
    <w:name w:val="Title Char"/>
    <w:basedOn w:val="DefaultParagraphFont"/>
    <w:link w:val="Title"/>
    <w:rPr>
      <w:rFonts w:ascii="Cambria" w:hAnsi="Cambria"/>
      <w:spacing w:val="-10"/>
      <w:kern w:val="28"/>
      <w:sz w:val="56"/>
      <w:szCs w:val="56"/>
    </w:rPr>
  </w:style>
  <w:style w:type="paragraph" w:styleId="Subtitle">
    <w:name w:val="Subtitle"/>
    <w:basedOn w:val="Normal"/>
    <w:next w:val="Normal"/>
    <w:link w:val="SubtitleChar"/>
    <w:uiPriority w:val="11"/>
    <w:qFormat/>
    <w:pPr>
      <w:numPr>
        <w:ilvl w:val="1"/>
      </w:numPr>
      <w:spacing w:after="160" w:line="276" w:lineRule="auto"/>
    </w:pPr>
    <w:rPr>
      <w:rFonts w:ascii="Calibri" w:hAnsi="Calibri"/>
      <w:color w:val="595959"/>
      <w:spacing w:val="15"/>
      <w:kern w:val="2"/>
    </w:rPr>
  </w:style>
  <w:style w:type="character" w:customStyle="1" w:styleId="SubtitleChar">
    <w:name w:val="Subtitle Char"/>
    <w:basedOn w:val="DefaultParagraphFont"/>
    <w:link w:val="Subtitle"/>
    <w:rPr>
      <w:rFonts w:ascii="Calibri" w:hAnsi="Calibri"/>
      <w:color w:val="595959"/>
      <w:spacing w:val="15"/>
      <w:kern w:val="2"/>
      <w:sz w:val="28"/>
      <w:szCs w:val="28"/>
    </w:rPr>
  </w:style>
  <w:style w:type="paragraph" w:styleId="Quote">
    <w:name w:val="Quote"/>
    <w:basedOn w:val="Normal"/>
    <w:next w:val="Normal"/>
    <w:link w:val="QuoteChar"/>
    <w:uiPriority w:val="29"/>
    <w:qFormat/>
    <w:pPr>
      <w:spacing w:before="160" w:after="160" w:line="276" w:lineRule="auto"/>
      <w:jc w:val="center"/>
    </w:pPr>
    <w:rPr>
      <w:rFonts w:ascii="Calibri" w:eastAsia="Calibri" w:hAnsi="Calibri"/>
      <w:i/>
      <w:iCs/>
      <w:color w:val="404040"/>
      <w:kern w:val="2"/>
      <w:sz w:val="22"/>
      <w:szCs w:val="22"/>
    </w:rPr>
  </w:style>
  <w:style w:type="character" w:customStyle="1" w:styleId="QuoteChar">
    <w:name w:val="Quote Char"/>
    <w:basedOn w:val="DefaultParagraphFont"/>
    <w:link w:val="Quote"/>
    <w:uiPriority w:val="29"/>
    <w:rPr>
      <w:rFonts w:ascii="Calibri" w:eastAsia="Calibri" w:hAnsi="Calibri"/>
      <w:i/>
      <w:iCs/>
      <w:color w:val="404040"/>
      <w:kern w:val="2"/>
      <w:sz w:val="22"/>
      <w:szCs w:val="22"/>
    </w:rPr>
  </w:style>
  <w:style w:type="character" w:customStyle="1" w:styleId="ListParagraphChar">
    <w:name w:val="List Paragraph Char"/>
    <w:aliases w:val="tieu de phu 1 Char,List Paragraph (numbered (a)) Char,List Paragraph1 Char,List Paragraph11 Char,Colorful List - Accent 11 Char,Number Bullets Char,List Paragraph 1 Char,My checklist Char,bullet Char,Sub-Bulleted List Char,Cấ Char"/>
    <w:link w:val="ListParagraph"/>
    <w:uiPriority w:val="34"/>
    <w:qFormat/>
    <w:locked/>
    <w:rPr>
      <w:rFonts w:ascii="Calibri" w:hAnsi="Calibri"/>
      <w:sz w:val="22"/>
      <w:szCs w:val="22"/>
    </w:rPr>
  </w:style>
  <w:style w:type="character" w:styleId="IntenseEmphasis">
    <w:name w:val="Intense Emphasis"/>
    <w:uiPriority w:val="21"/>
    <w:qFormat/>
    <w:rPr>
      <w:i/>
      <w:iCs/>
      <w:color w:val="365F91"/>
    </w:rPr>
  </w:style>
  <w:style w:type="paragraph" w:styleId="IntenseQuote">
    <w:name w:val="Intense Quote"/>
    <w:basedOn w:val="Normal"/>
    <w:next w:val="Normal"/>
    <w:link w:val="IntenseQuoteChar"/>
    <w:uiPriority w:val="30"/>
    <w:qFormat/>
    <w:pPr>
      <w:pBdr>
        <w:top w:val="single" w:sz="4" w:space="10" w:color="365F91"/>
        <w:bottom w:val="single" w:sz="4" w:space="10" w:color="365F91"/>
      </w:pBdr>
      <w:spacing w:before="360" w:after="360" w:line="276" w:lineRule="auto"/>
      <w:ind w:left="864" w:right="864"/>
      <w:jc w:val="center"/>
    </w:pPr>
    <w:rPr>
      <w:rFonts w:ascii="Calibri" w:eastAsia="Calibri" w:hAnsi="Calibri"/>
      <w:i/>
      <w:iCs/>
      <w:color w:val="365F91"/>
      <w:kern w:val="2"/>
      <w:sz w:val="22"/>
      <w:szCs w:val="22"/>
    </w:rPr>
  </w:style>
  <w:style w:type="character" w:customStyle="1" w:styleId="IntenseQuoteChar">
    <w:name w:val="Intense Quote Char"/>
    <w:basedOn w:val="DefaultParagraphFont"/>
    <w:link w:val="IntenseQuote"/>
    <w:uiPriority w:val="30"/>
    <w:rPr>
      <w:rFonts w:ascii="Calibri" w:eastAsia="Calibri" w:hAnsi="Calibri"/>
      <w:i/>
      <w:iCs/>
      <w:color w:val="365F91"/>
      <w:kern w:val="2"/>
      <w:sz w:val="22"/>
      <w:szCs w:val="22"/>
    </w:rPr>
  </w:style>
  <w:style w:type="character" w:styleId="IntenseReference">
    <w:name w:val="Intense Reference"/>
    <w:uiPriority w:val="32"/>
    <w:qFormat/>
    <w:rPr>
      <w:b/>
      <w:bCs/>
      <w:smallCaps/>
      <w:color w:val="365F91"/>
      <w:spacing w:val="5"/>
    </w:rPr>
  </w:style>
  <w:style w:type="character" w:styleId="FollowedHyperlink">
    <w:name w:val="FollowedHyperlink"/>
    <w:uiPriority w:val="99"/>
    <w:unhideWhenUsed/>
    <w:rPr>
      <w:color w:val="800080"/>
      <w:u w:val="single"/>
    </w:rPr>
  </w:style>
  <w:style w:type="table" w:customStyle="1" w:styleId="HocTable1">
    <w:name w:val="HocTable1"/>
    <w:basedOn w:val="TableNormal"/>
    <w:next w:val="TableGrid"/>
    <w:uiPriority w:val="5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pPr>
      <w:spacing w:before="120" w:after="120"/>
      <w:jc w:val="both"/>
      <w:outlineLvl w:val="9"/>
    </w:pPr>
    <w:rPr>
      <w:rFonts w:ascii="Times New Roman" w:eastAsia="Times New Roman" w:hAnsi="Times New Roman" w:cs="Times New Roman"/>
      <w:color w:val="auto"/>
      <w:lang w:eastAsia="ja-JP"/>
    </w:rPr>
  </w:style>
  <w:style w:type="paragraph" w:styleId="TOC1">
    <w:name w:val="toc 1"/>
    <w:aliases w:val="TOC"/>
    <w:basedOn w:val="Normal"/>
    <w:next w:val="Normal"/>
    <w:autoRedefine/>
    <w:uiPriority w:val="39"/>
    <w:unhideWhenUsed/>
    <w:qFormat/>
    <w:pPr>
      <w:tabs>
        <w:tab w:val="left" w:pos="0"/>
        <w:tab w:val="right" w:leader="dot" w:pos="9214"/>
      </w:tabs>
      <w:spacing w:before="120" w:after="100" w:line="276" w:lineRule="auto"/>
      <w:jc w:val="both"/>
    </w:pPr>
    <w:rPr>
      <w:rFonts w:eastAsia="Calibri"/>
      <w:bCs/>
      <w:noProof/>
      <w:sz w:val="24"/>
      <w:szCs w:val="24"/>
      <w:lang w:val="vi-VN"/>
    </w:rPr>
  </w:style>
  <w:style w:type="paragraph" w:styleId="TOC2">
    <w:name w:val="toc 2"/>
    <w:basedOn w:val="Normal"/>
    <w:next w:val="Normal"/>
    <w:autoRedefine/>
    <w:uiPriority w:val="39"/>
    <w:unhideWhenUsed/>
    <w:qFormat/>
    <w:pPr>
      <w:tabs>
        <w:tab w:val="left" w:pos="567"/>
        <w:tab w:val="left" w:pos="993"/>
        <w:tab w:val="right" w:leader="dot" w:pos="9175"/>
      </w:tabs>
      <w:spacing w:before="120" w:after="100" w:line="276" w:lineRule="auto"/>
      <w:jc w:val="both"/>
    </w:pPr>
    <w:rPr>
      <w:rFonts w:eastAsia="Calibri"/>
      <w:b/>
      <w:bCs/>
      <w:noProof/>
      <w:sz w:val="24"/>
      <w:szCs w:val="24"/>
    </w:rPr>
  </w:style>
  <w:style w:type="paragraph" w:styleId="TOC3">
    <w:name w:val="toc 3"/>
    <w:basedOn w:val="Normal"/>
    <w:next w:val="Normal"/>
    <w:autoRedefine/>
    <w:uiPriority w:val="39"/>
    <w:unhideWhenUsed/>
    <w:qFormat/>
    <w:pPr>
      <w:tabs>
        <w:tab w:val="left" w:pos="0"/>
        <w:tab w:val="right" w:leader="dot" w:pos="9061"/>
      </w:tabs>
      <w:spacing w:before="120" w:after="100" w:line="276" w:lineRule="auto"/>
      <w:jc w:val="both"/>
    </w:pPr>
    <w:rPr>
      <w:bCs/>
      <w:noProof/>
      <w:sz w:val="24"/>
      <w:szCs w:val="24"/>
      <w:lang w:eastAsia="vi-VN"/>
    </w:rPr>
  </w:style>
  <w:style w:type="paragraph" w:styleId="TOC4">
    <w:name w:val="toc 4"/>
    <w:basedOn w:val="Normal"/>
    <w:next w:val="Normal"/>
    <w:autoRedefine/>
    <w:uiPriority w:val="39"/>
    <w:unhideWhenUsed/>
    <w:qFormat/>
    <w:pPr>
      <w:spacing w:before="120" w:after="100" w:line="276" w:lineRule="auto"/>
      <w:ind w:left="660"/>
    </w:pPr>
    <w:rPr>
      <w:szCs w:val="22"/>
    </w:rPr>
  </w:style>
  <w:style w:type="paragraph" w:styleId="TOC5">
    <w:name w:val="toc 5"/>
    <w:basedOn w:val="Normal"/>
    <w:next w:val="Normal"/>
    <w:autoRedefine/>
    <w:uiPriority w:val="39"/>
    <w:unhideWhenUsed/>
    <w:pPr>
      <w:spacing w:before="120" w:after="100" w:line="276" w:lineRule="auto"/>
      <w:ind w:left="880"/>
    </w:pPr>
    <w:rPr>
      <w:szCs w:val="22"/>
    </w:rPr>
  </w:style>
  <w:style w:type="paragraph" w:styleId="TOC6">
    <w:name w:val="toc 6"/>
    <w:basedOn w:val="Normal"/>
    <w:next w:val="Normal"/>
    <w:autoRedefine/>
    <w:uiPriority w:val="39"/>
    <w:unhideWhenUsed/>
    <w:pPr>
      <w:spacing w:before="120" w:after="100" w:line="276" w:lineRule="auto"/>
      <w:ind w:left="1100"/>
    </w:pPr>
    <w:rPr>
      <w:szCs w:val="22"/>
    </w:rPr>
  </w:style>
  <w:style w:type="paragraph" w:styleId="TOC7">
    <w:name w:val="toc 7"/>
    <w:basedOn w:val="Normal"/>
    <w:next w:val="Normal"/>
    <w:autoRedefine/>
    <w:uiPriority w:val="39"/>
    <w:unhideWhenUsed/>
    <w:pPr>
      <w:spacing w:before="120" w:after="100" w:line="276" w:lineRule="auto"/>
      <w:ind w:left="1320"/>
    </w:pPr>
    <w:rPr>
      <w:szCs w:val="22"/>
    </w:rPr>
  </w:style>
  <w:style w:type="paragraph" w:styleId="TOC8">
    <w:name w:val="toc 8"/>
    <w:basedOn w:val="Normal"/>
    <w:next w:val="Normal"/>
    <w:autoRedefine/>
    <w:uiPriority w:val="39"/>
    <w:unhideWhenUsed/>
    <w:pPr>
      <w:spacing w:before="120" w:after="100" w:line="276" w:lineRule="auto"/>
      <w:ind w:left="1540"/>
    </w:pPr>
    <w:rPr>
      <w:szCs w:val="22"/>
    </w:rPr>
  </w:style>
  <w:style w:type="paragraph" w:styleId="TOC9">
    <w:name w:val="toc 9"/>
    <w:basedOn w:val="Normal"/>
    <w:next w:val="Normal"/>
    <w:autoRedefine/>
    <w:uiPriority w:val="39"/>
    <w:unhideWhenUsed/>
    <w:pPr>
      <w:spacing w:before="120" w:after="100" w:line="276" w:lineRule="auto"/>
      <w:ind w:left="1760"/>
    </w:pPr>
    <w:rPr>
      <w:szCs w:val="22"/>
    </w:rPr>
  </w:style>
  <w:style w:type="paragraph" w:styleId="BlockText">
    <w:name w:val="Block Text"/>
    <w:basedOn w:val="Normal"/>
    <w:unhideWhenUsed/>
    <w:pPr>
      <w:pBdr>
        <w:top w:val="single" w:sz="2" w:space="10" w:color="4F81BD" w:shadow="1"/>
        <w:left w:val="single" w:sz="2" w:space="10" w:color="4F81BD" w:shadow="1"/>
        <w:bottom w:val="single" w:sz="2" w:space="10" w:color="4F81BD" w:shadow="1"/>
        <w:right w:val="single" w:sz="2" w:space="10" w:color="4F81BD" w:shadow="1"/>
      </w:pBdr>
      <w:spacing w:before="120" w:after="120" w:line="276" w:lineRule="auto"/>
      <w:ind w:left="1152" w:right="1152"/>
    </w:pPr>
    <w:rPr>
      <w:i/>
      <w:iCs/>
      <w:color w:val="4F81BD"/>
      <w:szCs w:val="22"/>
    </w:rPr>
  </w:style>
  <w:style w:type="paragraph" w:styleId="NoSpacing">
    <w:name w:val="No Spacing"/>
    <w:link w:val="NoSpacingChar"/>
    <w:qFormat/>
    <w:rPr>
      <w:rFonts w:ascii="Cambria" w:eastAsia="MS Mincho" w:hAnsi="Cambria"/>
      <w:sz w:val="22"/>
      <w:szCs w:val="22"/>
    </w:rPr>
  </w:style>
  <w:style w:type="character" w:customStyle="1" w:styleId="NoSpacingChar">
    <w:name w:val="No Spacing Char"/>
    <w:link w:val="NoSpacing"/>
    <w:locked/>
    <w:rPr>
      <w:rFonts w:ascii="Cambria" w:eastAsia="MS Mincho" w:hAnsi="Cambria"/>
      <w:sz w:val="22"/>
      <w:szCs w:val="22"/>
    </w:rPr>
  </w:style>
  <w:style w:type="paragraph" w:styleId="BodyText3">
    <w:name w:val="Body Text 3"/>
    <w:aliases w:val="Bang_chu"/>
    <w:basedOn w:val="Normal"/>
    <w:link w:val="BodyText3Char"/>
    <w:unhideWhenUsed/>
    <w:qFormat/>
    <w:pPr>
      <w:spacing w:before="120" w:after="120" w:line="276" w:lineRule="auto"/>
    </w:pPr>
    <w:rPr>
      <w:rFonts w:ascii="Cambria" w:eastAsia="MS Mincho" w:hAnsi="Cambria"/>
      <w:sz w:val="16"/>
      <w:szCs w:val="16"/>
    </w:rPr>
  </w:style>
  <w:style w:type="character" w:customStyle="1" w:styleId="BodyText3Char">
    <w:name w:val="Body Text 3 Char"/>
    <w:aliases w:val="Bang_chu Char1"/>
    <w:basedOn w:val="DefaultParagraphFont"/>
    <w:link w:val="BodyText3"/>
    <w:rPr>
      <w:rFonts w:ascii="Cambria" w:eastAsia="MS Mincho" w:hAnsi="Cambria"/>
      <w:sz w:val="16"/>
      <w:szCs w:val="16"/>
    </w:rPr>
  </w:style>
  <w:style w:type="paragraph" w:styleId="List">
    <w:name w:val="List"/>
    <w:basedOn w:val="Normal"/>
    <w:unhideWhenUsed/>
    <w:pPr>
      <w:spacing w:before="120" w:after="120" w:line="276" w:lineRule="auto"/>
      <w:ind w:left="360" w:hanging="360"/>
      <w:contextualSpacing/>
    </w:pPr>
    <w:rPr>
      <w:rFonts w:ascii="Cambria" w:eastAsia="MS Mincho" w:hAnsi="Cambria"/>
      <w:szCs w:val="22"/>
    </w:rPr>
  </w:style>
  <w:style w:type="paragraph" w:styleId="List2">
    <w:name w:val="List 2"/>
    <w:basedOn w:val="Normal"/>
    <w:unhideWhenUsed/>
    <w:pPr>
      <w:spacing w:before="120" w:after="120" w:line="276" w:lineRule="auto"/>
      <w:ind w:left="720" w:hanging="360"/>
      <w:contextualSpacing/>
    </w:pPr>
    <w:rPr>
      <w:rFonts w:ascii="Cambria" w:eastAsia="MS Mincho" w:hAnsi="Cambria"/>
      <w:szCs w:val="22"/>
    </w:rPr>
  </w:style>
  <w:style w:type="paragraph" w:styleId="List3">
    <w:name w:val="List 3"/>
    <w:basedOn w:val="Normal"/>
    <w:unhideWhenUsed/>
    <w:pPr>
      <w:spacing w:before="120" w:after="120" w:line="276" w:lineRule="auto"/>
      <w:ind w:left="1080" w:hanging="360"/>
      <w:contextualSpacing/>
    </w:pPr>
    <w:rPr>
      <w:rFonts w:ascii="Cambria" w:eastAsia="MS Mincho" w:hAnsi="Cambria"/>
      <w:szCs w:val="22"/>
    </w:rPr>
  </w:style>
  <w:style w:type="paragraph" w:styleId="ListBullet">
    <w:name w:val="List Bullet"/>
    <w:aliases w:val="Char Char Char Char Char Char Char Char Char Char Char Char Char Char Char Char Char Char Char Char, Char2,Char Char Char Char Char Char Char Char Char Char Char Char Char Char Char Char Char Char Char Char Char Char Char Char Char,Char2"/>
    <w:basedOn w:val="Normal"/>
    <w:link w:val="ListBulletChar"/>
    <w:unhideWhenUsed/>
    <w:qFormat/>
    <w:pPr>
      <w:numPr>
        <w:numId w:val="2"/>
      </w:numPr>
      <w:tabs>
        <w:tab w:val="clear" w:pos="360"/>
      </w:tabs>
      <w:spacing w:before="120" w:after="120" w:line="276" w:lineRule="auto"/>
      <w:ind w:left="0" w:firstLine="0"/>
      <w:contextualSpacing/>
    </w:pPr>
    <w:rPr>
      <w:rFonts w:ascii="Cambria" w:eastAsia="MS Mincho" w:hAnsi="Cambria"/>
      <w:szCs w:val="22"/>
    </w:rPr>
  </w:style>
  <w:style w:type="character" w:customStyle="1" w:styleId="ListBulletChar">
    <w:name w:val="List Bullet Char"/>
    <w:aliases w:val="Char Char Char Char Char Char Char Char Char Char Char Char Char Char Char Char Char Char Char Char Char, Char2 Char,Char2 Char"/>
    <w:link w:val="ListBullet"/>
    <w:rPr>
      <w:rFonts w:ascii="Cambria" w:eastAsia="MS Mincho" w:hAnsi="Cambria"/>
      <w:sz w:val="28"/>
      <w:szCs w:val="22"/>
    </w:rPr>
  </w:style>
  <w:style w:type="paragraph" w:styleId="ListBullet2">
    <w:name w:val="List Bullet 2"/>
    <w:basedOn w:val="Normal"/>
    <w:unhideWhenUsed/>
    <w:pPr>
      <w:numPr>
        <w:numId w:val="3"/>
      </w:numPr>
      <w:tabs>
        <w:tab w:val="clear" w:pos="720"/>
      </w:tabs>
      <w:spacing w:before="120" w:after="120" w:line="276" w:lineRule="auto"/>
      <w:ind w:left="0" w:firstLine="0"/>
      <w:contextualSpacing/>
    </w:pPr>
    <w:rPr>
      <w:rFonts w:ascii="Cambria" w:eastAsia="MS Mincho" w:hAnsi="Cambria"/>
      <w:szCs w:val="22"/>
    </w:rPr>
  </w:style>
  <w:style w:type="paragraph" w:styleId="ListBullet3">
    <w:name w:val="List Bullet 3"/>
    <w:basedOn w:val="Normal"/>
    <w:unhideWhenUsed/>
    <w:pPr>
      <w:numPr>
        <w:numId w:val="4"/>
      </w:numPr>
      <w:tabs>
        <w:tab w:val="clear" w:pos="1080"/>
      </w:tabs>
      <w:spacing w:before="120" w:after="120" w:line="276" w:lineRule="auto"/>
      <w:ind w:left="0" w:firstLine="0"/>
      <w:contextualSpacing/>
    </w:pPr>
    <w:rPr>
      <w:rFonts w:ascii="Cambria" w:eastAsia="MS Mincho" w:hAnsi="Cambria"/>
      <w:szCs w:val="22"/>
    </w:rPr>
  </w:style>
  <w:style w:type="paragraph" w:styleId="ListNumber">
    <w:name w:val="List Number"/>
    <w:basedOn w:val="Normal"/>
    <w:unhideWhenUsed/>
    <w:pPr>
      <w:numPr>
        <w:numId w:val="5"/>
      </w:numPr>
      <w:tabs>
        <w:tab w:val="clear" w:pos="360"/>
      </w:tabs>
      <w:spacing w:before="120" w:after="120" w:line="276" w:lineRule="auto"/>
      <w:ind w:left="0" w:firstLine="0"/>
      <w:contextualSpacing/>
    </w:pPr>
    <w:rPr>
      <w:rFonts w:ascii="Cambria" w:eastAsia="MS Mincho" w:hAnsi="Cambria"/>
      <w:szCs w:val="22"/>
    </w:rPr>
  </w:style>
  <w:style w:type="paragraph" w:styleId="ListNumber2">
    <w:name w:val="List Number 2"/>
    <w:basedOn w:val="Normal"/>
    <w:uiPriority w:val="99"/>
    <w:unhideWhenUsed/>
    <w:pPr>
      <w:numPr>
        <w:numId w:val="6"/>
      </w:numPr>
      <w:tabs>
        <w:tab w:val="clear" w:pos="720"/>
      </w:tabs>
      <w:spacing w:before="120" w:after="120" w:line="276" w:lineRule="auto"/>
      <w:ind w:left="0" w:firstLine="0"/>
      <w:contextualSpacing/>
    </w:pPr>
    <w:rPr>
      <w:rFonts w:ascii="Cambria" w:eastAsia="MS Mincho" w:hAnsi="Cambria"/>
      <w:szCs w:val="22"/>
    </w:rPr>
  </w:style>
  <w:style w:type="paragraph" w:styleId="ListNumber3">
    <w:name w:val="List Number 3"/>
    <w:basedOn w:val="Normal"/>
    <w:uiPriority w:val="99"/>
    <w:unhideWhenUsed/>
    <w:pPr>
      <w:numPr>
        <w:numId w:val="7"/>
      </w:numPr>
      <w:tabs>
        <w:tab w:val="clear" w:pos="1080"/>
      </w:tabs>
      <w:spacing w:before="120" w:after="120" w:line="276" w:lineRule="auto"/>
      <w:ind w:left="0" w:firstLine="0"/>
      <w:contextualSpacing/>
    </w:pPr>
    <w:rPr>
      <w:rFonts w:ascii="Cambria" w:eastAsia="MS Mincho" w:hAnsi="Cambria"/>
      <w:szCs w:val="22"/>
    </w:rPr>
  </w:style>
  <w:style w:type="paragraph" w:styleId="ListContinue">
    <w:name w:val="List Continue"/>
    <w:basedOn w:val="Normal"/>
    <w:uiPriority w:val="99"/>
    <w:unhideWhenUsed/>
    <w:pPr>
      <w:spacing w:before="120" w:after="120" w:line="276" w:lineRule="auto"/>
      <w:ind w:left="360"/>
      <w:contextualSpacing/>
    </w:pPr>
    <w:rPr>
      <w:rFonts w:ascii="Cambria" w:eastAsia="MS Mincho" w:hAnsi="Cambria"/>
      <w:szCs w:val="22"/>
    </w:rPr>
  </w:style>
  <w:style w:type="paragraph" w:styleId="ListContinue2">
    <w:name w:val="List Continue 2"/>
    <w:basedOn w:val="Normal"/>
    <w:unhideWhenUsed/>
    <w:pPr>
      <w:spacing w:before="120" w:after="120" w:line="276" w:lineRule="auto"/>
      <w:ind w:left="720"/>
      <w:contextualSpacing/>
    </w:pPr>
    <w:rPr>
      <w:rFonts w:ascii="Cambria" w:eastAsia="MS Mincho" w:hAnsi="Cambria"/>
      <w:szCs w:val="22"/>
    </w:rPr>
  </w:style>
  <w:style w:type="paragraph" w:styleId="ListContinue3">
    <w:name w:val="List Continue 3"/>
    <w:basedOn w:val="Normal"/>
    <w:unhideWhenUsed/>
    <w:pPr>
      <w:spacing w:before="120" w:after="120" w:line="276" w:lineRule="auto"/>
      <w:ind w:left="1080"/>
      <w:contextualSpacing/>
    </w:pPr>
    <w:rPr>
      <w:rFonts w:ascii="Cambria" w:eastAsia="MS Mincho" w:hAnsi="Cambria"/>
      <w:szCs w:val="22"/>
    </w:rPr>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basedOn w:val="DefaultParagraphFont"/>
    <w:link w:val="MacroText"/>
    <w:uiPriority w:val="99"/>
    <w:rPr>
      <w:rFonts w:ascii="Courier" w:eastAsia="MS Mincho" w:hAnsi="Courier"/>
    </w:rPr>
  </w:style>
  <w:style w:type="paragraph" w:styleId="Caption">
    <w:name w:val="caption"/>
    <w:aliases w:val="Caption Char1,Caption Char Char,AGT ESIA,Caption Char Char อักขระ,Caption Char Char Char Char Char Char Char Char,Caption Char Char Char Char Char Char1 Char,Caption Char Char Char Char Char,Caption (table) Char Char,Map,BẢNG"/>
    <w:basedOn w:val="Normal"/>
    <w:next w:val="Normal"/>
    <w:link w:val="CaptionChar"/>
    <w:unhideWhenUsed/>
    <w:qFormat/>
    <w:pPr>
      <w:spacing w:before="120" w:after="120"/>
    </w:pPr>
    <w:rPr>
      <w:rFonts w:ascii="Cambria" w:eastAsia="MS Mincho" w:hAnsi="Cambria"/>
      <w:b/>
      <w:bCs/>
      <w:color w:val="4F81BD"/>
      <w:sz w:val="18"/>
      <w:szCs w:val="18"/>
    </w:rPr>
  </w:style>
  <w:style w:type="character" w:customStyle="1" w:styleId="CaptionChar">
    <w:name w:val="Caption Char"/>
    <w:aliases w:val="Caption Char1 Char,Caption Char Char Char,AGT ESIA Char,Caption Char Char อักขระ Char,Caption Char Char Char Char Char Char Char Char Char,Caption Char Char Char Char Char Char1 Char Char,Caption Char Char Char Char Char Char,Map Char"/>
    <w:link w:val="Caption"/>
    <w:locked/>
    <w:rPr>
      <w:rFonts w:ascii="Cambria" w:eastAsia="MS Mincho" w:hAnsi="Cambria"/>
      <w:b/>
      <w:bCs/>
      <w:color w:val="4F81BD"/>
      <w:sz w:val="18"/>
      <w:szCs w:val="18"/>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character" w:styleId="BookTitle">
    <w:name w:val="Book Title"/>
    <w:uiPriority w:val="33"/>
    <w:qFormat/>
    <w:rPr>
      <w:b/>
      <w:bCs/>
      <w:smallCaps/>
      <w:spacing w:val="5"/>
    </w:rPr>
  </w:style>
  <w:style w:type="table" w:styleId="LightShading">
    <w:name w:val="Light Shading"/>
    <w:basedOn w:val="TableNormal"/>
    <w:uiPriority w:val="60"/>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rFonts w:ascii="Cambria" w:eastAsia="MS Mincho" w:hAnsi="Cambria"/>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rFonts w:ascii="Cambria" w:eastAsia="MS Mincho" w:hAnsi="Cambria"/>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rFonts w:ascii="Cambria" w:eastAsia="MS Mincho" w:hAnsi="Cambria"/>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rFonts w:ascii="Cambria" w:eastAsia="MS Mincho" w:hAnsi="Cambria"/>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rFonts w:ascii="Cambria" w:eastAsia="MS Mincho" w:hAnsi="Cambria"/>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rFonts w:ascii="Cambria" w:eastAsia="MS Mincho" w:hAnsi="Cambria"/>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34"/>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34"/>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PlaceholderText">
    <w:name w:val="Placeholder Text"/>
    <w:uiPriority w:val="99"/>
    <w:semiHidden/>
    <w:rPr>
      <w:color w:val="666666"/>
    </w:rPr>
  </w:style>
  <w:style w:type="paragraph" w:styleId="BodyTextIndent2">
    <w:name w:val="Body Text Indent 2"/>
    <w:basedOn w:val="Normal"/>
    <w:link w:val="BodyTextIndent2Char"/>
    <w:pPr>
      <w:ind w:firstLine="284"/>
      <w:jc w:val="both"/>
    </w:pPr>
    <w:rPr>
      <w:rFonts w:ascii=".VnTime" w:hAnsi=".VnTime"/>
      <w:szCs w:val="20"/>
    </w:rPr>
  </w:style>
  <w:style w:type="character" w:customStyle="1" w:styleId="BodyTextIndent2Char">
    <w:name w:val="Body Text Indent 2 Char"/>
    <w:basedOn w:val="DefaultParagraphFont"/>
    <w:link w:val="BodyTextIndent2"/>
    <w:rPr>
      <w:rFonts w:ascii=".VnTime" w:hAnsi=".VnTime"/>
      <w:sz w:val="28"/>
    </w:rPr>
  </w:style>
  <w:style w:type="paragraph" w:styleId="TableofFigures">
    <w:name w:val="table of figures"/>
    <w:basedOn w:val="Normal"/>
    <w:next w:val="Normal"/>
    <w:uiPriority w:val="99"/>
    <w:qFormat/>
    <w:pPr>
      <w:spacing w:before="40" w:after="40" w:line="320" w:lineRule="exact"/>
      <w:ind w:left="560" w:hanging="560"/>
      <w:jc w:val="both"/>
    </w:pPr>
  </w:style>
  <w:style w:type="paragraph" w:styleId="PlainText">
    <w:name w:val="Plain Text"/>
    <w:basedOn w:val="Normal"/>
    <w:link w:val="PlainTextChar"/>
    <w:pPr>
      <w:spacing w:before="40" w:after="40" w:line="320" w:lineRule="exact"/>
      <w:jc w:val="both"/>
    </w:pPr>
    <w:rPr>
      <w:rFonts w:ascii="Courier New" w:hAnsi="Courier New"/>
      <w:sz w:val="20"/>
      <w:szCs w:val="20"/>
    </w:rPr>
  </w:style>
  <w:style w:type="character" w:customStyle="1" w:styleId="PlainTextChar">
    <w:name w:val="Plain Text Char"/>
    <w:basedOn w:val="DefaultParagraphFont"/>
    <w:link w:val="PlainText"/>
    <w:rPr>
      <w:rFonts w:ascii="Courier New" w:hAnsi="Courier New"/>
    </w:rPr>
  </w:style>
  <w:style w:type="paragraph" w:styleId="BodyTextFirstIndent">
    <w:name w:val="Body Text First Indent"/>
    <w:basedOn w:val="BodyText"/>
    <w:link w:val="BodyTextFirstIndentChar"/>
    <w:pPr>
      <w:spacing w:before="40" w:line="320" w:lineRule="exact"/>
      <w:ind w:firstLine="210"/>
    </w:pPr>
    <w:rPr>
      <w:sz w:val="24"/>
      <w:szCs w:val="24"/>
    </w:rPr>
  </w:style>
  <w:style w:type="character" w:customStyle="1" w:styleId="BodyTextFirstIndentChar">
    <w:name w:val="Body Text First Indent Char"/>
    <w:basedOn w:val="BodyTextChar"/>
    <w:link w:val="BodyTextFirstIndent"/>
    <w:rPr>
      <w:sz w:val="24"/>
      <w:szCs w:val="24"/>
    </w:rPr>
  </w:style>
  <w:style w:type="table" w:styleId="TableGrid1">
    <w:name w:val="Table Grid 1"/>
    <w:basedOn w:val="TableNormal"/>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basedOn w:val="DefaultParagraphFont"/>
    <w:link w:val="DocumentMap"/>
    <w:rPr>
      <w:rFonts w:ascii="Tahoma" w:hAnsi="Tahoma" w:cs="Tahoma"/>
      <w:sz w:val="16"/>
      <w:szCs w:val="16"/>
    </w:rPr>
  </w:style>
  <w:style w:type="paragraph" w:styleId="Revision">
    <w:name w:val="Revision"/>
    <w:hidden/>
    <w:uiPriority w:val="99"/>
    <w:semiHidden/>
    <w:rPr>
      <w:rFonts w:ascii=".VnTime" w:hAnsi=".VnTime"/>
      <w:sz w:val="28"/>
      <w:szCs w:val="24"/>
    </w:rPr>
  </w:style>
  <w:style w:type="paragraph" w:styleId="Index1">
    <w:name w:val="index 1"/>
    <w:aliases w:val="c1"/>
    <w:basedOn w:val="Normal"/>
    <w:next w:val="Normal"/>
    <w:link w:val="Index1Char"/>
    <w:autoRedefine/>
    <w:uiPriority w:val="99"/>
    <w:qFormat/>
    <w:pPr>
      <w:spacing w:before="120" w:after="160" w:line="259" w:lineRule="auto"/>
      <w:ind w:left="280" w:hanging="280"/>
      <w:outlineLvl w:val="1"/>
    </w:pPr>
    <w:rPr>
      <w:lang w:val="x-none" w:eastAsia="x-none"/>
    </w:rPr>
  </w:style>
  <w:style w:type="character" w:customStyle="1" w:styleId="Index1Char">
    <w:name w:val="Index 1 Char"/>
    <w:aliases w:val="c1 Char"/>
    <w:link w:val="Index1"/>
    <w:uiPriority w:val="99"/>
    <w:rPr>
      <w:sz w:val="28"/>
      <w:szCs w:val="28"/>
      <w:lang w:val="x-none" w:eastAsia="x-none"/>
    </w:rPr>
  </w:style>
  <w:style w:type="paragraph" w:styleId="Index2">
    <w:name w:val="index 2"/>
    <w:basedOn w:val="Normal"/>
    <w:next w:val="Normal"/>
    <w:link w:val="Index2Char"/>
    <w:autoRedefine/>
    <w:pPr>
      <w:spacing w:before="120" w:after="160" w:line="259" w:lineRule="auto"/>
      <w:ind w:left="560" w:hanging="280"/>
      <w:outlineLvl w:val="1"/>
    </w:pPr>
    <w:rPr>
      <w:lang w:val="x-none" w:eastAsia="x-none"/>
    </w:rPr>
  </w:style>
  <w:style w:type="character" w:customStyle="1" w:styleId="Index2Char">
    <w:name w:val="Index 2 Char"/>
    <w:link w:val="Index2"/>
    <w:rPr>
      <w:sz w:val="28"/>
      <w:szCs w:val="28"/>
      <w:lang w:val="x-none" w:eastAsia="x-none"/>
    </w:rPr>
  </w:style>
  <w:style w:type="table" w:styleId="TableTheme">
    <w:name w:val="Table Theme"/>
    <w:basedOn w:val="TableNormal"/>
    <w:unhideWhenUsed/>
    <w:pPr>
      <w:spacing w:before="60" w:after="60"/>
      <w:jc w:val="highKashida"/>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Pr>
      <w:rFonts w:eastAsia="Calibri"/>
      <w:sz w:val="24"/>
      <w:szCs w:val="24"/>
    </w:rPr>
  </w:style>
  <w:style w:type="paragraph" w:styleId="NoteHeading">
    <w:name w:val="Note Heading"/>
    <w:basedOn w:val="Normal"/>
    <w:next w:val="Normal"/>
    <w:link w:val="NoteHeadingChar"/>
    <w:rPr>
      <w:rFonts w:ascii=".VnTime" w:eastAsia="Calibri" w:hAnsi=".VnTime" w:cs=".VnTime"/>
    </w:rPr>
  </w:style>
  <w:style w:type="character" w:customStyle="1" w:styleId="NoteHeadingChar">
    <w:name w:val="Note Heading Char"/>
    <w:basedOn w:val="DefaultParagraphFont"/>
    <w:link w:val="NoteHeading"/>
    <w:rPr>
      <w:rFonts w:ascii=".VnTime" w:eastAsia="Calibri" w:hAnsi=".VnTime" w:cs=".VnTime"/>
      <w:sz w:val="28"/>
      <w:szCs w:val="28"/>
    </w:rPr>
  </w:style>
  <w:style w:type="character" w:styleId="HTMLCite">
    <w:name w:val="HTML Cite"/>
    <w:rPr>
      <w:rFonts w:cs="Times New Roman"/>
      <w:i/>
      <w:iCs/>
    </w:rPr>
  </w:style>
  <w:style w:type="character" w:customStyle="1" w:styleId="TextChar1">
    <w:name w:val="Text Char1"/>
    <w:aliases w:val=" Char Char Char Char1,Char Char Char Char3,B-text1.5 Char2,B-text1.5 + Times New Roman Char1,13 pt Char1,Before:  0.38&quot; Char1,After:  6 pt Char1,B-text1.5 Char Char1,Body Text Char Char Char Char Char Char Char Char1,bt Char1"/>
    <w:uiPriority w:val="99"/>
    <w:rPr>
      <w:sz w:val="28"/>
      <w:szCs w:val="28"/>
    </w:rPr>
  </w:style>
  <w:style w:type="paragraph" w:styleId="TOAHeading">
    <w:name w:val="toa heading"/>
    <w:basedOn w:val="Normal"/>
    <w:next w:val="Normal"/>
    <w:pPr>
      <w:spacing w:before="120"/>
    </w:pPr>
    <w:rPr>
      <w:rFonts w:ascii="Arial" w:eastAsia="Calibri" w:hAnsi="Arial" w:cs="Arial"/>
      <w:b/>
      <w:bCs/>
      <w:sz w:val="24"/>
      <w:szCs w:val="24"/>
    </w:rPr>
  </w:style>
  <w:style w:type="paragraph" w:styleId="BodyTextFirstIndent2">
    <w:name w:val="Body Text First Indent 2"/>
    <w:basedOn w:val="BodyTextIndent"/>
    <w:link w:val="BodyTextFirstIndent2Char"/>
    <w:pPr>
      <w:widowControl w:val="0"/>
      <w:tabs>
        <w:tab w:val="left" w:pos="0"/>
      </w:tabs>
      <w:ind w:left="360" w:firstLine="210"/>
    </w:pPr>
    <w:rPr>
      <w:rFonts w:eastAsia="Calibri" w:cs=".VnTime"/>
      <w:color w:val="FF0000"/>
      <w:sz w:val="24"/>
      <w:szCs w:val="24"/>
      <w:lang w:val="nb-NO" w:eastAsia="en-US"/>
    </w:rPr>
  </w:style>
  <w:style w:type="character" w:customStyle="1" w:styleId="BodyTextFirstIndent2Char">
    <w:name w:val="Body Text First Indent 2 Char"/>
    <w:basedOn w:val="BodyTextIndentChar"/>
    <w:link w:val="BodyTextFirstIndent2"/>
    <w:rPr>
      <w:rFonts w:ascii=".VnTime" w:eastAsia="Calibri" w:hAnsi=".VnTime" w:cs=".VnTime"/>
      <w:color w:val="FF0000"/>
      <w:sz w:val="24"/>
      <w:szCs w:val="24"/>
      <w:lang w:val="nb-NO" w:eastAsia="zh-CN"/>
    </w:rPr>
  </w:style>
  <w:style w:type="table" w:customStyle="1" w:styleId="MediumGrid1-Accent211">
    <w:name w:val="Medium Grid 1 - Accent 211"/>
    <w:uiPriority w:val="34"/>
    <w:semiHidden/>
    <w:rPr>
      <w:rFonts w:ascii="Calibri" w:hAnsi="Calibri" w:cs="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paragraph" w:styleId="NormalIndent">
    <w:name w:val="Normal Indent"/>
    <w:basedOn w:val="Normal"/>
    <w:unhideWhenUsed/>
    <w:pPr>
      <w:ind w:left="720"/>
    </w:pPr>
    <w:rPr>
      <w:sz w:val="26"/>
      <w:szCs w:val="20"/>
    </w:rPr>
  </w:style>
  <w:style w:type="paragraph" w:styleId="Date">
    <w:name w:val="Date"/>
    <w:basedOn w:val="Normal"/>
    <w:next w:val="Normal"/>
    <w:link w:val="DateChar"/>
    <w:pPr>
      <w:widowControl w:val="0"/>
      <w:jc w:val="both"/>
    </w:pPr>
    <w:rPr>
      <w:rFonts w:eastAsia="MS PGothic"/>
      <w:kern w:val="2"/>
      <w:sz w:val="21"/>
      <w:szCs w:val="24"/>
      <w:lang w:eastAsia="ja-JP"/>
    </w:rPr>
  </w:style>
  <w:style w:type="character" w:customStyle="1" w:styleId="DateChar">
    <w:name w:val="Date Char"/>
    <w:basedOn w:val="DefaultParagraphFont"/>
    <w:link w:val="Date"/>
    <w:rPr>
      <w:rFonts w:eastAsia="MS PGothic"/>
      <w:kern w:val="2"/>
      <w:sz w:val="21"/>
      <w:szCs w:val="24"/>
      <w:lang w:eastAsia="ja-JP"/>
    </w:rPr>
  </w:style>
  <w:style w:type="numbering" w:customStyle="1" w:styleId="NoList11">
    <w:name w:val="No List11"/>
    <w:next w:val="NoList"/>
    <w:uiPriority w:val="99"/>
    <w:semiHidden/>
    <w:unhideWhenUsed/>
  </w:style>
  <w:style w:type="character" w:customStyle="1" w:styleId="Heading2Char1">
    <w:name w:val="Heading 2 Char1"/>
    <w:aliases w:val="h2 Char1,MVA2 Char1,BVI2 Char1,Heading 2-BVI Char1,RepHead2 Char1,MyHeading2 Char1,Mystyle2 Char1,Mystyle21 Char1,Mystyle22 Char1,Mystyle23 Char1,Mystyle211 Char1,Mystyle221 Char1,Trích yếu Char1,2 headline Char1,h Char1,Heading1 Char1"/>
    <w:locked/>
    <w:rPr>
      <w:rFonts w:ascii="Arial" w:hAnsi="Arial" w:cs="Arial" w:hint="default"/>
      <w:b/>
      <w:bCs/>
      <w:sz w:val="22"/>
      <w:szCs w:val="22"/>
      <w:lang w:val="vi-VN" w:eastAsia="vi-VN" w:bidi="ar-SA"/>
    </w:rPr>
  </w:style>
  <w:style w:type="character" w:customStyle="1" w:styleId="Heading3Char1">
    <w:name w:val="Heading 3 Char1"/>
    <w:aliases w:val="Heading 3 Char Char Char Char Char1,Section Header3 Char1,Char Char + Left:  1.75 cm Char1,Hanging:  1 cm Char1,Before:  6 pt Char1,After: ... Char1,Heading 3 Char Char Char Char2,Section Header3 Char Char Char Char1,Heading 5 Char1 Char"/>
    <w:uiPriority w:val="9"/>
    <w:semiHidden/>
    <w:rPr>
      <w:rFonts w:ascii="Cambria" w:eastAsia="Times New Roman" w:hAnsi="Cambria" w:cs="Times New Roman" w:hint="default"/>
      <w:b/>
      <w:bCs/>
      <w:color w:val="4F81BD"/>
      <w:sz w:val="28"/>
      <w:szCs w:val="28"/>
    </w:rPr>
  </w:style>
  <w:style w:type="character" w:customStyle="1" w:styleId="Heading4Char1">
    <w:name w:val="Heading 4 Char1"/>
    <w:aliases w:val="4 dash Char1,d Char1,3 Char1,L4 Char1,carter ecological heading 4 Char1,Level 4 Char1,D&amp;M4 Char1,D&amp;M 4 Char1,RSKH4 Char1,H4 Char1,RSK-H4 Char1,Heading 4-DO NOT USE Char1,Heading 4 URS Char1,Subsection Char1,h4 Char1,RCL H4 Char1,41 Char1"/>
    <w:semiHidden/>
    <w:rPr>
      <w:rFonts w:ascii="Cambria" w:eastAsia="Times New Roman" w:hAnsi="Cambria" w:cs="Times New Roman" w:hint="default"/>
      <w:b/>
      <w:bCs/>
      <w:i/>
      <w:iCs/>
      <w:color w:val="4F81BD"/>
      <w:sz w:val="28"/>
      <w:szCs w:val="28"/>
      <w:lang w:val="en-US" w:eastAsia="en-US"/>
    </w:rPr>
  </w:style>
  <w:style w:type="character" w:customStyle="1" w:styleId="Heading5Char2">
    <w:name w:val="Heading 5 Char2"/>
    <w:aliases w:val="RSKH5 Char1,Figure Char1,Appendix Char1,Heading 5 URS Char1,Further Points Char1,5 sub-bullet Char1,sb Char1,Section Break Char1,Further Points1 Char1,Further Points2 Char1,Further Points11 Char1,Further Points3 Char1,Further Poin Char"/>
    <w:locked/>
    <w:rPr>
      <w:rFonts w:ascii="Calibri" w:eastAsia="MS Mincho" w:hAnsi="Calibri" w:cs="Calibri" w:hint="default"/>
      <w:b/>
      <w:bCs w:val="0"/>
      <w:i/>
      <w:iCs w:val="0"/>
      <w:sz w:val="26"/>
    </w:rPr>
  </w:style>
  <w:style w:type="character" w:customStyle="1" w:styleId="Heading6Char1">
    <w:name w:val="Heading 6 Char1"/>
    <w:aliases w:val="Points in Text Char1,sub-dash Char1,sd Char1,7 sub-dash Char1,Đầu đề 6 Char1"/>
    <w:uiPriority w:val="9"/>
    <w:semiHidden/>
    <w:rPr>
      <w:rFonts w:ascii="Cambria" w:eastAsia="Times New Roman" w:hAnsi="Cambria" w:cs="Times New Roman" w:hint="default"/>
      <w:i/>
      <w:iCs/>
      <w:color w:val="243F60"/>
      <w:sz w:val="28"/>
      <w:szCs w:val="28"/>
      <w:lang w:val="en-US" w:eastAsia="en-US"/>
    </w:rPr>
  </w:style>
  <w:style w:type="character" w:customStyle="1" w:styleId="Heading8Char1">
    <w:name w:val="Heading 8 Char1"/>
    <w:aliases w:val="Appendix Level 2 Char1,Đầu đề 8 Char1"/>
    <w:uiPriority w:val="99"/>
    <w:semiHidden/>
    <w:rPr>
      <w:rFonts w:ascii="Cambria" w:eastAsia="Times New Roman" w:hAnsi="Cambria" w:cs="Times New Roman" w:hint="default"/>
      <w:color w:val="404040"/>
      <w:lang w:val="en-US" w:eastAsia="en-US"/>
    </w:rPr>
  </w:style>
  <w:style w:type="character" w:customStyle="1" w:styleId="Heading9Char1">
    <w:name w:val="Heading 9 Char1"/>
    <w:aliases w:val="Appendix Level 3 Char1,Dau + Char1,Đầu đề 9 Char1"/>
    <w:uiPriority w:val="99"/>
    <w:semiHidden/>
    <w:rPr>
      <w:rFonts w:ascii="Calibri Light" w:eastAsia="Times New Roman" w:hAnsi="Calibri Light" w:cs="Times New Roman" w:hint="default"/>
      <w:sz w:val="22"/>
      <w:szCs w:val="22"/>
    </w:rPr>
  </w:style>
  <w:style w:type="character" w:customStyle="1" w:styleId="FootnoteTextChar1">
    <w:name w:val="Footnote Text Char1"/>
    <w:aliases w:val="Footnote Text Char Char Char Char Char Char1,Footnote Text Char Char Char Char Char Char Ch Char1,single space Char1,fn Char1,FOOTNOTES Char Char1,ft Char1,(NECG) Footnote Text Char1,FOOTNOTES Char2,Footnote Text Char1 Char Char1"/>
    <w:rPr>
      <w:rFonts w:ascii="Times New Roman" w:hAnsi="Times New Roman"/>
      <w:lang w:val="vi-VN" w:eastAsia="vi-VN"/>
    </w:rPr>
  </w:style>
  <w:style w:type="character" w:customStyle="1" w:styleId="HeaderChar3">
    <w:name w:val="Header Char3"/>
    <w:aliases w:val="Header Char Char Char1,Header Char2 Char1,Header Char2 Char Char Char Char1,Header Char Char1 Char Char Char Char1,Header Char1 Char Char Char Char Char1,Header Char Char Char Char Char Char Char1,Header Char2 Char Char1 Char1,Header1 Char1"/>
    <w:uiPriority w:val="99"/>
    <w:semiHidden/>
    <w:rPr>
      <w:sz w:val="28"/>
      <w:szCs w:val="24"/>
      <w:lang w:val="vi-VN" w:eastAsia="vi-VN"/>
    </w:rPr>
  </w:style>
  <w:style w:type="character" w:customStyle="1" w:styleId="FooterChar1">
    <w:name w:val="Footer Char1"/>
    <w:aliases w:val="BVI-ft Char1,Footer-Even Char1,Chân trang Char1"/>
    <w:uiPriority w:val="99"/>
    <w:semiHidden/>
    <w:rPr>
      <w:rFonts w:ascii="Times New Roman" w:hAnsi="Times New Roman"/>
      <w:sz w:val="28"/>
      <w:szCs w:val="24"/>
      <w:lang w:val="vi-VN" w:eastAsia="vi-VN"/>
    </w:rPr>
  </w:style>
  <w:style w:type="character" w:customStyle="1" w:styleId="BodyText2Char1">
    <w:name w:val="Body Text 2 Char1"/>
    <w:aliases w:val="Bang_ten chinh Char1,6 Char1,Body Text 2 Char Char,Thân văn bản 2 Char1"/>
    <w:rPr>
      <w:rFonts w:ascii="Times New Roman" w:hAnsi="Times New Roman"/>
      <w:sz w:val="28"/>
      <w:szCs w:val="24"/>
      <w:lang w:val="vi-VN" w:eastAsia="vi-VN"/>
    </w:rPr>
  </w:style>
  <w:style w:type="character" w:customStyle="1" w:styleId="BodyText3Char1">
    <w:name w:val="Body Text 3 Char1"/>
    <w:aliases w:val="Bang_chu Char,Thân văn bản 3 Char1"/>
    <w:uiPriority w:val="99"/>
    <w:rPr>
      <w:rFonts w:ascii="Times New Roman" w:hAnsi="Times New Roman"/>
      <w:sz w:val="16"/>
      <w:szCs w:val="16"/>
      <w:lang w:val="vi-VN" w:eastAsia="vi-VN"/>
    </w:rPr>
  </w:style>
  <w:style w:type="character" w:customStyle="1" w:styleId="CommentTextChar1">
    <w:name w:val="Comment Text Char1"/>
    <w:uiPriority w:val="99"/>
    <w:semiHidden/>
    <w:rPr>
      <w:rFonts w:ascii="Times New Roman" w:hAnsi="Times New Roman"/>
      <w:lang w:val="vi-VN" w:eastAsia="vi-VN"/>
    </w:rPr>
  </w:style>
  <w:style w:type="paragraph" w:customStyle="1" w:styleId="Nmgia">
    <w:name w:val="Nằm giữa"/>
    <w:basedOn w:val="Normal"/>
    <w:next w:val="BlockText"/>
    <w:qFormat/>
    <w:pPr>
      <w:spacing w:before="40" w:after="40" w:line="276" w:lineRule="auto"/>
      <w:jc w:val="center"/>
    </w:pPr>
    <w:rPr>
      <w:rFonts w:ascii="Cambria" w:eastAsia="MS Mincho" w:hAnsi="Cambria"/>
      <w:i/>
      <w:noProof/>
      <w:sz w:val="26"/>
      <w:szCs w:val="24"/>
      <w:lang w:val="vi-VN" w:eastAsia="vi-VN"/>
    </w:rPr>
  </w:style>
  <w:style w:type="paragraph" w:customStyle="1" w:styleId="not-prose">
    <w:name w:val="not-prose"/>
    <w:basedOn w:val="Normal"/>
    <w:qFormat/>
    <w:pPr>
      <w:spacing w:before="100" w:beforeAutospacing="1" w:after="100" w:afterAutospacing="1"/>
    </w:pPr>
    <w:rPr>
      <w:sz w:val="24"/>
      <w:szCs w:val="24"/>
      <w:lang w:val="vi-VN" w:eastAsia="vi-VN"/>
    </w:rPr>
  </w:style>
  <w:style w:type="paragraph" w:customStyle="1" w:styleId="msonormal0">
    <w:name w:val="msonormal"/>
    <w:basedOn w:val="Normal"/>
    <w:qFormat/>
    <w:pPr>
      <w:spacing w:before="100" w:beforeAutospacing="1" w:after="100" w:afterAutospacing="1"/>
    </w:pPr>
    <w:rPr>
      <w:sz w:val="24"/>
      <w:szCs w:val="24"/>
      <w:lang w:val="vi-VN" w:eastAsia="vi-VN"/>
    </w:rPr>
  </w:style>
  <w:style w:type="paragraph" w:customStyle="1" w:styleId="xl65">
    <w:name w:val="xl65"/>
    <w:basedOn w:val="Normal"/>
    <w:qFormat/>
    <w:pPr>
      <w:pBdr>
        <w:top w:val="single" w:sz="8" w:space="0" w:color="CCCCCC"/>
        <w:left w:val="single" w:sz="8" w:space="0" w:color="CCCCCC"/>
        <w:bottom w:val="single" w:sz="8" w:space="0" w:color="CCCCCC"/>
        <w:right w:val="single" w:sz="8" w:space="0" w:color="CCCCCC"/>
      </w:pBdr>
      <w:spacing w:before="100" w:beforeAutospacing="1" w:after="100" w:afterAutospacing="1"/>
    </w:pPr>
    <w:rPr>
      <w:rFonts w:ascii="Arial" w:hAnsi="Arial" w:cs="Arial"/>
      <w:sz w:val="20"/>
      <w:szCs w:val="20"/>
      <w:lang w:val="vi-VN" w:eastAsia="vi-VN"/>
    </w:rPr>
  </w:style>
  <w:style w:type="paragraph" w:customStyle="1" w:styleId="xl66">
    <w:name w:val="xl66"/>
    <w:basedOn w:val="Normal"/>
    <w:qFormat/>
    <w:pPr>
      <w:pBdr>
        <w:top w:val="single" w:sz="8" w:space="0" w:color="CCCCCC"/>
        <w:left w:val="single" w:sz="8" w:space="0" w:color="CCCCCC"/>
        <w:bottom w:val="single" w:sz="8" w:space="0" w:color="CCCCCC"/>
        <w:right w:val="single" w:sz="8" w:space="0" w:color="CCCCCC"/>
      </w:pBdr>
      <w:spacing w:before="100" w:beforeAutospacing="1" w:after="100" w:afterAutospacing="1"/>
    </w:pPr>
    <w:rPr>
      <w:rFonts w:ascii="Arial" w:hAnsi="Arial" w:cs="Arial"/>
      <w:sz w:val="20"/>
      <w:szCs w:val="20"/>
      <w:lang w:val="vi-VN" w:eastAsia="vi-VN"/>
    </w:rPr>
  </w:style>
  <w:style w:type="paragraph" w:customStyle="1" w:styleId="xl67">
    <w:name w:val="xl67"/>
    <w:basedOn w:val="Normal"/>
    <w:qFormat/>
    <w:pPr>
      <w:pBdr>
        <w:top w:val="single" w:sz="8" w:space="0" w:color="CCCCCC"/>
        <w:left w:val="single" w:sz="8" w:space="0" w:color="CCCCCC"/>
        <w:bottom w:val="single" w:sz="8" w:space="0" w:color="CCCCCC"/>
        <w:right w:val="single" w:sz="8" w:space="0" w:color="CCCCCC"/>
      </w:pBdr>
      <w:spacing w:before="100" w:beforeAutospacing="1" w:after="100" w:afterAutospacing="1"/>
    </w:pPr>
    <w:rPr>
      <w:rFonts w:ascii="Arial" w:hAnsi="Arial" w:cs="Arial"/>
      <w:sz w:val="20"/>
      <w:szCs w:val="20"/>
      <w:lang w:val="vi-VN" w:eastAsia="vi-VN"/>
    </w:rPr>
  </w:style>
  <w:style w:type="paragraph" w:customStyle="1" w:styleId="xl68">
    <w:name w:val="xl68"/>
    <w:basedOn w:val="Normal"/>
    <w:qFormat/>
    <w:pPr>
      <w:pBdr>
        <w:top w:val="single" w:sz="8" w:space="0" w:color="CCCCCC"/>
        <w:left w:val="single" w:sz="8" w:space="0" w:color="CCCCCC"/>
        <w:bottom w:val="single" w:sz="8" w:space="0" w:color="CCCCCC"/>
        <w:right w:val="single" w:sz="8" w:space="0" w:color="CCCCCC"/>
      </w:pBdr>
      <w:spacing w:before="100" w:beforeAutospacing="1" w:after="100" w:afterAutospacing="1"/>
      <w:jc w:val="right"/>
    </w:pPr>
    <w:rPr>
      <w:rFonts w:ascii="Arial" w:hAnsi="Arial" w:cs="Arial"/>
      <w:sz w:val="20"/>
      <w:szCs w:val="20"/>
      <w:lang w:val="vi-VN" w:eastAsia="vi-VN"/>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xl63">
    <w:name w:val="xl63"/>
    <w:basedOn w:val="Normal"/>
    <w:qFormat/>
    <w:pPr>
      <w:spacing w:before="100" w:beforeAutospacing="1" w:after="100" w:afterAutospacing="1"/>
    </w:pPr>
    <w:rPr>
      <w:szCs w:val="24"/>
      <w:lang w:val="vi-VN" w:eastAsia="vi-VN"/>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lang w:val="vi-VN" w:eastAsia="vi-VN"/>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vi-VN" w:eastAsia="vi-V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eastAsia="vi-VN"/>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eastAsia="vi-VN"/>
    </w:rPr>
  </w:style>
  <w:style w:type="paragraph" w:customStyle="1" w:styleId="xl72">
    <w:name w:val="xl72"/>
    <w:basedOn w:val="Normal"/>
    <w:qFormat/>
    <w:pPr>
      <w:spacing w:before="100" w:beforeAutospacing="1" w:after="100" w:afterAutospacing="1"/>
      <w:jc w:val="center"/>
    </w:pPr>
    <w:rPr>
      <w:szCs w:val="24"/>
      <w:lang w:val="vi-VN" w:eastAsia="vi-VN"/>
    </w:rPr>
  </w:style>
  <w:style w:type="paragraph" w:customStyle="1" w:styleId="xl73">
    <w:name w:val="xl73"/>
    <w:basedOn w:val="Normal"/>
    <w:qFormat/>
    <w:pPr>
      <w:spacing w:before="100" w:beforeAutospacing="1" w:after="100" w:afterAutospacing="1"/>
    </w:pPr>
    <w:rPr>
      <w:b/>
      <w:bCs/>
      <w:szCs w:val="24"/>
      <w:lang w:val="vi-VN" w:eastAsia="vi-VN"/>
    </w:rPr>
  </w:style>
  <w:style w:type="paragraph" w:customStyle="1" w:styleId="xl74">
    <w:name w:val="xl74"/>
    <w:basedOn w:val="Normal"/>
    <w:qFormat/>
    <w:pPr>
      <w:pBdr>
        <w:top w:val="single" w:sz="4" w:space="0" w:color="auto"/>
        <w:left w:val="single" w:sz="4" w:space="0" w:color="auto"/>
        <w:right w:val="single" w:sz="4" w:space="0" w:color="auto"/>
      </w:pBdr>
      <w:spacing w:before="100" w:beforeAutospacing="1" w:after="100" w:afterAutospacing="1"/>
    </w:pPr>
    <w:rPr>
      <w:szCs w:val="24"/>
      <w:lang w:val="vi-VN" w:eastAsia="vi-VN"/>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lang w:val="vi-VN" w:eastAsia="vi-VN"/>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pPr>
    <w:rPr>
      <w:szCs w:val="24"/>
      <w:lang w:val="vi-VN" w:eastAsia="vi-VN"/>
    </w:rPr>
  </w:style>
  <w:style w:type="paragraph" w:customStyle="1" w:styleId="xl81">
    <w:name w:val="xl81"/>
    <w:basedOn w:val="Normal"/>
    <w:qFormat/>
    <w:pPr>
      <w:pBdr>
        <w:top w:val="single" w:sz="4" w:space="0" w:color="auto"/>
        <w:left w:val="single" w:sz="4" w:space="0" w:color="auto"/>
        <w:right w:val="single" w:sz="4" w:space="0" w:color="auto"/>
      </w:pBdr>
      <w:spacing w:before="100" w:beforeAutospacing="1" w:after="100" w:afterAutospacing="1"/>
    </w:pPr>
    <w:rPr>
      <w:b/>
      <w:bCs/>
      <w:szCs w:val="24"/>
      <w:lang w:val="vi-VN" w:eastAsia="vi-VN"/>
    </w:rPr>
  </w:style>
  <w:style w:type="paragraph" w:customStyle="1" w:styleId="xl82">
    <w:name w:val="xl82"/>
    <w:basedOn w:val="Normal"/>
    <w:qFormat/>
    <w:pPr>
      <w:pBdr>
        <w:left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83">
    <w:name w:val="xl83"/>
    <w:basedOn w:val="Normal"/>
    <w:qFormat/>
    <w:pPr>
      <w:pBdr>
        <w:top w:val="single" w:sz="4" w:space="0" w:color="auto"/>
        <w:left w:val="single" w:sz="4" w:space="0" w:color="auto"/>
        <w:bottom w:val="single" w:sz="4" w:space="0" w:color="auto"/>
      </w:pBdr>
      <w:spacing w:before="100" w:beforeAutospacing="1" w:after="100" w:afterAutospacing="1"/>
      <w:jc w:val="center"/>
    </w:pPr>
    <w:rPr>
      <w:b/>
      <w:bCs/>
      <w:szCs w:val="24"/>
      <w:lang w:val="vi-VN" w:eastAsia="vi-VN"/>
    </w:rPr>
  </w:style>
  <w:style w:type="paragraph" w:customStyle="1" w:styleId="xl84">
    <w:name w:val="xl84"/>
    <w:basedOn w:val="Normal"/>
    <w:qFormat/>
    <w:pPr>
      <w:pBdr>
        <w:top w:val="single" w:sz="4" w:space="0" w:color="auto"/>
        <w:bottom w:val="single" w:sz="4" w:space="0" w:color="auto"/>
        <w:right w:val="single" w:sz="4" w:space="0" w:color="auto"/>
      </w:pBdr>
      <w:spacing w:before="100" w:beforeAutospacing="1" w:after="100" w:afterAutospacing="1"/>
      <w:jc w:val="center"/>
    </w:pPr>
    <w:rPr>
      <w:b/>
      <w:bCs/>
      <w:szCs w:val="24"/>
      <w:lang w:val="vi-VN" w:eastAsia="vi-VN"/>
    </w:rPr>
  </w:style>
  <w:style w:type="paragraph" w:customStyle="1" w:styleId="xl85">
    <w:name w:val="xl85"/>
    <w:basedOn w:val="Normal"/>
    <w:qFormat/>
    <w:pPr>
      <w:pBdr>
        <w:bottom w:val="single" w:sz="4" w:space="0" w:color="auto"/>
      </w:pBdr>
      <w:spacing w:before="100" w:beforeAutospacing="1" w:after="100" w:afterAutospacing="1"/>
      <w:jc w:val="center"/>
    </w:pPr>
    <w:rPr>
      <w:b/>
      <w:bCs/>
      <w:szCs w:val="24"/>
      <w:lang w:val="vi-VN" w:eastAsia="vi-VN"/>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vi-VN" w:eastAsia="vi-VN"/>
    </w:rPr>
  </w:style>
  <w:style w:type="character" w:customStyle="1" w:styleId="Other">
    <w:name w:val="Other_"/>
    <w:link w:val="Other0"/>
    <w:locked/>
    <w:rPr>
      <w:sz w:val="26"/>
      <w:szCs w:val="26"/>
    </w:rPr>
  </w:style>
  <w:style w:type="paragraph" w:customStyle="1" w:styleId="Other0">
    <w:name w:val="Other"/>
    <w:basedOn w:val="Normal"/>
    <w:link w:val="Other"/>
    <w:qFormat/>
    <w:pPr>
      <w:widowControl w:val="0"/>
      <w:spacing w:before="120" w:line="256" w:lineRule="auto"/>
      <w:ind w:firstLine="400"/>
    </w:pPr>
    <w:rPr>
      <w:sz w:val="26"/>
      <w:szCs w:val="26"/>
    </w:rPr>
  </w:style>
  <w:style w:type="character" w:customStyle="1" w:styleId="BinhthuongChar">
    <w:name w:val="Binh thuong Char"/>
    <w:link w:val="Binhthuong"/>
    <w:locked/>
    <w:rPr>
      <w:rFonts w:ascii="Batang" w:eastAsia="Batang" w:hAnsi="Batang"/>
      <w:sz w:val="28"/>
      <w:szCs w:val="28"/>
      <w:lang w:val="vi-VN" w:eastAsia="vi-VN"/>
    </w:rPr>
  </w:style>
  <w:style w:type="paragraph" w:customStyle="1" w:styleId="Binhthuong">
    <w:name w:val="Binh thuong"/>
    <w:basedOn w:val="Normal"/>
    <w:link w:val="BinhthuongChar"/>
    <w:qFormat/>
    <w:pPr>
      <w:spacing w:before="120" w:after="120"/>
      <w:ind w:firstLine="720"/>
      <w:jc w:val="both"/>
    </w:pPr>
    <w:rPr>
      <w:rFonts w:ascii="Batang" w:eastAsia="Batang" w:hAnsi="Batang"/>
      <w:lang w:val="vi-VN" w:eastAsia="vi-VN"/>
    </w:rPr>
  </w:style>
  <w:style w:type="paragraph" w:customStyle="1" w:styleId="TableParagraph">
    <w:name w:val="Table Paragraph"/>
    <w:basedOn w:val="Normal"/>
    <w:uiPriority w:val="1"/>
    <w:qFormat/>
    <w:pPr>
      <w:widowControl w:val="0"/>
      <w:autoSpaceDE w:val="0"/>
      <w:autoSpaceDN w:val="0"/>
      <w:spacing w:before="120"/>
      <w:jc w:val="both"/>
    </w:pPr>
    <w:rPr>
      <w:sz w:val="22"/>
      <w:szCs w:val="24"/>
      <w:lang w:val="vi-VN" w:eastAsia="vi-VN"/>
    </w:rPr>
  </w:style>
  <w:style w:type="character" w:customStyle="1" w:styleId="THUONGChar">
    <w:name w:val="THUONG Char"/>
    <w:link w:val="THUONG"/>
    <w:locked/>
    <w:rPr>
      <w:sz w:val="26"/>
      <w:szCs w:val="26"/>
      <w:lang w:val="vi-VN" w:eastAsia="vi-VN"/>
    </w:rPr>
  </w:style>
  <w:style w:type="paragraph" w:customStyle="1" w:styleId="THUONG">
    <w:name w:val="THUONG"/>
    <w:basedOn w:val="Normal"/>
    <w:link w:val="THUONGChar"/>
    <w:qFormat/>
    <w:pPr>
      <w:tabs>
        <w:tab w:val="left" w:pos="454"/>
      </w:tabs>
      <w:spacing w:before="60" w:after="60" w:line="288" w:lineRule="auto"/>
      <w:jc w:val="both"/>
    </w:pPr>
    <w:rPr>
      <w:sz w:val="26"/>
      <w:szCs w:val="26"/>
      <w:lang w:val="vi-VN" w:eastAsia="vi-VN"/>
    </w:rPr>
  </w:style>
  <w:style w:type="character" w:customStyle="1" w:styleId="Chthchbng2">
    <w:name w:val="Chú thích bảng (2)_"/>
    <w:link w:val="Chthchbng20"/>
    <w:locked/>
    <w:rPr>
      <w:sz w:val="26"/>
      <w:shd w:val="clear" w:color="auto" w:fill="FFFFFF"/>
    </w:rPr>
  </w:style>
  <w:style w:type="paragraph" w:customStyle="1" w:styleId="Chthchbng20">
    <w:name w:val="Chú thích bảng (2)"/>
    <w:basedOn w:val="Normal"/>
    <w:link w:val="Chthchbng2"/>
    <w:qFormat/>
    <w:pPr>
      <w:widowControl w:val="0"/>
      <w:shd w:val="clear" w:color="auto" w:fill="FFFFFF"/>
      <w:spacing w:line="240" w:lineRule="atLeast"/>
    </w:pPr>
    <w:rPr>
      <w:sz w:val="26"/>
      <w:szCs w:val="20"/>
    </w:rPr>
  </w:style>
  <w:style w:type="paragraph" w:customStyle="1" w:styleId="Text">
    <w:name w:val="Text"/>
    <w:basedOn w:val="Normal"/>
    <w:qFormat/>
    <w:pPr>
      <w:spacing w:before="120" w:after="120" w:line="360" w:lineRule="exact"/>
      <w:ind w:firstLine="567"/>
      <w:jc w:val="both"/>
    </w:pPr>
    <w:rPr>
      <w:rFonts w:eastAsia="Calibri"/>
      <w:lang w:val="it-IT" w:eastAsia="vi-VN"/>
    </w:rPr>
  </w:style>
  <w:style w:type="paragraph" w:customStyle="1" w:styleId="normaltable">
    <w:name w:val="normaltable"/>
    <w:basedOn w:val="Normal"/>
    <w:qFormat/>
    <w:pPr>
      <w:pBdr>
        <w:top w:val="single" w:sz="6" w:space="0" w:color="auto"/>
        <w:left w:val="single" w:sz="6" w:space="5" w:color="auto"/>
        <w:bottom w:val="single" w:sz="6" w:space="0" w:color="auto"/>
        <w:right w:val="single" w:sz="6" w:space="5" w:color="auto"/>
      </w:pBdr>
      <w:spacing w:before="100" w:beforeAutospacing="1" w:after="100" w:afterAutospacing="1"/>
    </w:pPr>
    <w:rPr>
      <w:sz w:val="24"/>
      <w:szCs w:val="24"/>
      <w:lang w:val="vi-VN" w:eastAsia="vi-VN"/>
    </w:rPr>
  </w:style>
  <w:style w:type="paragraph" w:customStyle="1" w:styleId="fontstyle0">
    <w:name w:val="fontstyle0"/>
    <w:basedOn w:val="Normal"/>
    <w:qFormat/>
    <w:pPr>
      <w:spacing w:before="100" w:beforeAutospacing="1" w:after="100" w:afterAutospacing="1"/>
    </w:pPr>
    <w:rPr>
      <w:b/>
      <w:bCs/>
      <w:color w:val="000000"/>
      <w:lang w:val="vi-VN" w:eastAsia="vi-VN"/>
    </w:rPr>
  </w:style>
  <w:style w:type="paragraph" w:customStyle="1" w:styleId="fontstyle1">
    <w:name w:val="fontstyle1"/>
    <w:basedOn w:val="Normal"/>
    <w:qFormat/>
    <w:pPr>
      <w:spacing w:before="100" w:beforeAutospacing="1" w:after="100" w:afterAutospacing="1"/>
    </w:pPr>
    <w:rPr>
      <w:color w:val="000000"/>
      <w:sz w:val="24"/>
      <w:szCs w:val="24"/>
      <w:lang w:val="vi-VN" w:eastAsia="vi-VN"/>
    </w:rPr>
  </w:style>
  <w:style w:type="paragraph" w:customStyle="1" w:styleId="fontstyle2">
    <w:name w:val="fontstyle2"/>
    <w:basedOn w:val="Normal"/>
    <w:qFormat/>
    <w:pPr>
      <w:spacing w:before="100" w:beforeAutospacing="1" w:after="100" w:afterAutospacing="1"/>
    </w:pPr>
    <w:rPr>
      <w:b/>
      <w:bCs/>
      <w:i/>
      <w:iCs/>
      <w:color w:val="000000"/>
      <w:lang w:val="vi-VN" w:eastAsia="vi-VN"/>
    </w:rPr>
  </w:style>
  <w:style w:type="paragraph" w:customStyle="1" w:styleId="fontstyle3">
    <w:name w:val="fontstyle3"/>
    <w:basedOn w:val="Normal"/>
    <w:qFormat/>
    <w:pPr>
      <w:spacing w:before="100" w:beforeAutospacing="1" w:after="100" w:afterAutospacing="1"/>
    </w:pPr>
    <w:rPr>
      <w:color w:val="000000"/>
      <w:sz w:val="26"/>
      <w:szCs w:val="26"/>
      <w:lang w:val="vi-VN" w:eastAsia="vi-VN"/>
    </w:rPr>
  </w:style>
  <w:style w:type="paragraph" w:customStyle="1" w:styleId="fontstyle4">
    <w:name w:val="fontstyle4"/>
    <w:basedOn w:val="Normal"/>
    <w:qFormat/>
    <w:pPr>
      <w:spacing w:before="100" w:beforeAutospacing="1" w:after="100" w:afterAutospacing="1"/>
    </w:pPr>
    <w:rPr>
      <w:i/>
      <w:iCs/>
      <w:color w:val="000000"/>
      <w:lang w:val="vi-VN" w:eastAsia="vi-VN"/>
    </w:rPr>
  </w:style>
  <w:style w:type="paragraph" w:customStyle="1" w:styleId="CharCharCharChar1">
    <w:name w:val="Char Char Char Char1"/>
    <w:basedOn w:val="Normal"/>
    <w:uiPriority w:val="99"/>
    <w:qFormat/>
    <w:pPr>
      <w:spacing w:after="160" w:line="240" w:lineRule="exact"/>
    </w:pPr>
    <w:rPr>
      <w:rFonts w:ascii="Verdana" w:hAnsi="Verdana"/>
      <w:sz w:val="20"/>
      <w:szCs w:val="20"/>
      <w:lang w:val="vi-VN" w:eastAsia="vi-VN"/>
    </w:rPr>
  </w:style>
  <w:style w:type="character" w:customStyle="1" w:styleId="Heading20">
    <w:name w:val="Heading #2_"/>
    <w:link w:val="Heading21"/>
    <w:locked/>
    <w:rPr>
      <w:b/>
      <w:bCs/>
      <w:sz w:val="28"/>
      <w:szCs w:val="28"/>
    </w:rPr>
  </w:style>
  <w:style w:type="paragraph" w:customStyle="1" w:styleId="Heading21">
    <w:name w:val="Heading #2"/>
    <w:basedOn w:val="Normal"/>
    <w:link w:val="Heading20"/>
    <w:qFormat/>
    <w:pPr>
      <w:widowControl w:val="0"/>
      <w:spacing w:after="120" w:line="264" w:lineRule="auto"/>
      <w:ind w:firstLine="580"/>
      <w:outlineLvl w:val="1"/>
    </w:pPr>
    <w:rPr>
      <w:b/>
      <w:bCs/>
    </w:rPr>
  </w:style>
  <w:style w:type="character" w:customStyle="1" w:styleId="Bodytext0">
    <w:name w:val="Body text_"/>
    <w:link w:val="BodyText1"/>
    <w:uiPriority w:val="99"/>
    <w:locked/>
    <w:rPr>
      <w:sz w:val="26"/>
      <w:szCs w:val="26"/>
      <w:shd w:val="clear" w:color="auto" w:fill="FFFFFF"/>
    </w:rPr>
  </w:style>
  <w:style w:type="paragraph" w:customStyle="1" w:styleId="BodyText1">
    <w:name w:val="Body Text1"/>
    <w:basedOn w:val="Normal"/>
    <w:link w:val="Bodytext0"/>
    <w:uiPriority w:val="99"/>
    <w:qFormat/>
    <w:pPr>
      <w:widowControl w:val="0"/>
      <w:shd w:val="clear" w:color="auto" w:fill="FFFFFF"/>
      <w:spacing w:before="540" w:line="446" w:lineRule="exact"/>
      <w:ind w:firstLine="680"/>
      <w:jc w:val="both"/>
    </w:pPr>
    <w:rPr>
      <w:sz w:val="26"/>
      <w:szCs w:val="26"/>
    </w:rPr>
  </w:style>
  <w:style w:type="paragraph" w:customStyle="1" w:styleId="CharCharCharCharChar1">
    <w:name w:val="Char Char Char Char Char1"/>
    <w:basedOn w:val="Normal"/>
    <w:qFormat/>
    <w:pPr>
      <w:widowControl w:val="0"/>
      <w:jc w:val="both"/>
    </w:pPr>
    <w:rPr>
      <w:b/>
      <w:bCs/>
      <w:color w:val="008000"/>
      <w:sz w:val="26"/>
      <w:szCs w:val="26"/>
      <w:lang w:val="fr-FR" w:eastAsia="vi-VN"/>
    </w:rPr>
  </w:style>
  <w:style w:type="character" w:customStyle="1" w:styleId="BangChar">
    <w:name w:val="Bang Char"/>
    <w:link w:val="Bang"/>
    <w:locked/>
    <w:rPr>
      <w:sz w:val="24"/>
      <w:szCs w:val="24"/>
      <w:lang w:val="vi-VN" w:eastAsia="vi-VN"/>
    </w:rPr>
  </w:style>
  <w:style w:type="paragraph" w:customStyle="1" w:styleId="Bang">
    <w:name w:val="Bang"/>
    <w:basedOn w:val="Normal"/>
    <w:link w:val="BangChar"/>
    <w:qFormat/>
    <w:pPr>
      <w:spacing w:before="40" w:after="40" w:line="300" w:lineRule="exact"/>
      <w:jc w:val="both"/>
    </w:pPr>
    <w:rPr>
      <w:sz w:val="24"/>
      <w:szCs w:val="24"/>
      <w:lang w:val="vi-VN" w:eastAsia="vi-VN"/>
    </w:rPr>
  </w:style>
  <w:style w:type="paragraph" w:customStyle="1" w:styleId="Vanbnnidung">
    <w:name w:val="Van b?n n?i dung"/>
    <w:basedOn w:val="Normal"/>
    <w:uiPriority w:val="99"/>
    <w:qFormat/>
    <w:pPr>
      <w:widowControl w:val="0"/>
      <w:shd w:val="clear" w:color="auto" w:fill="FFFFFF"/>
      <w:spacing w:after="120" w:line="240" w:lineRule="atLeast"/>
      <w:jc w:val="both"/>
    </w:pPr>
    <w:rPr>
      <w:sz w:val="26"/>
      <w:szCs w:val="26"/>
      <w:lang w:val="vi-VN" w:eastAsia="vi-VN"/>
    </w:rPr>
  </w:style>
  <w:style w:type="paragraph" w:customStyle="1" w:styleId="font5">
    <w:name w:val="font5"/>
    <w:basedOn w:val="Normal"/>
    <w:qFormat/>
    <w:pPr>
      <w:spacing w:before="100" w:beforeAutospacing="1" w:after="100" w:afterAutospacing="1" w:line="320" w:lineRule="exact"/>
      <w:jc w:val="both"/>
    </w:pPr>
    <w:rPr>
      <w:rFonts w:eastAsia="Arial Unicode MS"/>
      <w:sz w:val="24"/>
      <w:szCs w:val="24"/>
      <w:lang w:val="vi-VN" w:eastAsia="vi-VN"/>
    </w:rPr>
  </w:style>
  <w:style w:type="paragraph" w:customStyle="1" w:styleId="font6">
    <w:name w:val="font6"/>
    <w:basedOn w:val="Normal"/>
    <w:qFormat/>
    <w:pPr>
      <w:spacing w:before="100" w:beforeAutospacing="1" w:after="100" w:afterAutospacing="1" w:line="320" w:lineRule="exact"/>
      <w:jc w:val="both"/>
    </w:pPr>
    <w:rPr>
      <w:rFonts w:eastAsia="Arial Unicode MS"/>
      <w:sz w:val="24"/>
      <w:szCs w:val="24"/>
      <w:lang w:val="vi-VN" w:eastAsia="vi-VN"/>
    </w:rPr>
  </w:style>
  <w:style w:type="paragraph" w:customStyle="1" w:styleId="xl125">
    <w:name w:val="xl12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26">
    <w:name w:val="xl12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27">
    <w:name w:val="xl12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28">
    <w:name w:val="xl12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29">
    <w:name w:val="xl12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0">
    <w:name w:val="xl13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31">
    <w:name w:val="xl1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22">
    <w:name w:val="xl12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w:eastAsia="Arial Unicode MS" w:hAnsi="Arial" w:cs="Arial"/>
      <w:b/>
      <w:bCs/>
      <w:sz w:val="22"/>
      <w:szCs w:val="24"/>
      <w:lang w:val="vi-VN" w:eastAsia="vi-VN"/>
    </w:rPr>
  </w:style>
  <w:style w:type="paragraph" w:customStyle="1" w:styleId="xl123">
    <w:name w:val="xl12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Unicode MS" w:eastAsia="Arial Unicode MS" w:hAnsi="Arial Unicode MS" w:cs="Arial Unicode MS"/>
      <w:sz w:val="24"/>
      <w:szCs w:val="24"/>
      <w:lang w:val="vi-VN" w:eastAsia="vi-VN"/>
    </w:rPr>
  </w:style>
  <w:style w:type="paragraph" w:customStyle="1" w:styleId="xl124">
    <w:name w:val="xl12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w:eastAsia="Arial Unicode MS" w:hAnsi="Arial" w:cs="Arial"/>
      <w:b/>
      <w:bCs/>
      <w:sz w:val="22"/>
      <w:szCs w:val="24"/>
      <w:lang w:val="vi-VN" w:eastAsia="vi-VN"/>
    </w:rPr>
  </w:style>
  <w:style w:type="paragraph" w:customStyle="1" w:styleId="font7">
    <w:name w:val="font7"/>
    <w:basedOn w:val="Normal"/>
    <w:qFormat/>
    <w:pPr>
      <w:spacing w:before="100" w:beforeAutospacing="1" w:after="100" w:afterAutospacing="1" w:line="320" w:lineRule="exact"/>
      <w:jc w:val="both"/>
    </w:pPr>
    <w:rPr>
      <w:rFonts w:eastAsia="Arial Unicode MS"/>
      <w:sz w:val="24"/>
      <w:szCs w:val="24"/>
      <w:lang w:val="vi-VN" w:eastAsia="vi-VN"/>
    </w:rPr>
  </w:style>
  <w:style w:type="paragraph" w:customStyle="1" w:styleId="xl132">
    <w:name w:val="xl1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3">
    <w:name w:val="xl13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34">
    <w:name w:val="xl1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5">
    <w:name w:val="xl1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6">
    <w:name w:val="xl136"/>
    <w:basedOn w:val="Normal"/>
    <w:qFormat/>
    <w:pPr>
      <w:pBdr>
        <w:left w:val="single" w:sz="4" w:space="0" w:color="auto"/>
        <w:bottom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37">
    <w:name w:val="xl137"/>
    <w:basedOn w:val="Normal"/>
    <w:qFormat/>
    <w:pPr>
      <w:pBdr>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8">
    <w:name w:val="xl138"/>
    <w:basedOn w:val="Normal"/>
    <w:qFormat/>
    <w:pPr>
      <w:pBdr>
        <w:left w:val="single" w:sz="4" w:space="0" w:color="auto"/>
        <w:bottom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39">
    <w:name w:val="xl139"/>
    <w:basedOn w:val="Normal"/>
    <w:qFormat/>
    <w:pPr>
      <w:pBdr>
        <w:top w:val="single" w:sz="4" w:space="0" w:color="auto"/>
        <w:left w:val="single" w:sz="4" w:space="0" w:color="auto"/>
        <w:right w:val="single" w:sz="4" w:space="0" w:color="auto"/>
      </w:pBdr>
      <w:spacing w:before="100" w:beforeAutospacing="1" w:after="100" w:afterAutospacing="1" w:line="320" w:lineRule="exact"/>
      <w:jc w:val="center"/>
    </w:pPr>
    <w:rPr>
      <w:rFonts w:eastAsia="Arial Unicode MS"/>
      <w:sz w:val="24"/>
      <w:szCs w:val="24"/>
      <w:lang w:val="vi-VN" w:eastAsia="vi-VN"/>
    </w:rPr>
  </w:style>
  <w:style w:type="paragraph" w:customStyle="1" w:styleId="xl140">
    <w:name w:val="xl140"/>
    <w:basedOn w:val="Normal"/>
    <w:qFormat/>
    <w:pPr>
      <w:pBdr>
        <w:top w:val="single" w:sz="4" w:space="0" w:color="auto"/>
        <w:left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41">
    <w:name w:val="xl141"/>
    <w:basedOn w:val="Normal"/>
    <w:qFormat/>
    <w:pPr>
      <w:pBdr>
        <w:top w:val="single" w:sz="4" w:space="0" w:color="auto"/>
        <w:left w:val="single" w:sz="4" w:space="0" w:color="auto"/>
        <w:right w:val="single" w:sz="4" w:space="0" w:color="auto"/>
      </w:pBdr>
      <w:spacing w:before="100" w:beforeAutospacing="1" w:after="100" w:afterAutospacing="1" w:line="320" w:lineRule="exact"/>
      <w:jc w:val="both"/>
    </w:pPr>
    <w:rPr>
      <w:rFonts w:eastAsia="Arial Unicode MS"/>
      <w:sz w:val="24"/>
      <w:szCs w:val="24"/>
      <w:lang w:val="vi-VN" w:eastAsia="vi-VN"/>
    </w:rPr>
  </w:style>
  <w:style w:type="paragraph" w:customStyle="1" w:styleId="xl121">
    <w:name w:val="xl121"/>
    <w:basedOn w:val="Normal"/>
    <w:qFormat/>
    <w:pPr>
      <w:spacing w:before="100" w:beforeAutospacing="1" w:after="100" w:afterAutospacing="1" w:line="320" w:lineRule="exact"/>
      <w:jc w:val="both"/>
    </w:pPr>
    <w:rPr>
      <w:rFonts w:ascii="Arial" w:eastAsia="Arial Unicode MS" w:hAnsi="Arial" w:cs="Arial"/>
      <w:b/>
      <w:bCs/>
      <w:sz w:val="22"/>
      <w:szCs w:val="24"/>
      <w:lang w:val="vi-VN" w:eastAsia="vi-VN"/>
    </w:rPr>
  </w:style>
  <w:style w:type="paragraph" w:customStyle="1" w:styleId="xl25">
    <w:name w:val="xl2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Unicode MS" w:eastAsia="Arial Unicode MS" w:hAnsi="Arial Unicode MS" w:cs="Arial Unicode MS"/>
      <w:sz w:val="24"/>
      <w:szCs w:val="24"/>
      <w:lang w:val="vi-VN" w:eastAsia="vi-VN"/>
    </w:rPr>
  </w:style>
  <w:style w:type="paragraph" w:customStyle="1" w:styleId="xl26">
    <w:name w:val="xl2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27">
    <w:name w:val="xl2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Unicode MS" w:eastAsia="Arial Unicode MS" w:hAnsi="Arial Unicode MS" w:cs="Arial Unicode MS"/>
      <w:sz w:val="24"/>
      <w:szCs w:val="24"/>
      <w:lang w:val="vi-VN" w:eastAsia="vi-VN"/>
    </w:rPr>
  </w:style>
  <w:style w:type="paragraph" w:customStyle="1" w:styleId="xl28">
    <w:name w:val="xl2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both"/>
    </w:pPr>
    <w:rPr>
      <w:rFonts w:ascii="Arial Unicode MS" w:eastAsia="Arial Unicode MS" w:hAnsi="Arial Unicode MS" w:cs="Arial Unicode MS"/>
      <w:sz w:val="24"/>
      <w:szCs w:val="24"/>
      <w:lang w:val="vi-VN" w:eastAsia="vi-VN"/>
    </w:rPr>
  </w:style>
  <w:style w:type="paragraph" w:customStyle="1" w:styleId="xl29">
    <w:name w:val="xl2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0">
    <w:name w:val="xl3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2">
    <w:name w:val="xl32"/>
    <w:basedOn w:val="Normal"/>
    <w:qFormat/>
    <w:pPr>
      <w:pBdr>
        <w:top w:val="single" w:sz="4" w:space="0" w:color="auto"/>
        <w:left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3">
    <w:name w:val="xl33"/>
    <w:basedOn w:val="Normal"/>
    <w:qFormat/>
    <w:pPr>
      <w:pBdr>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4">
    <w:name w:val="xl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Arial Unicode MS" w:eastAsia="Arial Unicode MS" w:hAnsi="Arial Unicode MS" w:cs="Arial Unicode MS"/>
      <w:sz w:val="24"/>
      <w:szCs w:val="24"/>
      <w:lang w:val="vi-VN" w:eastAsia="vi-VN"/>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320" w:lineRule="exact"/>
      <w:jc w:val="center"/>
    </w:pPr>
    <w:rPr>
      <w:rFonts w:ascii=".VnTime" w:eastAsia="Arial Unicode MS" w:hAnsi=".VnTime" w:cs="Arial Unicode MS"/>
      <w:sz w:val="24"/>
      <w:szCs w:val="24"/>
      <w:lang w:val="vi-VN" w:eastAsia="vi-VN"/>
    </w:rPr>
  </w:style>
  <w:style w:type="paragraph" w:customStyle="1" w:styleId="Normal4">
    <w:name w:val="Normal4"/>
    <w:basedOn w:val="Normal"/>
    <w:uiPriority w:val="99"/>
    <w:qFormat/>
    <w:pPr>
      <w:widowControl w:val="0"/>
      <w:spacing w:before="120" w:after="40" w:line="320" w:lineRule="exact"/>
      <w:jc w:val="both"/>
    </w:pPr>
    <w:rPr>
      <w:sz w:val="26"/>
      <w:szCs w:val="26"/>
      <w:lang w:val="vi-VN" w:eastAsia="vi-VN"/>
    </w:rPr>
  </w:style>
  <w:style w:type="character" w:customStyle="1" w:styleId="StyleHeading213ptChar">
    <w:name w:val="Style Heading 2 + 13 pt Char"/>
    <w:link w:val="StyleHeading213pt"/>
    <w:locked/>
    <w:rPr>
      <w:rFonts w:ascii="Arial" w:hAnsi="Arial" w:cs="Arial"/>
      <w:b/>
      <w:bCs/>
      <w:i/>
      <w:iCs/>
      <w:color w:val="FF6600"/>
      <w:sz w:val="26"/>
      <w:szCs w:val="26"/>
      <w:lang w:val="vi-VN" w:eastAsia="vi-VN"/>
    </w:rPr>
  </w:style>
  <w:style w:type="paragraph" w:customStyle="1" w:styleId="StyleHeading213pt">
    <w:name w:val="Style Heading 2 + 13 pt"/>
    <w:basedOn w:val="Heading2"/>
    <w:link w:val="StyleHeading213ptChar"/>
    <w:qFormat/>
    <w:pPr>
      <w:spacing w:before="240" w:line="320" w:lineRule="exact"/>
      <w:ind w:firstLine="0"/>
      <w:jc w:val="both"/>
    </w:pPr>
    <w:rPr>
      <w:rFonts w:ascii="Arial" w:hAnsi="Arial" w:cs="Arial"/>
      <w:b/>
      <w:bCs/>
      <w:iCs/>
      <w:color w:val="FF6600"/>
      <w:sz w:val="26"/>
      <w:szCs w:val="26"/>
      <w:lang w:val="vi-VN" w:eastAsia="vi-VN"/>
    </w:rPr>
  </w:style>
  <w:style w:type="character" w:customStyle="1" w:styleId="Style1Char">
    <w:name w:val="Style1 Char"/>
    <w:link w:val="Style1"/>
    <w:locked/>
    <w:rPr>
      <w:rFonts w:cs="Arial"/>
      <w:b/>
      <w:bCs/>
      <w:iCs/>
      <w:color w:val="FF6600"/>
      <w:sz w:val="26"/>
      <w:szCs w:val="26"/>
      <w:lang w:val="vi-VN" w:eastAsia="vi-VN"/>
    </w:rPr>
  </w:style>
  <w:style w:type="paragraph" w:customStyle="1" w:styleId="Style1">
    <w:name w:val="Style1"/>
    <w:basedOn w:val="Heading2"/>
    <w:link w:val="Style1Char"/>
    <w:autoRedefine/>
    <w:qFormat/>
    <w:pPr>
      <w:spacing w:before="240" w:line="320" w:lineRule="exact"/>
      <w:ind w:firstLine="0"/>
      <w:jc w:val="both"/>
    </w:pPr>
    <w:rPr>
      <w:rFonts w:ascii="Times New Roman" w:hAnsi="Times New Roman" w:cs="Arial"/>
      <w:b/>
      <w:bCs/>
      <w:i w:val="0"/>
      <w:iCs/>
      <w:color w:val="FF6600"/>
      <w:sz w:val="26"/>
      <w:szCs w:val="26"/>
      <w:lang w:val="vi-VN" w:eastAsia="vi-VN"/>
    </w:rPr>
  </w:style>
  <w:style w:type="paragraph" w:customStyle="1" w:styleId="heading40">
    <w:name w:val="heading4"/>
    <w:basedOn w:val="Normal"/>
    <w:uiPriority w:val="99"/>
    <w:qFormat/>
    <w:pPr>
      <w:spacing w:before="120" w:after="120" w:line="400" w:lineRule="exact"/>
      <w:jc w:val="both"/>
    </w:pPr>
    <w:rPr>
      <w:b/>
      <w:i/>
      <w:sz w:val="26"/>
      <w:szCs w:val="26"/>
      <w:lang w:val="vi-VN" w:eastAsia="vi-VN"/>
    </w:rPr>
  </w:style>
  <w:style w:type="paragraph" w:customStyle="1" w:styleId="PHAN">
    <w:name w:val="PHAN"/>
    <w:basedOn w:val="Normal"/>
    <w:uiPriority w:val="99"/>
    <w:qFormat/>
    <w:pPr>
      <w:spacing w:before="60" w:after="60" w:line="312" w:lineRule="auto"/>
      <w:jc w:val="center"/>
    </w:pPr>
    <w:rPr>
      <w:b/>
      <w:sz w:val="32"/>
      <w:szCs w:val="24"/>
      <w:lang w:val="vi-VN" w:eastAsia="vi-VN"/>
    </w:rPr>
  </w:style>
  <w:style w:type="character" w:customStyle="1" w:styleId="CHUONGChar">
    <w:name w:val="CHUONG Char"/>
    <w:link w:val="CHUONG"/>
    <w:locked/>
    <w:rPr>
      <w:rFonts w:ascii="Arial" w:hAnsi="Arial" w:cs="Arial"/>
      <w:b/>
      <w:bCs/>
      <w:sz w:val="26"/>
      <w:szCs w:val="24"/>
      <w:lang w:val="vi-VN" w:eastAsia="vi-VN"/>
    </w:rPr>
  </w:style>
  <w:style w:type="paragraph" w:customStyle="1" w:styleId="CHUONG">
    <w:name w:val="CHUONG"/>
    <w:basedOn w:val="Normal"/>
    <w:link w:val="CHUONGChar"/>
    <w:qFormat/>
    <w:pPr>
      <w:spacing w:before="60" w:after="60" w:line="312" w:lineRule="auto"/>
      <w:jc w:val="center"/>
    </w:pPr>
    <w:rPr>
      <w:rFonts w:ascii="Arial" w:hAnsi="Arial" w:cs="Arial"/>
      <w:b/>
      <w:bCs/>
      <w:sz w:val="26"/>
      <w:szCs w:val="24"/>
      <w:lang w:val="vi-VN" w:eastAsia="vi-VN"/>
    </w:rPr>
  </w:style>
  <w:style w:type="paragraph" w:customStyle="1" w:styleId="MUC">
    <w:name w:val="MUC"/>
    <w:basedOn w:val="PHAN"/>
    <w:uiPriority w:val="99"/>
    <w:qFormat/>
    <w:pPr>
      <w:jc w:val="left"/>
    </w:pPr>
    <w:rPr>
      <w:sz w:val="24"/>
    </w:rPr>
  </w:style>
  <w:style w:type="paragraph" w:customStyle="1" w:styleId="STT">
    <w:name w:val="STT"/>
    <w:basedOn w:val="MUC"/>
    <w:qFormat/>
    <w:pPr>
      <w:jc w:val="both"/>
    </w:pPr>
    <w:rPr>
      <w:i/>
      <w:sz w:val="26"/>
      <w:szCs w:val="26"/>
    </w:rPr>
  </w:style>
  <w:style w:type="character" w:customStyle="1" w:styleId="THUONGCharCharChar">
    <w:name w:val="THUONG Char Char Char"/>
    <w:link w:val="THUONGCharChar"/>
    <w:locked/>
    <w:rPr>
      <w:rFonts w:ascii=".VnTime" w:hAnsi=".VnTime" w:cs=".VnTime"/>
      <w:b/>
      <w:bCs/>
      <w:sz w:val="28"/>
      <w:szCs w:val="28"/>
      <w:lang w:val="vi-VN" w:eastAsia="vi-VN"/>
    </w:rPr>
  </w:style>
  <w:style w:type="paragraph" w:customStyle="1" w:styleId="THUONGCharChar">
    <w:name w:val="THUONG Char Char"/>
    <w:basedOn w:val="Normal"/>
    <w:link w:val="THUONGCharCharChar"/>
    <w:qFormat/>
    <w:pPr>
      <w:keepNext/>
      <w:tabs>
        <w:tab w:val="left" w:pos="454"/>
      </w:tabs>
      <w:spacing w:before="60" w:after="60" w:line="312" w:lineRule="auto"/>
      <w:jc w:val="both"/>
    </w:pPr>
    <w:rPr>
      <w:rFonts w:ascii=".VnTime" w:hAnsi=".VnTime" w:cs=".VnTime"/>
      <w:b/>
      <w:bCs/>
      <w:lang w:val="vi-VN" w:eastAsia="vi-VN"/>
    </w:rPr>
  </w:style>
  <w:style w:type="paragraph" w:customStyle="1" w:styleId="bthuong">
    <w:name w:val="bthuong"/>
    <w:basedOn w:val="Normal"/>
    <w:uiPriority w:val="99"/>
    <w:qFormat/>
    <w:pPr>
      <w:tabs>
        <w:tab w:val="left" w:pos="454"/>
      </w:tabs>
      <w:spacing w:before="60" w:after="40" w:line="312" w:lineRule="auto"/>
      <w:jc w:val="both"/>
    </w:pPr>
    <w:rPr>
      <w:szCs w:val="32"/>
      <w:lang w:val="vi-VN" w:eastAsia="vi-VN"/>
    </w:rPr>
  </w:style>
  <w:style w:type="character" w:customStyle="1" w:styleId="chuongChar0">
    <w:name w:val="chuong Char"/>
    <w:link w:val="chuong0"/>
    <w:locked/>
    <w:rPr>
      <w:b/>
      <w:sz w:val="32"/>
      <w:szCs w:val="32"/>
      <w:lang w:val="vi-VN" w:eastAsia="vi-VN"/>
    </w:rPr>
  </w:style>
  <w:style w:type="paragraph" w:customStyle="1" w:styleId="chuong0">
    <w:name w:val="chuong"/>
    <w:basedOn w:val="Normal"/>
    <w:link w:val="chuongChar0"/>
    <w:autoRedefine/>
    <w:qFormat/>
    <w:pPr>
      <w:spacing w:before="240" w:after="240" w:line="312" w:lineRule="auto"/>
      <w:jc w:val="center"/>
    </w:pPr>
    <w:rPr>
      <w:b/>
      <w:sz w:val="32"/>
      <w:szCs w:val="32"/>
      <w:lang w:val="vi-VN" w:eastAsia="vi-VN"/>
    </w:rPr>
  </w:style>
  <w:style w:type="character" w:customStyle="1" w:styleId="MucIChar">
    <w:name w:val="Muc I Char"/>
    <w:link w:val="MucI"/>
    <w:locked/>
    <w:rPr>
      <w:b/>
      <w:sz w:val="26"/>
      <w:szCs w:val="26"/>
      <w:lang w:val="vi-VN" w:eastAsia="vi-VN"/>
    </w:rPr>
  </w:style>
  <w:style w:type="paragraph" w:customStyle="1" w:styleId="MucI">
    <w:name w:val="Muc I"/>
    <w:basedOn w:val="chuong0"/>
    <w:link w:val="MucIChar"/>
    <w:autoRedefine/>
    <w:qFormat/>
    <w:pPr>
      <w:tabs>
        <w:tab w:val="left" w:pos="0"/>
        <w:tab w:val="left" w:pos="170"/>
        <w:tab w:val="left" w:pos="910"/>
      </w:tabs>
      <w:spacing w:before="60" w:after="60" w:line="380" w:lineRule="exact"/>
      <w:jc w:val="both"/>
    </w:pPr>
    <w:rPr>
      <w:sz w:val="26"/>
      <w:szCs w:val="26"/>
    </w:rPr>
  </w:style>
  <w:style w:type="paragraph" w:customStyle="1" w:styleId="thuong0">
    <w:name w:val="thuong"/>
    <w:basedOn w:val="Normal"/>
    <w:autoRedefine/>
    <w:uiPriority w:val="99"/>
    <w:qFormat/>
    <w:pPr>
      <w:tabs>
        <w:tab w:val="left" w:pos="284"/>
        <w:tab w:val="left" w:pos="780"/>
        <w:tab w:val="left" w:pos="910"/>
      </w:tabs>
      <w:spacing w:before="60" w:after="60" w:line="380" w:lineRule="exact"/>
      <w:jc w:val="both"/>
    </w:pPr>
    <w:rPr>
      <w:b/>
      <w:i/>
      <w:sz w:val="26"/>
      <w:szCs w:val="26"/>
      <w:lang w:val="vi-VN" w:eastAsia="vi-VN"/>
    </w:rPr>
  </w:style>
  <w:style w:type="paragraph" w:customStyle="1" w:styleId="Normal2">
    <w:name w:val="Normal2"/>
    <w:basedOn w:val="Normal"/>
    <w:uiPriority w:val="99"/>
    <w:qFormat/>
    <w:pPr>
      <w:widowControl w:val="0"/>
      <w:spacing w:before="120" w:after="40" w:line="320" w:lineRule="exact"/>
      <w:ind w:right="-16" w:firstLine="567"/>
      <w:jc w:val="both"/>
    </w:pPr>
    <w:rPr>
      <w:rFonts w:ascii="VNTime" w:hAnsi="VNTime" w:cs="VNTime"/>
      <w:b/>
      <w:bCs/>
      <w:sz w:val="26"/>
      <w:szCs w:val="26"/>
      <w:lang w:val="vi-VN" w:eastAsia="vi-VN"/>
    </w:rPr>
  </w:style>
  <w:style w:type="paragraph" w:customStyle="1" w:styleId="BodyText21">
    <w:name w:val="Body Text 21"/>
    <w:basedOn w:val="Normal"/>
    <w:qFormat/>
    <w:pPr>
      <w:widowControl w:val="0"/>
      <w:spacing w:before="120" w:after="120" w:line="-319" w:lineRule="auto"/>
      <w:jc w:val="center"/>
    </w:pPr>
    <w:rPr>
      <w:rFonts w:ascii=".VnTimeH" w:hAnsi=".VnTimeH"/>
      <w:b/>
      <w:sz w:val="26"/>
      <w:szCs w:val="20"/>
      <w:lang w:val="vi-VN" w:eastAsia="vi-VN"/>
    </w:rPr>
  </w:style>
  <w:style w:type="paragraph" w:customStyle="1" w:styleId="Vido">
    <w:name w:val="Vi do"/>
    <w:basedOn w:val="Normal"/>
    <w:uiPriority w:val="99"/>
    <w:qFormat/>
    <w:pPr>
      <w:spacing w:before="40" w:after="40" w:line="320" w:lineRule="exact"/>
      <w:ind w:firstLine="720"/>
      <w:jc w:val="both"/>
    </w:pPr>
    <w:rPr>
      <w:rFonts w:ascii=".VnTime" w:hAnsi=".VnTime"/>
      <w:szCs w:val="20"/>
      <w:lang w:val="vi-VN" w:eastAsia="vi-VN"/>
    </w:rPr>
  </w:style>
  <w:style w:type="paragraph" w:customStyle="1" w:styleId="Normal3">
    <w:name w:val="Normal3"/>
    <w:basedOn w:val="Normal"/>
    <w:uiPriority w:val="99"/>
    <w:qFormat/>
    <w:pPr>
      <w:widowControl w:val="0"/>
      <w:spacing w:before="120" w:after="40" w:line="320" w:lineRule="exact"/>
      <w:ind w:right="-16" w:firstLine="567"/>
      <w:jc w:val="both"/>
    </w:pPr>
    <w:rPr>
      <w:rFonts w:ascii="VNTime" w:hAnsi="VNTime" w:cs="VNTime"/>
      <w:i/>
      <w:iCs/>
      <w:sz w:val="26"/>
      <w:szCs w:val="26"/>
      <w:lang w:val="vi-VN" w:eastAsia="vi-VN"/>
    </w:rPr>
  </w:style>
  <w:style w:type="character" w:customStyle="1" w:styleId="TitleChar1">
    <w:name w:val="Title Char1"/>
    <w:rPr>
      <w:rFonts w:ascii="Calibri Light" w:eastAsia="Times New Roman" w:hAnsi="Calibri Light" w:cs="Times New Roman"/>
      <w:spacing w:val="-10"/>
      <w:kern w:val="28"/>
      <w:sz w:val="56"/>
      <w:szCs w:val="56"/>
      <w:lang w:val="vi-VN" w:eastAsia="vi-VN"/>
    </w:rPr>
  </w:style>
  <w:style w:type="paragraph" w:customStyle="1" w:styleId="Title1">
    <w:name w:val="Title1"/>
    <w:basedOn w:val="Title"/>
    <w:qFormat/>
    <w:pPr>
      <w:widowControl w:val="0"/>
      <w:snapToGrid w:val="0"/>
      <w:spacing w:before="240" w:after="360" w:line="-398" w:lineRule="auto"/>
      <w:contextualSpacing w:val="0"/>
      <w:jc w:val="center"/>
    </w:pPr>
    <w:rPr>
      <w:rFonts w:ascii=".VnVogueH" w:hAnsi=".VnVogueH" w:cs="Calibri"/>
      <w:b/>
      <w:spacing w:val="0"/>
      <w:kern w:val="0"/>
      <w:sz w:val="28"/>
      <w:szCs w:val="20"/>
      <w:lang w:val="vi-VN" w:eastAsia="vi-VN"/>
    </w:rPr>
  </w:style>
  <w:style w:type="paragraph" w:customStyle="1" w:styleId="StyleHeading2NotBold">
    <w:name w:val="Style Heading 2 + Not Bold"/>
    <w:basedOn w:val="Heading2"/>
    <w:autoRedefine/>
    <w:uiPriority w:val="99"/>
    <w:qFormat/>
    <w:pPr>
      <w:spacing w:before="120" w:after="0" w:line="320" w:lineRule="exact"/>
      <w:ind w:firstLine="0"/>
      <w:jc w:val="both"/>
    </w:pPr>
    <w:rPr>
      <w:rFonts w:ascii="Times New Roman" w:hAnsi="Times New Roman" w:cs="Times New RomanH"/>
      <w:i w:val="0"/>
      <w:caps/>
      <w:szCs w:val="28"/>
      <w:lang w:val="vi-VN" w:eastAsia="vi-VN"/>
    </w:rPr>
  </w:style>
  <w:style w:type="character" w:customStyle="1" w:styleId="IChar">
    <w:name w:val="I Char"/>
    <w:link w:val="1"/>
    <w:uiPriority w:val="99"/>
    <w:locked/>
    <w:rPr>
      <w:rFonts w:ascii=".VnTime" w:hAnsi=".VnTime"/>
      <w:b/>
      <w:sz w:val="26"/>
      <w:lang w:val="vi-VN" w:eastAsia="vi-VN"/>
    </w:rPr>
  </w:style>
  <w:style w:type="paragraph" w:customStyle="1" w:styleId="1">
    <w:name w:val="1"/>
    <w:aliases w:val="I"/>
    <w:basedOn w:val="Normal"/>
    <w:link w:val="IChar"/>
    <w:uiPriority w:val="99"/>
    <w:qFormat/>
    <w:pPr>
      <w:widowControl w:val="0"/>
      <w:snapToGrid w:val="0"/>
      <w:spacing w:before="120" w:after="40" w:line="360" w:lineRule="auto"/>
      <w:jc w:val="both"/>
    </w:pPr>
    <w:rPr>
      <w:rFonts w:ascii=".VnTime" w:hAnsi=".VnTime"/>
      <w:b/>
      <w:sz w:val="26"/>
      <w:szCs w:val="20"/>
      <w:lang w:val="vi-VN" w:eastAsia="vi-VN"/>
    </w:rPr>
  </w:style>
  <w:style w:type="paragraph" w:customStyle="1" w:styleId="Par1">
    <w:name w:val="Par1"/>
    <w:aliases w:val="5line"/>
    <w:basedOn w:val="Normal"/>
    <w:uiPriority w:val="99"/>
    <w:qFormat/>
    <w:pPr>
      <w:widowControl w:val="0"/>
      <w:spacing w:before="40" w:after="40" w:line="360" w:lineRule="auto"/>
      <w:jc w:val="both"/>
    </w:pPr>
    <w:rPr>
      <w:sz w:val="26"/>
      <w:szCs w:val="26"/>
      <w:lang w:val="vi-VN" w:eastAsia="vi-VN"/>
    </w:rPr>
  </w:style>
  <w:style w:type="paragraph" w:customStyle="1" w:styleId="CharCharChar1CharCharCharChar">
    <w:name w:val="Char Char Char1 Char Char Char Char"/>
    <w:basedOn w:val="Normal"/>
    <w:uiPriority w:val="99"/>
    <w:semiHidden/>
    <w:qFormat/>
    <w:pPr>
      <w:tabs>
        <w:tab w:val="num" w:pos="432"/>
      </w:tabs>
      <w:spacing w:before="40" w:after="160" w:line="240" w:lineRule="exact"/>
      <w:ind w:left="432" w:hanging="432"/>
      <w:jc w:val="both"/>
    </w:pPr>
    <w:rPr>
      <w:rFonts w:ascii="Arial" w:hAnsi="Arial"/>
      <w:sz w:val="22"/>
      <w:szCs w:val="24"/>
      <w:lang w:val="vi-VN" w:eastAsia="vi-VN"/>
    </w:rPr>
  </w:style>
  <w:style w:type="paragraph" w:customStyle="1" w:styleId="CharCharChar1CharCharCharChar1">
    <w:name w:val="Char Char Char1 Char Char Char Char1"/>
    <w:basedOn w:val="Normal"/>
    <w:semiHidden/>
    <w:qFormat/>
    <w:pPr>
      <w:tabs>
        <w:tab w:val="num" w:pos="432"/>
      </w:tabs>
      <w:spacing w:after="160" w:line="240" w:lineRule="exact"/>
      <w:ind w:left="432" w:hanging="432"/>
    </w:pPr>
    <w:rPr>
      <w:rFonts w:ascii="Arial" w:hAnsi="Arial"/>
      <w:sz w:val="22"/>
      <w:szCs w:val="24"/>
      <w:lang w:val="vi-VN" w:eastAsia="vi-VN"/>
    </w:rPr>
  </w:style>
  <w:style w:type="paragraph" w:customStyle="1" w:styleId="CharCharChar1">
    <w:name w:val="Char Char Char1"/>
    <w:basedOn w:val="Normal"/>
    <w:autoRedefine/>
    <w:qFormat/>
    <w:pPr>
      <w:spacing w:after="160" w:line="240" w:lineRule="exact"/>
    </w:pPr>
    <w:rPr>
      <w:rFonts w:ascii="Verdana" w:hAnsi="Verdana" w:cs="Verdana"/>
      <w:sz w:val="20"/>
      <w:szCs w:val="20"/>
      <w:lang w:val="vi-VN" w:eastAsia="vi-VN"/>
    </w:rPr>
  </w:style>
  <w:style w:type="paragraph" w:customStyle="1" w:styleId="para">
    <w:name w:val="para"/>
    <w:basedOn w:val="Normal"/>
    <w:qFormat/>
    <w:pPr>
      <w:spacing w:before="100" w:beforeAutospacing="1" w:after="100" w:afterAutospacing="1"/>
    </w:pPr>
    <w:rPr>
      <w:sz w:val="24"/>
      <w:szCs w:val="24"/>
      <w:lang w:val="vi-VN" w:eastAsia="vi-VN"/>
    </w:rPr>
  </w:style>
  <w:style w:type="paragraph" w:customStyle="1" w:styleId="CharChar4CharChar">
    <w:name w:val="Char Char4 Char Char"/>
    <w:basedOn w:val="Normal"/>
    <w:next w:val="Normal"/>
    <w:qFormat/>
    <w:pPr>
      <w:spacing w:after="80" w:line="288" w:lineRule="auto"/>
      <w:ind w:firstLine="567"/>
    </w:pPr>
    <w:rPr>
      <w:rFonts w:eastAsia="SimSun"/>
      <w:sz w:val="24"/>
      <w:szCs w:val="20"/>
      <w:lang w:val="vi-VN" w:eastAsia="vi-VN"/>
    </w:rPr>
  </w:style>
  <w:style w:type="paragraph" w:customStyle="1" w:styleId="xl87">
    <w:name w:val="xl87"/>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en-GB" w:eastAsia="en-GB"/>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lang w:val="en-GB" w:eastAsia="en-GB"/>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CharChar4">
    <w:name w:val="Char Char4"/>
    <w:basedOn w:val="Normal"/>
    <w:next w:val="Normal"/>
    <w:qFormat/>
    <w:pPr>
      <w:spacing w:after="80" w:line="288" w:lineRule="auto"/>
      <w:ind w:firstLine="567"/>
    </w:pPr>
    <w:rPr>
      <w:rFonts w:eastAsia="SimSun"/>
      <w:sz w:val="24"/>
      <w:szCs w:val="20"/>
      <w:lang w:val="vi-VN" w:eastAsia="vi-VN"/>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lang w:val="vi-VN" w:eastAsia="vi-VN"/>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lang w:val="vi-VN" w:eastAsia="vi-V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02">
    <w:name w:val="xl102"/>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3">
    <w:name w:val="xl103"/>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4">
    <w:name w:val="xl104"/>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5">
    <w:name w:val="xl105"/>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6">
    <w:name w:val="xl106"/>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8">
    <w:name w:val="xl108"/>
    <w:basedOn w:val="Normal"/>
    <w:qFormat/>
    <w:pPr>
      <w:pBdr>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09">
    <w:name w:val="xl109"/>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lang w:val="vi-VN" w:eastAsia="vi-VN"/>
    </w:rPr>
  </w:style>
  <w:style w:type="paragraph" w:customStyle="1" w:styleId="xl110">
    <w:name w:val="xl11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11">
    <w:name w:val="xl11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12">
    <w:name w:val="xl112"/>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Bodytext10">
    <w:name w:val="Body text1"/>
    <w:basedOn w:val="Normal"/>
    <w:qFormat/>
    <w:pPr>
      <w:widowControl w:val="0"/>
      <w:shd w:val="clear" w:color="auto" w:fill="FFFFFF"/>
      <w:spacing w:after="60" w:line="240" w:lineRule="atLeast"/>
      <w:jc w:val="center"/>
    </w:pPr>
    <w:rPr>
      <w:sz w:val="25"/>
      <w:szCs w:val="25"/>
      <w:lang w:val="vi-VN" w:eastAsia="vi-VN"/>
    </w:rPr>
  </w:style>
  <w:style w:type="character" w:customStyle="1" w:styleId="Bodytext8">
    <w:name w:val="Body text (8)_"/>
    <w:link w:val="Bodytext80"/>
    <w:locked/>
    <w:rPr>
      <w:b/>
      <w:bCs/>
      <w:spacing w:val="10"/>
      <w:sz w:val="27"/>
      <w:szCs w:val="27"/>
      <w:shd w:val="clear" w:color="auto" w:fill="FFFFFF"/>
    </w:rPr>
  </w:style>
  <w:style w:type="paragraph" w:customStyle="1" w:styleId="Bodytext80">
    <w:name w:val="Body text (8)"/>
    <w:basedOn w:val="Normal"/>
    <w:link w:val="Bodytext8"/>
    <w:qFormat/>
    <w:pPr>
      <w:widowControl w:val="0"/>
      <w:shd w:val="clear" w:color="auto" w:fill="FFFFFF"/>
      <w:spacing w:before="60" w:after="180" w:line="240" w:lineRule="atLeast"/>
      <w:jc w:val="both"/>
    </w:pPr>
    <w:rPr>
      <w:b/>
      <w:bCs/>
      <w:spacing w:val="10"/>
      <w:sz w:val="27"/>
      <w:szCs w:val="27"/>
    </w:rPr>
  </w:style>
  <w:style w:type="paragraph" w:customStyle="1" w:styleId="CharCharChar1CharCharChar">
    <w:name w:val="Char Char Char1 Char Char Char"/>
    <w:basedOn w:val="Normal"/>
    <w:next w:val="Normal"/>
    <w:uiPriority w:val="99"/>
    <w:qFormat/>
    <w:pPr>
      <w:spacing w:after="80" w:line="288" w:lineRule="auto"/>
      <w:ind w:firstLine="567"/>
    </w:pPr>
    <w:rPr>
      <w:rFonts w:eastAsia="SimSun"/>
      <w:sz w:val="24"/>
      <w:szCs w:val="20"/>
      <w:lang w:val="vi-VN" w:eastAsia="vi-VN"/>
    </w:rPr>
  </w:style>
  <w:style w:type="paragraph" w:customStyle="1" w:styleId="Heading">
    <w:name w:val="Heading"/>
    <w:basedOn w:val="Normal"/>
    <w:next w:val="BodyText"/>
    <w:qFormat/>
    <w:pPr>
      <w:keepNext/>
      <w:suppressAutoHyphens/>
      <w:spacing w:before="240" w:after="120"/>
    </w:pPr>
    <w:rPr>
      <w:rFonts w:eastAsia="MS Mincho" w:cs="Tahoma"/>
      <w:lang w:val="vi-VN" w:eastAsia="ar-SA"/>
    </w:rPr>
  </w:style>
  <w:style w:type="paragraph" w:customStyle="1" w:styleId="Index">
    <w:name w:val="Index"/>
    <w:basedOn w:val="Normal"/>
    <w:qFormat/>
    <w:pPr>
      <w:suppressLineNumbers/>
      <w:suppressAutoHyphens/>
    </w:pPr>
    <w:rPr>
      <w:rFonts w:cs="Tahoma"/>
      <w:sz w:val="24"/>
      <w:szCs w:val="26"/>
      <w:lang w:val="vi-VN" w:eastAsia="ar-SA"/>
    </w:rPr>
  </w:style>
  <w:style w:type="paragraph" w:customStyle="1" w:styleId="Head1">
    <w:name w:val="Head1"/>
    <w:basedOn w:val="Normal"/>
    <w:qFormat/>
    <w:pPr>
      <w:tabs>
        <w:tab w:val="num" w:pos="1053"/>
      </w:tabs>
      <w:suppressAutoHyphens/>
      <w:spacing w:before="120" w:line="288" w:lineRule="auto"/>
      <w:ind w:left="1053" w:hanging="720"/>
      <w:jc w:val="both"/>
    </w:pPr>
    <w:rPr>
      <w:b/>
      <w:szCs w:val="24"/>
      <w:lang w:val="vi-VN" w:eastAsia="ar-SA"/>
    </w:rPr>
  </w:style>
  <w:style w:type="paragraph" w:customStyle="1" w:styleId="Body">
    <w:name w:val="Body"/>
    <w:basedOn w:val="Normal"/>
    <w:qFormat/>
    <w:pPr>
      <w:suppressAutoHyphens/>
      <w:spacing w:before="120" w:line="288" w:lineRule="auto"/>
      <w:jc w:val="both"/>
    </w:pPr>
    <w:rPr>
      <w:sz w:val="24"/>
      <w:szCs w:val="24"/>
      <w:lang w:val="vi-VN" w:eastAsia="ar-SA"/>
    </w:rPr>
  </w:style>
  <w:style w:type="paragraph" w:customStyle="1" w:styleId="TableContents">
    <w:name w:val="Table Contents"/>
    <w:basedOn w:val="Normal"/>
    <w:qFormat/>
    <w:pPr>
      <w:suppressLineNumbers/>
      <w:suppressAutoHyphens/>
    </w:pPr>
    <w:rPr>
      <w:sz w:val="26"/>
      <w:szCs w:val="26"/>
      <w:lang w:val="vi-VN" w:eastAsia="ar-SA"/>
    </w:rPr>
  </w:style>
  <w:style w:type="paragraph" w:customStyle="1" w:styleId="TableHeading">
    <w:name w:val="Table Heading"/>
    <w:basedOn w:val="TableContents"/>
    <w:qFormat/>
    <w:pPr>
      <w:jc w:val="center"/>
    </w:pPr>
    <w:rPr>
      <w:b/>
      <w:bCs/>
    </w:rPr>
  </w:style>
  <w:style w:type="paragraph" w:customStyle="1" w:styleId="xl113">
    <w:name w:val="xl113"/>
    <w:basedOn w:val="Normal"/>
    <w:qFormat/>
    <w:pPr>
      <w:pBdr>
        <w:top w:val="single" w:sz="4" w:space="0" w:color="auto"/>
        <w:bottom w:val="single" w:sz="4" w:space="0" w:color="auto"/>
      </w:pBdr>
      <w:spacing w:before="100" w:beforeAutospacing="1" w:after="100" w:afterAutospacing="1"/>
    </w:pPr>
    <w:rPr>
      <w:b/>
      <w:bCs/>
      <w:sz w:val="26"/>
      <w:szCs w:val="26"/>
      <w:lang w:val="vi-VN" w:eastAsia="vi-VN"/>
    </w:rPr>
  </w:style>
  <w:style w:type="paragraph" w:customStyle="1" w:styleId="xl114">
    <w:name w:val="xl114"/>
    <w:basedOn w:val="Normal"/>
    <w:qFormat/>
    <w:pPr>
      <w:pBdr>
        <w:top w:val="single" w:sz="4" w:space="0" w:color="auto"/>
        <w:bottom w:val="single" w:sz="4" w:space="0" w:color="auto"/>
        <w:right w:val="single" w:sz="4" w:space="0" w:color="auto"/>
      </w:pBdr>
      <w:spacing w:before="100" w:beforeAutospacing="1" w:after="100" w:afterAutospacing="1"/>
    </w:pPr>
    <w:rPr>
      <w:b/>
      <w:bCs/>
      <w:sz w:val="26"/>
      <w:szCs w:val="26"/>
      <w:lang w:val="vi-VN" w:eastAsia="vi-VN"/>
    </w:rPr>
  </w:style>
  <w:style w:type="paragraph" w:customStyle="1" w:styleId="xl115">
    <w:name w:val="xl11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6"/>
      <w:szCs w:val="26"/>
      <w:lang w:val="vi-VN" w:eastAsia="vi-VN"/>
    </w:rPr>
  </w:style>
  <w:style w:type="paragraph" w:customStyle="1" w:styleId="xl116">
    <w:name w:val="xl11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17">
    <w:name w:val="xl11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lang w:val="vi-VN" w:eastAsia="vi-VN"/>
    </w:rPr>
  </w:style>
  <w:style w:type="paragraph" w:customStyle="1" w:styleId="xl118">
    <w:name w:val="xl11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lang w:val="vi-VN" w:eastAsia="vi-VN"/>
    </w:rPr>
  </w:style>
  <w:style w:type="paragraph" w:customStyle="1" w:styleId="xl119">
    <w:name w:val="xl119"/>
    <w:basedOn w:val="Normal"/>
    <w:qFormat/>
    <w:pPr>
      <w:spacing w:before="100" w:beforeAutospacing="1" w:after="100" w:afterAutospacing="1"/>
    </w:pPr>
    <w:rPr>
      <w:b/>
      <w:bCs/>
      <w:sz w:val="26"/>
      <w:szCs w:val="26"/>
      <w:lang w:val="vi-VN" w:eastAsia="vi-VN"/>
    </w:rPr>
  </w:style>
  <w:style w:type="paragraph" w:customStyle="1" w:styleId="xl120">
    <w:name w:val="xl12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lang w:val="vi-VN" w:eastAsia="vi-VN"/>
    </w:rPr>
  </w:style>
  <w:style w:type="paragraph" w:customStyle="1" w:styleId="doanbt">
    <w:name w:val="doanbt"/>
    <w:basedOn w:val="Normal"/>
    <w:qFormat/>
    <w:pPr>
      <w:spacing w:before="100" w:beforeAutospacing="1" w:after="100" w:afterAutospacing="1"/>
      <w:ind w:firstLine="284"/>
      <w:jc w:val="both"/>
    </w:pPr>
    <w:rPr>
      <w:lang w:val="vi-VN" w:eastAsia="vi-VN"/>
    </w:rPr>
  </w:style>
  <w:style w:type="paragraph" w:customStyle="1" w:styleId="NoiDung0">
    <w:name w:val="NoiDung"/>
    <w:basedOn w:val="Normal"/>
    <w:qFormat/>
    <w:pPr>
      <w:spacing w:before="120" w:line="360" w:lineRule="exact"/>
      <w:ind w:firstLine="567"/>
      <w:jc w:val="both"/>
    </w:pPr>
    <w:rPr>
      <w:sz w:val="26"/>
      <w:szCs w:val="24"/>
      <w:lang w:val="vi-VN" w:eastAsia="vi-VN"/>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qFormat/>
    <w:pPr>
      <w:spacing w:after="160" w:line="240" w:lineRule="exact"/>
    </w:pPr>
    <w:rPr>
      <w:rFonts w:cs="Arial"/>
      <w:sz w:val="20"/>
      <w:szCs w:val="24"/>
      <w:lang w:val="vi-VN" w:eastAsia="vi-VN"/>
    </w:rPr>
  </w:style>
  <w:style w:type="paragraph" w:customStyle="1" w:styleId="Heading91">
    <w:name w:val="Heading 91"/>
    <w:basedOn w:val="Normal"/>
    <w:next w:val="Normal"/>
    <w:qFormat/>
    <w:pPr>
      <w:keepNext/>
      <w:keepLines/>
      <w:spacing w:before="40"/>
      <w:outlineLvl w:val="8"/>
    </w:pPr>
    <w:rPr>
      <w:rFonts w:ascii="Calibri Light" w:hAnsi="Calibri Light"/>
      <w:i/>
      <w:iCs/>
      <w:color w:val="272727"/>
      <w:sz w:val="21"/>
      <w:szCs w:val="21"/>
      <w:lang w:val="vi-VN" w:eastAsia="vi-VN"/>
    </w:rPr>
  </w:style>
  <w:style w:type="character" w:customStyle="1" w:styleId="CachdaudongChar">
    <w:name w:val="Cachdaudong Char"/>
    <w:link w:val="Cachdaudong"/>
    <w:locked/>
    <w:rPr>
      <w:sz w:val="27"/>
      <w:szCs w:val="24"/>
      <w:lang w:val="vi-VN" w:eastAsia="vi-VN"/>
    </w:rPr>
  </w:style>
  <w:style w:type="paragraph" w:customStyle="1" w:styleId="Cachdaudong">
    <w:name w:val="Cachdaudong"/>
    <w:basedOn w:val="Normal"/>
    <w:link w:val="CachdaudongChar"/>
    <w:qFormat/>
    <w:pPr>
      <w:widowControl w:val="0"/>
      <w:spacing w:before="20" w:after="20" w:line="264" w:lineRule="auto"/>
      <w:ind w:firstLine="567"/>
      <w:jc w:val="both"/>
    </w:pPr>
    <w:rPr>
      <w:sz w:val="27"/>
      <w:szCs w:val="24"/>
      <w:lang w:val="vi-VN" w:eastAsia="vi-VN"/>
    </w:rPr>
  </w:style>
  <w:style w:type="character" w:customStyle="1" w:styleId="Dau-Char">
    <w:name w:val="Dau (-) Char"/>
    <w:link w:val="Dau-"/>
    <w:qFormat/>
    <w:locked/>
    <w:rPr>
      <w:sz w:val="27"/>
      <w:szCs w:val="26"/>
      <w:lang w:val="vi-VN" w:eastAsia="vi-VN"/>
    </w:rPr>
  </w:style>
  <w:style w:type="paragraph" w:customStyle="1" w:styleId="Dau-">
    <w:name w:val="Dau (-)"/>
    <w:basedOn w:val="Normal"/>
    <w:link w:val="Dau-Char"/>
    <w:qFormat/>
    <w:pPr>
      <w:widowControl w:val="0"/>
      <w:tabs>
        <w:tab w:val="num" w:pos="360"/>
      </w:tabs>
      <w:spacing w:before="20" w:after="20" w:line="276" w:lineRule="auto"/>
      <w:jc w:val="both"/>
    </w:pPr>
    <w:rPr>
      <w:sz w:val="27"/>
      <w:szCs w:val="26"/>
      <w:lang w:val="vi-VN" w:eastAsia="vi-VN"/>
    </w:rPr>
  </w:style>
  <w:style w:type="character" w:customStyle="1" w:styleId="chChar">
    <w:name w:val="ch Char"/>
    <w:link w:val="ch"/>
    <w:locked/>
    <w:rPr>
      <w:spacing w:val="-4"/>
      <w:sz w:val="22"/>
      <w:szCs w:val="26"/>
      <w:lang w:val="x-none" w:eastAsia="x-none"/>
    </w:rPr>
  </w:style>
  <w:style w:type="paragraph" w:customStyle="1" w:styleId="ch">
    <w:name w:val="ch"/>
    <w:basedOn w:val="Normal"/>
    <w:link w:val="chChar"/>
    <w:qFormat/>
    <w:pPr>
      <w:spacing w:before="80" w:after="160" w:line="288" w:lineRule="auto"/>
      <w:ind w:firstLine="567"/>
      <w:jc w:val="both"/>
    </w:pPr>
    <w:rPr>
      <w:spacing w:val="-4"/>
      <w:sz w:val="22"/>
      <w:szCs w:val="26"/>
      <w:lang w:val="x-none" w:eastAsia="x-none"/>
    </w:rPr>
  </w:style>
  <w:style w:type="character" w:customStyle="1" w:styleId="body123Char">
    <w:name w:val="body123 Char"/>
    <w:link w:val="body123"/>
    <w:locked/>
    <w:rPr>
      <w:color w:val="000000"/>
      <w:sz w:val="27"/>
      <w:szCs w:val="27"/>
      <w:lang w:val="da-DK" w:eastAsia="x-none"/>
    </w:rPr>
  </w:style>
  <w:style w:type="paragraph" w:customStyle="1" w:styleId="body123">
    <w:name w:val="body123"/>
    <w:basedOn w:val="Normal"/>
    <w:link w:val="body123Char"/>
    <w:qFormat/>
    <w:pPr>
      <w:spacing w:before="120" w:after="120" w:line="276" w:lineRule="auto"/>
      <w:ind w:firstLine="706"/>
      <w:jc w:val="both"/>
    </w:pPr>
    <w:rPr>
      <w:color w:val="000000"/>
      <w:sz w:val="27"/>
      <w:szCs w:val="27"/>
      <w:lang w:val="da-DK" w:eastAsia="x-none"/>
    </w:rPr>
  </w:style>
  <w:style w:type="paragraph" w:customStyle="1" w:styleId="11">
    <w:name w:val="1.1"/>
    <w:basedOn w:val="Normal"/>
    <w:qFormat/>
    <w:pPr>
      <w:tabs>
        <w:tab w:val="right" w:pos="0"/>
      </w:tabs>
      <w:spacing w:after="120" w:line="256" w:lineRule="auto"/>
      <w:outlineLvl w:val="2"/>
    </w:pPr>
    <w:rPr>
      <w:rFonts w:eastAsia="Calibri"/>
      <w:b/>
      <w:color w:val="000000"/>
      <w:lang w:val="x-none" w:eastAsia="x-none"/>
    </w:rPr>
  </w:style>
  <w:style w:type="paragraph" w:customStyle="1" w:styleId="Phan0">
    <w:name w:val="Phan"/>
    <w:basedOn w:val="Normal"/>
    <w:qFormat/>
    <w:pPr>
      <w:widowControl w:val="0"/>
      <w:tabs>
        <w:tab w:val="left" w:pos="270"/>
      </w:tabs>
      <w:spacing w:before="120" w:after="120" w:line="360" w:lineRule="exact"/>
      <w:ind w:left="1080" w:hanging="720"/>
      <w:jc w:val="both"/>
    </w:pPr>
    <w:rPr>
      <w:b/>
      <w:sz w:val="24"/>
      <w:szCs w:val="24"/>
      <w:lang w:val="vi-VN" w:eastAsia="vi-VN"/>
    </w:rPr>
  </w:style>
  <w:style w:type="paragraph" w:customStyle="1" w:styleId="Muc1">
    <w:name w:val="Muc 1"/>
    <w:basedOn w:val="Normal"/>
    <w:qFormat/>
    <w:pPr>
      <w:widowControl w:val="0"/>
      <w:tabs>
        <w:tab w:val="left" w:pos="270"/>
        <w:tab w:val="left" w:pos="567"/>
      </w:tabs>
      <w:spacing w:before="60" w:after="60" w:line="360" w:lineRule="exact"/>
      <w:ind w:firstLine="284"/>
      <w:jc w:val="both"/>
    </w:pPr>
    <w:rPr>
      <w:b/>
      <w:sz w:val="22"/>
      <w:szCs w:val="26"/>
      <w:lang w:val="vi-VN" w:eastAsia="vi-VN"/>
    </w:rPr>
  </w:style>
  <w:style w:type="character" w:customStyle="1" w:styleId="Muc111Char">
    <w:name w:val="Muc1.1.1 Char"/>
    <w:link w:val="Muc11"/>
    <w:uiPriority w:val="99"/>
    <w:locked/>
    <w:rPr>
      <w:b/>
      <w:i/>
      <w:sz w:val="22"/>
      <w:szCs w:val="26"/>
      <w:lang w:val="da-DK" w:eastAsia="vi-VN"/>
    </w:rPr>
  </w:style>
  <w:style w:type="paragraph" w:customStyle="1" w:styleId="Muc11">
    <w:name w:val="Muc1.1"/>
    <w:basedOn w:val="Normal"/>
    <w:link w:val="Muc111Char"/>
    <w:uiPriority w:val="99"/>
    <w:qFormat/>
    <w:pPr>
      <w:widowControl w:val="0"/>
      <w:tabs>
        <w:tab w:val="left" w:pos="270"/>
      </w:tabs>
      <w:spacing w:before="60" w:after="60" w:line="320" w:lineRule="exact"/>
      <w:ind w:firstLine="284"/>
      <w:jc w:val="both"/>
    </w:pPr>
    <w:rPr>
      <w:b/>
      <w:i/>
      <w:sz w:val="22"/>
      <w:szCs w:val="26"/>
      <w:lang w:val="da-DK" w:eastAsia="vi-VN"/>
    </w:rPr>
  </w:style>
  <w:style w:type="paragraph" w:customStyle="1" w:styleId="so">
    <w:name w:val="so"/>
    <w:basedOn w:val="Normal"/>
    <w:qFormat/>
    <w:pPr>
      <w:spacing w:before="120" w:after="160" w:line="256" w:lineRule="auto"/>
      <w:jc w:val="center"/>
    </w:pPr>
    <w:rPr>
      <w:rFonts w:ascii="Arial" w:hAnsi="Arial"/>
      <w:sz w:val="24"/>
      <w:szCs w:val="24"/>
      <w:lang w:val="vi-VN" w:eastAsia="vi-VN"/>
    </w:rPr>
  </w:style>
  <w:style w:type="paragraph" w:customStyle="1" w:styleId="Phuluc">
    <w:name w:val="Phu_luc"/>
    <w:basedOn w:val="Normal"/>
    <w:qFormat/>
    <w:pPr>
      <w:spacing w:before="120" w:after="160" w:line="256" w:lineRule="auto"/>
      <w:jc w:val="right"/>
    </w:pPr>
    <w:rPr>
      <w:szCs w:val="24"/>
      <w:u w:val="single"/>
      <w:lang w:val="vi-VN" w:eastAsia="vi-VN"/>
    </w:rPr>
  </w:style>
  <w:style w:type="paragraph" w:customStyle="1" w:styleId="xl24">
    <w:name w:val="xl24"/>
    <w:basedOn w:val="Normal"/>
    <w:qFormat/>
    <w:pPr>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38">
    <w:name w:val="xl38"/>
    <w:basedOn w:val="Normal"/>
    <w:qFormat/>
    <w:pPr>
      <w:pBdr>
        <w:top w:val="double" w:sz="6" w:space="0" w:color="auto"/>
        <w:bottom w:val="single" w:sz="4" w:space="0" w:color="auto"/>
      </w:pBdr>
      <w:spacing w:before="100" w:beforeAutospacing="1" w:after="100" w:afterAutospacing="1" w:line="256" w:lineRule="auto"/>
      <w:jc w:val="center"/>
    </w:pPr>
    <w:rPr>
      <w:rFonts w:ascii="Calibri" w:eastAsia="Arial Unicode MS" w:hAnsi="Calibri" w:cs="Arial Unicode MS"/>
      <w:b/>
      <w:bCs/>
      <w:sz w:val="24"/>
      <w:szCs w:val="24"/>
      <w:lang w:val="vi-VN" w:eastAsia="vi-VN"/>
    </w:rPr>
  </w:style>
  <w:style w:type="paragraph" w:customStyle="1" w:styleId="xl39">
    <w:name w:val="xl39"/>
    <w:basedOn w:val="Normal"/>
    <w:qFormat/>
    <w:pPr>
      <w:pBdr>
        <w:bottom w:val="single" w:sz="4" w:space="0" w:color="auto"/>
      </w:pBdr>
      <w:shd w:val="clear" w:color="auto" w:fill="FFCC99"/>
      <w:spacing w:before="100" w:beforeAutospacing="1" w:after="100" w:afterAutospacing="1" w:line="256" w:lineRule="auto"/>
      <w:jc w:val="both"/>
    </w:pPr>
    <w:rPr>
      <w:rFonts w:ascii="Calibri" w:eastAsia="Arial Unicode MS" w:hAnsi="Calibri" w:cs="Arial Unicode MS"/>
      <w:b/>
      <w:bCs/>
      <w:i/>
      <w:iCs/>
      <w:color w:val="0000FF"/>
      <w:sz w:val="24"/>
      <w:szCs w:val="24"/>
      <w:lang w:val="vi-VN" w:eastAsia="vi-VN"/>
    </w:rPr>
  </w:style>
  <w:style w:type="paragraph" w:customStyle="1" w:styleId="xl40">
    <w:name w:val="xl40"/>
    <w:basedOn w:val="Normal"/>
    <w:qFormat/>
    <w:pPr>
      <w:spacing w:before="100" w:beforeAutospacing="1" w:after="100" w:afterAutospacing="1" w:line="256" w:lineRule="auto"/>
      <w:jc w:val="both"/>
    </w:pPr>
    <w:rPr>
      <w:rFonts w:ascii="Calibri" w:eastAsia="Arial Unicode MS" w:hAnsi="Calibri" w:cs="Arial Unicode MS"/>
      <w:sz w:val="24"/>
      <w:szCs w:val="24"/>
      <w:lang w:val="vi-VN" w:eastAsia="vi-VN"/>
    </w:rPr>
  </w:style>
  <w:style w:type="paragraph" w:customStyle="1" w:styleId="xl41">
    <w:name w:val="xl41"/>
    <w:basedOn w:val="Normal"/>
    <w:qFormat/>
    <w:pPr>
      <w:pBdr>
        <w:bottom w:val="single" w:sz="4" w:space="0" w:color="auto"/>
      </w:pBdr>
      <w:spacing w:before="100" w:beforeAutospacing="1" w:after="100" w:afterAutospacing="1" w:line="256" w:lineRule="auto"/>
      <w:jc w:val="both"/>
    </w:pPr>
    <w:rPr>
      <w:rFonts w:ascii="Calibri" w:eastAsia="Arial Unicode MS" w:hAnsi="Calibri" w:cs="Arial Unicode MS"/>
      <w:sz w:val="24"/>
      <w:szCs w:val="24"/>
      <w:lang w:val="vi-VN" w:eastAsia="vi-VN"/>
    </w:rPr>
  </w:style>
  <w:style w:type="paragraph" w:customStyle="1" w:styleId="xl42">
    <w:name w:val="xl42"/>
    <w:basedOn w:val="Normal"/>
    <w:qFormat/>
    <w:pPr>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43">
    <w:name w:val="xl43"/>
    <w:basedOn w:val="Normal"/>
    <w:qFormat/>
    <w:pPr>
      <w:pBdr>
        <w:bottom w:val="single" w:sz="4" w:space="0" w:color="auto"/>
      </w:pBdr>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44">
    <w:name w:val="xl44"/>
    <w:basedOn w:val="Normal"/>
    <w:qFormat/>
    <w:pPr>
      <w:pBdr>
        <w:bottom w:val="single" w:sz="4" w:space="0" w:color="auto"/>
      </w:pBdr>
      <w:shd w:val="clear" w:color="auto" w:fill="FFCC99"/>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45">
    <w:name w:val="xl45"/>
    <w:basedOn w:val="Normal"/>
    <w:qFormat/>
    <w:pPr>
      <w:pBdr>
        <w:top w:val="double" w:sz="6" w:space="0" w:color="auto"/>
        <w:bottom w:val="single" w:sz="4" w:space="0" w:color="auto"/>
      </w:pBdr>
      <w:shd w:val="clear" w:color="auto" w:fill="FFFFFF"/>
      <w:spacing w:before="100" w:beforeAutospacing="1" w:after="100" w:afterAutospacing="1" w:line="256" w:lineRule="auto"/>
      <w:jc w:val="center"/>
    </w:pPr>
    <w:rPr>
      <w:rFonts w:ascii="Calibri" w:eastAsia="Arial Unicode MS" w:hAnsi="Calibri" w:cs="Arial Unicode MS"/>
      <w:b/>
      <w:bCs/>
      <w:sz w:val="16"/>
      <w:szCs w:val="16"/>
      <w:lang w:val="vi-VN" w:eastAsia="vi-VN"/>
    </w:rPr>
  </w:style>
  <w:style w:type="paragraph" w:customStyle="1" w:styleId="xl46">
    <w:name w:val="xl46"/>
    <w:basedOn w:val="Normal"/>
    <w:qFormat/>
    <w:pPr>
      <w:pBdr>
        <w:top w:val="double" w:sz="6" w:space="0" w:color="auto"/>
        <w:bottom w:val="single" w:sz="4" w:space="0" w:color="auto"/>
      </w:pBdr>
      <w:spacing w:before="100" w:beforeAutospacing="1" w:after="100" w:afterAutospacing="1" w:line="256" w:lineRule="auto"/>
      <w:jc w:val="center"/>
    </w:pPr>
    <w:rPr>
      <w:rFonts w:ascii="Calibri" w:eastAsia="Arial Unicode MS" w:hAnsi="Calibri" w:cs="Arial Unicode MS"/>
      <w:b/>
      <w:bCs/>
      <w:sz w:val="16"/>
      <w:szCs w:val="16"/>
      <w:lang w:val="vi-VN" w:eastAsia="vi-VN"/>
    </w:rPr>
  </w:style>
  <w:style w:type="paragraph" w:customStyle="1" w:styleId="xl47">
    <w:name w:val="xl47"/>
    <w:basedOn w:val="Normal"/>
    <w:qFormat/>
    <w:pPr>
      <w:pBdr>
        <w:bottom w:val="single" w:sz="4" w:space="0" w:color="auto"/>
      </w:pBdr>
      <w:shd w:val="clear" w:color="auto" w:fill="FFCC99"/>
      <w:spacing w:before="100" w:beforeAutospacing="1" w:after="100" w:afterAutospacing="1" w:line="256" w:lineRule="auto"/>
      <w:jc w:val="right"/>
    </w:pPr>
    <w:rPr>
      <w:rFonts w:ascii="Arial" w:eastAsia="Arial Unicode MS" w:hAnsi="Arial" w:cs="Arial"/>
      <w:b/>
      <w:bCs/>
      <w:i/>
      <w:iCs/>
      <w:color w:val="000080"/>
      <w:sz w:val="16"/>
      <w:szCs w:val="16"/>
      <w:lang w:val="vi-VN" w:eastAsia="vi-VN"/>
    </w:rPr>
  </w:style>
  <w:style w:type="paragraph" w:customStyle="1" w:styleId="xl48">
    <w:name w:val="xl48"/>
    <w:basedOn w:val="Normal"/>
    <w:qFormat/>
    <w:pPr>
      <w:spacing w:before="100" w:beforeAutospacing="1" w:after="100" w:afterAutospacing="1" w:line="256" w:lineRule="auto"/>
      <w:jc w:val="right"/>
    </w:pPr>
    <w:rPr>
      <w:rFonts w:ascii="Calibri" w:eastAsia="Arial Unicode MS" w:hAnsi="Calibri" w:cs="Arial Unicode MS"/>
      <w:sz w:val="22"/>
      <w:szCs w:val="26"/>
      <w:lang w:val="vi-VN" w:eastAsia="vi-VN"/>
    </w:rPr>
  </w:style>
  <w:style w:type="paragraph" w:customStyle="1" w:styleId="xl49">
    <w:name w:val="xl49"/>
    <w:basedOn w:val="Normal"/>
    <w:qFormat/>
    <w:pPr>
      <w:pBdr>
        <w:bottom w:val="single" w:sz="4" w:space="0" w:color="auto"/>
      </w:pBdr>
      <w:shd w:val="clear" w:color="auto" w:fill="FFCC99"/>
      <w:spacing w:before="100" w:beforeAutospacing="1" w:after="100" w:afterAutospacing="1" w:line="256" w:lineRule="auto"/>
      <w:jc w:val="center"/>
    </w:pPr>
    <w:rPr>
      <w:rFonts w:ascii="Calibri" w:eastAsia="Arial Unicode MS" w:hAnsi="Calibri" w:cs="Arial Unicode MS"/>
      <w:b/>
      <w:bCs/>
      <w:i/>
      <w:iCs/>
      <w:color w:val="FF0000"/>
      <w:sz w:val="24"/>
      <w:szCs w:val="24"/>
      <w:u w:val="single"/>
      <w:lang w:val="vi-VN" w:eastAsia="vi-VN"/>
    </w:rPr>
  </w:style>
  <w:style w:type="paragraph" w:customStyle="1" w:styleId="xl50">
    <w:name w:val="xl50"/>
    <w:basedOn w:val="Normal"/>
    <w:qFormat/>
    <w:pPr>
      <w:pBdr>
        <w:bottom w:val="single" w:sz="4" w:space="0" w:color="auto"/>
      </w:pBdr>
      <w:shd w:val="clear" w:color="auto" w:fill="FFCC99"/>
      <w:spacing w:before="100" w:beforeAutospacing="1" w:after="100" w:afterAutospacing="1" w:line="256" w:lineRule="auto"/>
      <w:jc w:val="right"/>
    </w:pPr>
    <w:rPr>
      <w:rFonts w:ascii="Arial" w:eastAsia="Arial Unicode MS" w:hAnsi="Arial" w:cs="Arial"/>
      <w:b/>
      <w:bCs/>
      <w:i/>
      <w:iCs/>
      <w:color w:val="FF0000"/>
      <w:sz w:val="16"/>
      <w:szCs w:val="16"/>
      <w:lang w:val="vi-VN" w:eastAsia="vi-VN"/>
    </w:rPr>
  </w:style>
  <w:style w:type="paragraph" w:customStyle="1" w:styleId="xl51">
    <w:name w:val="xl51"/>
    <w:basedOn w:val="Normal"/>
    <w:qFormat/>
    <w:pPr>
      <w:pBdr>
        <w:bottom w:val="double" w:sz="6" w:space="0" w:color="auto"/>
      </w:pBdr>
      <w:spacing w:before="100" w:beforeAutospacing="1" w:after="100" w:afterAutospacing="1" w:line="256" w:lineRule="auto"/>
      <w:jc w:val="both"/>
    </w:pPr>
    <w:rPr>
      <w:rFonts w:ascii="Calibri" w:eastAsia="Arial Unicode MS" w:hAnsi="Calibri" w:cs="Arial Unicode MS"/>
      <w:sz w:val="24"/>
      <w:szCs w:val="24"/>
      <w:lang w:val="vi-VN" w:eastAsia="vi-VN"/>
    </w:rPr>
  </w:style>
  <w:style w:type="paragraph" w:customStyle="1" w:styleId="xl52">
    <w:name w:val="xl52"/>
    <w:basedOn w:val="Normal"/>
    <w:qFormat/>
    <w:pPr>
      <w:pBdr>
        <w:bottom w:val="double" w:sz="6" w:space="0" w:color="auto"/>
      </w:pBdr>
      <w:spacing w:before="100" w:beforeAutospacing="1" w:after="100" w:afterAutospacing="1" w:line="256" w:lineRule="auto"/>
      <w:jc w:val="right"/>
    </w:pPr>
    <w:rPr>
      <w:rFonts w:ascii="Arial" w:eastAsia="Arial Unicode MS" w:hAnsi="Arial" w:cs="Arial"/>
      <w:color w:val="000000"/>
      <w:sz w:val="16"/>
      <w:szCs w:val="16"/>
      <w:lang w:val="vi-VN" w:eastAsia="vi-VN"/>
    </w:rPr>
  </w:style>
  <w:style w:type="paragraph" w:customStyle="1" w:styleId="xl37">
    <w:name w:val="xl37"/>
    <w:basedOn w:val="Normal"/>
    <w:qFormat/>
    <w:pPr>
      <w:spacing w:before="100" w:beforeAutospacing="1" w:after="100" w:afterAutospacing="1" w:line="256" w:lineRule="auto"/>
      <w:jc w:val="center"/>
    </w:pPr>
    <w:rPr>
      <w:rFonts w:ascii="Calibri" w:eastAsia="Arial Unicode MS" w:hAnsi="Calibri" w:cs="Arial Unicode MS"/>
      <w:sz w:val="24"/>
      <w:szCs w:val="24"/>
      <w:lang w:val="vi-VN" w:eastAsia="vi-VN"/>
    </w:rPr>
  </w:style>
  <w:style w:type="paragraph" w:customStyle="1" w:styleId="StyleHeading1TimesNewRoman">
    <w:name w:val="Style Heading 1 + Times New Roman"/>
    <w:basedOn w:val="Heading1"/>
    <w:qFormat/>
    <w:pPr>
      <w:keepLines w:val="0"/>
      <w:numPr>
        <w:numId w:val="23"/>
      </w:numPr>
      <w:spacing w:before="240" w:line="288" w:lineRule="auto"/>
      <w:jc w:val="both"/>
    </w:pPr>
    <w:rPr>
      <w:rFonts w:ascii="Times New Roman" w:eastAsia="SimSun" w:hAnsi="Times New Roman" w:cs="Arial"/>
      <w:b w:val="0"/>
      <w:caps/>
      <w:color w:val="auto"/>
      <w:kern w:val="32"/>
      <w:szCs w:val="32"/>
      <w:lang w:val="vi-VN" w:eastAsia="vi-VN"/>
    </w:rPr>
  </w:style>
  <w:style w:type="paragraph" w:customStyle="1" w:styleId="StyleStyleHeading1VnArialHBoldNounderlineBefore6ptL">
    <w:name w:val="Style Style Heading 1 +.VnArialH Bold No underline Before:  6 pt L"/>
    <w:basedOn w:val="Normal"/>
    <w:qFormat/>
    <w:pPr>
      <w:keepNext/>
      <w:spacing w:before="120" w:after="60" w:line="312" w:lineRule="auto"/>
      <w:ind w:left="1134"/>
      <w:jc w:val="center"/>
      <w:outlineLvl w:val="0"/>
    </w:pPr>
    <w:rPr>
      <w:b/>
      <w:bCs/>
      <w:szCs w:val="24"/>
      <w:lang w:val="vi-VN" w:eastAsia="vi-VN"/>
    </w:rPr>
  </w:style>
  <w:style w:type="paragraph" w:customStyle="1" w:styleId="CharCharCharCharCharChar2">
    <w:name w:val="Char Char Char Char Char Char2"/>
    <w:basedOn w:val="Normal"/>
    <w:uiPriority w:val="99"/>
    <w:qFormat/>
    <w:pPr>
      <w:widowControl w:val="0"/>
      <w:spacing w:after="160" w:line="360" w:lineRule="auto"/>
      <w:jc w:val="center"/>
    </w:pPr>
    <w:rPr>
      <w:rFonts w:ascii="Arial" w:eastAsia="SimSun" w:hAnsi="Arial"/>
      <w:b/>
      <w:color w:val="0000FF"/>
      <w:kern w:val="2"/>
      <w:sz w:val="20"/>
      <w:szCs w:val="24"/>
      <w:lang w:val="vi-VN" w:eastAsia="zh-CN"/>
    </w:rPr>
  </w:style>
  <w:style w:type="paragraph" w:customStyle="1" w:styleId="CharChar1CharCharCharCharCharChar">
    <w:name w:val="Char Char1 Char Char Char Char Char Char"/>
    <w:basedOn w:val="Normal"/>
    <w:qFormat/>
    <w:pPr>
      <w:spacing w:after="160" w:line="240" w:lineRule="exact"/>
    </w:pPr>
    <w:rPr>
      <w:rFonts w:ascii="Verdana" w:eastAsia="MS Mincho" w:hAnsi="Verdana"/>
      <w:sz w:val="20"/>
      <w:szCs w:val="24"/>
      <w:lang w:val="en-GB" w:eastAsia="vi-VN"/>
    </w:rPr>
  </w:style>
  <w:style w:type="paragraph" w:customStyle="1" w:styleId="02">
    <w:name w:val="02"/>
    <w:basedOn w:val="Normal"/>
    <w:qFormat/>
    <w:pPr>
      <w:spacing w:after="160" w:line="312" w:lineRule="auto"/>
      <w:jc w:val="both"/>
      <w:outlineLvl w:val="3"/>
    </w:pPr>
    <w:rPr>
      <w:b/>
      <w:sz w:val="22"/>
      <w:szCs w:val="26"/>
      <w:lang w:val="pt-BR" w:eastAsia="vi-VN"/>
    </w:rPr>
  </w:style>
  <w:style w:type="paragraph" w:customStyle="1" w:styleId="03">
    <w:name w:val="03"/>
    <w:basedOn w:val="Normal"/>
    <w:qFormat/>
    <w:pPr>
      <w:tabs>
        <w:tab w:val="left" w:pos="720"/>
        <w:tab w:val="left" w:pos="1440"/>
        <w:tab w:val="left" w:pos="2160"/>
        <w:tab w:val="left" w:pos="2880"/>
        <w:tab w:val="left" w:pos="3600"/>
        <w:tab w:val="left" w:pos="4320"/>
        <w:tab w:val="left" w:pos="5040"/>
        <w:tab w:val="left" w:pos="5760"/>
        <w:tab w:val="left" w:pos="6480"/>
        <w:tab w:val="left" w:pos="7770"/>
      </w:tabs>
      <w:spacing w:after="160" w:line="312" w:lineRule="auto"/>
      <w:jc w:val="both"/>
      <w:outlineLvl w:val="4"/>
    </w:pPr>
    <w:rPr>
      <w:b/>
      <w:sz w:val="22"/>
      <w:szCs w:val="26"/>
      <w:lang w:val="pt-BR" w:eastAsia="vi-VN"/>
    </w:rPr>
  </w:style>
  <w:style w:type="paragraph" w:customStyle="1" w:styleId="00">
    <w:name w:val="00"/>
    <w:basedOn w:val="Heading1"/>
    <w:qFormat/>
    <w:pPr>
      <w:keepLines w:val="0"/>
      <w:spacing w:before="0" w:line="312" w:lineRule="auto"/>
    </w:pPr>
    <w:rPr>
      <w:rFonts w:ascii="Times New Roman" w:eastAsia="SimSun" w:hAnsi="Times New Roman" w:cs="Times New Roman"/>
      <w:b w:val="0"/>
      <w:bCs w:val="0"/>
      <w:caps/>
      <w:color w:val="auto"/>
      <w:szCs w:val="40"/>
      <w:lang w:val="pt-BR" w:eastAsia="vi-VN"/>
    </w:rPr>
  </w:style>
  <w:style w:type="paragraph" w:customStyle="1" w:styleId="01">
    <w:name w:val="01"/>
    <w:basedOn w:val="Normal"/>
    <w:qFormat/>
    <w:pPr>
      <w:spacing w:after="160" w:line="312" w:lineRule="auto"/>
      <w:jc w:val="both"/>
      <w:outlineLvl w:val="2"/>
    </w:pPr>
    <w:rPr>
      <w:b/>
      <w:bCs/>
      <w:sz w:val="22"/>
      <w:szCs w:val="26"/>
      <w:lang w:val="pt-BR" w:eastAsia="vi-VN"/>
    </w:rPr>
  </w:style>
  <w:style w:type="character" w:customStyle="1" w:styleId="Style2Char">
    <w:name w:val="Style2 Char"/>
    <w:link w:val="Style2"/>
    <w:locked/>
    <w:rPr>
      <w:b/>
      <w:sz w:val="28"/>
      <w:szCs w:val="28"/>
      <w:lang w:val="x-none" w:eastAsia="x-none"/>
    </w:rPr>
  </w:style>
  <w:style w:type="paragraph" w:customStyle="1" w:styleId="Style2">
    <w:name w:val="Style2"/>
    <w:basedOn w:val="Index2"/>
    <w:link w:val="Style2Char"/>
    <w:qFormat/>
    <w:pPr>
      <w:spacing w:before="0" w:line="288" w:lineRule="auto"/>
      <w:ind w:left="278" w:hanging="278"/>
      <w:jc w:val="both"/>
    </w:pPr>
    <w:rPr>
      <w:b/>
    </w:rPr>
  </w:style>
  <w:style w:type="paragraph" w:customStyle="1" w:styleId="oncaDanhsch">
    <w:name w:val="Đoạn của Danh sách"/>
    <w:basedOn w:val="Normal"/>
    <w:qFormat/>
    <w:pPr>
      <w:spacing w:after="200" w:line="276" w:lineRule="auto"/>
      <w:ind w:left="720"/>
      <w:contextualSpacing/>
    </w:pPr>
    <w:rPr>
      <w:rFonts w:eastAsia="Arial"/>
      <w:szCs w:val="24"/>
      <w:lang w:val="vi-VN" w:eastAsia="vi-VN"/>
    </w:rPr>
  </w:style>
  <w:style w:type="paragraph" w:customStyle="1" w:styleId="muc2">
    <w:name w:val="muc2"/>
    <w:basedOn w:val="Normal"/>
    <w:uiPriority w:val="99"/>
    <w:qFormat/>
    <w:pPr>
      <w:spacing w:before="60" w:after="60" w:line="400" w:lineRule="exact"/>
      <w:jc w:val="both"/>
    </w:pPr>
    <w:rPr>
      <w:rFonts w:ascii="Calibri" w:hAnsi="Calibri"/>
      <w:b/>
      <w:szCs w:val="24"/>
      <w:lang w:val="vi-VN" w:eastAsia="vi-VN"/>
    </w:rPr>
  </w:style>
  <w:style w:type="character" w:customStyle="1" w:styleId="03Tieude3Char">
    <w:name w:val="03.Tieude3 Char"/>
    <w:link w:val="03Tieude3"/>
    <w:locked/>
    <w:rPr>
      <w:rFonts w:ascii="MS Mincho" w:eastAsia="MS Mincho" w:hAnsi="MS Mincho"/>
      <w:b/>
      <w:bCs/>
      <w:sz w:val="28"/>
      <w:szCs w:val="24"/>
      <w:lang w:val="x-none" w:eastAsia="ja-JP"/>
    </w:rPr>
  </w:style>
  <w:style w:type="paragraph" w:customStyle="1" w:styleId="03Tieude3">
    <w:name w:val="03.Tieude3"/>
    <w:basedOn w:val="Normal"/>
    <w:link w:val="03Tieude3Char"/>
    <w:qFormat/>
    <w:pPr>
      <w:keepNext/>
      <w:spacing w:after="160" w:line="264" w:lineRule="auto"/>
      <w:jc w:val="both"/>
      <w:outlineLvl w:val="1"/>
    </w:pPr>
    <w:rPr>
      <w:rFonts w:ascii="MS Mincho" w:eastAsia="MS Mincho" w:hAnsi="MS Mincho"/>
      <w:b/>
      <w:bCs/>
      <w:szCs w:val="24"/>
      <w:lang w:val="x-none" w:eastAsia="ja-JP"/>
    </w:rPr>
  </w:style>
  <w:style w:type="character" w:customStyle="1" w:styleId="02Tieude2Char">
    <w:name w:val="02.Tieude2 Char"/>
    <w:link w:val="02Tieude2"/>
    <w:locked/>
    <w:rPr>
      <w:rFonts w:ascii="MS Mincho" w:eastAsia="MS Mincho" w:hAnsi="MS Mincho"/>
      <w:b/>
      <w:sz w:val="28"/>
      <w:szCs w:val="28"/>
      <w:lang w:val="pt-PT" w:eastAsia="ja-JP"/>
    </w:rPr>
  </w:style>
  <w:style w:type="paragraph" w:customStyle="1" w:styleId="02Tieude2">
    <w:name w:val="02.Tieude2"/>
    <w:basedOn w:val="Normal"/>
    <w:link w:val="02Tieude2Char"/>
    <w:qFormat/>
    <w:pPr>
      <w:spacing w:after="160" w:line="264" w:lineRule="auto"/>
    </w:pPr>
    <w:rPr>
      <w:rFonts w:ascii="MS Mincho" w:eastAsia="MS Mincho" w:hAnsi="MS Mincho"/>
      <w:b/>
      <w:lang w:val="pt-PT" w:eastAsia="ja-JP"/>
    </w:rPr>
  </w:style>
  <w:style w:type="paragraph" w:customStyle="1" w:styleId="m1">
    <w:name w:val="m1"/>
    <w:basedOn w:val="Normal"/>
    <w:qFormat/>
    <w:pPr>
      <w:snapToGrid w:val="0"/>
      <w:spacing w:before="360" w:after="160" w:line="336" w:lineRule="auto"/>
    </w:pPr>
    <w:rPr>
      <w:rFonts w:ascii=".VnAvant" w:hAnsi=".VnAvant"/>
      <w:b/>
      <w:color w:val="0000FF"/>
      <w:sz w:val="24"/>
      <w:szCs w:val="24"/>
      <w:lang w:val="vi-VN" w:eastAsia="vi-VN"/>
    </w:rPr>
  </w:style>
  <w:style w:type="paragraph" w:customStyle="1" w:styleId="Bodytext20">
    <w:name w:val="Body text (2)"/>
    <w:basedOn w:val="Normal"/>
    <w:qFormat/>
    <w:pPr>
      <w:widowControl w:val="0"/>
      <w:shd w:val="clear" w:color="auto" w:fill="FFFFFF"/>
      <w:spacing w:before="180" w:after="60" w:line="341" w:lineRule="exact"/>
      <w:ind w:hanging="360"/>
      <w:jc w:val="both"/>
    </w:pPr>
    <w:rPr>
      <w:color w:val="000000"/>
      <w:sz w:val="22"/>
      <w:szCs w:val="26"/>
      <w:lang w:val="vi-VN" w:eastAsia="vi-VN" w:bidi="vi-VN"/>
    </w:rPr>
  </w:style>
  <w:style w:type="character" w:customStyle="1" w:styleId="1Char">
    <w:name w:val="1. Char"/>
    <w:link w:val="10"/>
    <w:locked/>
    <w:rPr>
      <w:rFonts w:cs="Calibri"/>
      <w:b/>
      <w:color w:val="000000"/>
      <w:sz w:val="28"/>
      <w:szCs w:val="28"/>
      <w:lang w:val="nl-NL" w:eastAsia="x-none"/>
    </w:rPr>
  </w:style>
  <w:style w:type="paragraph" w:customStyle="1" w:styleId="10">
    <w:name w:val="1."/>
    <w:basedOn w:val="Normal"/>
    <w:link w:val="1Char"/>
    <w:qFormat/>
    <w:pPr>
      <w:tabs>
        <w:tab w:val="right" w:pos="0"/>
      </w:tabs>
      <w:spacing w:after="160" w:line="254" w:lineRule="auto"/>
      <w:ind w:left="5889" w:hanging="360"/>
    </w:pPr>
    <w:rPr>
      <w:rFonts w:cs="Calibri"/>
      <w:b/>
      <w:color w:val="000000"/>
      <w:lang w:val="nl-NL" w:eastAsia="x-none"/>
    </w:rPr>
  </w:style>
  <w:style w:type="character" w:customStyle="1" w:styleId="11Char">
    <w:name w:val="1.1. Char"/>
    <w:link w:val="110"/>
    <w:locked/>
    <w:rPr>
      <w:b/>
      <w:color w:val="000000"/>
      <w:sz w:val="28"/>
      <w:szCs w:val="28"/>
      <w:lang w:val="x-none" w:eastAsia="x-none"/>
    </w:rPr>
  </w:style>
  <w:style w:type="paragraph" w:customStyle="1" w:styleId="110">
    <w:name w:val="1.1."/>
    <w:basedOn w:val="Normal"/>
    <w:link w:val="11Char"/>
    <w:qFormat/>
    <w:pPr>
      <w:tabs>
        <w:tab w:val="right" w:pos="0"/>
      </w:tabs>
      <w:spacing w:after="160" w:line="254" w:lineRule="auto"/>
      <w:ind w:left="1488" w:hanging="495"/>
    </w:pPr>
    <w:rPr>
      <w:b/>
      <w:color w:val="000000"/>
      <w:lang w:val="x-none" w:eastAsia="x-none"/>
    </w:rPr>
  </w:style>
  <w:style w:type="character" w:customStyle="1" w:styleId="C1PlainTextChar">
    <w:name w:val="C1 Plain Text Char"/>
    <w:link w:val="C1PlainText"/>
    <w:locked/>
    <w:rPr>
      <w:rFonts w:ascii="MS Mincho" w:eastAsia="MS Mincho" w:hAnsi="MS Mincho" w:cs="Angsana New"/>
      <w:sz w:val="24"/>
      <w:szCs w:val="24"/>
      <w:lang w:val="vi-VN" w:eastAsia="vi-VN"/>
    </w:rPr>
  </w:style>
  <w:style w:type="paragraph" w:customStyle="1" w:styleId="C1PlainText">
    <w:name w:val="C1 Plain Text"/>
    <w:basedOn w:val="Normal"/>
    <w:link w:val="C1PlainTextChar"/>
    <w:qFormat/>
    <w:pPr>
      <w:spacing w:before="160" w:after="120"/>
      <w:ind w:left="1134"/>
      <w:jc w:val="both"/>
    </w:pPr>
    <w:rPr>
      <w:rFonts w:ascii="MS Mincho" w:eastAsia="MS Mincho" w:hAnsi="MS Mincho" w:cs="Angsana New"/>
      <w:sz w:val="24"/>
      <w:szCs w:val="24"/>
      <w:lang w:val="vi-VN" w:eastAsia="vi-VN"/>
    </w:rPr>
  </w:style>
  <w:style w:type="paragraph" w:customStyle="1" w:styleId="8DU-">
    <w:name w:val="8. DẤU (-)"/>
    <w:basedOn w:val="Heading8"/>
    <w:qFormat/>
    <w:pPr>
      <w:keepNext w:val="0"/>
      <w:keepLines w:val="0"/>
      <w:widowControl w:val="0"/>
      <w:spacing w:before="60" w:after="60"/>
      <w:ind w:left="2629" w:hanging="360"/>
    </w:pPr>
    <w:rPr>
      <w:rFonts w:ascii="Times New Roman" w:hAnsi="Times New Roman"/>
      <w:i w:val="0"/>
      <w:iCs w:val="0"/>
      <w:color w:val="auto"/>
      <w:kern w:val="0"/>
      <w:sz w:val="26"/>
      <w:szCs w:val="26"/>
      <w:lang w:val="vi-VN" w:eastAsia="vi-VN"/>
    </w:rPr>
  </w:style>
  <w:style w:type="paragraph" w:customStyle="1" w:styleId="AB">
    <w:name w:val="AB"/>
    <w:basedOn w:val="Normal"/>
    <w:qFormat/>
    <w:pPr>
      <w:keepNext/>
      <w:tabs>
        <w:tab w:val="left" w:pos="567"/>
      </w:tabs>
      <w:suppressAutoHyphens/>
      <w:jc w:val="both"/>
    </w:pPr>
    <w:rPr>
      <w:b/>
      <w:bCs/>
      <w:sz w:val="26"/>
      <w:szCs w:val="26"/>
      <w:lang w:val="vi-VN" w:eastAsia="ar-SA"/>
    </w:rPr>
  </w:style>
  <w:style w:type="paragraph" w:customStyle="1" w:styleId="CharCharCharCharCharCharCharCharChar">
    <w:name w:val="Char Char Char Char Char Char Char Char Char"/>
    <w:basedOn w:val="Normal"/>
    <w:next w:val="Normal"/>
    <w:semiHidden/>
    <w:qFormat/>
    <w:pPr>
      <w:spacing w:before="120" w:after="120" w:line="264" w:lineRule="auto"/>
      <w:ind w:firstLine="284"/>
      <w:jc w:val="both"/>
    </w:pPr>
    <w:rPr>
      <w:rFonts w:ascii=".VnTime" w:hAnsi=".VnTime" w:cs=".VnTime"/>
      <w:sz w:val="22"/>
      <w:szCs w:val="24"/>
      <w:lang w:val="vi-VN" w:eastAsia="vi-VN"/>
    </w:rPr>
  </w:style>
  <w:style w:type="paragraph" w:customStyle="1" w:styleId="Normal1Char">
    <w:name w:val="Normal1 Char"/>
    <w:basedOn w:val="Normal"/>
    <w:next w:val="Normal"/>
    <w:semiHidden/>
    <w:qFormat/>
    <w:pPr>
      <w:spacing w:before="120" w:after="120" w:line="264" w:lineRule="auto"/>
      <w:ind w:firstLine="284"/>
      <w:jc w:val="both"/>
    </w:pPr>
    <w:rPr>
      <w:rFonts w:ascii=".VnTime" w:hAnsi=".VnTime" w:cs=".VnTime"/>
      <w:sz w:val="22"/>
      <w:szCs w:val="24"/>
      <w:lang w:val="vi-VN" w:eastAsia="vi-VN"/>
    </w:rPr>
  </w:style>
  <w:style w:type="paragraph" w:customStyle="1" w:styleId="DefaultParagraphFont1CharCharCharCharCharCharCharCharCharCharCharCharCharCharChar1CharCharCharCharCharCharChar">
    <w:name w:val="Default Paragraph Font1 Char Char Char Char Char Char Char Char Char Char Char Char Char Char Char1 Char Char Char Char Char Char Char"/>
    <w:basedOn w:val="Normal"/>
    <w:next w:val="Normal"/>
    <w:semiHidden/>
    <w:qFormat/>
    <w:pPr>
      <w:spacing w:before="120" w:after="120" w:line="264" w:lineRule="auto"/>
      <w:ind w:firstLine="284"/>
      <w:jc w:val="both"/>
    </w:pPr>
    <w:rPr>
      <w:rFonts w:ascii=".VnTime" w:hAnsi=".VnTime" w:cs=".VnTime"/>
      <w:sz w:val="22"/>
      <w:szCs w:val="24"/>
      <w:lang w:val="vi-VN" w:eastAsia="vi-VN"/>
    </w:rPr>
  </w:style>
  <w:style w:type="paragraph" w:customStyle="1" w:styleId="03Mc3">
    <w:name w:val="03.Mức 3"/>
    <w:basedOn w:val="Heading3"/>
    <w:qFormat/>
    <w:pPr>
      <w:suppressAutoHyphens/>
      <w:spacing w:before="0" w:after="0" w:line="360" w:lineRule="exact"/>
      <w:ind w:firstLine="567"/>
    </w:pPr>
    <w:rPr>
      <w:rFonts w:ascii="Times New Roman" w:hAnsi="Times New Roman" w:cs="Arial"/>
      <w:b/>
      <w:bCs/>
      <w:color w:val="44546A"/>
      <w:kern w:val="0"/>
      <w:szCs w:val="26"/>
      <w:lang w:val="en-GB" w:eastAsia="ar-SA"/>
    </w:rPr>
  </w:style>
  <w:style w:type="character" w:customStyle="1" w:styleId="GachDauDongChar">
    <w:name w:val="Gach Dau Dong Char"/>
    <w:link w:val="GachDauDong"/>
    <w:locked/>
    <w:rPr>
      <w:rFonts w:ascii="MS Mincho" w:eastAsia="MS Mincho" w:hAnsi="MS Mincho"/>
      <w:noProof/>
      <w:color w:val="000000"/>
      <w:sz w:val="26"/>
      <w:szCs w:val="26"/>
      <w:lang w:val="en-GB" w:eastAsia="en-GB"/>
    </w:rPr>
  </w:style>
  <w:style w:type="paragraph" w:customStyle="1" w:styleId="GachDauDong">
    <w:name w:val="Gach Dau Dong"/>
    <w:basedOn w:val="Normal"/>
    <w:link w:val="GachDauDongChar"/>
    <w:autoRedefine/>
    <w:qFormat/>
    <w:pPr>
      <w:widowControl w:val="0"/>
      <w:tabs>
        <w:tab w:val="left" w:pos="0"/>
      </w:tabs>
      <w:spacing w:line="288" w:lineRule="auto"/>
      <w:ind w:firstLine="567"/>
      <w:jc w:val="both"/>
    </w:pPr>
    <w:rPr>
      <w:rFonts w:ascii="MS Mincho" w:eastAsia="MS Mincho" w:hAnsi="MS Mincho"/>
      <w:noProof/>
      <w:color w:val="000000"/>
      <w:sz w:val="26"/>
      <w:szCs w:val="26"/>
      <w:lang w:val="en-GB" w:eastAsia="en-GB"/>
    </w:rPr>
  </w:style>
  <w:style w:type="paragraph" w:customStyle="1" w:styleId="xl155">
    <w:name w:val="xl155"/>
    <w:basedOn w:val="Normal"/>
    <w:qFormat/>
    <w:pPr>
      <w:spacing w:before="100" w:beforeAutospacing="1" w:after="100" w:afterAutospacing="1"/>
    </w:pPr>
    <w:rPr>
      <w:sz w:val="24"/>
      <w:szCs w:val="24"/>
      <w:lang w:val="en-GB" w:eastAsia="en-GB"/>
    </w:rPr>
  </w:style>
  <w:style w:type="paragraph" w:customStyle="1" w:styleId="xl156">
    <w:name w:val="xl156"/>
    <w:basedOn w:val="Normal"/>
    <w:qFormat/>
    <w:pPr>
      <w:spacing w:before="100" w:beforeAutospacing="1" w:after="100" w:afterAutospacing="1"/>
    </w:pPr>
    <w:rPr>
      <w:b/>
      <w:bCs/>
      <w:sz w:val="24"/>
      <w:szCs w:val="24"/>
      <w:lang w:val="en-GB" w:eastAsia="en-GB"/>
    </w:rPr>
  </w:style>
  <w:style w:type="paragraph" w:customStyle="1" w:styleId="xl157">
    <w:name w:val="xl157"/>
    <w:basedOn w:val="Normal"/>
    <w:qFormat/>
    <w:pPr>
      <w:spacing w:before="100" w:beforeAutospacing="1" w:after="100" w:afterAutospacing="1"/>
    </w:pPr>
    <w:rPr>
      <w:b/>
      <w:bCs/>
      <w:sz w:val="24"/>
      <w:szCs w:val="24"/>
      <w:lang w:val="en-GB" w:eastAsia="en-GB"/>
    </w:rPr>
  </w:style>
  <w:style w:type="paragraph" w:customStyle="1" w:styleId="xl158">
    <w:name w:val="xl15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59">
    <w:name w:val="xl15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60">
    <w:name w:val="xl160"/>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en-GB" w:eastAsia="en-GB"/>
    </w:rPr>
  </w:style>
  <w:style w:type="paragraph" w:customStyle="1" w:styleId="xl161">
    <w:name w:val="xl16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62">
    <w:name w:val="xl16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163">
    <w:name w:val="xl1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64">
    <w:name w:val="xl164"/>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en-GB" w:eastAsia="en-GB"/>
    </w:rPr>
  </w:style>
  <w:style w:type="paragraph" w:customStyle="1" w:styleId="xl165">
    <w:name w:val="xl1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66">
    <w:name w:val="xl166"/>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lang w:val="en-GB" w:eastAsia="en-GB"/>
    </w:rPr>
  </w:style>
  <w:style w:type="paragraph" w:customStyle="1" w:styleId="xl167">
    <w:name w:val="xl167"/>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lang w:val="en-GB" w:eastAsia="en-GB"/>
    </w:rPr>
  </w:style>
  <w:style w:type="paragraph" w:customStyle="1" w:styleId="xl168">
    <w:name w:val="xl1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169">
    <w:name w:val="xl1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170">
    <w:name w:val="xl170"/>
    <w:basedOn w:val="Normal"/>
    <w:qFormat/>
    <w:pPr>
      <w:spacing w:before="100" w:beforeAutospacing="1" w:after="100" w:afterAutospacing="1"/>
    </w:pPr>
    <w:rPr>
      <w:sz w:val="24"/>
      <w:szCs w:val="24"/>
      <w:lang w:val="en-GB" w:eastAsia="en-GB"/>
    </w:rPr>
  </w:style>
  <w:style w:type="paragraph" w:customStyle="1" w:styleId="xl171">
    <w:name w:val="xl1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172">
    <w:name w:val="xl172"/>
    <w:basedOn w:val="Normal"/>
    <w:qFormat/>
    <w:pPr>
      <w:spacing w:before="100" w:beforeAutospacing="1" w:after="100" w:afterAutospacing="1"/>
    </w:pPr>
    <w:rPr>
      <w:sz w:val="24"/>
      <w:szCs w:val="24"/>
      <w:lang w:val="en-GB" w:eastAsia="en-GB"/>
    </w:rPr>
  </w:style>
  <w:style w:type="paragraph" w:customStyle="1" w:styleId="xl173">
    <w:name w:val="xl1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74">
    <w:name w:val="xl174"/>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lang w:val="en-GB" w:eastAsia="en-GB"/>
    </w:rPr>
  </w:style>
  <w:style w:type="paragraph" w:customStyle="1" w:styleId="xl175">
    <w:name w:val="xl175"/>
    <w:basedOn w:val="Normal"/>
    <w:qFormat/>
    <w:pPr>
      <w:spacing w:before="100" w:beforeAutospacing="1" w:after="100" w:afterAutospacing="1"/>
      <w:jc w:val="center"/>
    </w:pPr>
    <w:rPr>
      <w:sz w:val="24"/>
      <w:szCs w:val="24"/>
      <w:lang w:val="en-GB" w:eastAsia="en-GB"/>
    </w:rPr>
  </w:style>
  <w:style w:type="paragraph" w:customStyle="1" w:styleId="xl176">
    <w:name w:val="xl176"/>
    <w:basedOn w:val="Normal"/>
    <w:qFormat/>
    <w:pPr>
      <w:spacing w:before="100" w:beforeAutospacing="1" w:after="100" w:afterAutospacing="1"/>
      <w:jc w:val="center"/>
    </w:pPr>
    <w:rPr>
      <w:sz w:val="24"/>
      <w:szCs w:val="24"/>
      <w:lang w:val="en-GB" w:eastAsia="en-GB"/>
    </w:rPr>
  </w:style>
  <w:style w:type="paragraph" w:customStyle="1" w:styleId="xl177">
    <w:name w:val="xl177"/>
    <w:basedOn w:val="Normal"/>
    <w:qFormat/>
    <w:pPr>
      <w:spacing w:before="100" w:beforeAutospacing="1" w:after="100" w:afterAutospacing="1"/>
    </w:pPr>
    <w:rPr>
      <w:sz w:val="24"/>
      <w:szCs w:val="24"/>
      <w:lang w:val="en-GB" w:eastAsia="en-GB"/>
    </w:rPr>
  </w:style>
  <w:style w:type="paragraph" w:customStyle="1" w:styleId="xl178">
    <w:name w:val="xl1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79">
    <w:name w:val="xl179"/>
    <w:basedOn w:val="Normal"/>
    <w:qFormat/>
    <w:pPr>
      <w:spacing w:before="100" w:beforeAutospacing="1" w:after="100" w:afterAutospacing="1"/>
      <w:jc w:val="center"/>
    </w:pPr>
    <w:rPr>
      <w:sz w:val="24"/>
      <w:szCs w:val="24"/>
      <w:lang w:val="en-GB" w:eastAsia="en-GB"/>
    </w:rPr>
  </w:style>
  <w:style w:type="paragraph" w:customStyle="1" w:styleId="xl180">
    <w:name w:val="xl18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1">
    <w:name w:val="xl1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2">
    <w:name w:val="xl1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val="en-GB" w:eastAsia="en-GB"/>
    </w:rPr>
  </w:style>
  <w:style w:type="paragraph" w:customStyle="1" w:styleId="xl183">
    <w:name w:val="xl1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4">
    <w:name w:val="xl1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5">
    <w:name w:val="xl1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86">
    <w:name w:val="xl186"/>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87">
    <w:name w:val="xl187"/>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88">
    <w:name w:val="xl188"/>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89">
    <w:name w:val="xl1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190">
    <w:name w:val="xl190"/>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91">
    <w:name w:val="xl191"/>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92">
    <w:name w:val="xl192"/>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0"/>
      <w:szCs w:val="20"/>
      <w:lang w:val="en-GB" w:eastAsia="en-GB"/>
    </w:rPr>
  </w:style>
  <w:style w:type="paragraph" w:customStyle="1" w:styleId="xl193">
    <w:name w:val="xl193"/>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94">
    <w:name w:val="xl194"/>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195">
    <w:name w:val="xl195"/>
    <w:basedOn w:val="Normal"/>
    <w:qFormat/>
    <w:pPr>
      <w:spacing w:before="100" w:beforeAutospacing="1" w:after="100" w:afterAutospacing="1"/>
      <w:jc w:val="center"/>
    </w:pPr>
    <w:rPr>
      <w:b/>
      <w:bCs/>
      <w:sz w:val="20"/>
      <w:szCs w:val="20"/>
      <w:lang w:val="en-GB" w:eastAsia="en-GB"/>
    </w:rPr>
  </w:style>
  <w:style w:type="paragraph" w:customStyle="1" w:styleId="xl196">
    <w:name w:val="xl196"/>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en-GB" w:eastAsia="en-GB"/>
    </w:rPr>
  </w:style>
  <w:style w:type="paragraph" w:customStyle="1" w:styleId="xl197">
    <w:name w:val="xl1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198">
    <w:name w:val="xl198"/>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lang w:val="en-GB" w:eastAsia="en-GB"/>
    </w:rPr>
  </w:style>
  <w:style w:type="paragraph" w:customStyle="1" w:styleId="xl199">
    <w:name w:val="xl1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0">
    <w:name w:val="xl20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1">
    <w:name w:val="xl2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2">
    <w:name w:val="xl2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203">
    <w:name w:val="xl20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204">
    <w:name w:val="xl2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5">
    <w:name w:val="xl20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6">
    <w:name w:val="xl20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07">
    <w:name w:val="xl20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val="en-GB" w:eastAsia="en-GB"/>
    </w:rPr>
  </w:style>
  <w:style w:type="paragraph" w:customStyle="1" w:styleId="xl208">
    <w:name w:val="xl208"/>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0"/>
      <w:szCs w:val="20"/>
      <w:lang w:val="en-GB" w:eastAsia="en-GB"/>
    </w:rPr>
  </w:style>
  <w:style w:type="paragraph" w:customStyle="1" w:styleId="xl209">
    <w:name w:val="xl20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210">
    <w:name w:val="xl21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val="en-GB" w:eastAsia="en-GB"/>
    </w:rPr>
  </w:style>
  <w:style w:type="paragraph" w:customStyle="1" w:styleId="xl211">
    <w:name w:val="xl21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2">
    <w:name w:val="xl21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3">
    <w:name w:val="xl21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4">
    <w:name w:val="xl214"/>
    <w:basedOn w:val="Normal"/>
    <w:qFormat/>
    <w:pPr>
      <w:pBdr>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15">
    <w:name w:val="xl215"/>
    <w:basedOn w:val="Normal"/>
    <w:qFormat/>
    <w:pPr>
      <w:pBdr>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16">
    <w:name w:val="xl21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7">
    <w:name w:val="xl21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18">
    <w:name w:val="xl21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en-GB" w:eastAsia="en-GB"/>
    </w:rPr>
  </w:style>
  <w:style w:type="paragraph" w:customStyle="1" w:styleId="xl219">
    <w:name w:val="xl21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20">
    <w:name w:val="xl22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xl221">
    <w:name w:val="xl221"/>
    <w:basedOn w:val="Normal"/>
    <w:qFormat/>
    <w:pPr>
      <w:spacing w:before="100" w:beforeAutospacing="1" w:after="100" w:afterAutospacing="1"/>
      <w:jc w:val="center"/>
    </w:pPr>
    <w:rPr>
      <w:b/>
      <w:bCs/>
      <w:sz w:val="20"/>
      <w:szCs w:val="20"/>
      <w:lang w:val="en-GB" w:eastAsia="en-GB"/>
    </w:rPr>
  </w:style>
  <w:style w:type="paragraph" w:customStyle="1" w:styleId="xl222">
    <w:name w:val="xl22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23">
    <w:name w:val="xl22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GB" w:eastAsia="en-GB"/>
    </w:rPr>
  </w:style>
  <w:style w:type="paragraph" w:customStyle="1" w:styleId="xl224">
    <w:name w:val="xl224"/>
    <w:basedOn w:val="Normal"/>
    <w:qFormat/>
    <w:pPr>
      <w:pBdr>
        <w:left w:val="single" w:sz="4" w:space="0" w:color="auto"/>
        <w:bottom w:val="single" w:sz="4" w:space="0" w:color="auto"/>
        <w:right w:val="single" w:sz="4" w:space="0" w:color="auto"/>
      </w:pBdr>
      <w:spacing w:before="100" w:beforeAutospacing="1" w:after="100" w:afterAutospacing="1"/>
      <w:jc w:val="center"/>
    </w:pPr>
    <w:rPr>
      <w:sz w:val="20"/>
      <w:szCs w:val="20"/>
      <w:lang w:val="en-GB" w:eastAsia="en-GB"/>
    </w:r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hAnsi="Arial" w:cs="Arial"/>
      <w:sz w:val="26"/>
      <w:szCs w:val="26"/>
    </w:rPr>
  </w:style>
  <w:style w:type="paragraph" w:customStyle="1" w:styleId="VuBenTre">
    <w:name w:val="_VuBenTre"/>
    <w:basedOn w:val="Normal"/>
    <w:uiPriority w:val="99"/>
    <w:qFormat/>
    <w:pPr>
      <w:spacing w:before="120" w:after="120"/>
      <w:ind w:firstLine="720"/>
      <w:jc w:val="both"/>
    </w:pPr>
    <w:rPr>
      <w:color w:val="7030A0"/>
      <w:sz w:val="26"/>
      <w:szCs w:val="26"/>
      <w:lang w:val="nl-NL" w:eastAsia="vi-VN"/>
    </w:rPr>
  </w:style>
  <w:style w:type="paragraph" w:customStyle="1" w:styleId="CharChar8CharCharCharCharCharCharCharChar">
    <w:name w:val="Char Char8 Char Char Char Char Char Char Char Char"/>
    <w:basedOn w:val="Normal"/>
    <w:uiPriority w:val="99"/>
    <w:qFormat/>
    <w:pPr>
      <w:spacing w:line="240" w:lineRule="exact"/>
    </w:pPr>
    <w:rPr>
      <w:rFonts w:ascii="Verdana" w:eastAsia="MS Mincho" w:hAnsi="Verdana" w:cs="Verdana"/>
      <w:noProof/>
      <w:sz w:val="20"/>
      <w:szCs w:val="20"/>
      <w:lang w:val="vi-VN" w:eastAsia="vi-VN"/>
    </w:rPr>
  </w:style>
  <w:style w:type="paragraph" w:customStyle="1" w:styleId="a">
    <w:name w:val="a"/>
    <w:basedOn w:val="Normal"/>
    <w:autoRedefine/>
    <w:qFormat/>
    <w:pPr>
      <w:widowControl w:val="0"/>
      <w:spacing w:before="120" w:after="120"/>
      <w:ind w:firstLine="709"/>
      <w:jc w:val="right"/>
    </w:pPr>
    <w:rPr>
      <w:rFonts w:eastAsia="Calibri"/>
      <w:i/>
      <w:iCs/>
      <w:sz w:val="26"/>
      <w:szCs w:val="26"/>
      <w:lang w:val="vi-VN" w:eastAsia="vi-VN"/>
    </w:rPr>
  </w:style>
  <w:style w:type="character" w:customStyle="1" w:styleId="b1Char2">
    <w:name w:val="b1 Char2"/>
    <w:link w:val="b1"/>
    <w:locked/>
    <w:rPr>
      <w:i/>
      <w:iCs/>
      <w:spacing w:val="-6"/>
      <w:sz w:val="24"/>
      <w:szCs w:val="24"/>
      <w:lang w:val="pt-BR" w:eastAsia="vi-VN"/>
    </w:rPr>
  </w:style>
  <w:style w:type="paragraph" w:customStyle="1" w:styleId="b1">
    <w:name w:val="b1"/>
    <w:basedOn w:val="Normal"/>
    <w:link w:val="b1Char2"/>
    <w:autoRedefine/>
    <w:qFormat/>
    <w:pPr>
      <w:widowControl w:val="0"/>
      <w:spacing w:after="120"/>
      <w:jc w:val="center"/>
    </w:pPr>
    <w:rPr>
      <w:i/>
      <w:iCs/>
      <w:spacing w:val="-6"/>
      <w:sz w:val="24"/>
      <w:szCs w:val="24"/>
      <w:lang w:val="pt-BR" w:eastAsia="vi-VN"/>
    </w:rPr>
  </w:style>
  <w:style w:type="paragraph" w:customStyle="1" w:styleId="b2">
    <w:name w:val="b2"/>
    <w:basedOn w:val="Normal"/>
    <w:autoRedefine/>
    <w:uiPriority w:val="99"/>
    <w:qFormat/>
    <w:pPr>
      <w:widowControl w:val="0"/>
    </w:pPr>
    <w:rPr>
      <w:rFonts w:eastAsia="Calibri"/>
      <w:b/>
      <w:bCs/>
      <w:lang w:val="pt-BR" w:eastAsia="vi-VN"/>
    </w:rPr>
  </w:style>
  <w:style w:type="paragraph" w:customStyle="1" w:styleId="StyleTimesNewRomanJustifiedBefore6ptAfter6pt">
    <w:name w:val="Style Times New Roman Justified Before:  6 pt After:  6 pt"/>
    <w:basedOn w:val="Normal"/>
    <w:uiPriority w:val="99"/>
    <w:qFormat/>
    <w:pPr>
      <w:spacing w:before="120" w:after="120"/>
      <w:ind w:firstLine="720"/>
      <w:jc w:val="both"/>
    </w:pPr>
    <w:rPr>
      <w:rFonts w:eastAsia="Calibri"/>
      <w:sz w:val="26"/>
      <w:szCs w:val="26"/>
      <w:lang w:val="vi-VN" w:eastAsia="vi-VN"/>
    </w:rPr>
  </w:style>
  <w:style w:type="paragraph" w:customStyle="1" w:styleId="q2">
    <w:name w:val="q2"/>
    <w:basedOn w:val="Normal"/>
    <w:autoRedefine/>
    <w:uiPriority w:val="99"/>
    <w:qFormat/>
    <w:pPr>
      <w:widowControl w:val="0"/>
      <w:spacing w:before="120" w:after="120"/>
      <w:ind w:right="-62" w:firstLine="720"/>
      <w:jc w:val="both"/>
    </w:pPr>
    <w:rPr>
      <w:rFonts w:ascii="Times New Roman Bold" w:eastAsia="Calibri" w:hAnsi="Times New Roman Bold" w:cs="Times New Roman Bold"/>
      <w:b/>
      <w:bCs/>
      <w:lang w:val="vi-VN" w:eastAsia="vi-VN"/>
    </w:rPr>
  </w:style>
  <w:style w:type="paragraph" w:customStyle="1" w:styleId="abc">
    <w:name w:val="abc"/>
    <w:basedOn w:val="Normal"/>
    <w:qFormat/>
    <w:pPr>
      <w:widowControl w:val="0"/>
      <w:ind w:firstLine="720"/>
      <w:jc w:val="both"/>
    </w:pPr>
    <w:rPr>
      <w:rFonts w:ascii=".VnTime" w:eastAsia="Calibri" w:hAnsi=".VnTime" w:cs=".VnTime"/>
      <w:lang w:val="vi-VN" w:eastAsia="vi-VN"/>
    </w:rPr>
  </w:style>
  <w:style w:type="paragraph" w:customStyle="1" w:styleId="A1">
    <w:name w:val="A1"/>
    <w:basedOn w:val="Normal"/>
    <w:uiPriority w:val="99"/>
    <w:qFormat/>
    <w:pPr>
      <w:jc w:val="center"/>
    </w:pPr>
    <w:rPr>
      <w:rFonts w:eastAsia="Calibri"/>
      <w:b/>
      <w:bCs/>
      <w:sz w:val="24"/>
      <w:szCs w:val="24"/>
      <w:lang w:val="vi-VN" w:eastAsia="vi-VN"/>
    </w:rPr>
  </w:style>
  <w:style w:type="character" w:customStyle="1" w:styleId="A2Char">
    <w:name w:val="A2 Char"/>
    <w:link w:val="A2"/>
    <w:locked/>
    <w:rPr>
      <w:rFonts w:ascii="Times New Roman Bold" w:hAnsi="Times New Roman Bold"/>
      <w:spacing w:val="-10"/>
      <w:sz w:val="28"/>
      <w:szCs w:val="28"/>
      <w:lang w:eastAsia="vi-VN"/>
    </w:rPr>
  </w:style>
  <w:style w:type="paragraph" w:customStyle="1" w:styleId="A2">
    <w:name w:val="A2"/>
    <w:basedOn w:val="b1"/>
    <w:link w:val="A2Char"/>
    <w:autoRedefine/>
    <w:qFormat/>
    <w:pPr>
      <w:spacing w:before="180" w:after="0"/>
      <w:ind w:right="-62" w:firstLine="720"/>
      <w:jc w:val="left"/>
      <w:outlineLvl w:val="1"/>
    </w:pPr>
    <w:rPr>
      <w:rFonts w:ascii="Times New Roman Bold" w:hAnsi="Times New Roman Bold"/>
      <w:i w:val="0"/>
      <w:iCs w:val="0"/>
      <w:spacing w:val="-10"/>
      <w:sz w:val="28"/>
      <w:szCs w:val="28"/>
      <w:lang w:val="en-US"/>
    </w:rPr>
  </w:style>
  <w:style w:type="character" w:customStyle="1" w:styleId="A3Char1">
    <w:name w:val="A3 Char1"/>
    <w:link w:val="A3"/>
    <w:locked/>
    <w:rPr>
      <w:rFonts w:ascii="Times New Roman Bold" w:hAnsi="Times New Roman Bold"/>
      <w:b/>
      <w:bCs/>
      <w:sz w:val="28"/>
      <w:szCs w:val="28"/>
      <w:lang w:val="nl-NL" w:eastAsia="vi-VN"/>
    </w:rPr>
  </w:style>
  <w:style w:type="paragraph" w:customStyle="1" w:styleId="A3">
    <w:name w:val="A3"/>
    <w:basedOn w:val="b2"/>
    <w:link w:val="A3Char1"/>
    <w:autoRedefine/>
    <w:qFormat/>
    <w:pPr>
      <w:spacing w:before="60" w:after="60"/>
      <w:ind w:right="-62" w:firstLine="567"/>
      <w:jc w:val="both"/>
    </w:pPr>
    <w:rPr>
      <w:rFonts w:ascii="Times New Roman Bold" w:eastAsia="Times New Roman" w:hAnsi="Times New Roman Bold"/>
      <w:lang w:val="nl-NL"/>
    </w:rPr>
  </w:style>
  <w:style w:type="paragraph" w:customStyle="1" w:styleId="S1">
    <w:name w:val="S1"/>
    <w:basedOn w:val="A1"/>
    <w:uiPriority w:val="99"/>
    <w:qFormat/>
  </w:style>
  <w:style w:type="character" w:customStyle="1" w:styleId="S2Char">
    <w:name w:val="S2 Char"/>
    <w:link w:val="S2"/>
    <w:locked/>
    <w:rPr>
      <w:rFonts w:ascii="Times New Roman Bold" w:hAnsi="Times New Roman Bold"/>
      <w:b/>
      <w:bCs/>
      <w:i/>
      <w:iCs/>
      <w:spacing w:val="16"/>
      <w:sz w:val="28"/>
      <w:szCs w:val="28"/>
      <w:lang w:val="es-ES" w:eastAsia="vi-VN"/>
    </w:rPr>
  </w:style>
  <w:style w:type="paragraph" w:customStyle="1" w:styleId="S2">
    <w:name w:val="S2"/>
    <w:basedOn w:val="A2"/>
    <w:link w:val="S2Char"/>
    <w:autoRedefine/>
    <w:qFormat/>
    <w:pPr>
      <w:spacing w:before="120"/>
    </w:pPr>
    <w:rPr>
      <w:b/>
      <w:bCs/>
      <w:i/>
      <w:iCs/>
      <w:spacing w:val="16"/>
      <w:lang w:val="es-ES"/>
    </w:rPr>
  </w:style>
  <w:style w:type="character" w:customStyle="1" w:styleId="S3Char">
    <w:name w:val="S3 Char"/>
    <w:link w:val="S3"/>
    <w:locked/>
    <w:rPr>
      <w:rFonts w:ascii="Times New Roman Bold" w:hAnsi="Times New Roman Bold"/>
      <w:b/>
      <w:bCs/>
      <w:i/>
      <w:iCs/>
      <w:sz w:val="28"/>
      <w:szCs w:val="28"/>
      <w:lang w:val="vi-VN" w:eastAsia="vi-VN"/>
    </w:rPr>
  </w:style>
  <w:style w:type="paragraph" w:customStyle="1" w:styleId="S3">
    <w:name w:val="S3"/>
    <w:basedOn w:val="A3"/>
    <w:link w:val="S3Char"/>
    <w:autoRedefine/>
    <w:qFormat/>
    <w:rPr>
      <w:i/>
      <w:iCs/>
      <w:lang w:val="vi-VN"/>
    </w:rPr>
  </w:style>
  <w:style w:type="character" w:customStyle="1" w:styleId="a1Char">
    <w:name w:val="a1 Char"/>
    <w:link w:val="a10"/>
    <w:locked/>
    <w:rPr>
      <w:rFonts w:ascii="Times New Roman Bold" w:hAnsi="Times New Roman Bold"/>
      <w:spacing w:val="-4"/>
      <w:sz w:val="28"/>
      <w:szCs w:val="28"/>
      <w:lang w:val="pt-BR" w:eastAsia="vi-VN"/>
    </w:rPr>
  </w:style>
  <w:style w:type="paragraph" w:customStyle="1" w:styleId="a10">
    <w:name w:val="a1"/>
    <w:basedOn w:val="S2"/>
    <w:link w:val="a1Char"/>
    <w:autoRedefine/>
    <w:qFormat/>
    <w:pPr>
      <w:spacing w:after="120"/>
      <w:ind w:right="7"/>
    </w:pPr>
    <w:rPr>
      <w:b w:val="0"/>
      <w:bCs w:val="0"/>
      <w:i w:val="0"/>
      <w:iCs w:val="0"/>
      <w:spacing w:val="-4"/>
      <w:lang w:val="pt-BR"/>
    </w:rPr>
  </w:style>
  <w:style w:type="character" w:customStyle="1" w:styleId="a2Char0">
    <w:name w:val="a2 Char"/>
    <w:link w:val="a20"/>
    <w:locked/>
    <w:rPr>
      <w:rFonts w:ascii="Times New Roman Bold" w:hAnsi="Times New Roman Bold"/>
      <w:b/>
      <w:bCs/>
      <w:i/>
      <w:iCs/>
      <w:sz w:val="28"/>
      <w:szCs w:val="28"/>
      <w:lang w:val="vi-VN" w:eastAsia="vi-VN"/>
    </w:rPr>
  </w:style>
  <w:style w:type="paragraph" w:customStyle="1" w:styleId="a20">
    <w:name w:val="a2"/>
    <w:basedOn w:val="S3"/>
    <w:link w:val="a2Char0"/>
    <w:qFormat/>
    <w:pPr>
      <w:spacing w:after="120"/>
    </w:pPr>
  </w:style>
  <w:style w:type="paragraph" w:customStyle="1" w:styleId="a30">
    <w:name w:val="a3"/>
    <w:basedOn w:val="BodyTextIndent"/>
    <w:autoRedefine/>
    <w:uiPriority w:val="99"/>
    <w:qFormat/>
    <w:pPr>
      <w:widowControl w:val="0"/>
      <w:tabs>
        <w:tab w:val="left" w:pos="0"/>
      </w:tabs>
      <w:spacing w:before="240"/>
    </w:pPr>
    <w:rPr>
      <w:rFonts w:ascii="Calibri" w:eastAsia="Calibri" w:hAnsi="Calibri"/>
      <w:color w:val="FF0000"/>
      <w:lang w:val="nb-NO" w:eastAsia="vi-VN"/>
    </w:rPr>
  </w:style>
  <w:style w:type="paragraph" w:customStyle="1" w:styleId="ngaycapnhat">
    <w:name w:val="ngaycapnhat"/>
    <w:basedOn w:val="Normal"/>
    <w:uiPriority w:val="99"/>
    <w:qFormat/>
    <w:pPr>
      <w:spacing w:before="100" w:beforeAutospacing="1" w:after="100" w:afterAutospacing="1"/>
    </w:pPr>
    <w:rPr>
      <w:rFonts w:ascii="Tahoma" w:eastAsia="Calibri" w:hAnsi="Tahoma" w:cs="Tahoma"/>
      <w:color w:val="999999"/>
      <w:sz w:val="18"/>
      <w:szCs w:val="18"/>
      <w:lang w:val="vi-VN" w:eastAsia="vi-VN"/>
    </w:rPr>
  </w:style>
  <w:style w:type="character" w:customStyle="1" w:styleId="DocumentMapChar1">
    <w:name w:val="Document Map Char1"/>
    <w:uiPriority w:val="99"/>
    <w:semiHidden/>
    <w:rPr>
      <w:rFonts w:ascii="Segoe UI" w:hAnsi="Segoe UI" w:cs="Segoe UI"/>
      <w:sz w:val="16"/>
      <w:szCs w:val="16"/>
      <w:lang w:val="vi-VN" w:eastAsia="vi-VN"/>
    </w:rPr>
  </w:style>
  <w:style w:type="paragraph" w:customStyle="1" w:styleId="1Char0">
    <w:name w:val="1 Char"/>
    <w:basedOn w:val="DocumentMap"/>
    <w:autoRedefine/>
    <w:qFormat/>
    <w:pPr>
      <w:widowControl w:val="0"/>
      <w:shd w:val="clear" w:color="auto" w:fill="000080"/>
      <w:jc w:val="both"/>
    </w:pPr>
    <w:rPr>
      <w:rFonts w:eastAsia="SimSun"/>
      <w:kern w:val="2"/>
      <w:sz w:val="24"/>
      <w:szCs w:val="24"/>
      <w:lang w:val="vi-VN" w:eastAsia="zh-CN"/>
    </w:rPr>
  </w:style>
  <w:style w:type="paragraph" w:customStyle="1" w:styleId="q1">
    <w:name w:val="q1"/>
    <w:basedOn w:val="S1"/>
    <w:autoRedefine/>
    <w:uiPriority w:val="99"/>
    <w:qFormat/>
    <w:pPr>
      <w:ind w:firstLine="720"/>
      <w:jc w:val="both"/>
    </w:pPr>
    <w:rPr>
      <w:b w:val="0"/>
      <w:bCs w:val="0"/>
      <w:lang w:val="en-US"/>
    </w:rPr>
  </w:style>
  <w:style w:type="paragraph" w:customStyle="1" w:styleId="xl53">
    <w:name w:val="xl5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Calibri" w:hAnsi=".VnArial" w:cs=".VnArial"/>
      <w:sz w:val="24"/>
      <w:szCs w:val="24"/>
      <w:lang w:val="vi-VN" w:eastAsia="vi-VN"/>
    </w:rPr>
  </w:style>
  <w:style w:type="paragraph" w:customStyle="1" w:styleId="xl54">
    <w:name w:val="xl5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sz w:val="24"/>
      <w:szCs w:val="24"/>
      <w:lang w:val="vi-VN" w:eastAsia="vi-VN"/>
    </w:rPr>
  </w:style>
  <w:style w:type="paragraph" w:customStyle="1" w:styleId="xl55">
    <w:name w:val="xl5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sz w:val="24"/>
      <w:szCs w:val="24"/>
      <w:lang w:val="vi-VN" w:eastAsia="vi-VN"/>
    </w:rPr>
  </w:style>
  <w:style w:type="paragraph" w:customStyle="1" w:styleId="xl56">
    <w:name w:val="xl56"/>
    <w:basedOn w:val="Normal"/>
    <w:qFormat/>
    <w:pPr>
      <w:spacing w:before="100" w:beforeAutospacing="1" w:after="100" w:afterAutospacing="1"/>
    </w:pPr>
    <w:rPr>
      <w:rFonts w:ascii=".VnArial" w:eastAsia="Calibri" w:hAnsi=".VnArial" w:cs=".VnArial"/>
      <w:sz w:val="24"/>
      <w:szCs w:val="24"/>
      <w:lang w:val="vi-VN" w:eastAsia="vi-VN"/>
    </w:rPr>
  </w:style>
  <w:style w:type="paragraph" w:customStyle="1" w:styleId="xl57">
    <w:name w:val="xl5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sz w:val="24"/>
      <w:szCs w:val="24"/>
      <w:lang w:val="vi-VN" w:eastAsia="vi-VN"/>
    </w:rPr>
  </w:style>
  <w:style w:type="paragraph" w:customStyle="1" w:styleId="xl58">
    <w:name w:val="xl5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w:eastAsia="Calibri" w:hAnsi=".VnArial" w:cs=".VnArial"/>
      <w:sz w:val="24"/>
      <w:szCs w:val="24"/>
      <w:lang w:val="vi-VN" w:eastAsia="vi-VN"/>
    </w:rPr>
  </w:style>
  <w:style w:type="paragraph" w:customStyle="1" w:styleId="xl59">
    <w:name w:val="xl5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sz w:val="24"/>
      <w:szCs w:val="24"/>
      <w:lang w:val="vi-VN" w:eastAsia="vi-VN"/>
    </w:rPr>
  </w:style>
  <w:style w:type="paragraph" w:customStyle="1" w:styleId="xl60">
    <w:name w:val="xl6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color w:val="0000FF"/>
      <w:sz w:val="24"/>
      <w:szCs w:val="24"/>
      <w:lang w:val="vi-VN" w:eastAsia="vi-VN"/>
    </w:rPr>
  </w:style>
  <w:style w:type="paragraph" w:customStyle="1" w:styleId="xl61">
    <w:name w:val="xl6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w:eastAsia="Calibri" w:hAnsi=".VnArial" w:cs=".VnArial"/>
      <w:color w:val="0000FF"/>
      <w:sz w:val="24"/>
      <w:szCs w:val="24"/>
      <w:lang w:val="vi-VN" w:eastAsia="vi-VN"/>
    </w:rPr>
  </w:style>
  <w:style w:type="paragraph" w:customStyle="1" w:styleId="xl62">
    <w:name w:val="xl62"/>
    <w:basedOn w:val="Normal"/>
    <w:qFormat/>
    <w:pPr>
      <w:spacing w:before="100" w:beforeAutospacing="1" w:after="100" w:afterAutospacing="1"/>
    </w:pPr>
    <w:rPr>
      <w:rFonts w:ascii=".VnArial" w:eastAsia="Calibri" w:hAnsi=".VnArial" w:cs=".VnArial"/>
      <w:sz w:val="24"/>
      <w:szCs w:val="24"/>
      <w:lang w:val="vi-VN" w:eastAsia="vi-VN"/>
    </w:rPr>
  </w:style>
  <w:style w:type="paragraph" w:customStyle="1" w:styleId="VnTime">
    <w:name w:val="Vn Time"/>
    <w:basedOn w:val="Normal"/>
    <w:uiPriority w:val="99"/>
    <w:qFormat/>
    <w:pPr>
      <w:widowControl w:val="0"/>
      <w:jc w:val="both"/>
    </w:pPr>
    <w:rPr>
      <w:rFonts w:ascii=".VnTime" w:eastAsia="Calibri" w:hAnsi=".VnTime" w:cs=".VnTime"/>
      <w:lang w:val="en-GB" w:eastAsia="vi-VN"/>
    </w:rPr>
  </w:style>
  <w:style w:type="paragraph" w:customStyle="1" w:styleId="CharCharCharChar21">
    <w:name w:val="Char Char Char Char21"/>
    <w:basedOn w:val="Normal"/>
    <w:uiPriority w:val="99"/>
    <w:qFormat/>
    <w:pPr>
      <w:spacing w:line="240" w:lineRule="exact"/>
    </w:pPr>
    <w:rPr>
      <w:rFonts w:ascii="Arial" w:eastAsia="Calibri" w:hAnsi="Arial" w:cs="Arial"/>
      <w:sz w:val="22"/>
      <w:szCs w:val="24"/>
      <w:lang w:val="vi-VN" w:eastAsia="vi-VN"/>
    </w:rPr>
  </w:style>
  <w:style w:type="paragraph" w:customStyle="1" w:styleId="v2">
    <w:name w:val="v2"/>
    <w:basedOn w:val="Normal"/>
    <w:autoRedefine/>
    <w:uiPriority w:val="99"/>
    <w:qFormat/>
    <w:pPr>
      <w:spacing w:before="120"/>
      <w:ind w:firstLine="720"/>
      <w:jc w:val="both"/>
    </w:pPr>
    <w:rPr>
      <w:rFonts w:eastAsia="Calibri"/>
      <w:b/>
      <w:bCs/>
      <w:lang w:val="vi-VN" w:eastAsia="vi-VN"/>
    </w:rPr>
  </w:style>
  <w:style w:type="paragraph" w:customStyle="1" w:styleId="x3">
    <w:name w:val="x3"/>
    <w:basedOn w:val="Normal"/>
    <w:autoRedefine/>
    <w:uiPriority w:val="99"/>
    <w:qFormat/>
    <w:pPr>
      <w:spacing w:before="120" w:after="120"/>
      <w:ind w:firstLine="720"/>
      <w:jc w:val="both"/>
      <w:outlineLvl w:val="0"/>
    </w:pPr>
    <w:rPr>
      <w:rFonts w:eastAsia="Calibri"/>
      <w:b/>
      <w:bCs/>
      <w:lang w:val="vi-VN" w:eastAsia="vi-VN"/>
    </w:rPr>
  </w:style>
  <w:style w:type="paragraph" w:customStyle="1" w:styleId="v1">
    <w:name w:val="v1"/>
    <w:basedOn w:val="Normal"/>
    <w:autoRedefine/>
    <w:uiPriority w:val="99"/>
    <w:qFormat/>
    <w:pPr>
      <w:spacing w:before="240" w:after="120"/>
      <w:ind w:firstLine="720"/>
      <w:jc w:val="both"/>
    </w:pPr>
    <w:rPr>
      <w:rFonts w:eastAsia="Calibri"/>
      <w:b/>
      <w:bCs/>
      <w:lang w:val="vi-VN" w:eastAsia="vi-VN"/>
    </w:rPr>
  </w:style>
  <w:style w:type="paragraph" w:customStyle="1" w:styleId="Style7">
    <w:name w:val="Style7"/>
    <w:basedOn w:val="Heading3"/>
    <w:uiPriority w:val="99"/>
    <w:qFormat/>
    <w:pPr>
      <w:keepNext w:val="0"/>
      <w:keepLines w:val="0"/>
      <w:spacing w:before="240" w:after="0" w:line="288" w:lineRule="auto"/>
      <w:ind w:firstLine="737"/>
      <w:jc w:val="both"/>
    </w:pPr>
    <w:rPr>
      <w:rFonts w:ascii="Times New Roman" w:eastAsia="Calibri" w:hAnsi="Times New Roman"/>
      <w:b/>
      <w:i/>
      <w:color w:val="FF9900"/>
      <w:spacing w:val="-14"/>
      <w:kern w:val="0"/>
      <w:lang w:val="vi-VN" w:eastAsia="vi-VN"/>
    </w:rPr>
  </w:style>
  <w:style w:type="paragraph" w:customStyle="1" w:styleId="CharCharCharCharCharCharCharCharChar1CharCharCharChar">
    <w:name w:val="Char Char Char Char Char Char Char Char Char1 Char Char Char Char"/>
    <w:basedOn w:val="Normal"/>
    <w:qFormat/>
    <w:pPr>
      <w:spacing w:line="240" w:lineRule="exact"/>
    </w:pPr>
    <w:rPr>
      <w:rFonts w:ascii="Verdana" w:eastAsia="Calibri" w:hAnsi="Verdana" w:cs="Verdana"/>
      <w:sz w:val="20"/>
      <w:szCs w:val="20"/>
      <w:lang w:val="vi-VN" w:eastAsia="vi-VN"/>
    </w:rPr>
  </w:style>
  <w:style w:type="paragraph" w:customStyle="1" w:styleId="Tieude3">
    <w:name w:val="Tieu de 3"/>
    <w:basedOn w:val="Normal"/>
    <w:uiPriority w:val="99"/>
    <w:qFormat/>
    <w:pPr>
      <w:tabs>
        <w:tab w:val="num" w:pos="0"/>
      </w:tabs>
      <w:spacing w:line="288" w:lineRule="auto"/>
      <w:ind w:hanging="360"/>
      <w:jc w:val="both"/>
    </w:pPr>
    <w:rPr>
      <w:rFonts w:ascii=".VnTime" w:eastAsia="Calibri" w:hAnsi=".VnTime" w:cs=".VnTime"/>
      <w:b/>
      <w:bCs/>
      <w:i/>
      <w:iCs/>
      <w:lang w:val="vi-VN" w:eastAsia="vi-VN"/>
    </w:rPr>
  </w:style>
  <w:style w:type="paragraph" w:customStyle="1" w:styleId="Tieude1">
    <w:name w:val="Tieu de 1"/>
    <w:basedOn w:val="Normal"/>
    <w:autoRedefine/>
    <w:uiPriority w:val="99"/>
    <w:qFormat/>
    <w:pPr>
      <w:spacing w:before="80"/>
      <w:ind w:firstLine="540"/>
      <w:jc w:val="both"/>
    </w:pPr>
    <w:rPr>
      <w:rFonts w:eastAsia="Calibri"/>
      <w:b/>
      <w:bCs/>
      <w:i/>
      <w:iCs/>
      <w:lang w:val="sv-SE" w:eastAsia="vi-VN"/>
    </w:rPr>
  </w:style>
  <w:style w:type="paragraph" w:customStyle="1" w:styleId="bodytext23">
    <w:name w:val="bodytext23"/>
    <w:basedOn w:val="Normal"/>
    <w:uiPriority w:val="99"/>
    <w:qFormat/>
    <w:pPr>
      <w:spacing w:before="100" w:beforeAutospacing="1" w:after="100" w:afterAutospacing="1"/>
    </w:pPr>
    <w:rPr>
      <w:rFonts w:eastAsia="Calibri"/>
      <w:sz w:val="24"/>
      <w:szCs w:val="24"/>
      <w:lang w:val="vi-VN" w:eastAsia="vi-VN"/>
    </w:rPr>
  </w:style>
  <w:style w:type="paragraph" w:customStyle="1" w:styleId="nguon">
    <w:name w:val="nguon"/>
    <w:basedOn w:val="Normal"/>
    <w:uiPriority w:val="99"/>
    <w:qFormat/>
    <w:pPr>
      <w:overflowPunct w:val="0"/>
      <w:autoSpaceDE w:val="0"/>
      <w:autoSpaceDN w:val="0"/>
      <w:adjustRightInd w:val="0"/>
      <w:spacing w:before="120" w:after="120" w:line="340" w:lineRule="exact"/>
      <w:ind w:firstLine="720"/>
      <w:jc w:val="both"/>
    </w:pPr>
    <w:rPr>
      <w:rFonts w:ascii=".VnTime" w:eastAsia="Calibri" w:hAnsi=".VnTime" w:cs=".VnTime"/>
      <w:i/>
      <w:iCs/>
      <w:lang w:val="vi-VN" w:eastAsia="vi-VN"/>
    </w:rPr>
  </w:style>
  <w:style w:type="paragraph" w:customStyle="1" w:styleId="doan">
    <w:name w:val="doan"/>
    <w:basedOn w:val="Normal"/>
    <w:uiPriority w:val="99"/>
    <w:qFormat/>
    <w:pPr>
      <w:widowControl w:val="0"/>
      <w:spacing w:before="120"/>
      <w:ind w:firstLine="720"/>
      <w:jc w:val="both"/>
    </w:pPr>
    <w:rPr>
      <w:rFonts w:eastAsia="Calibri"/>
      <w:color w:val="000000"/>
      <w:spacing w:val="4"/>
      <w:w w:val="105"/>
      <w:position w:val="-8"/>
      <w:lang w:val="vi-VN" w:eastAsia="vi-VN"/>
    </w:rPr>
  </w:style>
  <w:style w:type="paragraph" w:customStyle="1" w:styleId="indent">
    <w:name w:val="indent"/>
    <w:basedOn w:val="Normal"/>
    <w:uiPriority w:val="99"/>
    <w:qFormat/>
    <w:pPr>
      <w:spacing w:before="120"/>
      <w:ind w:firstLine="720"/>
      <w:jc w:val="both"/>
    </w:pPr>
    <w:rPr>
      <w:rFonts w:eastAsia="Calibri"/>
      <w:spacing w:val="-6"/>
      <w:lang w:val="vi-VN" w:eastAsia="vi-VN"/>
    </w:rPr>
  </w:style>
  <w:style w:type="paragraph" w:customStyle="1" w:styleId="CVbody">
    <w:name w:val="CVbody"/>
    <w:basedOn w:val="Normal"/>
    <w:uiPriority w:val="99"/>
    <w:qFormat/>
    <w:pPr>
      <w:spacing w:before="120" w:after="120" w:line="288" w:lineRule="auto"/>
      <w:ind w:firstLine="720"/>
      <w:jc w:val="both"/>
    </w:pPr>
    <w:rPr>
      <w:rFonts w:ascii=".VnTime" w:eastAsia="Calibri" w:hAnsi=".VnTime" w:cs=".VnTime"/>
      <w:lang w:val="vi-VN" w:eastAsia="vi-VN"/>
    </w:rPr>
  </w:style>
  <w:style w:type="character" w:customStyle="1" w:styleId="MacdinhCharChar">
    <w:name w:val="Mac dinh Char Char"/>
    <w:link w:val="Macdinh"/>
    <w:locked/>
    <w:rPr>
      <w:rFonts w:ascii=".VnTime" w:hAnsi=".VnTime" w:cs=".VnTime"/>
      <w:kern w:val="28"/>
      <w:sz w:val="27"/>
      <w:szCs w:val="27"/>
      <w:lang w:val="vi-VN" w:eastAsia="vi-VN"/>
    </w:rPr>
  </w:style>
  <w:style w:type="paragraph" w:customStyle="1" w:styleId="Macdinh">
    <w:name w:val="Mac dinh"/>
    <w:basedOn w:val="Heading1"/>
    <w:link w:val="MacdinhCharChar"/>
    <w:qFormat/>
    <w:pPr>
      <w:keepNext w:val="0"/>
      <w:keepLines w:val="0"/>
      <w:spacing w:before="60" w:after="60" w:line="360" w:lineRule="auto"/>
      <w:ind w:firstLine="680"/>
      <w:jc w:val="both"/>
      <w:outlineLvl w:val="9"/>
    </w:pPr>
    <w:rPr>
      <w:rFonts w:ascii=".VnTime" w:eastAsia="Times New Roman" w:hAnsi=".VnTime" w:cs=".VnTime"/>
      <w:b w:val="0"/>
      <w:bCs w:val="0"/>
      <w:color w:val="auto"/>
      <w:kern w:val="28"/>
      <w:sz w:val="27"/>
      <w:szCs w:val="27"/>
      <w:lang w:val="vi-VN" w:eastAsia="vi-VN"/>
    </w:rPr>
  </w:style>
  <w:style w:type="character" w:customStyle="1" w:styleId="KHbodyChar1">
    <w:name w:val="KH_body Char1"/>
    <w:link w:val="KHbody"/>
    <w:locked/>
    <w:rPr>
      <w:rFonts w:ascii=".VnTime" w:hAnsi=".VnTime"/>
      <w:sz w:val="28"/>
      <w:szCs w:val="28"/>
      <w:lang w:val="vi-VN" w:eastAsia="vi-VN"/>
    </w:rPr>
  </w:style>
  <w:style w:type="paragraph" w:customStyle="1" w:styleId="KHbody">
    <w:name w:val="KH_body"/>
    <w:basedOn w:val="Normal"/>
    <w:link w:val="KHbodyChar1"/>
    <w:qFormat/>
    <w:pPr>
      <w:spacing w:before="40" w:after="40" w:line="252" w:lineRule="auto"/>
      <w:ind w:firstLine="567"/>
      <w:jc w:val="both"/>
    </w:pPr>
    <w:rPr>
      <w:rFonts w:ascii=".VnTime" w:hAnsi=".VnTime"/>
      <w:lang w:val="vi-VN" w:eastAsia="vi-VN"/>
    </w:rPr>
  </w:style>
  <w:style w:type="character" w:customStyle="1" w:styleId="StyleKHbodyBlackChar">
    <w:name w:val="Style KH_body + Black Char"/>
    <w:link w:val="StyleKHbodyBlack"/>
    <w:locked/>
    <w:rPr>
      <w:rFonts w:ascii=".VnTime" w:hAnsi=".VnTime"/>
      <w:color w:val="000000"/>
      <w:sz w:val="28"/>
      <w:szCs w:val="28"/>
      <w:lang w:val="vi-VN" w:eastAsia="vi-VN"/>
    </w:rPr>
  </w:style>
  <w:style w:type="paragraph" w:customStyle="1" w:styleId="StyleKHbodyBlack">
    <w:name w:val="Style KH_body + Black"/>
    <w:basedOn w:val="KHbody"/>
    <w:link w:val="StyleKHbodyBlackChar"/>
    <w:qFormat/>
    <w:rPr>
      <w:color w:val="000000"/>
    </w:rPr>
  </w:style>
  <w:style w:type="character" w:customStyle="1" w:styleId="StyleBodyTextIndentTimesNewRomanBlueJustifiedBeforeCharChar">
    <w:name w:val="Style Body Text Indent + Times New Roman Blue Justified Before:.Char Char"/>
    <w:link w:val="StyleBodyTextIndentTimesNewRomanBlueJustifiedBeforeChar"/>
    <w:locked/>
    <w:rPr>
      <w:color w:val="FF0000"/>
      <w:sz w:val="28"/>
      <w:szCs w:val="28"/>
      <w:lang w:val="nb-NO" w:eastAsia="vi-VN"/>
    </w:rPr>
  </w:style>
  <w:style w:type="paragraph" w:customStyle="1" w:styleId="StyleBodyTextIndentTimesNewRomanBlueJustifiedBeforeChar">
    <w:name w:val="Style Body Text Indent + Times New Roman Blue Justified Before:.Char"/>
    <w:basedOn w:val="BodyTextIndent"/>
    <w:link w:val="StyleBodyTextIndentTimesNewRomanBlueJustifiedBeforeCharChar"/>
    <w:qFormat/>
    <w:pPr>
      <w:widowControl w:val="0"/>
      <w:tabs>
        <w:tab w:val="left" w:pos="0"/>
      </w:tabs>
      <w:spacing w:before="240" w:line="288" w:lineRule="auto"/>
      <w:ind w:firstLine="737"/>
    </w:pPr>
    <w:rPr>
      <w:rFonts w:ascii="Times New Roman" w:hAnsi="Times New Roman"/>
      <w:color w:val="FF0000"/>
      <w:lang w:val="nb-NO" w:eastAsia="vi-VN"/>
    </w:rPr>
  </w:style>
  <w:style w:type="paragraph" w:customStyle="1" w:styleId="Normal14pt">
    <w:name w:val="Normal +14pt"/>
    <w:basedOn w:val="Normal"/>
    <w:uiPriority w:val="99"/>
    <w:qFormat/>
    <w:pPr>
      <w:spacing w:before="120" w:line="320" w:lineRule="exact"/>
      <w:ind w:firstLine="720"/>
      <w:jc w:val="both"/>
    </w:pPr>
    <w:rPr>
      <w:rFonts w:eastAsia="Calibri"/>
      <w:lang w:val="vi-VN" w:eastAsia="vi-VN"/>
    </w:rPr>
  </w:style>
  <w:style w:type="paragraph" w:customStyle="1" w:styleId="phan1">
    <w:name w:val="phan"/>
    <w:basedOn w:val="Normal"/>
    <w:uiPriority w:val="99"/>
    <w:qFormat/>
    <w:pPr>
      <w:spacing w:before="360"/>
      <w:jc w:val="center"/>
    </w:pPr>
    <w:rPr>
      <w:rFonts w:ascii="VNnew Century Schoolbook" w:eastAsia="Calibri" w:hAnsi="VNnew Century Schoolbook" w:cs="VNnew Century Schoolbook"/>
      <w:b/>
      <w:bCs/>
      <w:noProof/>
      <w:lang w:val="vi-VN" w:eastAsia="vi-VN"/>
    </w:rPr>
  </w:style>
  <w:style w:type="paragraph" w:customStyle="1" w:styleId="StyleHeading314ptJustifiedFirstline089cmAfter1">
    <w:name w:val="Style Heading 3 + 14 pt Justified First line:  089 cm After:  1"/>
    <w:basedOn w:val="Heading3"/>
    <w:uiPriority w:val="99"/>
    <w:qFormat/>
    <w:pPr>
      <w:keepNext w:val="0"/>
      <w:keepLines w:val="0"/>
      <w:spacing w:before="240" w:after="0" w:line="288" w:lineRule="auto"/>
      <w:ind w:firstLine="680"/>
      <w:jc w:val="both"/>
    </w:pPr>
    <w:rPr>
      <w:rFonts w:ascii="Times New Roman" w:eastAsia="Calibri" w:hAnsi="Times New Roman"/>
      <w:b/>
      <w:iCs/>
      <w:color w:val="800000"/>
      <w:spacing w:val="-14"/>
      <w:kern w:val="0"/>
      <w:lang w:val="vi-VN" w:eastAsia="vi-VN"/>
    </w:rPr>
  </w:style>
  <w:style w:type="paragraph" w:customStyle="1" w:styleId="1nh">
    <w:name w:val="1 nhỏ"/>
    <w:basedOn w:val="Normal"/>
    <w:uiPriority w:val="99"/>
    <w:qFormat/>
    <w:pPr>
      <w:spacing w:before="120"/>
      <w:ind w:firstLine="540"/>
      <w:jc w:val="both"/>
    </w:pPr>
    <w:rPr>
      <w:rFonts w:eastAsia="Calibri"/>
      <w:b/>
      <w:bCs/>
      <w:color w:val="000000"/>
      <w:lang w:val="de-DE" w:eastAsia="vi-VN"/>
    </w:rPr>
  </w:style>
  <w:style w:type="paragraph" w:customStyle="1" w:styleId="t1">
    <w:name w:val="t1"/>
    <w:basedOn w:val="BodyText3"/>
    <w:autoRedefine/>
    <w:uiPriority w:val="99"/>
    <w:qFormat/>
    <w:pPr>
      <w:widowControl w:val="0"/>
      <w:spacing w:before="240" w:after="0" w:line="240" w:lineRule="auto"/>
      <w:ind w:firstLine="720"/>
      <w:jc w:val="both"/>
    </w:pPr>
    <w:rPr>
      <w:rFonts w:ascii="Times New Roman" w:eastAsia="Calibri" w:hAnsi="Times New Roman"/>
      <w:b/>
      <w:bCs/>
      <w:sz w:val="26"/>
      <w:szCs w:val="26"/>
      <w:lang w:val="vi-VN" w:eastAsia="vi-VN"/>
    </w:rPr>
  </w:style>
  <w:style w:type="character" w:customStyle="1" w:styleId="t2Char">
    <w:name w:val="t2 Char"/>
    <w:link w:val="t2"/>
    <w:locked/>
    <w:rPr>
      <w:i/>
      <w:iCs/>
      <w:sz w:val="24"/>
      <w:szCs w:val="24"/>
      <w:lang w:val="nl-NL" w:eastAsia="vi-VN"/>
    </w:rPr>
  </w:style>
  <w:style w:type="paragraph" w:customStyle="1" w:styleId="t2">
    <w:name w:val="t2"/>
    <w:basedOn w:val="Normal"/>
    <w:link w:val="t2Char"/>
    <w:autoRedefine/>
    <w:qFormat/>
    <w:pPr>
      <w:widowControl w:val="0"/>
      <w:spacing w:before="120" w:after="120"/>
      <w:ind w:right="-58"/>
      <w:jc w:val="right"/>
    </w:pPr>
    <w:rPr>
      <w:i/>
      <w:iCs/>
      <w:sz w:val="24"/>
      <w:szCs w:val="24"/>
      <w:lang w:val="nl-NL" w:eastAsia="vi-VN"/>
    </w:rPr>
  </w:style>
  <w:style w:type="paragraph" w:customStyle="1" w:styleId="t3">
    <w:name w:val="t3"/>
    <w:basedOn w:val="Normal"/>
    <w:autoRedefine/>
    <w:uiPriority w:val="99"/>
    <w:qFormat/>
    <w:pPr>
      <w:spacing w:before="120" w:after="120"/>
      <w:ind w:firstLine="680"/>
      <w:jc w:val="both"/>
    </w:pPr>
    <w:rPr>
      <w:rFonts w:eastAsia="Calibri"/>
      <w:b/>
      <w:bCs/>
      <w:i/>
      <w:iCs/>
      <w:lang w:val="vi-VN" w:eastAsia="vi-VN"/>
    </w:rPr>
  </w:style>
  <w:style w:type="paragraph" w:customStyle="1" w:styleId="B10">
    <w:name w:val="B1"/>
    <w:basedOn w:val="Normal"/>
    <w:uiPriority w:val="99"/>
    <w:qFormat/>
    <w:pPr>
      <w:ind w:firstLine="720"/>
      <w:jc w:val="center"/>
    </w:pPr>
    <w:rPr>
      <w:rFonts w:eastAsia="Calibri"/>
      <w:b/>
      <w:bCs/>
      <w:color w:val="000000"/>
      <w:lang w:val="vi-VN" w:eastAsia="vi-VN"/>
    </w:rPr>
  </w:style>
  <w:style w:type="paragraph" w:customStyle="1" w:styleId="description">
    <w:name w:val="description"/>
    <w:basedOn w:val="Normal"/>
    <w:uiPriority w:val="99"/>
    <w:qFormat/>
    <w:pPr>
      <w:spacing w:before="100" w:beforeAutospacing="1" w:after="100" w:afterAutospacing="1"/>
    </w:pPr>
    <w:rPr>
      <w:rFonts w:eastAsia="Calibri"/>
      <w:sz w:val="24"/>
      <w:szCs w:val="24"/>
      <w:lang w:val="vi-VN" w:eastAsia="vi-VN"/>
    </w:rPr>
  </w:style>
  <w:style w:type="paragraph" w:customStyle="1" w:styleId="m2">
    <w:name w:val="m2"/>
    <w:basedOn w:val="m1"/>
    <w:uiPriority w:val="99"/>
    <w:qFormat/>
    <w:pPr>
      <w:snapToGrid/>
      <w:spacing w:before="120" w:after="0"/>
    </w:pPr>
    <w:rPr>
      <w:rFonts w:ascii=".VnTime" w:eastAsia="Calibri" w:hAnsi=".VnTime" w:cs=".VnTime"/>
      <w:bCs/>
      <w:color w:val="FF0000"/>
      <w:sz w:val="26"/>
      <w:szCs w:val="26"/>
    </w:rPr>
  </w:style>
  <w:style w:type="paragraph" w:customStyle="1" w:styleId="tm">
    <w:name w:val="tm"/>
    <w:basedOn w:val="Normal"/>
    <w:qFormat/>
    <w:pPr>
      <w:spacing w:before="120" w:line="336" w:lineRule="auto"/>
      <w:ind w:firstLine="567"/>
    </w:pPr>
    <w:rPr>
      <w:rFonts w:eastAsia="Calibri"/>
      <w:color w:val="000000"/>
      <w:sz w:val="26"/>
      <w:szCs w:val="26"/>
      <w:lang w:val="vi-VN" w:eastAsia="vi-VN"/>
    </w:rPr>
  </w:style>
  <w:style w:type="paragraph" w:customStyle="1" w:styleId="my">
    <w:name w:val="my"/>
    <w:basedOn w:val="Normal"/>
    <w:autoRedefine/>
    <w:uiPriority w:val="99"/>
    <w:qFormat/>
    <w:pPr>
      <w:spacing w:before="120" w:after="120" w:line="264" w:lineRule="auto"/>
      <w:ind w:firstLine="17"/>
      <w:jc w:val="center"/>
    </w:pPr>
    <w:rPr>
      <w:rFonts w:eastAsia="Calibri"/>
      <w:sz w:val="26"/>
      <w:szCs w:val="26"/>
      <w:lang w:val="vi-VN" w:eastAsia="vi-VN"/>
    </w:rPr>
  </w:style>
  <w:style w:type="paragraph" w:customStyle="1" w:styleId="KiuDongutin12cm">
    <w:name w:val="Kiểu Dòng đầu tiên:  12 cm"/>
    <w:basedOn w:val="Normal"/>
    <w:uiPriority w:val="99"/>
    <w:qFormat/>
    <w:pPr>
      <w:keepNext/>
      <w:widowControl w:val="0"/>
      <w:adjustRightInd w:val="0"/>
      <w:ind w:firstLine="682"/>
      <w:jc w:val="both"/>
    </w:pPr>
    <w:rPr>
      <w:rFonts w:eastAsia="Calibri"/>
      <w:sz w:val="26"/>
      <w:szCs w:val="26"/>
      <w:lang w:val="pt-BR" w:eastAsia="vi-VN"/>
    </w:rPr>
  </w:style>
  <w:style w:type="character" w:customStyle="1" w:styleId="NOIDUNGChar">
    <w:name w:val="NOI DUNG Char"/>
    <w:link w:val="NOIDUNG1"/>
    <w:locked/>
    <w:rPr>
      <w:rFonts w:ascii="Arial" w:hAnsi="Arial" w:cs="Arial"/>
      <w:sz w:val="24"/>
      <w:szCs w:val="24"/>
      <w:lang w:val="en-ZA" w:eastAsia="vi-VN"/>
    </w:rPr>
  </w:style>
  <w:style w:type="paragraph" w:customStyle="1" w:styleId="NOIDUNG1">
    <w:name w:val="NOI DUNG"/>
    <w:basedOn w:val="Normal"/>
    <w:link w:val="NOIDUNGChar"/>
    <w:qFormat/>
    <w:pPr>
      <w:widowControl w:val="0"/>
      <w:spacing w:before="120" w:after="120"/>
      <w:ind w:left="851"/>
      <w:jc w:val="both"/>
    </w:pPr>
    <w:rPr>
      <w:rFonts w:ascii="Arial" w:hAnsi="Arial" w:cs="Arial"/>
      <w:sz w:val="24"/>
      <w:szCs w:val="24"/>
      <w:lang w:val="en-ZA" w:eastAsia="vi-VN"/>
    </w:rPr>
  </w:style>
  <w:style w:type="paragraph" w:customStyle="1" w:styleId="msonormalcxspmiddle">
    <w:name w:val="msonormalcxspmiddle"/>
    <w:basedOn w:val="Normal"/>
    <w:qFormat/>
    <w:pPr>
      <w:spacing w:before="100" w:beforeAutospacing="1" w:after="100" w:afterAutospacing="1"/>
    </w:pPr>
    <w:rPr>
      <w:rFonts w:eastAsia="Calibri"/>
      <w:sz w:val="24"/>
      <w:szCs w:val="24"/>
      <w:lang w:val="vi-VN" w:eastAsia="vi-VN"/>
    </w:rPr>
  </w:style>
  <w:style w:type="paragraph" w:customStyle="1" w:styleId="msolistparagraph0">
    <w:name w:val="msolistparagraph"/>
    <w:basedOn w:val="Normal"/>
    <w:qFormat/>
    <w:pPr>
      <w:widowControl w:val="0"/>
    </w:pPr>
    <w:rPr>
      <w:rFonts w:ascii="Calibri" w:hAnsi="Calibri" w:cs="Calibri"/>
      <w:sz w:val="22"/>
      <w:szCs w:val="24"/>
      <w:lang w:val="vi-VN" w:eastAsia="vi-VN"/>
    </w:rPr>
  </w:style>
  <w:style w:type="paragraph" w:customStyle="1" w:styleId="xl142">
    <w:name w:val="xl14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sz w:val="18"/>
      <w:szCs w:val="18"/>
      <w:lang w:val="vi-VN" w:eastAsia="vi-VN"/>
    </w:rPr>
  </w:style>
  <w:style w:type="paragraph" w:customStyle="1" w:styleId="xl143">
    <w:name w:val="xl1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4">
    <w:name w:val="xl14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5">
    <w:name w:val="xl1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6">
    <w:name w:val="xl1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7">
    <w:name w:val="xl14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8"/>
      <w:szCs w:val="18"/>
      <w:lang w:val="vi-VN" w:eastAsia="vi-VN"/>
    </w:rPr>
  </w:style>
  <w:style w:type="paragraph" w:customStyle="1" w:styleId="xl148">
    <w:name w:val="xl148"/>
    <w:basedOn w:val="Normal"/>
    <w:qFormat/>
    <w:pPr>
      <w:spacing w:before="100" w:beforeAutospacing="1" w:after="100" w:afterAutospacing="1"/>
    </w:pPr>
    <w:rPr>
      <w:rFonts w:eastAsia="Calibri"/>
      <w:color w:val="FF0000"/>
      <w:sz w:val="18"/>
      <w:szCs w:val="18"/>
      <w:lang w:val="vi-VN" w:eastAsia="vi-VN"/>
    </w:rPr>
  </w:style>
  <w:style w:type="paragraph" w:customStyle="1" w:styleId="xl149">
    <w:name w:val="xl1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sz w:val="18"/>
      <w:szCs w:val="18"/>
      <w:lang w:val="vi-VN" w:eastAsia="vi-VN"/>
    </w:rPr>
  </w:style>
  <w:style w:type="paragraph" w:customStyle="1" w:styleId="xl150">
    <w:name w:val="xl150"/>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eastAsia="Calibri"/>
      <w:color w:val="FF0000"/>
      <w:sz w:val="18"/>
      <w:szCs w:val="18"/>
      <w:lang w:val="vi-VN" w:eastAsia="vi-VN"/>
    </w:rPr>
  </w:style>
  <w:style w:type="paragraph" w:customStyle="1" w:styleId="xl151">
    <w:name w:val="xl151"/>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Calibri"/>
      <w:color w:val="FF0000"/>
      <w:sz w:val="14"/>
      <w:szCs w:val="14"/>
      <w:lang w:val="vi-VN" w:eastAsia="vi-VN"/>
    </w:rPr>
  </w:style>
  <w:style w:type="paragraph" w:customStyle="1" w:styleId="xl152">
    <w:name w:val="xl152"/>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eastAsia="Calibri"/>
      <w:sz w:val="18"/>
      <w:szCs w:val="18"/>
      <w:lang w:val="vi-VN" w:eastAsia="vi-VN"/>
    </w:rPr>
  </w:style>
  <w:style w:type="paragraph" w:customStyle="1" w:styleId="xl153">
    <w:name w:val="xl153"/>
    <w:basedOn w:val="Normal"/>
    <w:qFormat/>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Calibri"/>
      <w:sz w:val="14"/>
      <w:szCs w:val="14"/>
      <w:lang w:val="vi-VN" w:eastAsia="vi-VN"/>
    </w:rPr>
  </w:style>
  <w:style w:type="paragraph" w:customStyle="1" w:styleId="xl154">
    <w:name w:val="xl154"/>
    <w:basedOn w:val="Normal"/>
    <w:qFormat/>
    <w:pPr>
      <w:shd w:val="clear" w:color="auto" w:fill="FFFF00"/>
      <w:spacing w:before="100" w:beforeAutospacing="1" w:after="100" w:afterAutospacing="1"/>
    </w:pPr>
    <w:rPr>
      <w:rFonts w:eastAsia="Calibri"/>
      <w:sz w:val="18"/>
      <w:szCs w:val="18"/>
      <w:lang w:val="vi-VN" w:eastAsia="vi-VN"/>
    </w:rPr>
  </w:style>
  <w:style w:type="character" w:customStyle="1" w:styleId="Bodytext22">
    <w:name w:val="Body text (2)_"/>
    <w:link w:val="Bodytext210"/>
    <w:uiPriority w:val="99"/>
    <w:locked/>
    <w:rPr>
      <w:sz w:val="28"/>
      <w:shd w:val="clear" w:color="auto" w:fill="FFFFFF"/>
    </w:rPr>
  </w:style>
  <w:style w:type="paragraph" w:customStyle="1" w:styleId="Bodytext210">
    <w:name w:val="Body text (2)1"/>
    <w:basedOn w:val="Normal"/>
    <w:link w:val="Bodytext22"/>
    <w:uiPriority w:val="99"/>
    <w:qFormat/>
    <w:pPr>
      <w:widowControl w:val="0"/>
      <w:shd w:val="clear" w:color="auto" w:fill="FFFFFF"/>
      <w:spacing w:before="240" w:line="320" w:lineRule="exact"/>
      <w:ind w:hanging="140"/>
      <w:jc w:val="both"/>
    </w:pPr>
    <w:rPr>
      <w:szCs w:val="20"/>
    </w:rPr>
  </w:style>
  <w:style w:type="paragraph" w:customStyle="1" w:styleId="denotaalpieChar">
    <w:name w:val="de nota al pie Char"/>
    <w:aliases w:val="Ref1 Char,BVI fnr Char Char Char Char Char Char Char,BVI fnr Car Car Char Char Char Char Char Char Char,BVI fnr Car Char Char Char Char Char Char Char,FNRefe,Footnote Char,Footnote text Char,ftref Char,Footnote Text1 Char"/>
    <w:basedOn w:val="Normal"/>
    <w:uiPriority w:val="99"/>
    <w:qFormat/>
    <w:pPr>
      <w:spacing w:line="240" w:lineRule="exact"/>
    </w:pPr>
    <w:rPr>
      <w:rFonts w:ascii="Verdana" w:hAnsi="Verdana" w:cs="Verdana"/>
      <w:vertAlign w:val="superscript"/>
      <w:lang w:val="vi-VN" w:eastAsia="vi-VN"/>
    </w:rPr>
  </w:style>
  <w:style w:type="paragraph" w:customStyle="1" w:styleId="AnhTai">
    <w:name w:val="_Anh Tai"/>
    <w:basedOn w:val="Normal"/>
    <w:uiPriority w:val="99"/>
    <w:qFormat/>
    <w:pPr>
      <w:spacing w:before="120" w:after="120"/>
      <w:ind w:firstLine="720"/>
      <w:jc w:val="both"/>
    </w:pPr>
    <w:rPr>
      <w:color w:val="00B0F0"/>
      <w:sz w:val="26"/>
      <w:szCs w:val="26"/>
      <w:lang w:val="nl-NL" w:eastAsia="vi-VN"/>
    </w:rPr>
  </w:style>
  <w:style w:type="paragraph" w:customStyle="1" w:styleId="BodyText26">
    <w:name w:val="Body Text 26"/>
    <w:basedOn w:val="Normal"/>
    <w:uiPriority w:val="99"/>
    <w:qFormat/>
    <w:pPr>
      <w:spacing w:before="120" w:after="240"/>
      <w:ind w:right="403" w:firstLine="709"/>
      <w:jc w:val="both"/>
    </w:pPr>
    <w:rPr>
      <w:rFonts w:ascii=".VnTime" w:eastAsia="Calibri" w:hAnsi=".VnTime" w:cs=".VnTime"/>
      <w:lang w:val="vi-VN" w:eastAsia="vi-VN"/>
    </w:rPr>
  </w:style>
  <w:style w:type="paragraph" w:customStyle="1" w:styleId="BodyText25">
    <w:name w:val="Body Text 25"/>
    <w:basedOn w:val="Normal"/>
    <w:uiPriority w:val="99"/>
    <w:qFormat/>
    <w:pPr>
      <w:ind w:right="401" w:firstLine="720"/>
      <w:jc w:val="both"/>
    </w:pPr>
    <w:rPr>
      <w:rFonts w:ascii=".VnTime" w:eastAsia="Calibri" w:hAnsi=".VnTime" w:cs=".VnTime"/>
      <w:lang w:val="vi-VN" w:eastAsia="vi-VN"/>
    </w:rPr>
  </w:style>
  <w:style w:type="paragraph" w:customStyle="1" w:styleId="BodyText24">
    <w:name w:val="Body Text 24"/>
    <w:basedOn w:val="Normal"/>
    <w:uiPriority w:val="99"/>
    <w:qFormat/>
    <w:pPr>
      <w:ind w:right="401" w:firstLine="720"/>
      <w:jc w:val="both"/>
    </w:pPr>
    <w:rPr>
      <w:rFonts w:ascii=".VnTime" w:eastAsia="Calibri" w:hAnsi=".VnTime" w:cs=".VnTime"/>
      <w:lang w:val="vi-VN" w:eastAsia="vi-VN"/>
    </w:rPr>
  </w:style>
  <w:style w:type="paragraph" w:customStyle="1" w:styleId="BodyText230">
    <w:name w:val="Body Text 23"/>
    <w:basedOn w:val="Normal"/>
    <w:uiPriority w:val="99"/>
    <w:qFormat/>
    <w:pPr>
      <w:spacing w:before="120"/>
      <w:ind w:right="403" w:firstLine="709"/>
      <w:jc w:val="both"/>
    </w:pPr>
    <w:rPr>
      <w:rFonts w:ascii=".VnTimeH" w:eastAsia="Calibri" w:hAnsi=".VnTimeH" w:cs=".VnTimeH"/>
      <w:b/>
      <w:bCs/>
      <w:lang w:val="vi-VN" w:eastAsia="vi-VN"/>
    </w:rPr>
  </w:style>
  <w:style w:type="paragraph" w:customStyle="1" w:styleId="BodyText220">
    <w:name w:val="Body Text 22"/>
    <w:basedOn w:val="Normal"/>
    <w:uiPriority w:val="99"/>
    <w:qFormat/>
    <w:pPr>
      <w:spacing w:after="120"/>
      <w:ind w:firstLine="567"/>
      <w:jc w:val="both"/>
    </w:pPr>
    <w:rPr>
      <w:rFonts w:ascii=".VnTime" w:eastAsia="Calibri" w:hAnsi=".VnTime" w:cs=".VnTime"/>
      <w:sz w:val="26"/>
      <w:szCs w:val="26"/>
      <w:lang w:val="vi-VN" w:eastAsia="vi-VN"/>
    </w:rPr>
  </w:style>
  <w:style w:type="paragraph" w:customStyle="1" w:styleId="Normal6">
    <w:name w:val="Normal6"/>
    <w:basedOn w:val="Normal"/>
    <w:uiPriority w:val="99"/>
    <w:qFormat/>
    <w:pPr>
      <w:widowControl w:val="0"/>
      <w:autoSpaceDE w:val="0"/>
      <w:autoSpaceDN w:val="0"/>
      <w:jc w:val="both"/>
    </w:pPr>
    <w:rPr>
      <w:rFonts w:ascii=".VnTimeH" w:eastAsia="Calibri" w:hAnsi=".VnTimeH" w:cs=".VnTimeH"/>
      <w:b/>
      <w:bCs/>
      <w:lang w:val="vi-VN" w:eastAsia="vi-VN"/>
    </w:rPr>
  </w:style>
  <w:style w:type="character" w:customStyle="1" w:styleId="Style3Char">
    <w:name w:val="Style3 Char"/>
    <w:link w:val="Style3"/>
    <w:locked/>
    <w:rPr>
      <w:bCs/>
      <w:iCs/>
      <w:color w:val="FF0000"/>
      <w:lang w:val="vi-VN" w:eastAsia="vi-VN"/>
    </w:rPr>
  </w:style>
  <w:style w:type="paragraph" w:customStyle="1" w:styleId="Style3">
    <w:name w:val="Style3"/>
    <w:basedOn w:val="Heading3"/>
    <w:link w:val="Style3Char"/>
    <w:autoRedefine/>
    <w:qFormat/>
    <w:pPr>
      <w:keepNext w:val="0"/>
      <w:tabs>
        <w:tab w:val="num" w:pos="2520"/>
      </w:tabs>
      <w:suppressAutoHyphens/>
      <w:spacing w:before="120" w:after="60" w:line="288" w:lineRule="auto"/>
      <w:ind w:left="2520" w:hanging="360"/>
      <w:jc w:val="both"/>
    </w:pPr>
    <w:rPr>
      <w:rFonts w:ascii="Times New Roman" w:hAnsi="Times New Roman"/>
      <w:bCs/>
      <w:iCs/>
      <w:color w:val="FF0000"/>
      <w:kern w:val="0"/>
      <w:sz w:val="20"/>
      <w:szCs w:val="20"/>
      <w:lang w:val="vi-VN" w:eastAsia="vi-VN"/>
    </w:rPr>
  </w:style>
  <w:style w:type="character" w:customStyle="1" w:styleId="NidungChar">
    <w:name w:val="Nội dung Char"/>
    <w:link w:val="Nidung"/>
    <w:locked/>
    <w:rPr>
      <w:rFonts w:ascii="Batang" w:eastAsia="Batang" w:hAnsi="Batang"/>
      <w:sz w:val="26"/>
      <w:szCs w:val="26"/>
      <w:lang w:val="pt-BR" w:eastAsia="ko-KR"/>
    </w:rPr>
  </w:style>
  <w:style w:type="paragraph" w:customStyle="1" w:styleId="Nidung">
    <w:name w:val="Nội dung"/>
    <w:basedOn w:val="Normal"/>
    <w:link w:val="NidungChar"/>
    <w:qFormat/>
    <w:pPr>
      <w:tabs>
        <w:tab w:val="left" w:pos="720"/>
      </w:tabs>
      <w:spacing w:after="120"/>
      <w:ind w:firstLine="720"/>
      <w:jc w:val="both"/>
    </w:pPr>
    <w:rPr>
      <w:rFonts w:ascii="Batang" w:eastAsia="Batang" w:hAnsi="Batang"/>
      <w:sz w:val="26"/>
      <w:szCs w:val="26"/>
      <w:lang w:val="pt-BR" w:eastAsia="ko-KR"/>
    </w:rPr>
  </w:style>
  <w:style w:type="paragraph" w:customStyle="1" w:styleId="StyleVnTime14ptJustifiedFirstline1cmBefore3pt">
    <w:name w:val="Style.VnTime 14 pt Justified First line:  1 cm Before:  3 pt"/>
    <w:basedOn w:val="Normal"/>
    <w:uiPriority w:val="99"/>
    <w:qFormat/>
    <w:pPr>
      <w:spacing w:before="120"/>
      <w:ind w:firstLine="567"/>
      <w:jc w:val="both"/>
    </w:pPr>
    <w:rPr>
      <w:rFonts w:ascii=".VnTime" w:eastAsia="Calibri" w:hAnsi=".VnTime" w:cs=".VnTime"/>
      <w:lang w:val="vi-VN" w:eastAsia="vi-VN"/>
    </w:rPr>
  </w:style>
  <w:style w:type="paragraph" w:customStyle="1" w:styleId="news-desc">
    <w:name w:val="news-desc"/>
    <w:basedOn w:val="Normal"/>
    <w:uiPriority w:val="99"/>
    <w:qFormat/>
    <w:pPr>
      <w:spacing w:before="100" w:beforeAutospacing="1" w:after="100" w:afterAutospacing="1"/>
    </w:pPr>
    <w:rPr>
      <w:rFonts w:eastAsia="Calibri"/>
      <w:sz w:val="24"/>
      <w:szCs w:val="24"/>
      <w:lang w:val="vi-VN" w:eastAsia="vi-VN"/>
    </w:rPr>
  </w:style>
  <w:style w:type="character" w:customStyle="1" w:styleId="Styleheading4Char">
    <w:name w:val="Style heading 4 Char"/>
    <w:link w:val="Styleheading4"/>
    <w:locked/>
    <w:rPr>
      <w:rFonts w:ascii=".VnTime" w:eastAsia="MS Mincho" w:hAnsi=".VnTime"/>
      <w:b/>
      <w:bCs/>
      <w:i/>
      <w:iCs/>
      <w:color w:val="000000"/>
      <w:sz w:val="28"/>
      <w:szCs w:val="28"/>
      <w:lang w:val="da-DK" w:eastAsia="vi-VN"/>
    </w:rPr>
  </w:style>
  <w:style w:type="paragraph" w:customStyle="1" w:styleId="Styleheading4">
    <w:name w:val="Style heading 4"/>
    <w:basedOn w:val="Heading4"/>
    <w:link w:val="Styleheading4Char"/>
    <w:qFormat/>
    <w:pPr>
      <w:keepLines w:val="0"/>
      <w:spacing w:before="120"/>
      <w:jc w:val="right"/>
    </w:pPr>
    <w:rPr>
      <w:rFonts w:ascii=".VnTime" w:eastAsia="MS Mincho" w:hAnsi=".VnTime" w:cs="Times New Roman"/>
      <w:b/>
      <w:bCs/>
      <w:color w:val="000000"/>
      <w:lang w:val="da-DK" w:eastAsia="vi-VN"/>
    </w:rPr>
  </w:style>
  <w:style w:type="paragraph" w:customStyle="1" w:styleId="Char1CharCharChar1">
    <w:name w:val="Char1 Char Char Char1"/>
    <w:basedOn w:val="Normal"/>
    <w:uiPriority w:val="99"/>
    <w:qFormat/>
    <w:pPr>
      <w:pageBreakBefore/>
      <w:spacing w:before="100" w:beforeAutospacing="1" w:after="100" w:afterAutospacing="1"/>
      <w:jc w:val="both"/>
    </w:pPr>
    <w:rPr>
      <w:rFonts w:ascii="Tahoma" w:eastAsia="Calibri" w:hAnsi="Tahoma" w:cs="Tahoma"/>
      <w:sz w:val="20"/>
      <w:szCs w:val="20"/>
      <w:lang w:val="vi-VN" w:eastAsia="vi-VN"/>
    </w:rPr>
  </w:style>
  <w:style w:type="paragraph" w:customStyle="1" w:styleId="BANG0">
    <w:name w:val="BANG"/>
    <w:basedOn w:val="Heading4"/>
    <w:autoRedefine/>
    <w:uiPriority w:val="99"/>
    <w:qFormat/>
    <w:pPr>
      <w:keepLines w:val="0"/>
      <w:spacing w:before="60" w:after="40" w:line="320" w:lineRule="exact"/>
      <w:jc w:val="center"/>
    </w:pPr>
    <w:rPr>
      <w:rFonts w:ascii="Times New Roman" w:eastAsia="Calibri" w:hAnsi="Times New Roman" w:cs="Times New Roman"/>
      <w:i w:val="0"/>
      <w:iCs w:val="0"/>
      <w:color w:val="000000"/>
      <w:sz w:val="26"/>
      <w:szCs w:val="26"/>
      <w:lang w:val="en-GB" w:eastAsia="vi-VN"/>
    </w:rPr>
  </w:style>
  <w:style w:type="paragraph" w:customStyle="1" w:styleId="StyleHeading2NotAllcaps">
    <w:name w:val="Style Heading 2 + Not All caps"/>
    <w:basedOn w:val="Heading2"/>
    <w:autoRedefine/>
    <w:uiPriority w:val="99"/>
    <w:qFormat/>
    <w:pPr>
      <w:spacing w:before="120" w:after="0"/>
      <w:ind w:firstLine="0"/>
      <w:jc w:val="both"/>
    </w:pPr>
    <w:rPr>
      <w:rFonts w:ascii="Times New Roman" w:eastAsia="Calibri" w:hAnsi="Times New Roman"/>
      <w:i w:val="0"/>
      <w:caps/>
      <w:szCs w:val="28"/>
      <w:lang w:val="en-GB" w:eastAsia="vi-VN"/>
    </w:rPr>
  </w:style>
  <w:style w:type="paragraph" w:customStyle="1" w:styleId="CharCharCharCharCharChar1CharCharCharCharCharChar1CharCharCharChar">
    <w:name w:val="Char Char Char Char Char Char1 Char Char Char Char Char Char1 Char Char Char Char"/>
    <w:basedOn w:val="Normal"/>
    <w:uiPriority w:val="99"/>
    <w:semiHidden/>
    <w:qFormat/>
    <w:pPr>
      <w:autoSpaceDE w:val="0"/>
      <w:autoSpaceDN w:val="0"/>
      <w:adjustRightInd w:val="0"/>
      <w:spacing w:before="120" w:line="240" w:lineRule="exact"/>
    </w:pPr>
    <w:rPr>
      <w:rFonts w:ascii="Verdana" w:eastAsia="Calibri" w:hAnsi="Verdana" w:cs="Verdana"/>
      <w:sz w:val="20"/>
      <w:szCs w:val="20"/>
      <w:lang w:val="vi-VN" w:eastAsia="vi-VN"/>
    </w:rPr>
  </w:style>
  <w:style w:type="paragraph" w:customStyle="1" w:styleId="Titnho">
    <w:name w:val="Tit nho"/>
    <w:basedOn w:val="Normal"/>
    <w:uiPriority w:val="99"/>
    <w:qFormat/>
    <w:pPr>
      <w:widowControl w:val="0"/>
      <w:spacing w:before="120" w:after="120" w:line="360" w:lineRule="auto"/>
      <w:jc w:val="both"/>
    </w:pPr>
    <w:rPr>
      <w:rFonts w:eastAsia="Calibri"/>
      <w:b/>
      <w:bCs/>
      <w:noProof/>
      <w:lang w:val="vi-VN" w:eastAsia="zh-CN"/>
    </w:rPr>
  </w:style>
  <w:style w:type="paragraph" w:customStyle="1" w:styleId="MucLucI">
    <w:name w:val="MucLucI"/>
    <w:basedOn w:val="Normal"/>
    <w:uiPriority w:val="99"/>
    <w:qFormat/>
    <w:pPr>
      <w:tabs>
        <w:tab w:val="right" w:pos="9214"/>
      </w:tabs>
      <w:spacing w:before="120" w:after="120"/>
      <w:ind w:firstLine="720"/>
    </w:pPr>
    <w:rPr>
      <w:rFonts w:eastAsia="Calibri"/>
      <w:b/>
      <w:bCs/>
      <w:noProof/>
      <w:lang w:val="vi-VN" w:eastAsia="zh-CN"/>
    </w:rPr>
  </w:style>
  <w:style w:type="paragraph" w:customStyle="1" w:styleId="Titphu">
    <w:name w:val="Tit phu"/>
    <w:basedOn w:val="Normal"/>
    <w:uiPriority w:val="99"/>
    <w:qFormat/>
    <w:pPr>
      <w:spacing w:before="80" w:after="80" w:line="300" w:lineRule="auto"/>
      <w:ind w:firstLine="720"/>
      <w:jc w:val="both"/>
    </w:pPr>
    <w:rPr>
      <w:rFonts w:eastAsia="Calibri"/>
      <w:b/>
      <w:bCs/>
      <w:noProof/>
      <w:sz w:val="26"/>
      <w:szCs w:val="26"/>
      <w:lang w:val="vi-VN" w:eastAsia="zh-CN"/>
    </w:rPr>
  </w:style>
  <w:style w:type="paragraph" w:customStyle="1" w:styleId="Tenbang">
    <w:name w:val="Ten bang"/>
    <w:basedOn w:val="Heading4"/>
    <w:uiPriority w:val="99"/>
    <w:qFormat/>
    <w:pPr>
      <w:keepLines w:val="0"/>
      <w:spacing w:before="120"/>
      <w:jc w:val="center"/>
    </w:pPr>
    <w:rPr>
      <w:rFonts w:ascii="Times New Roman" w:eastAsia="Calibri" w:hAnsi="Times New Roman" w:cs="Times New Roman"/>
      <w:b/>
      <w:bCs/>
      <w:i w:val="0"/>
      <w:iCs w:val="0"/>
      <w:noProof/>
      <w:color w:val="000000"/>
      <w:lang w:val="vi-VN" w:eastAsia="zh-CN"/>
    </w:rPr>
  </w:style>
  <w:style w:type="paragraph" w:customStyle="1" w:styleId="nChar">
    <w:name w:val="n Char"/>
    <w:basedOn w:val="Normal"/>
    <w:uiPriority w:val="99"/>
    <w:qFormat/>
    <w:pPr>
      <w:spacing w:before="120" w:line="360" w:lineRule="auto"/>
      <w:ind w:firstLine="567"/>
      <w:jc w:val="both"/>
    </w:pPr>
    <w:rPr>
      <w:rFonts w:ascii=".VnTime" w:eastAsia="Calibri" w:hAnsi=".VnTime" w:cs=".VnTime"/>
      <w:lang w:val="vi-VN" w:eastAsia="vi-VN"/>
    </w:rPr>
  </w:style>
  <w:style w:type="paragraph" w:customStyle="1" w:styleId="Normal0">
    <w:name w:val="[Normal]"/>
    <w:uiPriority w:val="99"/>
    <w:qFormat/>
    <w:rPr>
      <w:rFonts w:ascii="Arial" w:hAnsi="Arial" w:cs="Arial"/>
      <w:noProof/>
      <w:sz w:val="24"/>
      <w:szCs w:val="24"/>
    </w:rPr>
  </w:style>
  <w:style w:type="paragraph" w:customStyle="1" w:styleId="Tit">
    <w:name w:val="Tit"/>
    <w:basedOn w:val="BodyText"/>
    <w:uiPriority w:val="99"/>
    <w:qFormat/>
    <w:pPr>
      <w:spacing w:before="120" w:line="360" w:lineRule="auto"/>
      <w:jc w:val="center"/>
    </w:pPr>
    <w:rPr>
      <w:rFonts w:ascii=".VnTimeH" w:eastAsia="Calibri" w:hAnsi=".VnTimeH" w:cs=".VnTimeH"/>
      <w:b/>
      <w:bCs/>
      <w:u w:val="single"/>
      <w:lang w:val="vi-VN" w:eastAsia="vi-VN"/>
    </w:rPr>
  </w:style>
  <w:style w:type="paragraph" w:customStyle="1" w:styleId="Sobang">
    <w:name w:val="So bang"/>
    <w:basedOn w:val="Normal"/>
    <w:uiPriority w:val="99"/>
    <w:qFormat/>
    <w:rPr>
      <w:rFonts w:ascii=".VnTime" w:eastAsia="Calibri" w:hAnsi=".VnTime" w:cs=".VnTime"/>
      <w:b/>
      <w:bCs/>
      <w:i/>
      <w:iCs/>
      <w:u w:val="single"/>
      <w:lang w:val="vi-VN" w:eastAsia="vi-VN"/>
    </w:rPr>
  </w:style>
  <w:style w:type="paragraph" w:customStyle="1" w:styleId="Caption1">
    <w:name w:val="Caption1"/>
    <w:basedOn w:val="Normal"/>
    <w:next w:val="BodyText"/>
    <w:qFormat/>
    <w:pPr>
      <w:keepNext/>
      <w:keepLines/>
      <w:spacing w:before="120" w:line="360" w:lineRule="auto"/>
      <w:ind w:firstLine="720"/>
      <w:jc w:val="both"/>
    </w:pPr>
    <w:rPr>
      <w:rFonts w:ascii=".VnTime" w:eastAsia="Calibri" w:hAnsi=".VnTime" w:cs=".VnTime"/>
      <w:b/>
      <w:bCs/>
      <w:i/>
      <w:iCs/>
      <w:lang w:val="vi-VN" w:eastAsia="vi-VN"/>
    </w:rPr>
  </w:style>
  <w:style w:type="paragraph" w:customStyle="1" w:styleId="font8">
    <w:name w:val="font8"/>
    <w:basedOn w:val="Normal"/>
    <w:qFormat/>
    <w:pPr>
      <w:spacing w:before="100" w:beforeAutospacing="1" w:after="100" w:afterAutospacing="1"/>
    </w:pPr>
    <w:rPr>
      <w:b/>
      <w:bCs/>
      <w:sz w:val="22"/>
      <w:szCs w:val="24"/>
      <w:lang w:val="vi-VN" w:eastAsia="vi-VN"/>
    </w:rPr>
  </w:style>
  <w:style w:type="paragraph" w:customStyle="1" w:styleId="Number">
    <w:name w:val="Number"/>
    <w:basedOn w:val="Normal"/>
    <w:uiPriority w:val="99"/>
    <w:qFormat/>
    <w:pPr>
      <w:tabs>
        <w:tab w:val="left" w:pos="567"/>
        <w:tab w:val="num" w:pos="720"/>
      </w:tabs>
      <w:spacing w:before="60" w:after="60"/>
      <w:ind w:firstLine="720"/>
      <w:jc w:val="both"/>
    </w:pPr>
    <w:rPr>
      <w:rFonts w:ascii=".VnArial" w:eastAsia="Calibri" w:hAnsi=".VnArial" w:cs=".VnArial"/>
      <w:lang w:val="en-AU" w:eastAsia="vi-VN"/>
    </w:rPr>
  </w:style>
  <w:style w:type="paragraph" w:customStyle="1" w:styleId="nhom-">
    <w:name w:val="nhom-"/>
    <w:basedOn w:val="Normal"/>
    <w:uiPriority w:val="99"/>
    <w:qFormat/>
    <w:pPr>
      <w:tabs>
        <w:tab w:val="num" w:pos="1080"/>
      </w:tabs>
      <w:ind w:left="1080" w:hanging="360"/>
      <w:jc w:val="both"/>
    </w:pPr>
    <w:rPr>
      <w:rFonts w:ascii=".VnTime" w:eastAsia="Calibri" w:hAnsi=".VnTime" w:cs=".VnTime"/>
      <w:color w:val="000080"/>
      <w:sz w:val="26"/>
      <w:szCs w:val="26"/>
      <w:lang w:val="vi-VN" w:eastAsia="vi-VN"/>
    </w:rPr>
  </w:style>
  <w:style w:type="paragraph" w:customStyle="1" w:styleId="xl19">
    <w:name w:val="xl19"/>
    <w:basedOn w:val="Normal"/>
    <w:uiPriority w:val="99"/>
    <w:qFormat/>
    <w:pPr>
      <w:spacing w:before="100" w:beforeAutospacing="1" w:after="100" w:afterAutospacing="1"/>
      <w:jc w:val="both"/>
    </w:pPr>
    <w:rPr>
      <w:rFonts w:ascii="Arial" w:hAnsi="Arial" w:cs="Arial"/>
      <w:lang w:val="vi-VN" w:eastAsia="vi-VN"/>
    </w:rPr>
  </w:style>
  <w:style w:type="paragraph" w:customStyle="1" w:styleId="xl36">
    <w:name w:val="xl36"/>
    <w:basedOn w:val="Normal"/>
    <w:qFormat/>
    <w:pPr>
      <w:spacing w:before="100" w:after="100"/>
    </w:pPr>
    <w:rPr>
      <w:rFonts w:ascii=".VnTimeH" w:eastAsia="Calibri" w:hAnsi=".VnTimeH" w:cs=".VnTimeH"/>
      <w:b/>
      <w:bCs/>
      <w:lang w:val="vi-VN" w:eastAsia="vi-VN"/>
    </w:rPr>
  </w:style>
  <w:style w:type="paragraph" w:customStyle="1" w:styleId="Bodytextcontinuous">
    <w:name w:val="Body text continuous"/>
    <w:basedOn w:val="Normal"/>
    <w:uiPriority w:val="99"/>
    <w:qFormat/>
    <w:pPr>
      <w:jc w:val="both"/>
    </w:pPr>
    <w:rPr>
      <w:rFonts w:ascii=".VnTime" w:eastAsia="Calibri" w:hAnsi=".VnTime" w:cs=".VnTime"/>
      <w:sz w:val="22"/>
      <w:szCs w:val="24"/>
      <w:lang w:val="vi-VN" w:eastAsia="vi-VN"/>
    </w:rPr>
  </w:style>
  <w:style w:type="paragraph" w:customStyle="1" w:styleId="Normalpara">
    <w:name w:val="Normal para"/>
    <w:basedOn w:val="Normal"/>
    <w:uiPriority w:val="99"/>
    <w:qFormat/>
    <w:pPr>
      <w:spacing w:after="240"/>
      <w:jc w:val="both"/>
    </w:pPr>
    <w:rPr>
      <w:rFonts w:ascii=".VnTime" w:hAnsi=".VnTime" w:cs=".VnTime"/>
      <w:sz w:val="22"/>
      <w:szCs w:val="24"/>
      <w:lang w:val="en-GB" w:eastAsia="vi-VN"/>
    </w:rPr>
  </w:style>
  <w:style w:type="paragraph" w:customStyle="1" w:styleId="xl225">
    <w:name w:val="xl225"/>
    <w:basedOn w:val="Normal"/>
    <w:qFormat/>
    <w:pPr>
      <w:spacing w:before="100" w:beforeAutospacing="1" w:after="100" w:afterAutospacing="1"/>
      <w:jc w:val="center"/>
    </w:pPr>
    <w:rPr>
      <w:rFonts w:eastAsia="Calibri"/>
      <w:color w:val="0000FF"/>
      <w:sz w:val="22"/>
      <w:szCs w:val="24"/>
      <w:lang w:val="vi-VN" w:eastAsia="vi-VN"/>
    </w:rPr>
  </w:style>
  <w:style w:type="paragraph" w:customStyle="1" w:styleId="xl226">
    <w:name w:val="xl226"/>
    <w:basedOn w:val="Normal"/>
    <w:qFormat/>
    <w:pPr>
      <w:pBdr>
        <w:top w:val="single" w:sz="4" w:space="0" w:color="auto"/>
        <w:left w:val="single" w:sz="4" w:space="0" w:color="auto"/>
        <w:bottom w:val="single" w:sz="4" w:space="0" w:color="auto"/>
      </w:pBdr>
      <w:spacing w:before="100" w:beforeAutospacing="1" w:after="100" w:afterAutospacing="1"/>
      <w:jc w:val="center"/>
    </w:pPr>
    <w:rPr>
      <w:rFonts w:eastAsia="Calibri"/>
      <w:color w:val="0000FF"/>
      <w:sz w:val="22"/>
      <w:szCs w:val="24"/>
      <w:lang w:val="vi-VN" w:eastAsia="vi-VN"/>
    </w:rPr>
  </w:style>
  <w:style w:type="paragraph" w:customStyle="1" w:styleId="xl227">
    <w:name w:val="xl227"/>
    <w:basedOn w:val="Normal"/>
    <w:qFormat/>
    <w:pPr>
      <w:pBdr>
        <w:top w:val="single" w:sz="4" w:space="0" w:color="auto"/>
        <w:left w:val="single" w:sz="4" w:space="0" w:color="auto"/>
        <w:bottom w:val="single" w:sz="4" w:space="0" w:color="auto"/>
      </w:pBdr>
      <w:spacing w:before="100" w:beforeAutospacing="1" w:after="100" w:afterAutospacing="1"/>
      <w:jc w:val="center"/>
    </w:pPr>
    <w:rPr>
      <w:rFonts w:eastAsia="Calibri"/>
      <w:sz w:val="22"/>
      <w:szCs w:val="24"/>
      <w:lang w:val="vi-VN" w:eastAsia="vi-VN"/>
    </w:rPr>
  </w:style>
  <w:style w:type="paragraph" w:customStyle="1" w:styleId="xl228">
    <w:name w:val="xl228"/>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Calibri"/>
      <w:sz w:val="22"/>
      <w:szCs w:val="24"/>
      <w:lang w:val="vi-VN" w:eastAsia="vi-VN"/>
    </w:rPr>
  </w:style>
  <w:style w:type="paragraph" w:customStyle="1" w:styleId="xl229">
    <w:name w:val="xl229"/>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Calibri"/>
      <w:sz w:val="22"/>
      <w:szCs w:val="24"/>
      <w:lang w:val="vi-VN" w:eastAsia="vi-VN"/>
    </w:rPr>
  </w:style>
  <w:style w:type="paragraph" w:customStyle="1" w:styleId="xl230">
    <w:name w:val="xl230"/>
    <w:basedOn w:val="Normal"/>
    <w:qFormat/>
    <w:pPr>
      <w:pBdr>
        <w:top w:val="single" w:sz="4" w:space="0" w:color="auto"/>
        <w:left w:val="single" w:sz="4" w:space="0" w:color="auto"/>
        <w:bottom w:val="single" w:sz="4" w:space="0" w:color="auto"/>
      </w:pBdr>
      <w:spacing w:before="100" w:beforeAutospacing="1" w:after="100" w:afterAutospacing="1"/>
      <w:jc w:val="center"/>
    </w:pPr>
    <w:rPr>
      <w:rFonts w:eastAsia="Calibri"/>
      <w:sz w:val="22"/>
      <w:szCs w:val="24"/>
      <w:lang w:val="vi-VN" w:eastAsia="vi-VN"/>
    </w:rPr>
  </w:style>
  <w:style w:type="paragraph" w:customStyle="1" w:styleId="xl231">
    <w:name w:val="xl231"/>
    <w:basedOn w:val="Normal"/>
    <w:qFormat/>
    <w:pPr>
      <w:spacing w:before="100" w:beforeAutospacing="1" w:after="100" w:afterAutospacing="1"/>
    </w:pPr>
    <w:rPr>
      <w:rFonts w:eastAsia="Calibri"/>
      <w:sz w:val="22"/>
      <w:szCs w:val="24"/>
      <w:lang w:val="vi-VN" w:eastAsia="vi-VN"/>
    </w:rPr>
  </w:style>
  <w:style w:type="paragraph" w:customStyle="1" w:styleId="xl232">
    <w:name w:val="xl232"/>
    <w:basedOn w:val="Normal"/>
    <w:qFormat/>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Calibri"/>
      <w:color w:val="0000FF"/>
      <w:sz w:val="22"/>
      <w:szCs w:val="24"/>
      <w:lang w:val="vi-VN" w:eastAsia="vi-VN"/>
    </w:rPr>
  </w:style>
  <w:style w:type="paragraph" w:customStyle="1" w:styleId="xl233">
    <w:name w:val="xl23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FF"/>
      <w:sz w:val="22"/>
      <w:szCs w:val="24"/>
      <w:lang w:val="vi-VN" w:eastAsia="vi-VN"/>
    </w:rPr>
  </w:style>
  <w:style w:type="paragraph" w:customStyle="1" w:styleId="xl234">
    <w:name w:val="xl2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2"/>
      <w:szCs w:val="24"/>
      <w:lang w:val="vi-VN" w:eastAsia="vi-VN"/>
    </w:rPr>
  </w:style>
  <w:style w:type="paragraph" w:customStyle="1" w:styleId="xl235">
    <w:name w:val="xl2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2"/>
      <w:szCs w:val="24"/>
      <w:lang w:val="vi-VN" w:eastAsia="vi-VN"/>
    </w:rPr>
  </w:style>
  <w:style w:type="paragraph" w:customStyle="1" w:styleId="xl236">
    <w:name w:val="xl236"/>
    <w:basedOn w:val="Normal"/>
    <w:qFormat/>
    <w:pPr>
      <w:spacing w:before="100" w:beforeAutospacing="1" w:after="100" w:afterAutospacing="1"/>
      <w:jc w:val="center"/>
    </w:pPr>
    <w:rPr>
      <w:rFonts w:eastAsia="Calibri"/>
      <w:sz w:val="22"/>
      <w:szCs w:val="24"/>
      <w:lang w:val="vi-VN" w:eastAsia="vi-VN"/>
    </w:rPr>
  </w:style>
  <w:style w:type="paragraph" w:customStyle="1" w:styleId="summary">
    <w:name w:val="summary"/>
    <w:basedOn w:val="Normal"/>
    <w:uiPriority w:val="99"/>
    <w:qFormat/>
    <w:pPr>
      <w:spacing w:before="100" w:beforeAutospacing="1" w:after="100" w:afterAutospacing="1"/>
    </w:pPr>
    <w:rPr>
      <w:rFonts w:eastAsia="Calibri"/>
      <w:sz w:val="24"/>
      <w:szCs w:val="24"/>
      <w:lang w:val="vi-VN" w:eastAsia="vi-VN"/>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Normal"/>
    <w:next w:val="Normal"/>
    <w:uiPriority w:val="99"/>
    <w:semiHidden/>
    <w:qFormat/>
    <w:pPr>
      <w:spacing w:after="80" w:line="288" w:lineRule="auto"/>
      <w:ind w:firstLine="567"/>
    </w:pPr>
    <w:rPr>
      <w:rFonts w:eastAsia="SimSun"/>
      <w:sz w:val="24"/>
      <w:szCs w:val="24"/>
      <w:lang w:val="vi-VN" w:eastAsia="vi-VN"/>
    </w:rPr>
  </w:style>
  <w:style w:type="character" w:customStyle="1" w:styleId="4CharCharChar">
    <w:name w:val="4 Char Char Char"/>
    <w:link w:val="4CharChar"/>
    <w:locked/>
    <w:rPr>
      <w:sz w:val="24"/>
      <w:szCs w:val="24"/>
      <w:lang w:val="vi-VN" w:eastAsia="vi-VN"/>
    </w:rPr>
  </w:style>
  <w:style w:type="paragraph" w:customStyle="1" w:styleId="4CharChar">
    <w:name w:val="4 Char Char"/>
    <w:basedOn w:val="BodyText"/>
    <w:link w:val="4CharCharChar"/>
    <w:qFormat/>
    <w:pPr>
      <w:widowControl w:val="0"/>
      <w:spacing w:after="0" w:line="312" w:lineRule="auto"/>
      <w:ind w:firstLine="567"/>
      <w:jc w:val="both"/>
    </w:pPr>
    <w:rPr>
      <w:sz w:val="24"/>
      <w:szCs w:val="24"/>
      <w:lang w:val="vi-VN" w:eastAsia="vi-VN"/>
    </w:rPr>
  </w:style>
  <w:style w:type="character" w:customStyle="1" w:styleId="4Char">
    <w:name w:val="4 Char"/>
    <w:link w:val="4"/>
    <w:locked/>
    <w:rPr>
      <w:sz w:val="24"/>
      <w:szCs w:val="24"/>
      <w:lang w:val="vi-VN" w:eastAsia="vi-VN"/>
    </w:rPr>
  </w:style>
  <w:style w:type="paragraph" w:customStyle="1" w:styleId="4">
    <w:name w:val="4"/>
    <w:basedOn w:val="BodyText"/>
    <w:link w:val="4Char"/>
    <w:qFormat/>
    <w:pPr>
      <w:spacing w:after="0" w:line="312" w:lineRule="auto"/>
      <w:ind w:firstLine="567"/>
      <w:jc w:val="both"/>
    </w:pPr>
    <w:rPr>
      <w:sz w:val="24"/>
      <w:szCs w:val="24"/>
      <w:lang w:val="vi-VN" w:eastAsia="vi-VN"/>
    </w:rPr>
  </w:style>
  <w:style w:type="character" w:customStyle="1" w:styleId="5Char">
    <w:name w:val="5 Char"/>
    <w:link w:val="5"/>
    <w:locked/>
    <w:rPr>
      <w:bCs/>
      <w:iCs/>
      <w:color w:val="FF0000"/>
      <w:lang w:val="en-AU" w:eastAsia="vi-VN"/>
    </w:rPr>
  </w:style>
  <w:style w:type="paragraph" w:customStyle="1" w:styleId="5">
    <w:name w:val="5"/>
    <w:basedOn w:val="Heading3"/>
    <w:link w:val="5Char"/>
    <w:qFormat/>
    <w:pPr>
      <w:keepNext w:val="0"/>
      <w:keepLines w:val="0"/>
      <w:tabs>
        <w:tab w:val="left" w:pos="567"/>
      </w:tabs>
      <w:spacing w:before="0" w:after="0" w:line="240" w:lineRule="auto"/>
      <w:ind w:firstLine="567"/>
      <w:jc w:val="both"/>
    </w:pPr>
    <w:rPr>
      <w:rFonts w:ascii="Times New Roman" w:hAnsi="Times New Roman"/>
      <w:bCs/>
      <w:iCs/>
      <w:color w:val="FF0000"/>
      <w:kern w:val="0"/>
      <w:sz w:val="20"/>
      <w:szCs w:val="20"/>
      <w:lang w:val="en-AU" w:eastAsia="vi-VN"/>
    </w:rPr>
  </w:style>
  <w:style w:type="paragraph" w:customStyle="1" w:styleId="Congthuc">
    <w:name w:val="Cong thuc"/>
    <w:basedOn w:val="Normal"/>
    <w:uiPriority w:val="99"/>
    <w:qFormat/>
    <w:pPr>
      <w:jc w:val="both"/>
    </w:pPr>
    <w:rPr>
      <w:rFonts w:ascii=".VnTime" w:eastAsia="Calibri" w:hAnsi=".VnTime" w:cs=".VnTime"/>
      <w:lang w:val="vi-VN" w:eastAsia="vi-VN"/>
    </w:rPr>
  </w:style>
  <w:style w:type="paragraph" w:customStyle="1" w:styleId="xl263">
    <w:name w:val="xl2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4"/>
      <w:szCs w:val="24"/>
      <w:lang w:val="vi-VN" w:eastAsia="ko-KR"/>
    </w:rPr>
  </w:style>
  <w:style w:type="paragraph" w:customStyle="1" w:styleId="xl264">
    <w:name w:val="xl2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b/>
      <w:bCs/>
      <w:sz w:val="24"/>
      <w:szCs w:val="24"/>
      <w:lang w:val="vi-VN" w:eastAsia="ko-KR"/>
    </w:rPr>
  </w:style>
  <w:style w:type="paragraph" w:customStyle="1" w:styleId="xl265">
    <w:name w:val="xl2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i/>
      <w:iCs/>
      <w:sz w:val="24"/>
      <w:szCs w:val="24"/>
      <w:lang w:val="vi-VN" w:eastAsia="ko-KR"/>
    </w:rPr>
  </w:style>
  <w:style w:type="paragraph" w:customStyle="1" w:styleId="xl266">
    <w:name w:val="xl2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b/>
      <w:bCs/>
      <w:i/>
      <w:iCs/>
      <w:sz w:val="24"/>
      <w:szCs w:val="24"/>
      <w:lang w:val="vi-VN" w:eastAsia="ko-KR"/>
    </w:rPr>
  </w:style>
  <w:style w:type="character" w:customStyle="1" w:styleId="BodyTextIndent3Char1">
    <w:name w:val="Body Text Indent 3 Char1"/>
    <w:uiPriority w:val="99"/>
    <w:rPr>
      <w:rFonts w:ascii="Times New Roman" w:hAnsi="Times New Roman"/>
      <w:sz w:val="16"/>
      <w:szCs w:val="16"/>
      <w:lang w:val="vi-VN" w:eastAsia="vi-VN"/>
    </w:rPr>
  </w:style>
  <w:style w:type="character" w:customStyle="1" w:styleId="vanbanCharChar">
    <w:name w:val="van ban Char Char"/>
    <w:link w:val="vanban"/>
    <w:locked/>
    <w:rPr>
      <w:rFonts w:ascii=".VnTime" w:hAnsi=".VnTime"/>
      <w:color w:val="000000"/>
      <w:sz w:val="26"/>
      <w:szCs w:val="26"/>
      <w:lang w:val="vi-VN" w:eastAsia="vi-VN"/>
    </w:rPr>
  </w:style>
  <w:style w:type="paragraph" w:customStyle="1" w:styleId="vanban">
    <w:name w:val="van ban"/>
    <w:basedOn w:val="BodyTextIndent3"/>
    <w:link w:val="vanbanCharChar"/>
    <w:qFormat/>
    <w:pPr>
      <w:spacing w:before="120" w:after="0" w:line="360" w:lineRule="auto"/>
      <w:ind w:left="0" w:firstLine="567"/>
      <w:jc w:val="both"/>
    </w:pPr>
    <w:rPr>
      <w:color w:val="000000"/>
      <w:sz w:val="26"/>
      <w:szCs w:val="26"/>
      <w:lang w:val="vi-VN" w:eastAsia="vi-VN"/>
    </w:rPr>
  </w:style>
  <w:style w:type="paragraph" w:customStyle="1" w:styleId="Stylemuc111NotBoldLeft0cmFirstline346ch">
    <w:name w:val="Style muc 1.1.1 + Not Bold Left:  0 cm First line:  3.46 ch"/>
    <w:basedOn w:val="Normal"/>
    <w:uiPriority w:val="99"/>
    <w:qFormat/>
    <w:pPr>
      <w:ind w:firstLineChars="346" w:firstLine="900"/>
    </w:pPr>
    <w:rPr>
      <w:rFonts w:ascii=".VnTime" w:eastAsia="Calibri" w:hAnsi=".VnTime" w:cs=".VnTime"/>
      <w:b/>
      <w:bCs/>
      <w:sz w:val="26"/>
      <w:szCs w:val="26"/>
      <w:lang w:val="vi-VN" w:eastAsia="vi-VN"/>
    </w:rPr>
  </w:style>
  <w:style w:type="paragraph" w:customStyle="1" w:styleId="HEADING41">
    <w:name w:val="HEADING4"/>
    <w:basedOn w:val="Normal"/>
    <w:autoRedefine/>
    <w:uiPriority w:val="99"/>
    <w:qFormat/>
    <w:pPr>
      <w:tabs>
        <w:tab w:val="left" w:pos="0"/>
      </w:tabs>
      <w:spacing w:before="120"/>
      <w:ind w:firstLine="567"/>
      <w:jc w:val="both"/>
    </w:pPr>
    <w:rPr>
      <w:rFonts w:eastAsia="Calibri"/>
      <w:lang w:val="vi-VN" w:eastAsia="vi-VN"/>
    </w:rPr>
  </w:style>
  <w:style w:type="paragraph" w:customStyle="1" w:styleId="Caption2">
    <w:name w:val="Caption2"/>
    <w:basedOn w:val="Normal"/>
    <w:next w:val="BodyText"/>
    <w:qFormat/>
    <w:pPr>
      <w:keepNext/>
      <w:keepLines/>
      <w:spacing w:before="120" w:line="360" w:lineRule="auto"/>
      <w:ind w:firstLine="720"/>
      <w:jc w:val="both"/>
    </w:pPr>
    <w:rPr>
      <w:rFonts w:ascii=".VnTime" w:eastAsia="Calibri" w:hAnsi=".VnTime" w:cs=".VnTime"/>
      <w:b/>
      <w:bCs/>
      <w:i/>
      <w:iCs/>
      <w:lang w:val="vi-VN" w:eastAsia="vi-VN"/>
    </w:rPr>
  </w:style>
  <w:style w:type="paragraph" w:customStyle="1" w:styleId="Loai3">
    <w:name w:val="Loai 3"/>
    <w:basedOn w:val="Normal"/>
    <w:uiPriority w:val="99"/>
    <w:qFormat/>
    <w:pPr>
      <w:widowControl w:val="0"/>
      <w:spacing w:before="120" w:after="120" w:line="320" w:lineRule="exact"/>
      <w:jc w:val="both"/>
    </w:pPr>
    <w:rPr>
      <w:rFonts w:eastAsia="Calibri"/>
      <w:b/>
      <w:bCs/>
      <w:sz w:val="26"/>
      <w:szCs w:val="26"/>
      <w:lang w:val="vi-VN" w:eastAsia="vi-VN"/>
    </w:rPr>
  </w:style>
  <w:style w:type="character" w:customStyle="1" w:styleId="TablecaptionChar">
    <w:name w:val="Table caption Char"/>
    <w:link w:val="Tablecaption"/>
    <w:locked/>
    <w:rPr>
      <w:kern w:val="22"/>
      <w:lang w:val="en-GB" w:eastAsia="vi-VN"/>
    </w:rPr>
  </w:style>
  <w:style w:type="paragraph" w:customStyle="1" w:styleId="Tablecaption">
    <w:name w:val="Table caption"/>
    <w:basedOn w:val="Caption"/>
    <w:next w:val="BodyText"/>
    <w:link w:val="TablecaptionChar"/>
    <w:qFormat/>
    <w:pPr>
      <w:tabs>
        <w:tab w:val="left" w:pos="360"/>
        <w:tab w:val="left" w:pos="720"/>
        <w:tab w:val="left" w:pos="1080"/>
      </w:tabs>
      <w:spacing w:after="240" w:line="264" w:lineRule="auto"/>
      <w:ind w:left="1080" w:hanging="1080"/>
      <w:jc w:val="center"/>
    </w:pPr>
    <w:rPr>
      <w:rFonts w:ascii="Times New Roman" w:eastAsia="Times New Roman" w:hAnsi="Times New Roman"/>
      <w:b w:val="0"/>
      <w:bCs w:val="0"/>
      <w:color w:val="auto"/>
      <w:kern w:val="22"/>
      <w:sz w:val="20"/>
      <w:szCs w:val="20"/>
      <w:lang w:val="en-GB" w:eastAsia="vi-VN"/>
    </w:rPr>
  </w:style>
  <w:style w:type="character" w:customStyle="1" w:styleId="Bodytext30">
    <w:name w:val="Body text (3)_"/>
    <w:link w:val="Bodytext31"/>
    <w:locked/>
    <w:rPr>
      <w:i/>
      <w:sz w:val="31"/>
      <w:shd w:val="clear" w:color="auto" w:fill="FFFFFF"/>
    </w:rPr>
  </w:style>
  <w:style w:type="paragraph" w:customStyle="1" w:styleId="Bodytext31">
    <w:name w:val="Body text (3)"/>
    <w:basedOn w:val="Normal"/>
    <w:link w:val="Bodytext30"/>
    <w:qFormat/>
    <w:pPr>
      <w:widowControl w:val="0"/>
      <w:shd w:val="clear" w:color="auto" w:fill="FFFFFF"/>
      <w:spacing w:line="240" w:lineRule="atLeast"/>
      <w:jc w:val="both"/>
    </w:pPr>
    <w:rPr>
      <w:i/>
      <w:sz w:val="31"/>
      <w:szCs w:val="20"/>
    </w:rPr>
  </w:style>
  <w:style w:type="character" w:customStyle="1" w:styleId="Bodytext4">
    <w:name w:val="Body text (4)_"/>
    <w:link w:val="Bodytext41"/>
    <w:locked/>
    <w:rPr>
      <w:b/>
      <w:sz w:val="30"/>
      <w:shd w:val="clear" w:color="auto" w:fill="FFFFFF"/>
    </w:rPr>
  </w:style>
  <w:style w:type="paragraph" w:customStyle="1" w:styleId="Bodytext41">
    <w:name w:val="Body text (4)1"/>
    <w:basedOn w:val="Normal"/>
    <w:link w:val="Bodytext4"/>
    <w:qFormat/>
    <w:pPr>
      <w:widowControl w:val="0"/>
      <w:shd w:val="clear" w:color="auto" w:fill="FFFFFF"/>
      <w:spacing w:line="460" w:lineRule="exact"/>
      <w:jc w:val="both"/>
    </w:pPr>
    <w:rPr>
      <w:b/>
      <w:sz w:val="30"/>
      <w:szCs w:val="20"/>
    </w:rPr>
  </w:style>
  <w:style w:type="paragraph" w:customStyle="1" w:styleId="BodyText32">
    <w:name w:val="Body Text3"/>
    <w:basedOn w:val="Normal"/>
    <w:uiPriority w:val="99"/>
    <w:qFormat/>
    <w:pPr>
      <w:widowControl w:val="0"/>
      <w:shd w:val="clear" w:color="auto" w:fill="FFFFFF"/>
      <w:spacing w:before="420" w:after="540" w:line="240" w:lineRule="atLeast"/>
      <w:jc w:val="center"/>
    </w:pPr>
    <w:rPr>
      <w:sz w:val="25"/>
      <w:szCs w:val="25"/>
      <w:lang w:val="vi-VN" w:eastAsia="vi-VN"/>
    </w:rPr>
  </w:style>
  <w:style w:type="character" w:customStyle="1" w:styleId="Vnbnnidung3">
    <w:name w:val="Văn bản nội dung (3)_"/>
    <w:link w:val="Vnbnnidung30"/>
    <w:locked/>
    <w:rPr>
      <w:b/>
      <w:sz w:val="26"/>
      <w:shd w:val="clear" w:color="auto" w:fill="FFFFFF"/>
    </w:rPr>
  </w:style>
  <w:style w:type="paragraph" w:customStyle="1" w:styleId="Vnbnnidung30">
    <w:name w:val="Văn bản nội dung (3)"/>
    <w:basedOn w:val="Normal"/>
    <w:link w:val="Vnbnnidung3"/>
    <w:qFormat/>
    <w:pPr>
      <w:widowControl w:val="0"/>
      <w:shd w:val="clear" w:color="auto" w:fill="FFFFFF"/>
      <w:spacing w:after="180" w:line="312" w:lineRule="exact"/>
      <w:jc w:val="center"/>
    </w:pPr>
    <w:rPr>
      <w:b/>
      <w:sz w:val="26"/>
      <w:szCs w:val="20"/>
    </w:rPr>
  </w:style>
  <w:style w:type="character" w:customStyle="1" w:styleId="Vnbnnidung4">
    <w:name w:val="Văn bản nội dung (4)_"/>
    <w:link w:val="Vnbnnidung40"/>
    <w:locked/>
    <w:rPr>
      <w:i/>
      <w:sz w:val="26"/>
      <w:shd w:val="clear" w:color="auto" w:fill="FFFFFF"/>
    </w:rPr>
  </w:style>
  <w:style w:type="paragraph" w:customStyle="1" w:styleId="Vnbnnidung40">
    <w:name w:val="Văn bản nội dung (4)"/>
    <w:basedOn w:val="Normal"/>
    <w:link w:val="Vnbnnidung4"/>
    <w:qFormat/>
    <w:pPr>
      <w:widowControl w:val="0"/>
      <w:shd w:val="clear" w:color="auto" w:fill="FFFFFF"/>
      <w:spacing w:before="180" w:after="480" w:line="240" w:lineRule="atLeast"/>
      <w:jc w:val="both"/>
    </w:pPr>
    <w:rPr>
      <w:i/>
      <w:sz w:val="26"/>
      <w:szCs w:val="20"/>
    </w:rPr>
  </w:style>
  <w:style w:type="character" w:customStyle="1" w:styleId="Tiu2">
    <w:name w:val="Tiêu đề #2_"/>
    <w:link w:val="Tiu20"/>
    <w:locked/>
    <w:rPr>
      <w:b/>
      <w:sz w:val="26"/>
      <w:shd w:val="clear" w:color="auto" w:fill="FFFFFF"/>
    </w:rPr>
  </w:style>
  <w:style w:type="paragraph" w:customStyle="1" w:styleId="Tiu20">
    <w:name w:val="Tiêu đề #2"/>
    <w:basedOn w:val="Normal"/>
    <w:link w:val="Tiu2"/>
    <w:qFormat/>
    <w:pPr>
      <w:widowControl w:val="0"/>
      <w:shd w:val="clear" w:color="auto" w:fill="FFFFFF"/>
      <w:spacing w:after="240" w:line="240" w:lineRule="atLeast"/>
      <w:jc w:val="center"/>
      <w:outlineLvl w:val="1"/>
    </w:pPr>
    <w:rPr>
      <w:b/>
      <w:sz w:val="26"/>
      <w:szCs w:val="20"/>
    </w:rPr>
  </w:style>
  <w:style w:type="character" w:customStyle="1" w:styleId="Vnbnnidung2">
    <w:name w:val="Văn bản nội dung (2)_"/>
    <w:link w:val="Vnbnnidung20"/>
    <w:locked/>
    <w:rPr>
      <w:sz w:val="26"/>
      <w:shd w:val="clear" w:color="auto" w:fill="FFFFFF"/>
    </w:rPr>
  </w:style>
  <w:style w:type="paragraph" w:customStyle="1" w:styleId="Vnbnnidung20">
    <w:name w:val="Văn bản nội dung (2)"/>
    <w:basedOn w:val="Normal"/>
    <w:link w:val="Vnbnnidung2"/>
    <w:qFormat/>
    <w:pPr>
      <w:widowControl w:val="0"/>
      <w:shd w:val="clear" w:color="auto" w:fill="FFFFFF"/>
      <w:spacing w:before="240" w:after="60" w:line="317" w:lineRule="exact"/>
      <w:jc w:val="both"/>
    </w:pPr>
    <w:rPr>
      <w:sz w:val="26"/>
      <w:szCs w:val="20"/>
    </w:rPr>
  </w:style>
  <w:style w:type="character" w:customStyle="1" w:styleId="Vnbnnidung5">
    <w:name w:val="Văn bản nội dung (5)_"/>
    <w:link w:val="Vnbnnidung50"/>
    <w:locked/>
    <w:rPr>
      <w:b/>
      <w:shd w:val="clear" w:color="auto" w:fill="FFFFFF"/>
    </w:rPr>
  </w:style>
  <w:style w:type="paragraph" w:customStyle="1" w:styleId="Vnbnnidung50">
    <w:name w:val="Văn bản nội dung (5)"/>
    <w:basedOn w:val="Normal"/>
    <w:link w:val="Vnbnnidung5"/>
    <w:qFormat/>
    <w:pPr>
      <w:widowControl w:val="0"/>
      <w:shd w:val="clear" w:color="auto" w:fill="FFFFFF"/>
      <w:spacing w:after="120" w:line="240" w:lineRule="atLeast"/>
      <w:ind w:firstLine="660"/>
      <w:jc w:val="both"/>
    </w:pPr>
    <w:rPr>
      <w:b/>
      <w:sz w:val="20"/>
      <w:szCs w:val="20"/>
    </w:rPr>
  </w:style>
  <w:style w:type="character" w:customStyle="1" w:styleId="Vnbnnidung6">
    <w:name w:val="Văn bản nội dung (6)_"/>
    <w:link w:val="Vnbnnidung60"/>
    <w:locked/>
    <w:rPr>
      <w:i/>
      <w:shd w:val="clear" w:color="auto" w:fill="FFFFFF"/>
    </w:rPr>
  </w:style>
  <w:style w:type="paragraph" w:customStyle="1" w:styleId="Vnbnnidung60">
    <w:name w:val="Văn bản nội dung (6)"/>
    <w:basedOn w:val="Normal"/>
    <w:link w:val="Vnbnnidung6"/>
    <w:qFormat/>
    <w:pPr>
      <w:widowControl w:val="0"/>
      <w:shd w:val="clear" w:color="auto" w:fill="FFFFFF"/>
      <w:spacing w:line="413" w:lineRule="exact"/>
      <w:ind w:firstLine="680"/>
      <w:jc w:val="both"/>
    </w:pPr>
    <w:rPr>
      <w:i/>
      <w:sz w:val="20"/>
      <w:szCs w:val="20"/>
    </w:rPr>
  </w:style>
  <w:style w:type="character" w:customStyle="1" w:styleId="Tiu1">
    <w:name w:val="Tiêu đề #1_"/>
    <w:link w:val="Tiu10"/>
    <w:locked/>
    <w:rPr>
      <w:b/>
      <w:sz w:val="26"/>
      <w:shd w:val="clear" w:color="auto" w:fill="FFFFFF"/>
    </w:rPr>
  </w:style>
  <w:style w:type="paragraph" w:customStyle="1" w:styleId="Tiu10">
    <w:name w:val="Tiêu đề #1"/>
    <w:basedOn w:val="Normal"/>
    <w:link w:val="Tiu1"/>
    <w:qFormat/>
    <w:pPr>
      <w:widowControl w:val="0"/>
      <w:shd w:val="clear" w:color="auto" w:fill="FFFFFF"/>
      <w:spacing w:line="312" w:lineRule="exact"/>
      <w:jc w:val="both"/>
      <w:outlineLvl w:val="0"/>
    </w:pPr>
    <w:rPr>
      <w:b/>
      <w:sz w:val="26"/>
      <w:szCs w:val="20"/>
    </w:rPr>
  </w:style>
  <w:style w:type="character" w:customStyle="1" w:styleId="Chthchbng3">
    <w:name w:val="Chú thích bảng (3)_"/>
    <w:link w:val="Chthchbng30"/>
    <w:locked/>
    <w:rPr>
      <w:b/>
      <w:sz w:val="26"/>
      <w:shd w:val="clear" w:color="auto" w:fill="FFFFFF"/>
    </w:rPr>
  </w:style>
  <w:style w:type="paragraph" w:customStyle="1" w:styleId="Chthchbng30">
    <w:name w:val="Chú thích bảng (3)"/>
    <w:basedOn w:val="Normal"/>
    <w:link w:val="Chthchbng3"/>
    <w:qFormat/>
    <w:pPr>
      <w:widowControl w:val="0"/>
      <w:shd w:val="clear" w:color="auto" w:fill="FFFFFF"/>
      <w:spacing w:line="240" w:lineRule="atLeast"/>
    </w:pPr>
    <w:rPr>
      <w:b/>
      <w:sz w:val="26"/>
      <w:szCs w:val="20"/>
    </w:rPr>
  </w:style>
  <w:style w:type="paragraph" w:customStyle="1" w:styleId="vn4">
    <w:name w:val="vn_4"/>
    <w:basedOn w:val="Normal"/>
    <w:uiPriority w:val="99"/>
    <w:qFormat/>
    <w:pPr>
      <w:spacing w:before="100" w:beforeAutospacing="1" w:after="100" w:afterAutospacing="1"/>
    </w:pPr>
    <w:rPr>
      <w:rFonts w:eastAsia="Calibri"/>
      <w:sz w:val="24"/>
      <w:szCs w:val="24"/>
      <w:lang w:val="vi-VN" w:eastAsia="vi-VN"/>
    </w:rPr>
  </w:style>
  <w:style w:type="paragraph" w:customStyle="1" w:styleId="2H2">
    <w:name w:val="2H2"/>
    <w:basedOn w:val="Normal"/>
    <w:uiPriority w:val="99"/>
    <w:qFormat/>
    <w:pPr>
      <w:keepNext/>
      <w:widowControl w:val="0"/>
      <w:tabs>
        <w:tab w:val="num" w:pos="851"/>
      </w:tabs>
      <w:spacing w:before="120" w:after="120"/>
      <w:jc w:val="both"/>
      <w:outlineLvl w:val="1"/>
    </w:pPr>
    <w:rPr>
      <w:rFonts w:ascii="Arial" w:eastAsia="Calibri" w:hAnsi="Arial" w:cs="Arial"/>
      <w:b/>
      <w:bCs/>
      <w:kern w:val="32"/>
      <w:sz w:val="24"/>
      <w:szCs w:val="24"/>
      <w:lang w:val="nl-NL" w:eastAsia="vi-VN"/>
    </w:rPr>
  </w:style>
  <w:style w:type="paragraph" w:customStyle="1" w:styleId="3H3">
    <w:name w:val="3H3"/>
    <w:basedOn w:val="Normal"/>
    <w:uiPriority w:val="99"/>
    <w:qFormat/>
    <w:pPr>
      <w:numPr>
        <w:ilvl w:val="1"/>
        <w:numId w:val="24"/>
      </w:numPr>
      <w:tabs>
        <w:tab w:val="clear" w:pos="851"/>
        <w:tab w:val="num" w:pos="993"/>
      </w:tabs>
      <w:spacing w:before="60" w:after="60"/>
      <w:outlineLvl w:val="2"/>
    </w:pPr>
    <w:rPr>
      <w:rFonts w:ascii="Arial" w:hAnsi="Arial" w:cs="Arial"/>
      <w:b/>
      <w:bCs/>
      <w:i/>
      <w:iCs/>
      <w:sz w:val="24"/>
      <w:szCs w:val="24"/>
      <w:lang w:val="vi-VN" w:eastAsia="vi-VN"/>
    </w:rPr>
  </w:style>
  <w:style w:type="paragraph" w:customStyle="1" w:styleId="4H4">
    <w:name w:val="4H4"/>
    <w:basedOn w:val="Normal"/>
    <w:uiPriority w:val="99"/>
    <w:qFormat/>
    <w:pPr>
      <w:numPr>
        <w:ilvl w:val="2"/>
        <w:numId w:val="24"/>
      </w:numPr>
      <w:tabs>
        <w:tab w:val="num" w:pos="851"/>
      </w:tabs>
      <w:spacing w:before="120" w:after="120"/>
      <w:outlineLvl w:val="3"/>
    </w:pPr>
    <w:rPr>
      <w:rFonts w:ascii="Arial" w:hAnsi="Arial" w:cs="Arial"/>
      <w:sz w:val="24"/>
      <w:szCs w:val="24"/>
      <w:lang w:val="vi-VN" w:eastAsia="vi-VN"/>
    </w:rPr>
  </w:style>
  <w:style w:type="paragraph" w:customStyle="1" w:styleId="5H5">
    <w:name w:val="5H5"/>
    <w:basedOn w:val="Normal"/>
    <w:uiPriority w:val="99"/>
    <w:qFormat/>
    <w:pPr>
      <w:numPr>
        <w:ilvl w:val="3"/>
        <w:numId w:val="24"/>
      </w:numPr>
    </w:pPr>
    <w:rPr>
      <w:rFonts w:ascii="Arial" w:hAnsi="Arial" w:cs="Arial"/>
      <w:sz w:val="24"/>
      <w:szCs w:val="24"/>
      <w:lang w:val="vi-VN" w:eastAsia="vi-VN"/>
    </w:rPr>
  </w:style>
  <w:style w:type="paragraph" w:customStyle="1" w:styleId="6H6">
    <w:name w:val="6H6"/>
    <w:basedOn w:val="Normal"/>
    <w:uiPriority w:val="99"/>
    <w:qFormat/>
    <w:pPr>
      <w:numPr>
        <w:ilvl w:val="4"/>
        <w:numId w:val="24"/>
      </w:numPr>
      <w:jc w:val="both"/>
    </w:pPr>
    <w:rPr>
      <w:rFonts w:ascii="Arial" w:hAnsi="Arial" w:cs="Arial"/>
      <w:sz w:val="24"/>
      <w:szCs w:val="24"/>
      <w:lang w:val="vi-VN" w:eastAsia="vi-VN"/>
    </w:rPr>
  </w:style>
  <w:style w:type="paragraph" w:customStyle="1" w:styleId="1normal">
    <w:name w:val="1normal"/>
    <w:basedOn w:val="Normal"/>
    <w:uiPriority w:val="99"/>
    <w:qFormat/>
    <w:pPr>
      <w:numPr>
        <w:ilvl w:val="5"/>
        <w:numId w:val="24"/>
      </w:numPr>
      <w:spacing w:before="60" w:after="120"/>
      <w:jc w:val="both"/>
    </w:pPr>
    <w:rPr>
      <w:rFonts w:ascii="Arial" w:hAnsi="Arial" w:cs="Arial"/>
      <w:sz w:val="24"/>
      <w:szCs w:val="24"/>
      <w:lang w:val="vi-VN" w:eastAsia="vi-VN"/>
    </w:rPr>
  </w:style>
  <w:style w:type="character" w:customStyle="1" w:styleId="Chthchbng">
    <w:name w:val="Chú thích bảng_"/>
    <w:link w:val="Chthchbng0"/>
    <w:locked/>
    <w:rPr>
      <w:sz w:val="26"/>
      <w:shd w:val="clear" w:color="auto" w:fill="FFFFFF"/>
    </w:rPr>
  </w:style>
  <w:style w:type="paragraph" w:customStyle="1" w:styleId="Chthchbng0">
    <w:name w:val="Chú thích bảng"/>
    <w:basedOn w:val="Normal"/>
    <w:link w:val="Chthchbng"/>
    <w:qFormat/>
    <w:pPr>
      <w:widowControl w:val="0"/>
      <w:shd w:val="clear" w:color="auto" w:fill="FFFFFF"/>
      <w:spacing w:line="240" w:lineRule="atLeast"/>
    </w:pPr>
    <w:rPr>
      <w:sz w:val="26"/>
      <w:szCs w:val="20"/>
    </w:rPr>
  </w:style>
  <w:style w:type="character" w:customStyle="1" w:styleId="FontchunChar">
    <w:name w:val="Font chuẩn Char"/>
    <w:link w:val="Fontchun"/>
    <w:locked/>
    <w:rPr>
      <w:sz w:val="26"/>
      <w:bdr w:val="none" w:sz="0" w:space="0" w:color="auto" w:frame="1"/>
      <w:lang w:val="pt-BR"/>
    </w:rPr>
  </w:style>
  <w:style w:type="paragraph" w:customStyle="1" w:styleId="Fontchun">
    <w:name w:val="Font chuẩn"/>
    <w:basedOn w:val="Normal"/>
    <w:link w:val="FontchunChar"/>
    <w:qFormat/>
    <w:pPr>
      <w:spacing w:line="312" w:lineRule="auto"/>
      <w:ind w:firstLine="720"/>
      <w:jc w:val="both"/>
      <w:outlineLvl w:val="0"/>
    </w:pPr>
    <w:rPr>
      <w:sz w:val="26"/>
      <w:szCs w:val="20"/>
      <w:bdr w:val="none" w:sz="0" w:space="0" w:color="auto" w:frame="1"/>
      <w:lang w:val="pt-BR"/>
    </w:rPr>
  </w:style>
  <w:style w:type="character" w:customStyle="1" w:styleId="FontokChar">
    <w:name w:val="Font ok Char"/>
    <w:link w:val="Fontok"/>
    <w:locked/>
    <w:rPr>
      <w:color w:val="000000"/>
      <w:sz w:val="26"/>
      <w:szCs w:val="26"/>
      <w:lang w:val="de-DE" w:eastAsia="vi-VN"/>
    </w:rPr>
  </w:style>
  <w:style w:type="paragraph" w:customStyle="1" w:styleId="Fontok">
    <w:name w:val="Font ok"/>
    <w:basedOn w:val="Normal"/>
    <w:link w:val="FontokChar"/>
    <w:qFormat/>
    <w:pPr>
      <w:tabs>
        <w:tab w:val="left" w:pos="709"/>
      </w:tabs>
      <w:spacing w:line="324" w:lineRule="auto"/>
      <w:ind w:firstLine="709"/>
      <w:jc w:val="both"/>
      <w:outlineLvl w:val="0"/>
    </w:pPr>
    <w:rPr>
      <w:color w:val="000000"/>
      <w:sz w:val="26"/>
      <w:szCs w:val="26"/>
      <w:lang w:val="de-DE" w:eastAsia="vi-VN"/>
    </w:rPr>
  </w:style>
  <w:style w:type="character" w:customStyle="1" w:styleId="NoidungChar0">
    <w:name w:val="Noidung Char"/>
    <w:link w:val="Noidung2"/>
    <w:locked/>
    <w:rPr>
      <w:kern w:val="28"/>
      <w:sz w:val="26"/>
      <w:szCs w:val="26"/>
      <w:lang w:val="vi-VN" w:eastAsia="vi-VN"/>
    </w:rPr>
  </w:style>
  <w:style w:type="paragraph" w:customStyle="1" w:styleId="Noidung2">
    <w:name w:val="Noidung"/>
    <w:basedOn w:val="Normal"/>
    <w:link w:val="NoidungChar0"/>
    <w:qFormat/>
    <w:pPr>
      <w:spacing w:after="120"/>
      <w:ind w:firstLine="720"/>
      <w:jc w:val="both"/>
    </w:pPr>
    <w:rPr>
      <w:kern w:val="28"/>
      <w:sz w:val="26"/>
      <w:szCs w:val="26"/>
      <w:lang w:val="vi-VN" w:eastAsia="vi-VN"/>
    </w:rPr>
  </w:style>
  <w:style w:type="paragraph" w:customStyle="1" w:styleId="th">
    <w:name w:val="th"/>
    <w:basedOn w:val="Normal"/>
    <w:uiPriority w:val="99"/>
    <w:qFormat/>
    <w:pPr>
      <w:shd w:val="clear" w:color="auto" w:fill="FFFFFF"/>
      <w:spacing w:before="120" w:line="312" w:lineRule="auto"/>
      <w:ind w:firstLine="567"/>
      <w:jc w:val="both"/>
    </w:pPr>
    <w:rPr>
      <w:rFonts w:eastAsia="Calibri"/>
      <w:lang w:val="vi-VN" w:eastAsia="vi-VN"/>
    </w:rPr>
  </w:style>
  <w:style w:type="paragraph" w:customStyle="1" w:styleId="55">
    <w:name w:val="55"/>
    <w:basedOn w:val="Normal"/>
    <w:uiPriority w:val="99"/>
    <w:qFormat/>
    <w:pPr>
      <w:keepLines/>
      <w:spacing w:line="276" w:lineRule="auto"/>
      <w:jc w:val="center"/>
    </w:pPr>
    <w:rPr>
      <w:rFonts w:eastAsia="MS Mincho"/>
      <w:b/>
      <w:bCs/>
      <w:sz w:val="26"/>
      <w:szCs w:val="26"/>
      <w:lang w:val="vi-VN" w:eastAsia="vi-VN"/>
    </w:rPr>
  </w:style>
  <w:style w:type="character" w:customStyle="1" w:styleId="I11Char">
    <w:name w:val="I.1.1 Char"/>
    <w:link w:val="I1"/>
    <w:locked/>
    <w:rPr>
      <w:rFonts w:ascii="MS Mincho" w:eastAsia="MS Mincho" w:hAnsi="MS Mincho"/>
      <w:b/>
      <w:bCs/>
      <w:sz w:val="27"/>
      <w:szCs w:val="27"/>
      <w:lang w:val="vi-VN" w:eastAsia="vi-VN"/>
    </w:rPr>
  </w:style>
  <w:style w:type="paragraph" w:customStyle="1" w:styleId="I1">
    <w:name w:val="I.1"/>
    <w:basedOn w:val="Heading2"/>
    <w:link w:val="I11Char"/>
    <w:qFormat/>
    <w:pPr>
      <w:spacing w:before="240" w:after="120" w:line="276" w:lineRule="auto"/>
      <w:ind w:firstLine="0"/>
    </w:pPr>
    <w:rPr>
      <w:rFonts w:ascii="MS Mincho" w:eastAsia="MS Mincho" w:hAnsi="MS Mincho"/>
      <w:b/>
      <w:bCs/>
      <w:i w:val="0"/>
      <w:sz w:val="27"/>
      <w:szCs w:val="27"/>
      <w:lang w:val="vi-VN" w:eastAsia="vi-VN"/>
    </w:rPr>
  </w:style>
  <w:style w:type="paragraph" w:customStyle="1" w:styleId="nomnal">
    <w:name w:val="nomnal"/>
    <w:basedOn w:val="Normal"/>
    <w:uiPriority w:val="99"/>
    <w:qFormat/>
    <w:pPr>
      <w:spacing w:before="60" w:after="60" w:line="400" w:lineRule="atLeast"/>
      <w:ind w:firstLine="720"/>
      <w:jc w:val="both"/>
    </w:pPr>
    <w:rPr>
      <w:rFonts w:eastAsia="MS Mincho"/>
      <w:lang w:val="vi-VN" w:eastAsia="vi-VN"/>
    </w:rPr>
  </w:style>
  <w:style w:type="character" w:customStyle="1" w:styleId="Cutruc1Char">
    <w:name w:val="C©utruc1 Char"/>
    <w:link w:val="Cutruc1"/>
    <w:locked/>
    <w:rPr>
      <w:rFonts w:ascii="MS Mincho" w:eastAsia="MS Mincho" w:hAnsi="MS Mincho"/>
      <w:noProof/>
      <w:spacing w:val="-6"/>
      <w:lang w:val="vi-VN" w:eastAsia="vi-VN"/>
    </w:rPr>
  </w:style>
  <w:style w:type="paragraph" w:customStyle="1" w:styleId="Cutruc1">
    <w:name w:val="C©utruc1"/>
    <w:basedOn w:val="Normal"/>
    <w:link w:val="Cutruc1Char"/>
    <w:autoRedefine/>
    <w:qFormat/>
    <w:pPr>
      <w:keepNext/>
      <w:keepLines/>
      <w:spacing w:before="120" w:line="276" w:lineRule="auto"/>
      <w:ind w:firstLine="697"/>
      <w:jc w:val="both"/>
    </w:pPr>
    <w:rPr>
      <w:rFonts w:ascii="MS Mincho" w:eastAsia="MS Mincho" w:hAnsi="MS Mincho"/>
      <w:noProof/>
      <w:spacing w:val="-6"/>
      <w:sz w:val="20"/>
      <w:szCs w:val="20"/>
      <w:lang w:val="vi-VN" w:eastAsia="vi-VN"/>
    </w:rPr>
  </w:style>
  <w:style w:type="paragraph" w:customStyle="1" w:styleId="12">
    <w:name w:val="1)"/>
    <w:basedOn w:val="Heading3"/>
    <w:uiPriority w:val="99"/>
    <w:semiHidden/>
    <w:qFormat/>
    <w:pPr>
      <w:keepNext w:val="0"/>
      <w:keepLines w:val="0"/>
      <w:tabs>
        <w:tab w:val="num" w:pos="1494"/>
      </w:tabs>
      <w:spacing w:before="120" w:after="0" w:line="240" w:lineRule="auto"/>
      <w:ind w:firstLine="1134"/>
      <w:jc w:val="both"/>
    </w:pPr>
    <w:rPr>
      <w:rFonts w:ascii="Times New Roman" w:eastAsia="Calibri" w:hAnsi="Times New Roman"/>
      <w:bCs/>
      <w:iCs/>
      <w:color w:val="FF0000"/>
      <w:kern w:val="0"/>
      <w:lang w:val="en-GB" w:eastAsia="vi-VN"/>
    </w:rPr>
  </w:style>
  <w:style w:type="character" w:customStyle="1" w:styleId="McbngCharChar">
    <w:name w:val="Mục bảng Char Char"/>
    <w:link w:val="Mcbng0"/>
    <w:locked/>
    <w:rPr>
      <w:rFonts w:eastAsia="MS Mincho"/>
      <w:i/>
      <w:iCs/>
      <w:noProof/>
      <w:sz w:val="26"/>
      <w:szCs w:val="26"/>
      <w:lang w:val="da-DK" w:eastAsia="vi-VN"/>
    </w:rPr>
  </w:style>
  <w:style w:type="paragraph" w:customStyle="1" w:styleId="Mcbng0">
    <w:name w:val="Mục bảng"/>
    <w:basedOn w:val="Normal"/>
    <w:link w:val="McbngCharChar"/>
    <w:autoRedefine/>
    <w:qFormat/>
    <w:pPr>
      <w:keepNext/>
      <w:tabs>
        <w:tab w:val="num" w:pos="360"/>
      </w:tabs>
      <w:ind w:left="360" w:hanging="360"/>
      <w:jc w:val="center"/>
    </w:pPr>
    <w:rPr>
      <w:rFonts w:eastAsia="MS Mincho"/>
      <w:i/>
      <w:iCs/>
      <w:noProof/>
      <w:sz w:val="26"/>
      <w:szCs w:val="26"/>
      <w:lang w:val="da-DK" w:eastAsia="vi-VN"/>
    </w:rPr>
  </w:style>
  <w:style w:type="character" w:customStyle="1" w:styleId="StyleNoidungTimesNewRomanChar">
    <w:name w:val="Style Noi dung + Times New Roman Char"/>
    <w:link w:val="StyleNoidungTimesNewRoman"/>
    <w:locked/>
    <w:rPr>
      <w:sz w:val="28"/>
      <w:szCs w:val="28"/>
      <w:lang w:val="pt-BR" w:eastAsia="vi-VN"/>
    </w:rPr>
  </w:style>
  <w:style w:type="paragraph" w:customStyle="1" w:styleId="StyleNoidungTimesNewRoman">
    <w:name w:val="Style Noi dung + Times New Roman"/>
    <w:basedOn w:val="Normal"/>
    <w:link w:val="StyleNoidungTimesNewRomanChar"/>
    <w:qFormat/>
    <w:pPr>
      <w:spacing w:before="120" w:after="120"/>
      <w:ind w:firstLine="720"/>
      <w:jc w:val="both"/>
    </w:pPr>
    <w:rPr>
      <w:lang w:val="pt-BR" w:eastAsia="vi-VN"/>
    </w:rPr>
  </w:style>
  <w:style w:type="character" w:customStyle="1" w:styleId="MucI1Char">
    <w:name w:val="Muc I.1 Char"/>
    <w:link w:val="MucI1"/>
    <w:locked/>
    <w:rPr>
      <w:b/>
      <w:bCs/>
      <w:color w:val="4F81BD"/>
      <w:sz w:val="26"/>
      <w:szCs w:val="26"/>
      <w:lang w:val="vi-VN" w:eastAsia="vi-VN"/>
    </w:rPr>
  </w:style>
  <w:style w:type="paragraph" w:customStyle="1" w:styleId="MucI1">
    <w:name w:val="Muc I.1"/>
    <w:basedOn w:val="Heading2"/>
    <w:link w:val="MucI1Char"/>
    <w:qFormat/>
    <w:pPr>
      <w:keepLines/>
      <w:spacing w:before="120" w:after="0" w:line="288" w:lineRule="auto"/>
      <w:ind w:firstLine="284"/>
      <w:jc w:val="both"/>
    </w:pPr>
    <w:rPr>
      <w:rFonts w:ascii="Times New Roman" w:hAnsi="Times New Roman"/>
      <w:b/>
      <w:bCs/>
      <w:i w:val="0"/>
      <w:color w:val="4F81BD"/>
      <w:sz w:val="26"/>
      <w:szCs w:val="26"/>
      <w:lang w:val="vi-VN" w:eastAsia="vi-VN"/>
    </w:rPr>
  </w:style>
  <w:style w:type="character" w:customStyle="1" w:styleId="McnidungChar">
    <w:name w:val="Mục nội dung Char"/>
    <w:link w:val="Mcnidung"/>
    <w:uiPriority w:val="99"/>
    <w:locked/>
    <w:rPr>
      <w:noProof/>
      <w:color w:val="0000FF"/>
      <w:sz w:val="28"/>
      <w:szCs w:val="28"/>
      <w:lang w:val="pt-BR" w:eastAsia="vi-VN"/>
    </w:rPr>
  </w:style>
  <w:style w:type="paragraph" w:customStyle="1" w:styleId="Mcnidung">
    <w:name w:val="Mục nội dung"/>
    <w:basedOn w:val="Normal"/>
    <w:link w:val="McnidungChar"/>
    <w:uiPriority w:val="99"/>
    <w:qFormat/>
    <w:pPr>
      <w:spacing w:before="120" w:after="120"/>
      <w:ind w:firstLine="720"/>
      <w:jc w:val="both"/>
    </w:pPr>
    <w:rPr>
      <w:noProof/>
      <w:color w:val="0000FF"/>
      <w:lang w:val="pt-BR" w:eastAsia="vi-VN"/>
    </w:rPr>
  </w:style>
  <w:style w:type="paragraph" w:customStyle="1" w:styleId="McI1">
    <w:name w:val="Mục I.1"/>
    <w:basedOn w:val="Normal"/>
    <w:uiPriority w:val="99"/>
    <w:qFormat/>
    <w:pPr>
      <w:spacing w:before="120" w:line="288" w:lineRule="auto"/>
      <w:ind w:firstLine="567"/>
      <w:jc w:val="both"/>
      <w:outlineLvl w:val="2"/>
    </w:pPr>
    <w:rPr>
      <w:b/>
      <w:bCs/>
      <w:i/>
      <w:iCs/>
      <w:lang w:val="vi-VN" w:eastAsia="vi-VN"/>
    </w:rPr>
  </w:style>
  <w:style w:type="paragraph" w:customStyle="1" w:styleId="Chuong1">
    <w:name w:val="Chuong"/>
    <w:basedOn w:val="Title"/>
    <w:uiPriority w:val="99"/>
    <w:qFormat/>
    <w:pPr>
      <w:spacing w:before="240" w:after="60" w:line="288" w:lineRule="auto"/>
      <w:ind w:firstLine="567"/>
      <w:contextualSpacing w:val="0"/>
      <w:jc w:val="center"/>
      <w:outlineLvl w:val="0"/>
    </w:pPr>
    <w:rPr>
      <w:rFonts w:ascii="Times New Roman" w:eastAsia="Calibri" w:hAnsi="Times New Roman" w:cs="Calibri"/>
      <w:b/>
      <w:bCs/>
      <w:spacing w:val="0"/>
      <w:sz w:val="32"/>
      <w:szCs w:val="32"/>
      <w:lang w:val="vi-VN" w:eastAsia="vi-VN"/>
    </w:rPr>
  </w:style>
  <w:style w:type="character" w:customStyle="1" w:styleId="Mc11Char">
    <w:name w:val="Mục 1.1 Char"/>
    <w:link w:val="Mc11"/>
    <w:locked/>
    <w:rPr>
      <w:b/>
      <w:bCs/>
      <w:noProof/>
      <w:sz w:val="28"/>
      <w:szCs w:val="28"/>
      <w:lang w:val="pt-BR" w:eastAsia="vi-VN"/>
    </w:rPr>
  </w:style>
  <w:style w:type="paragraph" w:customStyle="1" w:styleId="Mc11">
    <w:name w:val="Mục 1.1"/>
    <w:basedOn w:val="Normal"/>
    <w:link w:val="Mc11Char"/>
    <w:qFormat/>
    <w:pPr>
      <w:keepNext/>
      <w:spacing w:before="120" w:after="60"/>
      <w:jc w:val="both"/>
    </w:pPr>
    <w:rPr>
      <w:b/>
      <w:bCs/>
      <w:noProof/>
      <w:lang w:val="pt-BR" w:eastAsia="vi-VN"/>
    </w:rPr>
  </w:style>
  <w:style w:type="paragraph" w:customStyle="1" w:styleId="Mc110">
    <w:name w:val="Môc 1.1"/>
    <w:basedOn w:val="Normal"/>
    <w:uiPriority w:val="99"/>
    <w:qFormat/>
    <w:pPr>
      <w:keepNext/>
      <w:spacing w:after="120"/>
      <w:jc w:val="both"/>
    </w:pPr>
    <w:rPr>
      <w:rFonts w:ascii=".VnTime" w:eastAsia="Calibri" w:hAnsi=".VnTime" w:cs=".VnTime"/>
      <w:b/>
      <w:bCs/>
      <w:sz w:val="26"/>
      <w:szCs w:val="26"/>
      <w:lang w:val="vi-VN" w:eastAsia="vi-VN"/>
    </w:rPr>
  </w:style>
  <w:style w:type="paragraph" w:customStyle="1" w:styleId="Mca">
    <w:name w:val="Môc a"/>
    <w:basedOn w:val="Normal"/>
    <w:uiPriority w:val="99"/>
    <w:qFormat/>
    <w:pPr>
      <w:keepNext/>
      <w:spacing w:after="120"/>
      <w:jc w:val="both"/>
    </w:pPr>
    <w:rPr>
      <w:rFonts w:ascii=".VnTime" w:eastAsia="Calibri" w:hAnsi=".VnTime" w:cs=".VnTime"/>
      <w:i/>
      <w:iCs/>
      <w:sz w:val="26"/>
      <w:szCs w:val="26"/>
      <w:lang w:val="pt-BR" w:eastAsia="vi-VN"/>
    </w:rPr>
  </w:style>
  <w:style w:type="paragraph" w:customStyle="1" w:styleId="Tnbng0">
    <w:name w:val="Tªn b¶ng"/>
    <w:basedOn w:val="BodyText"/>
    <w:uiPriority w:val="99"/>
    <w:qFormat/>
    <w:pPr>
      <w:keepNext/>
      <w:tabs>
        <w:tab w:val="num" w:pos="360"/>
      </w:tabs>
      <w:spacing w:after="0"/>
      <w:jc w:val="both"/>
    </w:pPr>
    <w:rPr>
      <w:rFonts w:ascii=".VnTime" w:eastAsia="Calibri" w:hAnsi=".VnTime" w:cs=".VnTime"/>
      <w:i/>
      <w:iCs/>
      <w:color w:val="000000"/>
      <w:sz w:val="24"/>
      <w:szCs w:val="24"/>
      <w:lang w:val="pt-BR" w:eastAsia="vi-VN"/>
    </w:rPr>
  </w:style>
  <w:style w:type="paragraph" w:customStyle="1" w:styleId="Nidung0">
    <w:name w:val="Néi dung"/>
    <w:basedOn w:val="Normal"/>
    <w:autoRedefine/>
    <w:uiPriority w:val="99"/>
    <w:qFormat/>
    <w:pPr>
      <w:spacing w:line="312" w:lineRule="auto"/>
    </w:pPr>
    <w:rPr>
      <w:rFonts w:eastAsia="Calibri"/>
      <w:noProof/>
      <w:lang w:val="nl-NL" w:eastAsia="vi-VN"/>
    </w:rPr>
  </w:style>
  <w:style w:type="paragraph" w:customStyle="1" w:styleId="Bang-noidung">
    <w:name w:val="Bang-noi dung"/>
    <w:basedOn w:val="Normal"/>
    <w:autoRedefine/>
    <w:uiPriority w:val="99"/>
    <w:semiHidden/>
    <w:qFormat/>
    <w:pPr>
      <w:spacing w:before="40" w:after="40"/>
      <w:jc w:val="center"/>
      <w:outlineLvl w:val="3"/>
    </w:pPr>
    <w:rPr>
      <w:rFonts w:ascii=".VnTime" w:eastAsia="Calibri" w:hAnsi=".VnTime" w:cs=".VnTime"/>
      <w:sz w:val="26"/>
      <w:szCs w:val="26"/>
      <w:lang w:val="vi-VN" w:eastAsia="vi-VN"/>
    </w:rPr>
  </w:style>
  <w:style w:type="paragraph" w:customStyle="1" w:styleId="StyleBoldJustifiedAfter6pt">
    <w:name w:val="Style Bold Justified After:  6 pt"/>
    <w:basedOn w:val="Normal"/>
    <w:uiPriority w:val="99"/>
    <w:semiHidden/>
    <w:qFormat/>
    <w:pPr>
      <w:spacing w:after="120"/>
      <w:jc w:val="both"/>
    </w:pPr>
    <w:rPr>
      <w:rFonts w:ascii=".VnTime" w:eastAsia="Calibri" w:hAnsi=".VnTime" w:cs=".VnTime"/>
      <w:b/>
      <w:bCs/>
      <w:color w:val="000000"/>
      <w:sz w:val="26"/>
      <w:szCs w:val="26"/>
      <w:lang w:val="vi-VN" w:eastAsia="vi-VN"/>
    </w:rPr>
  </w:style>
  <w:style w:type="character" w:customStyle="1" w:styleId="McaCharChar">
    <w:name w:val="Mục a Char Char"/>
    <w:link w:val="Mca0"/>
    <w:locked/>
    <w:rPr>
      <w:b/>
      <w:bCs/>
      <w:sz w:val="28"/>
      <w:szCs w:val="28"/>
      <w:lang w:val="vi-VN" w:eastAsia="vi-VN"/>
    </w:rPr>
  </w:style>
  <w:style w:type="paragraph" w:customStyle="1" w:styleId="Mca0">
    <w:name w:val="Mục a"/>
    <w:basedOn w:val="Normal"/>
    <w:link w:val="McaCharChar"/>
    <w:autoRedefine/>
    <w:qFormat/>
    <w:pPr>
      <w:keepNext/>
      <w:spacing w:before="120"/>
      <w:jc w:val="both"/>
    </w:pPr>
    <w:rPr>
      <w:b/>
      <w:bCs/>
      <w:lang w:val="vi-VN" w:eastAsia="vi-VN"/>
    </w:rPr>
  </w:style>
  <w:style w:type="character" w:customStyle="1" w:styleId="TnbngCharChar">
    <w:name w:val="Tên bảng Char Char"/>
    <w:link w:val="Tnbng"/>
    <w:locked/>
    <w:rPr>
      <w:i/>
      <w:iCs/>
      <w:noProof/>
      <w:sz w:val="24"/>
      <w:szCs w:val="24"/>
      <w:lang w:val="vi-VN" w:eastAsia="vi-VN"/>
    </w:rPr>
  </w:style>
  <w:style w:type="paragraph" w:customStyle="1" w:styleId="Tnbng">
    <w:name w:val="Tên bảng"/>
    <w:basedOn w:val="Normal"/>
    <w:link w:val="TnbngCharChar"/>
    <w:qFormat/>
    <w:pPr>
      <w:keepNext/>
      <w:numPr>
        <w:numId w:val="25"/>
      </w:numPr>
    </w:pPr>
    <w:rPr>
      <w:i/>
      <w:iCs/>
      <w:noProof/>
      <w:sz w:val="24"/>
      <w:szCs w:val="24"/>
      <w:lang w:val="vi-VN" w:eastAsia="vi-VN"/>
    </w:rPr>
  </w:style>
  <w:style w:type="paragraph" w:customStyle="1" w:styleId="heading0">
    <w:name w:val="heading"/>
    <w:basedOn w:val="Normal"/>
    <w:uiPriority w:val="99"/>
    <w:qFormat/>
    <w:pPr>
      <w:tabs>
        <w:tab w:val="num" w:pos="576"/>
      </w:tabs>
      <w:spacing w:line="360" w:lineRule="auto"/>
      <w:ind w:firstLine="288"/>
      <w:jc w:val="both"/>
    </w:pPr>
    <w:rPr>
      <w:rFonts w:eastAsia="Calibri"/>
      <w:lang w:val="vi-VN" w:eastAsia="vi-VN"/>
    </w:rPr>
  </w:style>
  <w:style w:type="character" w:customStyle="1" w:styleId="TNN-ParaChar">
    <w:name w:val="TNN-Para Char"/>
    <w:link w:val="TNN-Para"/>
    <w:locked/>
    <w:rPr>
      <w:sz w:val="26"/>
      <w:szCs w:val="26"/>
      <w:lang w:val="vi-VN" w:eastAsia="vi-VN"/>
    </w:rPr>
  </w:style>
  <w:style w:type="paragraph" w:customStyle="1" w:styleId="TNN-Para">
    <w:name w:val="TNN-Para"/>
    <w:basedOn w:val="Normal"/>
    <w:link w:val="TNN-ParaChar"/>
    <w:autoRedefine/>
    <w:qFormat/>
    <w:pPr>
      <w:widowControl w:val="0"/>
      <w:spacing w:line="288" w:lineRule="auto"/>
      <w:jc w:val="center"/>
    </w:pPr>
    <w:rPr>
      <w:sz w:val="26"/>
      <w:szCs w:val="26"/>
      <w:lang w:val="vi-VN" w:eastAsia="vi-VN"/>
    </w:rPr>
  </w:style>
  <w:style w:type="character" w:customStyle="1" w:styleId="TNN-Bullet2CharChar">
    <w:name w:val="TNN-Bullet2 Char Char"/>
    <w:link w:val="TNN-Bullet2"/>
    <w:locked/>
    <w:rPr>
      <w:sz w:val="26"/>
      <w:szCs w:val="26"/>
      <w:lang w:val="nb-NO" w:eastAsia="vi-VN"/>
    </w:rPr>
  </w:style>
  <w:style w:type="paragraph" w:customStyle="1" w:styleId="TNN-Bullet2">
    <w:name w:val="TNN-Bullet2"/>
    <w:basedOn w:val="Normal"/>
    <w:link w:val="TNN-Bullet2CharChar"/>
    <w:autoRedefine/>
    <w:qFormat/>
    <w:pPr>
      <w:widowControl w:val="0"/>
      <w:tabs>
        <w:tab w:val="num" w:pos="-7"/>
      </w:tabs>
      <w:spacing w:before="60" w:line="288" w:lineRule="auto"/>
      <w:ind w:left="-7" w:firstLine="7"/>
      <w:jc w:val="both"/>
    </w:pPr>
    <w:rPr>
      <w:sz w:val="26"/>
      <w:szCs w:val="26"/>
      <w:lang w:val="nb-NO" w:eastAsia="vi-VN"/>
    </w:rPr>
  </w:style>
  <w:style w:type="paragraph" w:customStyle="1" w:styleId="Thanvb">
    <w:name w:val="Than_vb"/>
    <w:basedOn w:val="Normal"/>
    <w:uiPriority w:val="99"/>
    <w:semiHidden/>
    <w:qFormat/>
    <w:pPr>
      <w:spacing w:before="120" w:after="120"/>
      <w:ind w:firstLine="567"/>
      <w:jc w:val="both"/>
    </w:pPr>
    <w:rPr>
      <w:rFonts w:eastAsia="Calibri"/>
      <w:lang w:val="vi-VN" w:eastAsia="vi-VN"/>
    </w:rPr>
  </w:style>
  <w:style w:type="paragraph" w:customStyle="1" w:styleId="Chng">
    <w:name w:val="Ch­¬ng"/>
    <w:basedOn w:val="Normal"/>
    <w:autoRedefine/>
    <w:uiPriority w:val="99"/>
    <w:semiHidden/>
    <w:qFormat/>
    <w:pPr>
      <w:jc w:val="center"/>
    </w:pPr>
    <w:rPr>
      <w:rFonts w:ascii=".VnTimeH" w:eastAsia="Calibri" w:hAnsi=".VnTimeH" w:cs=".VnTimeH"/>
      <w:b/>
      <w:bCs/>
      <w:sz w:val="32"/>
      <w:szCs w:val="32"/>
      <w:lang w:val="vi-VN" w:eastAsia="vi-VN"/>
    </w:rPr>
  </w:style>
  <w:style w:type="character" w:customStyle="1" w:styleId="McngunsliuChar">
    <w:name w:val="Mục nguồn số liệu Char"/>
    <w:link w:val="Mcngunsliu"/>
    <w:locked/>
    <w:rPr>
      <w:rFonts w:ascii="MS Mincho" w:eastAsia="MS Mincho" w:hAnsi="MS Mincho"/>
      <w:noProof/>
      <w:color w:val="FF0000"/>
      <w:lang w:val="da-DK" w:eastAsia="vi-VN"/>
    </w:rPr>
  </w:style>
  <w:style w:type="paragraph" w:customStyle="1" w:styleId="Mcngunsliu">
    <w:name w:val="Mục nguồn số liệu"/>
    <w:basedOn w:val="Normal"/>
    <w:link w:val="McngunsliuChar"/>
    <w:qFormat/>
    <w:pPr>
      <w:spacing w:after="120"/>
    </w:pPr>
    <w:rPr>
      <w:rFonts w:ascii="MS Mincho" w:eastAsia="MS Mincho" w:hAnsi="MS Mincho"/>
      <w:noProof/>
      <w:color w:val="FF0000"/>
      <w:sz w:val="20"/>
      <w:szCs w:val="20"/>
      <w:lang w:val="da-DK" w:eastAsia="vi-VN"/>
    </w:rPr>
  </w:style>
  <w:style w:type="character" w:customStyle="1" w:styleId="McnidungbngChar">
    <w:name w:val="Mục nội dung bảng Char"/>
    <w:link w:val="Mcnidungbng"/>
    <w:locked/>
    <w:rPr>
      <w:rFonts w:ascii="MS Mincho" w:eastAsia="MS Mincho" w:hAnsi="MS Mincho"/>
      <w:noProof/>
      <w:color w:val="FF0000"/>
      <w:sz w:val="24"/>
      <w:szCs w:val="24"/>
      <w:lang w:val="da-DK" w:eastAsia="vi-VN"/>
    </w:rPr>
  </w:style>
  <w:style w:type="paragraph" w:customStyle="1" w:styleId="Mcnidungbng">
    <w:name w:val="Mục nội dung bảng"/>
    <w:basedOn w:val="Normal"/>
    <w:link w:val="McnidungbngChar"/>
    <w:qFormat/>
    <w:pPr>
      <w:jc w:val="center"/>
    </w:pPr>
    <w:rPr>
      <w:rFonts w:ascii="MS Mincho" w:eastAsia="MS Mincho" w:hAnsi="MS Mincho"/>
      <w:noProof/>
      <w:color w:val="FF0000"/>
      <w:sz w:val="24"/>
      <w:szCs w:val="24"/>
      <w:lang w:val="da-DK" w:eastAsia="vi-VN"/>
    </w:rPr>
  </w:style>
  <w:style w:type="paragraph" w:customStyle="1" w:styleId="bang1">
    <w:name w:val="bang"/>
    <w:basedOn w:val="Title"/>
    <w:qFormat/>
    <w:pPr>
      <w:spacing w:after="120"/>
      <w:contextualSpacing w:val="0"/>
      <w:jc w:val="center"/>
    </w:pPr>
    <w:rPr>
      <w:rFonts w:ascii="Arial" w:eastAsia="Calibri" w:hAnsi="Arial" w:cs="Arial"/>
      <w:i/>
      <w:iCs/>
      <w:spacing w:val="0"/>
      <w:kern w:val="0"/>
      <w:sz w:val="24"/>
      <w:szCs w:val="24"/>
      <w:lang w:val="vi-VN" w:eastAsia="vi-VN"/>
    </w:rPr>
  </w:style>
  <w:style w:type="paragraph" w:customStyle="1" w:styleId="hinh">
    <w:name w:val="hinh"/>
    <w:basedOn w:val="Footer"/>
    <w:uiPriority w:val="99"/>
    <w:semiHidden/>
    <w:qFormat/>
    <w:pPr>
      <w:tabs>
        <w:tab w:val="clear" w:pos="4320"/>
        <w:tab w:val="clear" w:pos="8640"/>
      </w:tabs>
      <w:spacing w:before="120" w:line="264" w:lineRule="auto"/>
      <w:jc w:val="center"/>
    </w:pPr>
    <w:rPr>
      <w:rFonts w:ascii="Arial" w:eastAsia="Calibri" w:hAnsi="Arial" w:cs="Arial"/>
      <w:i/>
      <w:iCs/>
      <w:sz w:val="24"/>
      <w:szCs w:val="24"/>
      <w:lang w:val="vi-VN" w:eastAsia="zh-CN"/>
    </w:rPr>
  </w:style>
  <w:style w:type="paragraph" w:customStyle="1" w:styleId="a0">
    <w:name w:val="a)"/>
    <w:basedOn w:val="Normal"/>
    <w:uiPriority w:val="99"/>
    <w:semiHidden/>
    <w:qFormat/>
    <w:pPr>
      <w:tabs>
        <w:tab w:val="num" w:pos="644"/>
      </w:tabs>
      <w:spacing w:before="120" w:after="120" w:line="264" w:lineRule="auto"/>
      <w:ind w:firstLine="284"/>
      <w:jc w:val="both"/>
    </w:pPr>
    <w:rPr>
      <w:rFonts w:eastAsia="Calibri"/>
      <w:b/>
      <w:bCs/>
      <w:sz w:val="26"/>
      <w:szCs w:val="26"/>
      <w:lang w:val="vi-VN" w:eastAsia="vi-VN"/>
    </w:rPr>
  </w:style>
  <w:style w:type="paragraph" w:customStyle="1" w:styleId="Style11">
    <w:name w:val="Style 11"/>
    <w:basedOn w:val="Normal"/>
    <w:uiPriority w:val="99"/>
    <w:semiHidden/>
    <w:qFormat/>
    <w:pPr>
      <w:spacing w:before="100" w:line="360" w:lineRule="auto"/>
      <w:jc w:val="both"/>
    </w:pPr>
    <w:rPr>
      <w:rFonts w:eastAsia="Calibri"/>
      <w:b/>
      <w:bCs/>
      <w:lang w:val="vi-VN" w:eastAsia="vi-VN"/>
    </w:rPr>
  </w:style>
  <w:style w:type="character" w:customStyle="1" w:styleId="McHnhChar">
    <w:name w:val="Mục Hình Char"/>
    <w:link w:val="McHnh"/>
    <w:locked/>
    <w:rPr>
      <w:i/>
      <w:iCs/>
      <w:noProof/>
      <w:sz w:val="26"/>
      <w:szCs w:val="26"/>
      <w:lang w:val="da-DK" w:eastAsia="vi-VN"/>
    </w:rPr>
  </w:style>
  <w:style w:type="paragraph" w:customStyle="1" w:styleId="McHnh">
    <w:name w:val="Mục Hình"/>
    <w:basedOn w:val="Normal"/>
    <w:link w:val="McHnhChar"/>
    <w:qFormat/>
    <w:pPr>
      <w:keepNext/>
      <w:tabs>
        <w:tab w:val="num" w:pos="0"/>
      </w:tabs>
    </w:pPr>
    <w:rPr>
      <w:i/>
      <w:iCs/>
      <w:noProof/>
      <w:sz w:val="26"/>
      <w:szCs w:val="26"/>
      <w:lang w:val="da-DK" w:eastAsia="vi-VN"/>
    </w:rPr>
  </w:style>
  <w:style w:type="paragraph" w:customStyle="1" w:styleId="SD-Chu-nghieng-thuong">
    <w:name w:val="SD-Chu-nghieng-thuong"/>
    <w:basedOn w:val="Normal"/>
    <w:autoRedefine/>
    <w:uiPriority w:val="99"/>
    <w:semiHidden/>
    <w:qFormat/>
    <w:pPr>
      <w:spacing w:line="264" w:lineRule="auto"/>
      <w:jc w:val="center"/>
    </w:pPr>
    <w:rPr>
      <w:rFonts w:eastAsia="Calibri"/>
      <w:b/>
      <w:bCs/>
      <w:sz w:val="26"/>
      <w:szCs w:val="26"/>
      <w:lang w:val="vi-VN" w:eastAsia="vi-VN"/>
    </w:rPr>
  </w:style>
  <w:style w:type="paragraph" w:customStyle="1" w:styleId="Normal-SD">
    <w:name w:val="Normal-SD"/>
    <w:basedOn w:val="Normal"/>
    <w:uiPriority w:val="99"/>
    <w:semiHidden/>
    <w:qFormat/>
    <w:pPr>
      <w:spacing w:before="60" w:after="60" w:line="288" w:lineRule="auto"/>
      <w:ind w:firstLine="567"/>
      <w:jc w:val="both"/>
    </w:pPr>
    <w:rPr>
      <w:rFonts w:eastAsia="Calibri"/>
      <w:sz w:val="26"/>
      <w:szCs w:val="26"/>
      <w:lang w:val="vi-VN" w:eastAsia="vi-VN"/>
    </w:rPr>
  </w:style>
  <w:style w:type="paragraph" w:customStyle="1" w:styleId="Style10">
    <w:name w:val="Style 10"/>
    <w:basedOn w:val="Normal"/>
    <w:uiPriority w:val="99"/>
    <w:semiHidden/>
    <w:qFormat/>
    <w:pPr>
      <w:spacing w:before="120" w:line="360" w:lineRule="auto"/>
      <w:jc w:val="both"/>
    </w:pPr>
    <w:rPr>
      <w:rFonts w:eastAsia="Calibri"/>
      <w:b/>
      <w:bCs/>
      <w:lang w:val="en-AU" w:eastAsia="vi-VN"/>
    </w:rPr>
  </w:style>
  <w:style w:type="paragraph" w:customStyle="1" w:styleId="Normaltext">
    <w:name w:val="Normaltext"/>
    <w:basedOn w:val="Normal"/>
    <w:uiPriority w:val="99"/>
    <w:semiHidden/>
    <w:qFormat/>
    <w:pPr>
      <w:tabs>
        <w:tab w:val="left" w:pos="0"/>
        <w:tab w:val="left" w:pos="567"/>
        <w:tab w:val="left" w:pos="1276"/>
        <w:tab w:val="left" w:pos="2552"/>
        <w:tab w:val="left" w:pos="3828"/>
        <w:tab w:val="left" w:pos="5103"/>
        <w:tab w:val="left" w:pos="6379"/>
        <w:tab w:val="right" w:pos="8364"/>
      </w:tabs>
      <w:spacing w:after="280" w:line="280" w:lineRule="atLeast"/>
      <w:jc w:val="both"/>
    </w:pPr>
    <w:rPr>
      <w:rFonts w:ascii="Arial" w:eastAsia="Calibri" w:hAnsi="Arial" w:cs="Arial"/>
      <w:sz w:val="22"/>
      <w:szCs w:val="24"/>
      <w:lang w:val="en-GB" w:eastAsia="vi-VN"/>
    </w:rPr>
  </w:style>
  <w:style w:type="paragraph" w:customStyle="1" w:styleId="Style">
    <w:name w:val="Style"/>
    <w:aliases w:val="VnTime 14 pt Justified Before:  6 pt Line spacing:  Exac,VnTime Before:  3 pt Line spacing:  Exactly 17 pt"/>
    <w:basedOn w:val="Normal"/>
    <w:uiPriority w:val="99"/>
    <w:semiHidden/>
    <w:qFormat/>
    <w:pPr>
      <w:spacing w:before="100" w:beforeAutospacing="1" w:after="100" w:afterAutospacing="1" w:line="300" w:lineRule="atLeast"/>
      <w:ind w:firstLine="720"/>
      <w:jc w:val="both"/>
    </w:pPr>
    <w:rPr>
      <w:rFonts w:eastAsia="Calibri"/>
      <w:sz w:val="26"/>
      <w:szCs w:val="26"/>
      <w:lang w:val="vi-VN" w:eastAsia="vi-VN"/>
    </w:rPr>
  </w:style>
  <w:style w:type="paragraph" w:customStyle="1" w:styleId="Style12ptRedRight">
    <w:name w:val="Style 12 pt Red Right"/>
    <w:basedOn w:val="Normal"/>
    <w:uiPriority w:val="99"/>
    <w:semiHidden/>
    <w:qFormat/>
    <w:pPr>
      <w:jc w:val="right"/>
    </w:pPr>
    <w:rPr>
      <w:rFonts w:eastAsia="Calibri"/>
      <w:sz w:val="24"/>
      <w:szCs w:val="24"/>
      <w:lang w:val="vi-VN" w:eastAsia="vi-VN"/>
    </w:rPr>
  </w:style>
  <w:style w:type="paragraph" w:customStyle="1" w:styleId="Style11112ptBlackCenteredBefore0ptLinespacing">
    <w:name w:val="Style 1.1.1 + 12 pt Black Centered Before:  0 pt Line spacing:"/>
    <w:basedOn w:val="Normal"/>
    <w:uiPriority w:val="99"/>
    <w:semiHidden/>
    <w:qFormat/>
    <w:pPr>
      <w:spacing w:line="312" w:lineRule="auto"/>
      <w:jc w:val="center"/>
    </w:pPr>
    <w:rPr>
      <w:rFonts w:eastAsia="Calibri"/>
      <w:b/>
      <w:bCs/>
      <w:color w:val="000000"/>
      <w:lang w:val="nn-NO" w:eastAsia="vi-VN"/>
    </w:rPr>
  </w:style>
  <w:style w:type="character" w:customStyle="1" w:styleId="Style5Char">
    <w:name w:val="Style5 Char"/>
    <w:link w:val="Style5"/>
    <w:semiHidden/>
    <w:locked/>
    <w:rPr>
      <w:sz w:val="28"/>
      <w:szCs w:val="28"/>
    </w:rPr>
  </w:style>
  <w:style w:type="paragraph" w:customStyle="1" w:styleId="Style5">
    <w:name w:val="Style5"/>
    <w:link w:val="Style5Char"/>
    <w:semiHidden/>
    <w:qFormat/>
    <w:pPr>
      <w:tabs>
        <w:tab w:val="left" w:pos="0"/>
      </w:tabs>
      <w:spacing w:before="60" w:after="60" w:line="288" w:lineRule="auto"/>
      <w:ind w:firstLine="561"/>
      <w:jc w:val="both"/>
    </w:pPr>
    <w:rPr>
      <w:sz w:val="28"/>
      <w:szCs w:val="28"/>
    </w:rPr>
  </w:style>
  <w:style w:type="paragraph" w:customStyle="1" w:styleId="Style6">
    <w:name w:val="Style6"/>
    <w:basedOn w:val="Normal"/>
    <w:uiPriority w:val="99"/>
    <w:semiHidden/>
    <w:qFormat/>
    <w:pPr>
      <w:spacing w:before="60" w:after="60" w:line="288" w:lineRule="auto"/>
      <w:ind w:left="561" w:hanging="561"/>
      <w:jc w:val="both"/>
    </w:pPr>
    <w:rPr>
      <w:rFonts w:eastAsia="Calibri"/>
      <w:b/>
      <w:bCs/>
      <w:lang w:val="en-GB" w:eastAsia="en-GB"/>
    </w:rPr>
  </w:style>
  <w:style w:type="character" w:customStyle="1" w:styleId="Style8Char">
    <w:name w:val="Style8 Char"/>
    <w:link w:val="Style8"/>
    <w:semiHidden/>
    <w:locked/>
    <w:rPr>
      <w:sz w:val="28"/>
      <w:szCs w:val="28"/>
    </w:rPr>
  </w:style>
  <w:style w:type="paragraph" w:customStyle="1" w:styleId="Style8">
    <w:name w:val="Style8"/>
    <w:basedOn w:val="Style5"/>
    <w:link w:val="Style8Char"/>
    <w:semiHidden/>
    <w:qFormat/>
  </w:style>
  <w:style w:type="character" w:customStyle="1" w:styleId="Style9Char">
    <w:name w:val="Style9 Char"/>
    <w:link w:val="Style9"/>
    <w:uiPriority w:val="99"/>
    <w:locked/>
    <w:rPr>
      <w:sz w:val="28"/>
      <w:szCs w:val="28"/>
      <w:lang w:val="en-GB" w:eastAsia="en-GB"/>
    </w:rPr>
  </w:style>
  <w:style w:type="paragraph" w:customStyle="1" w:styleId="Style9">
    <w:name w:val="Style9"/>
    <w:basedOn w:val="Style8"/>
    <w:link w:val="Style9Char"/>
    <w:uiPriority w:val="99"/>
    <w:qFormat/>
    <w:pPr>
      <w:tabs>
        <w:tab w:val="clear" w:pos="0"/>
      </w:tabs>
    </w:pPr>
    <w:rPr>
      <w:lang w:val="en-GB" w:eastAsia="en-GB"/>
    </w:rPr>
  </w:style>
  <w:style w:type="paragraph" w:customStyle="1" w:styleId="MUC3">
    <w:name w:val="MUC3"/>
    <w:basedOn w:val="Normal"/>
    <w:uiPriority w:val="99"/>
    <w:qFormat/>
    <w:pPr>
      <w:spacing w:before="140" w:line="400" w:lineRule="exact"/>
      <w:ind w:firstLine="720"/>
      <w:jc w:val="both"/>
    </w:pPr>
    <w:rPr>
      <w:b/>
      <w:bCs/>
      <w:i/>
      <w:iCs/>
      <w:sz w:val="26"/>
      <w:szCs w:val="26"/>
      <w:lang w:val="vi-VN" w:eastAsia="vi-VN"/>
    </w:rPr>
  </w:style>
  <w:style w:type="paragraph" w:customStyle="1" w:styleId="MUC20">
    <w:name w:val="MUC2"/>
    <w:basedOn w:val="Normal"/>
    <w:uiPriority w:val="99"/>
    <w:qFormat/>
    <w:pPr>
      <w:spacing w:after="120" w:line="276" w:lineRule="auto"/>
    </w:pPr>
    <w:rPr>
      <w:b/>
      <w:bCs/>
      <w:sz w:val="26"/>
      <w:szCs w:val="26"/>
      <w:lang w:val="en-GB" w:eastAsia="vi-VN"/>
    </w:rPr>
  </w:style>
  <w:style w:type="paragraph" w:customStyle="1" w:styleId="MUCI0">
    <w:name w:val="MUCI"/>
    <w:basedOn w:val="Chuong1"/>
    <w:uiPriority w:val="99"/>
    <w:qFormat/>
    <w:pPr>
      <w:ind w:firstLine="0"/>
    </w:pPr>
  </w:style>
  <w:style w:type="paragraph" w:customStyle="1" w:styleId="MCI10">
    <w:name w:val="MỤCI1"/>
    <w:basedOn w:val="Heading2"/>
    <w:uiPriority w:val="99"/>
    <w:qFormat/>
    <w:pPr>
      <w:keepLines/>
      <w:spacing w:before="200" w:after="0" w:line="288" w:lineRule="auto"/>
      <w:ind w:firstLine="567"/>
      <w:jc w:val="both"/>
    </w:pPr>
    <w:rPr>
      <w:rFonts w:ascii="Times New Roman" w:eastAsia="Calibri" w:hAnsi="Times New Roman"/>
      <w:b/>
      <w:bCs/>
      <w:i w:val="0"/>
      <w:sz w:val="26"/>
      <w:szCs w:val="26"/>
      <w:lang w:val="vi-VN" w:eastAsia="vi-VN"/>
    </w:rPr>
  </w:style>
  <w:style w:type="paragraph" w:customStyle="1" w:styleId="MUCI2">
    <w:name w:val="MUCI2"/>
    <w:basedOn w:val="Heading3"/>
    <w:uiPriority w:val="99"/>
    <w:qFormat/>
    <w:pPr>
      <w:keepNext w:val="0"/>
      <w:spacing w:before="200" w:after="0" w:line="288" w:lineRule="auto"/>
      <w:ind w:firstLine="567"/>
      <w:jc w:val="both"/>
    </w:pPr>
    <w:rPr>
      <w:rFonts w:ascii="Times New Roman" w:eastAsia="Calibri" w:hAnsi="Times New Roman"/>
      <w:bCs/>
      <w:iCs/>
      <w:color w:val="FF0000"/>
      <w:kern w:val="0"/>
      <w:lang w:val="vi-VN" w:eastAsia="vi-VN"/>
    </w:rPr>
  </w:style>
  <w:style w:type="paragraph" w:customStyle="1" w:styleId="MUCI3">
    <w:name w:val="MUCI3"/>
    <w:basedOn w:val="BodyText"/>
    <w:uiPriority w:val="99"/>
    <w:qFormat/>
    <w:pPr>
      <w:spacing w:after="0" w:line="312" w:lineRule="auto"/>
      <w:jc w:val="both"/>
    </w:pPr>
    <w:rPr>
      <w:rFonts w:eastAsia="Calibri"/>
      <w:i/>
      <w:iCs/>
      <w:spacing w:val="6"/>
      <w:lang w:val="vi-VN" w:eastAsia="vi-VN"/>
    </w:rPr>
  </w:style>
  <w:style w:type="paragraph" w:customStyle="1" w:styleId="Hinhve">
    <w:name w:val="Hinhve"/>
    <w:basedOn w:val="Normal"/>
    <w:uiPriority w:val="99"/>
    <w:qFormat/>
    <w:pPr>
      <w:spacing w:before="120" w:line="288" w:lineRule="auto"/>
      <w:jc w:val="center"/>
    </w:pPr>
    <w:rPr>
      <w:rFonts w:eastAsia="Calibri"/>
      <w:i/>
      <w:iCs/>
      <w:lang w:val="vi-VN" w:eastAsia="vi-VN"/>
    </w:rPr>
  </w:style>
  <w:style w:type="paragraph" w:customStyle="1" w:styleId="MUC12">
    <w:name w:val="MUC12"/>
    <w:basedOn w:val="Normal"/>
    <w:uiPriority w:val="99"/>
    <w:qFormat/>
    <w:pPr>
      <w:spacing w:before="120" w:line="288" w:lineRule="auto"/>
      <w:jc w:val="both"/>
    </w:pPr>
    <w:rPr>
      <w:rFonts w:ascii="Calibri" w:hAnsi="Calibri" w:cs="Calibri"/>
      <w:b/>
      <w:bCs/>
      <w:lang w:val="vi-VN" w:eastAsia="vi-VN"/>
    </w:rPr>
  </w:style>
  <w:style w:type="paragraph" w:customStyle="1" w:styleId="MUCI10">
    <w:name w:val="MUCI1"/>
    <w:basedOn w:val="Normal"/>
    <w:uiPriority w:val="99"/>
    <w:qFormat/>
    <w:pPr>
      <w:spacing w:before="120" w:after="120" w:line="312" w:lineRule="auto"/>
      <w:jc w:val="both"/>
    </w:pPr>
    <w:rPr>
      <w:rFonts w:eastAsia="Calibri"/>
      <w:b/>
      <w:bCs/>
      <w:sz w:val="26"/>
      <w:szCs w:val="26"/>
      <w:lang w:val="cs-CZ" w:eastAsia="vi-VN"/>
    </w:rPr>
  </w:style>
  <w:style w:type="paragraph" w:customStyle="1" w:styleId="Ngun">
    <w:name w:val="Nguồn"/>
    <w:basedOn w:val="Nidung"/>
    <w:autoRedefine/>
    <w:uiPriority w:val="99"/>
    <w:qFormat/>
    <w:pPr>
      <w:widowControl w:val="0"/>
      <w:tabs>
        <w:tab w:val="clear" w:pos="720"/>
      </w:tabs>
      <w:ind w:firstLine="0"/>
      <w:jc w:val="center"/>
    </w:pPr>
    <w:rPr>
      <w:rFonts w:eastAsia="Times New Roman"/>
      <w:i/>
      <w:iCs/>
      <w:sz w:val="24"/>
      <w:szCs w:val="24"/>
      <w:lang w:val="nl-NL" w:eastAsia="en-US"/>
    </w:rPr>
  </w:style>
  <w:style w:type="paragraph" w:customStyle="1" w:styleId="MUC10">
    <w:name w:val="MUC1"/>
    <w:basedOn w:val="Normal"/>
    <w:uiPriority w:val="99"/>
    <w:qFormat/>
    <w:pPr>
      <w:spacing w:line="288" w:lineRule="auto"/>
      <w:ind w:firstLine="720"/>
      <w:jc w:val="both"/>
    </w:pPr>
    <w:rPr>
      <w:rFonts w:ascii="Calibri" w:eastAsia="Calibri" w:hAnsi="Calibri" w:cs="Calibri"/>
      <w:b/>
      <w:bCs/>
      <w:sz w:val="26"/>
      <w:szCs w:val="26"/>
      <w:lang w:val="en-GB" w:eastAsia="vi-VN"/>
    </w:rPr>
  </w:style>
  <w:style w:type="paragraph" w:customStyle="1" w:styleId="1-1-1">
    <w:name w:val="1-1-1"/>
    <w:basedOn w:val="Normal"/>
    <w:uiPriority w:val="99"/>
    <w:qFormat/>
    <w:pPr>
      <w:spacing w:before="120" w:line="264" w:lineRule="auto"/>
      <w:ind w:firstLine="720"/>
      <w:jc w:val="both"/>
    </w:pPr>
    <w:rPr>
      <w:rFonts w:ascii=".VnTime" w:eastAsia="Calibri" w:hAnsi=".VnTime" w:cs=".VnTime"/>
      <w:b/>
      <w:bCs/>
      <w:sz w:val="26"/>
      <w:szCs w:val="26"/>
      <w:lang w:val="pt-BR" w:eastAsia="vi-VN"/>
    </w:rPr>
  </w:style>
  <w:style w:type="character" w:customStyle="1" w:styleId="Bodytext5">
    <w:name w:val="Body text (5)_"/>
    <w:link w:val="Bodytext50"/>
    <w:uiPriority w:val="99"/>
    <w:locked/>
    <w:rPr>
      <w:b/>
      <w:sz w:val="26"/>
      <w:shd w:val="clear" w:color="auto" w:fill="FFFFFF"/>
    </w:rPr>
  </w:style>
  <w:style w:type="paragraph" w:customStyle="1" w:styleId="Bodytext50">
    <w:name w:val="Body text (5)"/>
    <w:basedOn w:val="Normal"/>
    <w:link w:val="Bodytext5"/>
    <w:uiPriority w:val="99"/>
    <w:qFormat/>
    <w:pPr>
      <w:widowControl w:val="0"/>
      <w:shd w:val="clear" w:color="auto" w:fill="FFFFFF"/>
      <w:spacing w:line="326" w:lineRule="exact"/>
      <w:jc w:val="center"/>
    </w:pPr>
    <w:rPr>
      <w:b/>
      <w:sz w:val="26"/>
      <w:szCs w:val="20"/>
    </w:rPr>
  </w:style>
  <w:style w:type="paragraph" w:customStyle="1" w:styleId="muc-">
    <w:name w:val="muc-"/>
    <w:basedOn w:val="Normal"/>
    <w:qFormat/>
    <w:pPr>
      <w:tabs>
        <w:tab w:val="num" w:pos="360"/>
        <w:tab w:val="left" w:pos="567"/>
      </w:tabs>
      <w:spacing w:before="20" w:after="20"/>
      <w:ind w:left="360" w:hanging="360"/>
      <w:jc w:val="both"/>
    </w:pPr>
    <w:rPr>
      <w:rFonts w:ascii=".VnTime" w:eastAsia="Calibri" w:hAnsi=".VnTime" w:cs=".VnTime"/>
      <w:lang w:val="vi-VN" w:eastAsia="vi-VN"/>
    </w:rPr>
  </w:style>
  <w:style w:type="paragraph" w:customStyle="1" w:styleId="CharChar4CharCharCharChar">
    <w:name w:val="Char Char4 Char Char Char Char"/>
    <w:basedOn w:val="Normal"/>
    <w:qFormat/>
    <w:pPr>
      <w:pageBreakBefore/>
      <w:spacing w:before="100" w:beforeAutospacing="1" w:after="100" w:afterAutospacing="1"/>
      <w:jc w:val="both"/>
    </w:pPr>
    <w:rPr>
      <w:rFonts w:ascii="Tahoma" w:hAnsi="Tahoma" w:cs="Tahoma"/>
      <w:sz w:val="20"/>
      <w:szCs w:val="20"/>
      <w:lang w:val="vi-VN" w:eastAsia="vi-VN"/>
    </w:rPr>
  </w:style>
  <w:style w:type="paragraph" w:customStyle="1" w:styleId="Tieude6">
    <w:name w:val="Tieu de 6"/>
    <w:basedOn w:val="Heading6"/>
    <w:uiPriority w:val="99"/>
    <w:qFormat/>
    <w:pPr>
      <w:keepLines w:val="0"/>
      <w:tabs>
        <w:tab w:val="left" w:pos="1276"/>
      </w:tabs>
      <w:spacing w:before="120" w:after="40" w:line="240" w:lineRule="auto"/>
      <w:jc w:val="both"/>
    </w:pPr>
    <w:rPr>
      <w:rFonts w:ascii="Times New Roman" w:hAnsi="Times New Roman"/>
      <w:iCs w:val="0"/>
      <w:color w:val="000000"/>
      <w:kern w:val="0"/>
      <w:sz w:val="26"/>
      <w:szCs w:val="20"/>
      <w:u w:val="single"/>
      <w:lang w:val="en-GB" w:eastAsia="vi-VN"/>
    </w:rPr>
  </w:style>
  <w:style w:type="paragraph" w:customStyle="1" w:styleId="CharChar4CharCharCharChar1">
    <w:name w:val="Char Char4 Char Char Char Char1"/>
    <w:basedOn w:val="Normal"/>
    <w:uiPriority w:val="99"/>
    <w:qFormat/>
    <w:pPr>
      <w:pageBreakBefore/>
      <w:spacing w:before="100" w:beforeAutospacing="1" w:after="100" w:afterAutospacing="1"/>
      <w:jc w:val="both"/>
    </w:pPr>
    <w:rPr>
      <w:rFonts w:ascii="Tahoma" w:hAnsi="Tahoma" w:cs="Tahoma"/>
      <w:sz w:val="20"/>
      <w:szCs w:val="20"/>
      <w:lang w:val="vi-VN" w:eastAsia="vi-VN"/>
    </w:rPr>
  </w:style>
  <w:style w:type="paragraph" w:customStyle="1" w:styleId="nd">
    <w:name w:val="nd"/>
    <w:basedOn w:val="Normal"/>
    <w:uiPriority w:val="99"/>
    <w:qFormat/>
    <w:pPr>
      <w:spacing w:before="120" w:line="320" w:lineRule="exact"/>
      <w:ind w:firstLine="567"/>
      <w:jc w:val="both"/>
    </w:pPr>
    <w:rPr>
      <w:rFonts w:eastAsia="MS Mincho"/>
      <w:color w:val="000000"/>
      <w:lang w:val="vi-VN" w:eastAsia="ja-JP"/>
    </w:rPr>
  </w:style>
  <w:style w:type="paragraph" w:customStyle="1" w:styleId="font9">
    <w:name w:val="font9"/>
    <w:basedOn w:val="Normal"/>
    <w:qFormat/>
    <w:pPr>
      <w:spacing w:before="100" w:beforeAutospacing="1" w:after="100" w:afterAutospacing="1"/>
    </w:pPr>
    <w:rPr>
      <w:color w:val="FF0000"/>
      <w:sz w:val="24"/>
      <w:szCs w:val="24"/>
      <w:lang w:val="vi-VN" w:eastAsia="vi-VN"/>
    </w:rPr>
  </w:style>
  <w:style w:type="paragraph" w:customStyle="1" w:styleId="StyleHeading4TimesNewRomanNotBoldItalicFirstline1">
    <w:name w:val="Style Heading 4 + Times New Roman Not Bold Italic First line:  1"/>
    <w:basedOn w:val="Heading4"/>
    <w:uiPriority w:val="99"/>
    <w:qFormat/>
    <w:pPr>
      <w:keepLines w:val="0"/>
      <w:spacing w:before="120" w:after="120" w:line="288" w:lineRule="auto"/>
      <w:ind w:firstLine="720"/>
      <w:jc w:val="both"/>
    </w:pPr>
    <w:rPr>
      <w:rFonts w:ascii="Times New Roman" w:eastAsia="Calibri" w:hAnsi="Times New Roman" w:cs="Times New Roman"/>
      <w:b/>
      <w:bCs/>
      <w:color w:val="auto"/>
      <w:lang w:val="vi-VN" w:eastAsia="vi-VN"/>
    </w:rPr>
  </w:style>
  <w:style w:type="paragraph" w:customStyle="1" w:styleId="StyleHeading3TimesNewRomanFirstline127cmBefore6">
    <w:name w:val="Style Heading 3 + Times New Roman First line:  1.27 cm Before:  6"/>
    <w:basedOn w:val="Heading3"/>
    <w:autoRedefine/>
    <w:uiPriority w:val="99"/>
    <w:qFormat/>
    <w:pPr>
      <w:keepNext w:val="0"/>
      <w:keepLines w:val="0"/>
      <w:spacing w:before="0" w:after="0" w:line="240" w:lineRule="auto"/>
      <w:ind w:firstLine="700"/>
      <w:jc w:val="both"/>
    </w:pPr>
    <w:rPr>
      <w:rFonts w:ascii="Times New Roman" w:hAnsi="Times New Roman"/>
      <w:bCs/>
      <w:color w:val="FF0000"/>
      <w:spacing w:val="-6"/>
      <w:kern w:val="0"/>
      <w:lang w:val="de-DE" w:eastAsia="vi-VN"/>
    </w:rPr>
  </w:style>
  <w:style w:type="paragraph" w:customStyle="1" w:styleId="Normaltime">
    <w:name w:val="Normal+time"/>
    <w:basedOn w:val="StyleHeading3TimesNewRomanFirstline127cmBefore6"/>
    <w:qFormat/>
    <w:rPr>
      <w:b/>
      <w:bCs w:val="0"/>
      <w:i/>
      <w:iCs/>
      <w:sz w:val="24"/>
      <w:szCs w:val="24"/>
      <w:lang w:val="vi-VN"/>
    </w:rPr>
  </w:style>
  <w:style w:type="paragraph" w:customStyle="1" w:styleId="CharChar2CharChar">
    <w:name w:val="Char Char2 Char Char"/>
    <w:basedOn w:val="DocumentMap"/>
    <w:qFormat/>
    <w:pPr>
      <w:widowControl w:val="0"/>
      <w:shd w:val="clear" w:color="auto" w:fill="000080"/>
      <w:tabs>
        <w:tab w:val="left" w:pos="1114"/>
      </w:tabs>
      <w:suppressAutoHyphens/>
      <w:adjustRightInd w:val="0"/>
      <w:spacing w:before="120" w:line="436" w:lineRule="exact"/>
      <w:ind w:left="357" w:rightChars="-56" w:right="-56" w:firstLine="1"/>
      <w:jc w:val="both"/>
      <w:outlineLvl w:val="3"/>
    </w:pPr>
    <w:rPr>
      <w:rFonts w:ascii=".VnArial" w:hAnsi=".VnArial" w:cs=".VnArial"/>
      <w:b/>
      <w:bCs/>
      <w:kern w:val="2"/>
      <w:sz w:val="24"/>
      <w:szCs w:val="24"/>
      <w:lang w:val="vi-VN" w:eastAsia="zh-CN"/>
    </w:rPr>
  </w:style>
  <w:style w:type="paragraph" w:customStyle="1" w:styleId="font10">
    <w:name w:val="font10"/>
    <w:basedOn w:val="Normal"/>
    <w:qFormat/>
    <w:pPr>
      <w:spacing w:before="100" w:beforeAutospacing="1" w:after="100" w:afterAutospacing="1"/>
    </w:pPr>
    <w:rPr>
      <w:rFonts w:ascii=".VnTime" w:hAnsi=".VnTime"/>
      <w:color w:val="000000"/>
      <w:sz w:val="22"/>
      <w:szCs w:val="24"/>
      <w:lang w:val="vi-VN" w:eastAsia="vi-VN"/>
    </w:rPr>
  </w:style>
  <w:style w:type="paragraph" w:customStyle="1" w:styleId="font11">
    <w:name w:val="font11"/>
    <w:basedOn w:val="Normal"/>
    <w:qFormat/>
    <w:pPr>
      <w:spacing w:before="100" w:beforeAutospacing="1" w:after="100" w:afterAutospacing="1"/>
    </w:pPr>
    <w:rPr>
      <w:b/>
      <w:bCs/>
      <w:color w:val="000000"/>
      <w:sz w:val="22"/>
      <w:szCs w:val="24"/>
      <w:lang w:val="vi-VN" w:eastAsia="vi-VN"/>
    </w:rPr>
  </w:style>
  <w:style w:type="paragraph" w:customStyle="1" w:styleId="xl241">
    <w:name w:val="xl241"/>
    <w:basedOn w:val="Normal"/>
    <w:qFormat/>
    <w:pPr>
      <w:spacing w:before="100" w:beforeAutospacing="1" w:after="100" w:afterAutospacing="1"/>
    </w:pPr>
    <w:rPr>
      <w:sz w:val="22"/>
      <w:szCs w:val="24"/>
      <w:lang w:val="vi-VN" w:eastAsia="vi-VN"/>
    </w:rPr>
  </w:style>
  <w:style w:type="paragraph" w:customStyle="1" w:styleId="xl242">
    <w:name w:val="xl24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4"/>
      <w:lang w:val="vi-VN" w:eastAsia="vi-VN"/>
    </w:rPr>
  </w:style>
  <w:style w:type="paragraph" w:customStyle="1" w:styleId="xl243">
    <w:name w:val="xl243"/>
    <w:basedOn w:val="Normal"/>
    <w:qFormat/>
    <w:pPr>
      <w:spacing w:before="100" w:beforeAutospacing="1" w:after="100" w:afterAutospacing="1"/>
    </w:pPr>
    <w:rPr>
      <w:b/>
      <w:bCs/>
      <w:sz w:val="22"/>
      <w:szCs w:val="24"/>
      <w:lang w:val="vi-VN" w:eastAsia="vi-VN"/>
    </w:rPr>
  </w:style>
  <w:style w:type="paragraph" w:customStyle="1" w:styleId="xl244">
    <w:name w:val="xl24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4"/>
      <w:lang w:val="vi-VN" w:eastAsia="vi-VN"/>
    </w:rPr>
  </w:style>
  <w:style w:type="paragraph" w:customStyle="1" w:styleId="xl245">
    <w:name w:val="xl2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4"/>
      <w:lang w:val="vi-VN" w:eastAsia="vi-VN"/>
    </w:rPr>
  </w:style>
  <w:style w:type="paragraph" w:customStyle="1" w:styleId="xl246">
    <w:name w:val="xl2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4"/>
      <w:lang w:val="vi-VN" w:eastAsia="vi-VN"/>
    </w:rPr>
  </w:style>
  <w:style w:type="paragraph" w:customStyle="1" w:styleId="xl247">
    <w:name w:val="xl24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4"/>
      <w:lang w:val="vi-VN" w:eastAsia="vi-VN"/>
    </w:rPr>
  </w:style>
  <w:style w:type="paragraph" w:customStyle="1" w:styleId="xl248">
    <w:name w:val="xl2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4"/>
      <w:lang w:val="vi-VN" w:eastAsia="vi-VN"/>
    </w:rPr>
  </w:style>
  <w:style w:type="paragraph" w:customStyle="1" w:styleId="xl249">
    <w:name w:val="xl24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4"/>
      <w:lang w:val="vi-VN" w:eastAsia="vi-VN"/>
    </w:rPr>
  </w:style>
  <w:style w:type="paragraph" w:customStyle="1" w:styleId="xl250">
    <w:name w:val="xl250"/>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4"/>
      <w:lang w:val="vi-VN" w:eastAsia="vi-VN"/>
    </w:rPr>
  </w:style>
  <w:style w:type="paragraph" w:customStyle="1" w:styleId="xl251">
    <w:name w:val="xl251"/>
    <w:basedOn w:val="Normal"/>
    <w:uiPriority w:val="99"/>
    <w:qFormat/>
    <w:pPr>
      <w:spacing w:before="100" w:beforeAutospacing="1" w:after="100" w:afterAutospacing="1"/>
      <w:jc w:val="center"/>
    </w:pPr>
    <w:rPr>
      <w:sz w:val="22"/>
      <w:szCs w:val="24"/>
      <w:lang w:val="vi-VN" w:eastAsia="vi-VN"/>
    </w:rPr>
  </w:style>
  <w:style w:type="paragraph" w:customStyle="1" w:styleId="xl252">
    <w:name w:val="xl25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53">
    <w:name w:val="xl25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vi-VN" w:eastAsia="vi-VN"/>
    </w:rPr>
  </w:style>
  <w:style w:type="paragraph" w:customStyle="1" w:styleId="xl254">
    <w:name w:val="xl25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55">
    <w:name w:val="xl25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56">
    <w:name w:val="xl25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57">
    <w:name w:val="xl25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vi-VN" w:eastAsia="vi-VN"/>
    </w:rPr>
  </w:style>
  <w:style w:type="paragraph" w:customStyle="1" w:styleId="xl258">
    <w:name w:val="xl25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vi-VN" w:eastAsia="vi-VN"/>
    </w:rPr>
  </w:style>
  <w:style w:type="paragraph" w:customStyle="1" w:styleId="xl259">
    <w:name w:val="xl25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vi-VN" w:eastAsia="vi-VN"/>
    </w:rPr>
  </w:style>
  <w:style w:type="paragraph" w:customStyle="1" w:styleId="xl260">
    <w:name w:val="xl260"/>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61">
    <w:name w:val="xl261"/>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vi-VN" w:eastAsia="vi-VN"/>
    </w:rPr>
  </w:style>
  <w:style w:type="paragraph" w:customStyle="1" w:styleId="xl262">
    <w:name w:val="xl26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vi-VN" w:eastAsia="vi-VN"/>
    </w:rPr>
  </w:style>
  <w:style w:type="paragraph" w:customStyle="1" w:styleId="xl267">
    <w:name w:val="xl2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vi-VN" w:eastAsia="vi-VN"/>
    </w:rPr>
  </w:style>
  <w:style w:type="paragraph" w:customStyle="1" w:styleId="xl268">
    <w:name w:val="xl2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vi-VN" w:eastAsia="vi-VN"/>
    </w:rPr>
  </w:style>
  <w:style w:type="paragraph" w:customStyle="1" w:styleId="xl269">
    <w:name w:val="xl26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4"/>
      <w:lang w:val="vi-VN" w:eastAsia="vi-VN"/>
    </w:rPr>
  </w:style>
  <w:style w:type="paragraph" w:customStyle="1" w:styleId="xl270">
    <w:name w:val="xl270"/>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4"/>
      <w:lang w:val="vi-VN" w:eastAsia="vi-VN"/>
    </w:rPr>
  </w:style>
  <w:style w:type="paragraph" w:customStyle="1" w:styleId="xl271">
    <w:name w:val="xl271"/>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4"/>
      <w:lang w:val="vi-VN" w:eastAsia="vi-VN"/>
    </w:rPr>
  </w:style>
  <w:style w:type="paragraph" w:customStyle="1" w:styleId="xl272">
    <w:name w:val="xl2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4"/>
      <w:lang w:val="vi-VN" w:eastAsia="vi-VN"/>
    </w:rPr>
  </w:style>
  <w:style w:type="paragraph" w:customStyle="1" w:styleId="xl273">
    <w:name w:val="xl2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4"/>
      <w:lang w:val="vi-VN" w:eastAsia="vi-VN"/>
    </w:rPr>
  </w:style>
  <w:style w:type="paragraph" w:customStyle="1" w:styleId="xl274">
    <w:name w:val="xl27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4"/>
      <w:lang w:val="vi-VN" w:eastAsia="vi-VN"/>
    </w:rPr>
  </w:style>
  <w:style w:type="paragraph" w:customStyle="1" w:styleId="CharChar17">
    <w:name w:val="Char Char17"/>
    <w:basedOn w:val="Normal"/>
    <w:uiPriority w:val="99"/>
    <w:qFormat/>
    <w:pPr>
      <w:keepNext/>
      <w:tabs>
        <w:tab w:val="num" w:pos="425"/>
      </w:tabs>
      <w:autoSpaceDE w:val="0"/>
      <w:autoSpaceDN w:val="0"/>
      <w:adjustRightInd w:val="0"/>
      <w:spacing w:before="80" w:after="80"/>
      <w:ind w:hanging="425"/>
      <w:jc w:val="both"/>
    </w:pPr>
    <w:rPr>
      <w:rFonts w:ascii="Arial" w:hAnsi="Arial" w:cs="Arial"/>
      <w:kern w:val="2"/>
      <w:sz w:val="20"/>
      <w:szCs w:val="20"/>
      <w:lang w:val="vi-VN" w:eastAsia="zh-CN"/>
    </w:rPr>
  </w:style>
  <w:style w:type="paragraph" w:customStyle="1" w:styleId="CharChar4CharCharCharChar2">
    <w:name w:val="Char Char4 Char Char Char Char2"/>
    <w:basedOn w:val="Normal"/>
    <w:uiPriority w:val="99"/>
    <w:qFormat/>
    <w:pPr>
      <w:pageBreakBefore/>
      <w:spacing w:before="100" w:beforeAutospacing="1" w:after="100" w:afterAutospacing="1"/>
      <w:jc w:val="both"/>
    </w:pPr>
    <w:rPr>
      <w:rFonts w:ascii="Tahoma" w:hAnsi="Tahoma" w:cs="Tahoma"/>
      <w:sz w:val="20"/>
      <w:szCs w:val="20"/>
      <w:lang w:val="vi-VN" w:eastAsia="vi-VN"/>
    </w:rPr>
  </w:style>
  <w:style w:type="paragraph" w:customStyle="1" w:styleId="Char3">
    <w:name w:val="Char3"/>
    <w:basedOn w:val="Normal"/>
    <w:uiPriority w:val="99"/>
    <w:qFormat/>
    <w:pPr>
      <w:spacing w:line="240" w:lineRule="exact"/>
    </w:pPr>
    <w:rPr>
      <w:rFonts w:ascii="Verdana" w:hAnsi="Verdana"/>
      <w:sz w:val="20"/>
      <w:szCs w:val="20"/>
      <w:lang w:val="vi-VN" w:eastAsia="vi-VN"/>
    </w:rPr>
  </w:style>
  <w:style w:type="paragraph" w:customStyle="1" w:styleId="CharChar20">
    <w:name w:val="Char Char20"/>
    <w:basedOn w:val="Normal"/>
    <w:uiPriority w:val="99"/>
    <w:qFormat/>
    <w:pPr>
      <w:keepNext/>
      <w:tabs>
        <w:tab w:val="num" w:pos="425"/>
      </w:tabs>
      <w:autoSpaceDE w:val="0"/>
      <w:autoSpaceDN w:val="0"/>
      <w:adjustRightInd w:val="0"/>
      <w:spacing w:before="80" w:after="80"/>
      <w:ind w:hanging="425"/>
      <w:jc w:val="both"/>
    </w:pPr>
    <w:rPr>
      <w:rFonts w:ascii="Arial" w:hAnsi="Arial" w:cs="Arial"/>
      <w:kern w:val="2"/>
      <w:sz w:val="20"/>
      <w:szCs w:val="20"/>
      <w:lang w:val="vi-VN" w:eastAsia="zh-CN"/>
    </w:rPr>
  </w:style>
  <w:style w:type="paragraph" w:customStyle="1" w:styleId="c2">
    <w:name w:val="c2"/>
    <w:basedOn w:val="Normal"/>
    <w:uiPriority w:val="99"/>
    <w:qFormat/>
    <w:pPr>
      <w:spacing w:before="120" w:line="400" w:lineRule="exact"/>
      <w:ind w:firstLine="720"/>
      <w:jc w:val="both"/>
    </w:pPr>
    <w:rPr>
      <w:rFonts w:eastAsia="Calibri"/>
      <w:b/>
      <w:i/>
      <w:szCs w:val="24"/>
      <w:lang w:val="vi-VN" w:eastAsia="vi-VN"/>
    </w:rPr>
  </w:style>
  <w:style w:type="paragraph" w:customStyle="1" w:styleId="CharCharChar1CharCharCharCharCharCharChar">
    <w:name w:val="Char Char Char1 Char Char Char Char Char Char Char"/>
    <w:basedOn w:val="Normal"/>
    <w:qFormat/>
    <w:pPr>
      <w:spacing w:line="240" w:lineRule="exact"/>
    </w:pPr>
    <w:rPr>
      <w:sz w:val="24"/>
      <w:szCs w:val="24"/>
      <w:lang w:val="vi-VN" w:eastAsia="vi-VN"/>
    </w:rPr>
  </w:style>
  <w:style w:type="character" w:customStyle="1" w:styleId="StylebulletedChar">
    <w:name w:val="Style bulleted Char"/>
    <w:link w:val="Stylebulleted"/>
    <w:locked/>
    <w:rPr>
      <w:sz w:val="26"/>
      <w:szCs w:val="22"/>
    </w:rPr>
  </w:style>
  <w:style w:type="paragraph" w:customStyle="1" w:styleId="Stylebulleted">
    <w:name w:val="Style bulleted"/>
    <w:link w:val="StylebulletedChar"/>
    <w:qFormat/>
    <w:pPr>
      <w:widowControl w:val="0"/>
      <w:tabs>
        <w:tab w:val="right" w:pos="9072"/>
      </w:tabs>
      <w:spacing w:before="120" w:after="120"/>
      <w:ind w:firstLine="567"/>
      <w:jc w:val="both"/>
    </w:pPr>
    <w:rPr>
      <w:sz w:val="26"/>
      <w:szCs w:val="22"/>
    </w:rPr>
  </w:style>
  <w:style w:type="paragraph" w:customStyle="1" w:styleId="Bang-Tieudebang">
    <w:name w:val="Bang - Tieu de bang"/>
    <w:basedOn w:val="NOIDUNG1"/>
    <w:qFormat/>
    <w:pPr>
      <w:spacing w:before="60" w:after="60"/>
      <w:ind w:left="0"/>
      <w:jc w:val="center"/>
    </w:pPr>
    <w:rPr>
      <w:rFonts w:ascii="Times New Roman" w:hAnsi="Times New Roman"/>
      <w:b/>
      <w:sz w:val="26"/>
      <w:lang w:val="en-US"/>
    </w:rPr>
  </w:style>
  <w:style w:type="paragraph" w:customStyle="1" w:styleId="Bang-Noidungbang">
    <w:name w:val="Bang - Noi dung bang"/>
    <w:basedOn w:val="Bang-Tieudebang"/>
    <w:qFormat/>
    <w:pPr>
      <w:spacing w:before="40" w:after="40"/>
      <w:jc w:val="left"/>
    </w:pPr>
    <w:rPr>
      <w:b w:val="0"/>
    </w:rPr>
  </w:style>
  <w:style w:type="paragraph" w:customStyle="1" w:styleId="StyleCaptionCustomColorRGB235493">
    <w:name w:val="Style Caption + Custom Color(RGB(235493))"/>
    <w:basedOn w:val="Caption"/>
    <w:qFormat/>
    <w:pPr>
      <w:spacing w:before="60" w:after="60" w:line="312" w:lineRule="auto"/>
    </w:pPr>
    <w:rPr>
      <w:rFonts w:ascii="Arial" w:eastAsia="Calibri" w:hAnsi="Arial"/>
      <w:b w:val="0"/>
      <w:color w:val="17365D"/>
      <w:sz w:val="20"/>
      <w:szCs w:val="20"/>
      <w:lang w:val="en-AU" w:eastAsia="vi-VN"/>
    </w:rPr>
  </w:style>
  <w:style w:type="character" w:customStyle="1" w:styleId="StyleTimesNewRomanFirstline127cmBefore6ptAfterChar">
    <w:name w:val="Style Times New Roman First line:  127 cm Before:  6 pt After:.Char"/>
    <w:link w:val="StyleTimesNewRomanFirstline127cmBefore6ptAfter"/>
    <w:locked/>
    <w:rPr>
      <w:sz w:val="26"/>
    </w:rPr>
  </w:style>
  <w:style w:type="paragraph" w:customStyle="1" w:styleId="StyleTimesNewRomanFirstline127cmBefore6ptAfter">
    <w:name w:val="Style Times New Roman First line:  127 cm Before:  6 pt After:"/>
    <w:basedOn w:val="Normal"/>
    <w:link w:val="StyleTimesNewRomanFirstline127cmBefore6ptAfterChar"/>
    <w:qFormat/>
    <w:pPr>
      <w:spacing w:before="120" w:after="120"/>
      <w:ind w:firstLine="720"/>
      <w:jc w:val="both"/>
    </w:pPr>
    <w:rPr>
      <w:sz w:val="26"/>
      <w:szCs w:val="20"/>
    </w:rPr>
  </w:style>
  <w:style w:type="paragraph" w:customStyle="1" w:styleId="StyleTimesNewRomanBoldBefore6ptAfter6pt">
    <w:name w:val="Style Times New Roman Bold Before:  6 pt After:  6 pt"/>
    <w:basedOn w:val="Normal"/>
    <w:qFormat/>
    <w:pPr>
      <w:spacing w:before="120" w:after="120"/>
      <w:jc w:val="both"/>
    </w:pPr>
    <w:rPr>
      <w:b/>
      <w:bCs/>
      <w:sz w:val="26"/>
      <w:szCs w:val="20"/>
      <w:lang w:val="vi-VN" w:eastAsia="vi-VN"/>
    </w:rPr>
  </w:style>
  <w:style w:type="character" w:customStyle="1" w:styleId="HinhChar">
    <w:name w:val="Hinh Char"/>
    <w:link w:val="Hinh0"/>
    <w:uiPriority w:val="54"/>
    <w:locked/>
    <w:rPr>
      <w:bCs/>
      <w:kern w:val="32"/>
      <w:sz w:val="26"/>
      <w:szCs w:val="26"/>
    </w:rPr>
  </w:style>
  <w:style w:type="paragraph" w:customStyle="1" w:styleId="Hinh0">
    <w:name w:val="Hinh"/>
    <w:link w:val="HinhChar"/>
    <w:uiPriority w:val="54"/>
    <w:qFormat/>
    <w:pPr>
      <w:jc w:val="center"/>
    </w:pPr>
    <w:rPr>
      <w:bCs/>
      <w:kern w:val="32"/>
      <w:sz w:val="26"/>
      <w:szCs w:val="26"/>
    </w:rPr>
  </w:style>
  <w:style w:type="paragraph" w:customStyle="1" w:styleId="Style69">
    <w:name w:val="Style69"/>
    <w:basedOn w:val="Normal"/>
    <w:qFormat/>
    <w:pPr>
      <w:tabs>
        <w:tab w:val="num" w:pos="2340"/>
      </w:tabs>
      <w:spacing w:before="120" w:after="120"/>
      <w:ind w:left="2340" w:hanging="360"/>
      <w:jc w:val="both"/>
    </w:pPr>
    <w:rPr>
      <w:sz w:val="26"/>
      <w:szCs w:val="26"/>
      <w:lang w:val="vi-VN" w:eastAsia="vi-VN"/>
    </w:rPr>
  </w:style>
  <w:style w:type="paragraph" w:customStyle="1" w:styleId="Style71">
    <w:name w:val="Style71"/>
    <w:basedOn w:val="Normal"/>
    <w:qFormat/>
    <w:pPr>
      <w:spacing w:before="120" w:after="120"/>
      <w:jc w:val="both"/>
    </w:pPr>
    <w:rPr>
      <w:sz w:val="26"/>
      <w:szCs w:val="26"/>
      <w:lang w:val="vi-VN" w:eastAsia="vi-VN"/>
    </w:rPr>
  </w:style>
  <w:style w:type="character" w:customStyle="1" w:styleId="nomalChar">
    <w:name w:val="nomal Char"/>
    <w:link w:val="nomal"/>
    <w:locked/>
    <w:rPr>
      <w:sz w:val="28"/>
      <w:szCs w:val="28"/>
    </w:rPr>
  </w:style>
  <w:style w:type="paragraph" w:customStyle="1" w:styleId="nomal">
    <w:name w:val="nomal"/>
    <w:basedOn w:val="Normal"/>
    <w:link w:val="nomalChar"/>
    <w:qFormat/>
    <w:pPr>
      <w:autoSpaceDE w:val="0"/>
      <w:autoSpaceDN w:val="0"/>
      <w:jc w:val="both"/>
    </w:pPr>
  </w:style>
  <w:style w:type="character" w:customStyle="1" w:styleId="bodytextChar0">
    <w:name w:val="bodytext Char"/>
    <w:link w:val="bodytext6"/>
    <w:locked/>
    <w:rPr>
      <w:rFonts w:ascii=".VnTime" w:hAnsi=".VnTime"/>
      <w:sz w:val="28"/>
      <w:lang w:val="vi-VN" w:eastAsia="vi-VN"/>
    </w:rPr>
  </w:style>
  <w:style w:type="paragraph" w:customStyle="1" w:styleId="bodytext6">
    <w:name w:val="bodytext"/>
    <w:basedOn w:val="Normal"/>
    <w:link w:val="bodytextChar0"/>
    <w:qFormat/>
    <w:pPr>
      <w:widowControl w:val="0"/>
      <w:spacing w:before="60" w:after="60" w:line="340" w:lineRule="exact"/>
      <w:ind w:firstLine="720"/>
      <w:jc w:val="both"/>
    </w:pPr>
    <w:rPr>
      <w:rFonts w:ascii=".VnTime" w:hAnsi=".VnTime"/>
      <w:szCs w:val="20"/>
      <w:lang w:val="vi-VN" w:eastAsia="vi-VN"/>
    </w:rPr>
  </w:style>
  <w:style w:type="paragraph" w:customStyle="1" w:styleId="Muc0">
    <w:name w:val="Muc +"/>
    <w:basedOn w:val="Normal"/>
    <w:qFormat/>
    <w:pPr>
      <w:tabs>
        <w:tab w:val="left" w:pos="567"/>
        <w:tab w:val="num" w:pos="7174"/>
      </w:tabs>
      <w:ind w:left="7174" w:hanging="227"/>
      <w:jc w:val="both"/>
    </w:pPr>
    <w:rPr>
      <w:rFonts w:ascii=".VnTime" w:hAnsi=".VnTime"/>
      <w:szCs w:val="20"/>
      <w:lang w:val="en-AU" w:eastAsia="vi-VN"/>
    </w:rPr>
  </w:style>
  <w:style w:type="paragraph" w:customStyle="1" w:styleId="05bang">
    <w:name w:val="05bang"/>
    <w:basedOn w:val="Normal"/>
    <w:qFormat/>
    <w:pPr>
      <w:autoSpaceDE w:val="0"/>
      <w:autoSpaceDN w:val="0"/>
      <w:adjustRightInd w:val="0"/>
      <w:spacing w:before="120" w:after="120"/>
      <w:ind w:firstLine="720"/>
      <w:jc w:val="center"/>
    </w:pPr>
    <w:rPr>
      <w:b/>
      <w:bCs/>
      <w:color w:val="000000"/>
      <w:lang w:val="vi-VN" w:eastAsia="vi-VN"/>
    </w:rPr>
  </w:style>
  <w:style w:type="paragraph" w:customStyle="1" w:styleId="Bangbieu">
    <w:name w:val="Bang bieu"/>
    <w:basedOn w:val="Normal"/>
    <w:autoRedefine/>
    <w:qFormat/>
    <w:pPr>
      <w:spacing w:before="60" w:after="60"/>
      <w:jc w:val="center"/>
    </w:pPr>
    <w:rPr>
      <w:rFonts w:eastAsia="Calibri"/>
      <w:bCs/>
      <w:sz w:val="26"/>
      <w:szCs w:val="26"/>
      <w:lang w:val="nb-NO" w:eastAsia="vi-VN"/>
    </w:rPr>
  </w:style>
  <w:style w:type="paragraph" w:customStyle="1" w:styleId="04">
    <w:name w:val="04"/>
    <w:autoRedefine/>
    <w:qFormat/>
    <w:pPr>
      <w:tabs>
        <w:tab w:val="left" w:pos="993"/>
      </w:tabs>
      <w:spacing w:before="120" w:after="120"/>
      <w:ind w:firstLine="567"/>
      <w:jc w:val="center"/>
    </w:pPr>
    <w:rPr>
      <w:i/>
      <w:sz w:val="26"/>
      <w:szCs w:val="26"/>
      <w:lang w:val="am-ET"/>
    </w:rPr>
  </w:style>
  <w:style w:type="paragraph" w:customStyle="1" w:styleId="content">
    <w:name w:val="content"/>
    <w:basedOn w:val="Normal"/>
    <w:qFormat/>
    <w:pPr>
      <w:spacing w:before="100" w:beforeAutospacing="1" w:after="100" w:afterAutospacing="1"/>
    </w:pPr>
    <w:rPr>
      <w:bCs/>
      <w:sz w:val="24"/>
      <w:lang w:val="vi-VN" w:eastAsia="vi-VN"/>
    </w:rPr>
  </w:style>
  <w:style w:type="paragraph" w:customStyle="1" w:styleId="QUYNH2">
    <w:name w:val="QUYNH 2"/>
    <w:basedOn w:val="Heading2"/>
    <w:qFormat/>
    <w:pPr>
      <w:keepNext w:val="0"/>
      <w:widowControl w:val="0"/>
      <w:tabs>
        <w:tab w:val="left" w:pos="709"/>
        <w:tab w:val="right" w:leader="dot" w:pos="9077"/>
      </w:tabs>
      <w:spacing w:line="280" w:lineRule="atLeast"/>
      <w:ind w:left="360" w:right="-142" w:firstLine="709"/>
      <w:jc w:val="both"/>
    </w:pPr>
    <w:rPr>
      <w:rFonts w:ascii="Times New Roman" w:eastAsia="PMingLiU" w:hAnsi="Times New Roman"/>
      <w:bCs/>
      <w:i w:val="0"/>
      <w:iCs/>
      <w:color w:val="000000"/>
      <w:spacing w:val="-12"/>
      <w:kern w:val="2"/>
      <w:szCs w:val="28"/>
      <w:lang w:val="vi-VN" w:eastAsia="vi-VN"/>
    </w:rPr>
  </w:style>
  <w:style w:type="paragraph" w:customStyle="1" w:styleId="DANHMUCBANG">
    <w:name w:val="DANH MUC BANG"/>
    <w:basedOn w:val="Caption"/>
    <w:qFormat/>
    <w:pPr>
      <w:keepNext/>
      <w:spacing w:before="60" w:after="60" w:line="312" w:lineRule="auto"/>
      <w:jc w:val="center"/>
    </w:pPr>
    <w:rPr>
      <w:rFonts w:ascii="Times New Roman" w:eastAsia="Times New Roman" w:hAnsi="Times New Roman"/>
      <w:b w:val="0"/>
      <w:bCs w:val="0"/>
      <w:i/>
      <w:color w:val="auto"/>
      <w:sz w:val="26"/>
      <w:szCs w:val="26"/>
      <w:lang w:val="vi-VN" w:eastAsia="vi-VN"/>
    </w:rPr>
  </w:style>
  <w:style w:type="paragraph" w:customStyle="1" w:styleId="PHULUCBANG">
    <w:name w:val="PHU LUC BANG"/>
    <w:qFormat/>
    <w:pPr>
      <w:spacing w:after="200" w:line="276" w:lineRule="auto"/>
      <w:jc w:val="center"/>
    </w:pPr>
    <w:rPr>
      <w:b/>
      <w:bCs/>
      <w:sz w:val="26"/>
      <w:szCs w:val="24"/>
    </w:rPr>
  </w:style>
  <w:style w:type="paragraph" w:customStyle="1" w:styleId="StyleHeading3TimesNewRoman">
    <w:name w:val="Style Heading 3 + Times New Roman"/>
    <w:basedOn w:val="Heading3"/>
    <w:autoRedefine/>
    <w:qFormat/>
    <w:pPr>
      <w:keepNext w:val="0"/>
      <w:keepLines w:val="0"/>
      <w:spacing w:before="0" w:after="120" w:line="360" w:lineRule="auto"/>
      <w:ind w:left="792" w:firstLine="720"/>
      <w:jc w:val="both"/>
    </w:pPr>
    <w:rPr>
      <w:rFonts w:ascii="Times New Roman" w:eastAsia="MS Mincho" w:hAnsi="Times New Roman"/>
      <w:b/>
      <w:bCs/>
      <w:i/>
      <w:noProof/>
      <w:color w:val="0000FF"/>
      <w:kern w:val="0"/>
      <w:szCs w:val="26"/>
      <w:lang w:val="vi-VN" w:eastAsia="vi-VN"/>
    </w:rPr>
  </w:style>
  <w:style w:type="paragraph" w:customStyle="1" w:styleId="1a">
    <w:name w:val="1.a"/>
    <w:basedOn w:val="Normal"/>
    <w:qFormat/>
    <w:pPr>
      <w:jc w:val="center"/>
    </w:pPr>
    <w:rPr>
      <w:rFonts w:ascii=".VnTimeH" w:hAnsi=".VnTimeH"/>
      <w:b/>
      <w:sz w:val="26"/>
      <w:szCs w:val="20"/>
      <w:lang w:val="vi-VN" w:eastAsia="vi-VN"/>
    </w:rPr>
  </w:style>
  <w:style w:type="paragraph" w:customStyle="1" w:styleId="n-dieund">
    <w:name w:val="n-dieund"/>
    <w:basedOn w:val="Normal"/>
    <w:qFormat/>
    <w:pPr>
      <w:spacing w:after="120"/>
      <w:ind w:firstLine="709"/>
      <w:jc w:val="both"/>
    </w:pPr>
    <w:rPr>
      <w:rFonts w:ascii=".VnTime" w:hAnsi=".VnTime"/>
      <w:b/>
      <w:szCs w:val="20"/>
      <w:lang w:val="vi-VN" w:eastAsia="vi-VN"/>
    </w:rPr>
  </w:style>
  <w:style w:type="paragraph" w:customStyle="1" w:styleId="Bullet">
    <w:name w:val="Bullet"/>
    <w:basedOn w:val="Normal"/>
    <w:semiHidden/>
    <w:qFormat/>
    <w:pPr>
      <w:tabs>
        <w:tab w:val="left" w:pos="720"/>
      </w:tabs>
      <w:suppressAutoHyphens/>
      <w:spacing w:before="120" w:after="40"/>
      <w:ind w:left="720" w:hanging="360"/>
    </w:pPr>
    <w:rPr>
      <w:rFonts w:ascii="Calibri" w:eastAsia="MS Mincho" w:hAnsi="Calibri"/>
      <w:sz w:val="24"/>
      <w:szCs w:val="20"/>
      <w:lang w:val="vi-VN" w:eastAsia="ar-SA"/>
    </w:rPr>
  </w:style>
  <w:style w:type="paragraph" w:customStyle="1" w:styleId="25">
    <w:name w:val="25"/>
    <w:basedOn w:val="Normal"/>
    <w:qFormat/>
    <w:pPr>
      <w:jc w:val="both"/>
    </w:pPr>
    <w:rPr>
      <w:b/>
      <w:bCs/>
      <w:noProof/>
      <w:sz w:val="26"/>
      <w:szCs w:val="26"/>
      <w:lang w:val="vi-VN" w:eastAsia="vi-VN"/>
    </w:rPr>
  </w:style>
  <w:style w:type="paragraph" w:customStyle="1" w:styleId="Tam2">
    <w:name w:val="Tam2"/>
    <w:basedOn w:val="Normal"/>
    <w:autoRedefine/>
    <w:qFormat/>
    <w:pPr>
      <w:widowControl w:val="0"/>
      <w:snapToGrid w:val="0"/>
      <w:spacing w:before="80" w:after="40" w:line="400" w:lineRule="exact"/>
      <w:ind w:firstLine="720"/>
      <w:jc w:val="both"/>
    </w:pPr>
    <w:rPr>
      <w:b/>
      <w:i/>
      <w:iCs/>
      <w:spacing w:val="-8"/>
      <w:sz w:val="26"/>
      <w:lang w:val="vi-VN" w:eastAsia="vi-VN"/>
    </w:rPr>
  </w:style>
  <w:style w:type="paragraph" w:customStyle="1" w:styleId="TungPhuong6">
    <w:name w:val="TungPhuong6"/>
    <w:basedOn w:val="Normal"/>
    <w:qFormat/>
    <w:pPr>
      <w:spacing w:before="100" w:after="100" w:line="400" w:lineRule="atLeast"/>
      <w:ind w:firstLine="720"/>
      <w:jc w:val="both"/>
    </w:pPr>
    <w:rPr>
      <w:sz w:val="26"/>
      <w:lang w:val="vi-VN" w:eastAsia="vi-VN"/>
    </w:rPr>
  </w:style>
  <w:style w:type="paragraph" w:customStyle="1" w:styleId="StyleRightFirstline127cmBefore6ptLinespacingMu1">
    <w:name w:val="Style Right First line:  127 cm Before:  6 pt Line spacing:  Mu.1"/>
    <w:basedOn w:val="Normal"/>
    <w:autoRedefine/>
    <w:qFormat/>
    <w:pPr>
      <w:spacing w:before="80" w:after="40" w:line="360" w:lineRule="exact"/>
      <w:ind w:firstLine="720"/>
      <w:jc w:val="right"/>
    </w:pPr>
    <w:rPr>
      <w:bCs/>
      <w:i/>
      <w:sz w:val="26"/>
      <w:lang w:val="vi-VN" w:eastAsia="vi-VN"/>
    </w:rPr>
  </w:style>
  <w:style w:type="paragraph" w:customStyle="1" w:styleId="phan10">
    <w:name w:val="phan 1"/>
    <w:basedOn w:val="BodyTextIndent"/>
    <w:qFormat/>
    <w:pPr>
      <w:autoSpaceDE w:val="0"/>
      <w:autoSpaceDN w:val="0"/>
      <w:spacing w:before="40" w:after="40" w:line="240" w:lineRule="exact"/>
      <w:ind w:firstLine="0"/>
      <w:jc w:val="center"/>
    </w:pPr>
    <w:rPr>
      <w:b/>
      <w:bCs/>
      <w:color w:val="FF0000"/>
      <w:sz w:val="20"/>
      <w:szCs w:val="24"/>
      <w:lang w:val="vi-VN" w:eastAsia="vi-VN"/>
    </w:rPr>
  </w:style>
  <w:style w:type="paragraph" w:customStyle="1" w:styleId="font1">
    <w:name w:val="font1"/>
    <w:basedOn w:val="Normal"/>
    <w:qFormat/>
    <w:pPr>
      <w:spacing w:before="100" w:beforeAutospacing="1" w:after="100" w:afterAutospacing="1"/>
    </w:pPr>
    <w:rPr>
      <w:sz w:val="20"/>
      <w:szCs w:val="20"/>
      <w:lang w:val="vi-VN" w:eastAsia="vi-VN"/>
    </w:rPr>
  </w:style>
  <w:style w:type="paragraph" w:customStyle="1" w:styleId="Tu1">
    <w:name w:val="Tu1"/>
    <w:basedOn w:val="Normal"/>
    <w:next w:val="BodyText"/>
    <w:qFormat/>
    <w:pPr>
      <w:keepNext/>
      <w:widowControl w:val="0"/>
      <w:spacing w:line="360" w:lineRule="exact"/>
      <w:ind w:firstLine="720"/>
      <w:jc w:val="center"/>
    </w:pPr>
    <w:rPr>
      <w:rFonts w:ascii=".VnTimeH" w:hAnsi=".VnTimeH"/>
      <w:b/>
      <w:sz w:val="24"/>
      <w:szCs w:val="24"/>
      <w:lang w:val="vi-VN" w:eastAsia="vi-VN"/>
    </w:rPr>
  </w:style>
  <w:style w:type="paragraph" w:customStyle="1" w:styleId="Tu2">
    <w:name w:val="Tu2"/>
    <w:basedOn w:val="Normal"/>
    <w:next w:val="BodyText"/>
    <w:qFormat/>
    <w:pPr>
      <w:keepNext/>
      <w:widowControl w:val="0"/>
      <w:spacing w:line="360" w:lineRule="exact"/>
      <w:ind w:firstLine="720"/>
    </w:pPr>
    <w:rPr>
      <w:rFonts w:ascii=".VnTimeH" w:hAnsi=".VnTimeH"/>
      <w:b/>
      <w:spacing w:val="-8"/>
      <w:sz w:val="24"/>
      <w:szCs w:val="24"/>
      <w:lang w:val="vi-VN" w:eastAsia="vi-VN"/>
    </w:rPr>
  </w:style>
  <w:style w:type="paragraph" w:customStyle="1" w:styleId="Tu3">
    <w:name w:val="Tu3"/>
    <w:basedOn w:val="Normal"/>
    <w:next w:val="BodyText"/>
    <w:qFormat/>
    <w:pPr>
      <w:keepNext/>
      <w:widowControl w:val="0"/>
      <w:spacing w:line="360" w:lineRule="exact"/>
      <w:ind w:firstLine="720"/>
      <w:jc w:val="both"/>
    </w:pPr>
    <w:rPr>
      <w:b/>
      <w:spacing w:val="-6"/>
      <w:sz w:val="26"/>
      <w:szCs w:val="26"/>
      <w:lang w:val="vi-VN" w:eastAsia="vi-VN"/>
    </w:rPr>
  </w:style>
  <w:style w:type="paragraph" w:customStyle="1" w:styleId="Tu4">
    <w:name w:val="Tu4"/>
    <w:basedOn w:val="Normal"/>
    <w:next w:val="BodyText"/>
    <w:qFormat/>
    <w:pPr>
      <w:keepNext/>
      <w:widowControl w:val="0"/>
      <w:spacing w:line="360" w:lineRule="exact"/>
      <w:ind w:firstLine="720"/>
      <w:jc w:val="both"/>
    </w:pPr>
    <w:rPr>
      <w:b/>
      <w:i/>
      <w:spacing w:val="-6"/>
      <w:sz w:val="26"/>
      <w:szCs w:val="26"/>
      <w:lang w:val="vi-VN" w:eastAsia="vi-VN"/>
    </w:rPr>
  </w:style>
  <w:style w:type="paragraph" w:customStyle="1" w:styleId="StyleHeading3Justified">
    <w:name w:val="Style Heading 3 + Justified"/>
    <w:basedOn w:val="Heading3"/>
    <w:qFormat/>
    <w:pPr>
      <w:keepNext w:val="0"/>
      <w:keepLines w:val="0"/>
      <w:tabs>
        <w:tab w:val="left" w:pos="6810"/>
      </w:tabs>
      <w:spacing w:before="120" w:after="120" w:line="240" w:lineRule="auto"/>
      <w:ind w:left="792" w:hanging="432"/>
      <w:jc w:val="both"/>
    </w:pPr>
    <w:rPr>
      <w:rFonts w:ascii="Times New Roman" w:hAnsi="Times New Roman"/>
      <w:i/>
      <w:noProof/>
      <w:color w:val="000000"/>
      <w:kern w:val="0"/>
      <w:szCs w:val="26"/>
      <w:lang w:val="vi-VN" w:eastAsia="vi-VN"/>
    </w:rPr>
  </w:style>
  <w:style w:type="paragraph" w:customStyle="1" w:styleId="Body1">
    <w:name w:val="Body 1"/>
    <w:qFormat/>
    <w:pPr>
      <w:outlineLvl w:val="0"/>
    </w:pPr>
    <w:rPr>
      <w:rFonts w:eastAsia="Arial Unicode MS"/>
      <w:color w:val="000000"/>
      <w:sz w:val="24"/>
      <w:szCs w:val="24"/>
      <w:u w:color="00000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qFormat/>
    <w:pPr>
      <w:spacing w:line="240" w:lineRule="exact"/>
    </w:pPr>
    <w:rPr>
      <w:sz w:val="26"/>
      <w:szCs w:val="24"/>
      <w:lang w:val="vi-VN" w:eastAsia="vi-VN"/>
    </w:rPr>
  </w:style>
  <w:style w:type="character" w:customStyle="1" w:styleId="NomalChar0">
    <w:name w:val="Nomal Char"/>
    <w:link w:val="Nomal0"/>
    <w:locked/>
    <w:rPr>
      <w:rFonts w:ascii="SimSun" w:eastAsia="SimSun" w:hAnsi="SimSun"/>
      <w:kern w:val="2"/>
      <w:sz w:val="26"/>
      <w:szCs w:val="24"/>
      <w:lang w:val="vi-VN" w:eastAsia="zh-CN"/>
    </w:rPr>
  </w:style>
  <w:style w:type="paragraph" w:customStyle="1" w:styleId="Nomal0">
    <w:name w:val="Nomal"/>
    <w:basedOn w:val="Normal"/>
    <w:link w:val="NomalChar0"/>
    <w:qFormat/>
    <w:pPr>
      <w:widowControl w:val="0"/>
      <w:spacing w:line="280" w:lineRule="atLeast"/>
      <w:jc w:val="both"/>
    </w:pPr>
    <w:rPr>
      <w:rFonts w:ascii="SimSun" w:eastAsia="SimSun" w:hAnsi="SimSun"/>
      <w:kern w:val="2"/>
      <w:sz w:val="26"/>
      <w:szCs w:val="24"/>
      <w:lang w:val="vi-VN" w:eastAsia="zh-CN"/>
    </w:rPr>
  </w:style>
  <w:style w:type="paragraph" w:customStyle="1" w:styleId="AHinh">
    <w:name w:val="AHinh"/>
    <w:basedOn w:val="Caption"/>
    <w:qFormat/>
    <w:pPr>
      <w:spacing w:before="60" w:line="312" w:lineRule="auto"/>
    </w:pPr>
    <w:rPr>
      <w:rFonts w:ascii="Times New Roman" w:eastAsia="Times New Roman" w:hAnsi="Times New Roman"/>
      <w:b w:val="0"/>
      <w:i/>
      <w:color w:val="auto"/>
      <w:sz w:val="26"/>
      <w:szCs w:val="20"/>
      <w:lang w:val="vi-VN" w:eastAsia="vi-VN"/>
    </w:rPr>
  </w:style>
  <w:style w:type="paragraph" w:customStyle="1" w:styleId="ABang">
    <w:name w:val="ABang"/>
    <w:basedOn w:val="Caption"/>
    <w:qFormat/>
    <w:pPr>
      <w:spacing w:before="60" w:line="312" w:lineRule="auto"/>
    </w:pPr>
    <w:rPr>
      <w:rFonts w:ascii="Times New Roman" w:eastAsia="Times New Roman" w:hAnsi="Times New Roman"/>
      <w:b w:val="0"/>
      <w:i/>
      <w:color w:val="auto"/>
      <w:sz w:val="26"/>
      <w:szCs w:val="20"/>
      <w:lang w:val="vi-VN" w:eastAsia="vi-VN"/>
    </w:rPr>
  </w:style>
  <w:style w:type="paragraph" w:customStyle="1" w:styleId="CharCharCharCharCharCharCharCharChar2">
    <w:name w:val="Char Char Char Char Char Char Char Char Char2"/>
    <w:basedOn w:val="Normal"/>
    <w:semiHidden/>
    <w:qFormat/>
    <w:pPr>
      <w:spacing w:line="240" w:lineRule="exact"/>
    </w:pPr>
    <w:rPr>
      <w:sz w:val="24"/>
      <w:szCs w:val="24"/>
      <w:lang w:val="vi-VN" w:eastAsia="vi-VN"/>
    </w:rPr>
  </w:style>
  <w:style w:type="paragraph" w:customStyle="1" w:styleId="CharCharCharCharCharCharCharCharChar1">
    <w:name w:val="Char Char Char Char Char Char Char Char Char1"/>
    <w:basedOn w:val="Normal"/>
    <w:semiHidden/>
    <w:qFormat/>
    <w:pPr>
      <w:spacing w:line="240" w:lineRule="exact"/>
    </w:pPr>
    <w:rPr>
      <w:sz w:val="24"/>
      <w:szCs w:val="24"/>
      <w:lang w:val="vi-VN" w:eastAsia="vi-VN"/>
    </w:rPr>
  </w:style>
  <w:style w:type="paragraph" w:customStyle="1" w:styleId="CharCharChar1CharCharCharCharCharCharCharCharChar1CharCharCharChar">
    <w:name w:val="Char Char Char1 Char Char Char Char Char Char Char Char Char1 Char Char Char Char"/>
    <w:next w:val="Normal"/>
    <w:autoRedefine/>
    <w:semiHidden/>
    <w:qFormat/>
    <w:pPr>
      <w:spacing w:after="160" w:line="240" w:lineRule="exact"/>
      <w:jc w:val="both"/>
    </w:pPr>
    <w:rPr>
      <w:sz w:val="28"/>
      <w:szCs w:val="22"/>
    </w:rPr>
  </w:style>
  <w:style w:type="paragraph" w:customStyle="1" w:styleId="E-chuthich">
    <w:name w:val="E-chuthich"/>
    <w:basedOn w:val="Normal"/>
    <w:qFormat/>
    <w:pPr>
      <w:overflowPunct w:val="0"/>
      <w:autoSpaceDE w:val="0"/>
      <w:autoSpaceDN w:val="0"/>
      <w:adjustRightInd w:val="0"/>
      <w:spacing w:before="240" w:after="240" w:line="288" w:lineRule="exact"/>
      <w:ind w:left="284" w:firstLine="703"/>
      <w:jc w:val="both"/>
    </w:pPr>
    <w:rPr>
      <w:rFonts w:ascii=".VnArial" w:hAnsi=".VnArial"/>
      <w:spacing w:val="5"/>
      <w:sz w:val="18"/>
      <w:szCs w:val="26"/>
      <w:lang w:val="en-GB" w:eastAsia="vi-VN"/>
    </w:rPr>
  </w:style>
  <w:style w:type="paragraph" w:customStyle="1" w:styleId="Heding5">
    <w:name w:val="Heding 5"/>
    <w:basedOn w:val="Heading4"/>
    <w:qFormat/>
    <w:pPr>
      <w:keepNext w:val="0"/>
      <w:keepLines w:val="0"/>
      <w:numPr>
        <w:numId w:val="26"/>
      </w:numPr>
      <w:tabs>
        <w:tab w:val="left" w:pos="0"/>
        <w:tab w:val="left" w:pos="1800"/>
        <w:tab w:val="left" w:pos="2250"/>
      </w:tabs>
      <w:spacing w:before="0" w:line="360" w:lineRule="auto"/>
    </w:pPr>
    <w:rPr>
      <w:rFonts w:ascii="Times New Roman" w:eastAsia="Times New Roman" w:hAnsi="Times New Roman" w:cs="Times New Roman"/>
      <w:b/>
      <w:bCs/>
      <w:i w:val="0"/>
      <w:noProof/>
      <w:color w:val="000000"/>
      <w:szCs w:val="26"/>
      <w:lang w:val="vi-VN" w:eastAsia="vi-VN"/>
    </w:rPr>
  </w:style>
  <w:style w:type="paragraph" w:customStyle="1" w:styleId="uni10">
    <w:name w:val="uni10"/>
    <w:basedOn w:val="Normal"/>
    <w:qFormat/>
    <w:pPr>
      <w:spacing w:before="100" w:beforeAutospacing="1" w:after="100" w:afterAutospacing="1"/>
      <w:ind w:firstLine="510"/>
      <w:jc w:val="both"/>
    </w:pPr>
    <w:rPr>
      <w:sz w:val="26"/>
      <w:szCs w:val="26"/>
      <w:lang w:val="vi-VN" w:eastAsia="vi-VN"/>
    </w:rPr>
  </w:style>
  <w:style w:type="paragraph" w:customStyle="1" w:styleId="StyleHeading2Italic">
    <w:name w:val="Style Heading 2 + Italic"/>
    <w:basedOn w:val="Heading2"/>
    <w:qFormat/>
    <w:pPr>
      <w:keepNext w:val="0"/>
      <w:widowControl w:val="0"/>
      <w:tabs>
        <w:tab w:val="right" w:leader="dot" w:pos="9077"/>
      </w:tabs>
      <w:spacing w:before="0" w:after="0" w:line="280" w:lineRule="atLeast"/>
      <w:ind w:left="360" w:right="-142" w:firstLine="709"/>
      <w:jc w:val="both"/>
    </w:pPr>
    <w:rPr>
      <w:rFonts w:ascii="Times New Roman Bold" w:eastAsia="SimSun" w:hAnsi="Times New Roman Bold"/>
      <w:i w:val="0"/>
      <w:color w:val="000000"/>
      <w:spacing w:val="-12"/>
      <w:kern w:val="2"/>
      <w:szCs w:val="24"/>
      <w:lang w:val="vi-VN" w:eastAsia="vi-VN"/>
    </w:rPr>
  </w:style>
  <w:style w:type="paragraph" w:customStyle="1" w:styleId="NormalBold">
    <w:name w:val="Normal + Bold"/>
    <w:aliases w:val="CenBANGtered"/>
    <w:basedOn w:val="Normal"/>
    <w:qFormat/>
    <w:pPr>
      <w:spacing w:after="120"/>
      <w:ind w:firstLine="510"/>
      <w:jc w:val="center"/>
    </w:pPr>
    <w:rPr>
      <w:b/>
      <w:sz w:val="26"/>
      <w:szCs w:val="26"/>
      <w:lang w:val="vi-VN" w:eastAsia="vi-VN"/>
    </w:rPr>
  </w:style>
  <w:style w:type="paragraph" w:customStyle="1" w:styleId="tenbang0">
    <w:name w:val="ten bang"/>
    <w:basedOn w:val="Normal"/>
    <w:qFormat/>
    <w:pPr>
      <w:spacing w:before="240" w:after="240" w:line="360" w:lineRule="auto"/>
      <w:jc w:val="center"/>
    </w:pPr>
    <w:rPr>
      <w:rFonts w:ascii=".VnArial" w:hAnsi=".VnArial"/>
      <w:b/>
      <w:spacing w:val="5"/>
      <w:sz w:val="24"/>
      <w:szCs w:val="20"/>
      <w:lang w:val="en-GB" w:eastAsia="vi-VN"/>
    </w:rPr>
  </w:style>
  <w:style w:type="paragraph" w:customStyle="1" w:styleId="G-center">
    <w:name w:val="G-center"/>
    <w:basedOn w:val="Normal"/>
    <w:qFormat/>
    <w:pPr>
      <w:overflowPunct w:val="0"/>
      <w:autoSpaceDE w:val="0"/>
      <w:autoSpaceDN w:val="0"/>
      <w:adjustRightInd w:val="0"/>
      <w:spacing w:before="120" w:line="360" w:lineRule="atLeast"/>
      <w:jc w:val="center"/>
    </w:pPr>
    <w:rPr>
      <w:rFonts w:ascii=".VnArial" w:hAnsi=".VnArial"/>
      <w:spacing w:val="5"/>
      <w:sz w:val="21"/>
      <w:szCs w:val="20"/>
      <w:lang w:val="en-GB" w:eastAsia="vi-VN"/>
    </w:rPr>
  </w:style>
  <w:style w:type="paragraph" w:customStyle="1" w:styleId="IHnh">
    <w:name w:val="IHnh"/>
    <w:basedOn w:val="Normal"/>
    <w:qFormat/>
    <w:pPr>
      <w:spacing w:before="60" w:after="120"/>
      <w:ind w:firstLine="510"/>
      <w:jc w:val="center"/>
    </w:pPr>
    <w:rPr>
      <w:b/>
      <w:sz w:val="26"/>
      <w:szCs w:val="26"/>
      <w:lang w:val="vi-VN" w:eastAsia="vi-VN"/>
    </w:rPr>
  </w:style>
  <w:style w:type="paragraph" w:customStyle="1" w:styleId="StyleHeading2TimesNewRoman">
    <w:name w:val="Style Heading 2 + Times New Roman"/>
    <w:basedOn w:val="Heading2"/>
    <w:qFormat/>
    <w:pPr>
      <w:keepNext w:val="0"/>
      <w:widowControl w:val="0"/>
      <w:tabs>
        <w:tab w:val="right" w:leader="dot" w:pos="9077"/>
      </w:tabs>
      <w:spacing w:before="240" w:after="0" w:line="280" w:lineRule="atLeast"/>
      <w:ind w:left="360" w:right="-142" w:firstLine="709"/>
      <w:jc w:val="both"/>
    </w:pPr>
    <w:rPr>
      <w:rFonts w:ascii="Times New Roman" w:eastAsia="SimSun" w:hAnsi="Times New Roman"/>
      <w:i w:val="0"/>
      <w:color w:val="000000"/>
      <w:spacing w:val="-12"/>
      <w:kern w:val="2"/>
      <w:szCs w:val="24"/>
      <w:lang w:val="vi-VN" w:eastAsia="vi-VN"/>
    </w:rPr>
  </w:style>
  <w:style w:type="paragraph" w:customStyle="1" w:styleId="xl23">
    <w:name w:val="xl23"/>
    <w:basedOn w:val="Normal"/>
    <w:qFormat/>
    <w:pPr>
      <w:pBdr>
        <w:right w:val="single" w:sz="4" w:space="0" w:color="auto"/>
      </w:pBdr>
      <w:spacing w:before="100" w:beforeAutospacing="1" w:after="100" w:afterAutospacing="1"/>
      <w:jc w:val="center"/>
    </w:pPr>
    <w:rPr>
      <w:rFonts w:eastAsia="Arial Unicode MS"/>
      <w:color w:val="000000"/>
      <w:lang w:val="vi-VN" w:eastAsia="vi-VN"/>
    </w:rPr>
  </w:style>
  <w:style w:type="paragraph" w:customStyle="1" w:styleId="Gach1">
    <w:name w:val="Gach 1"/>
    <w:basedOn w:val="Normal"/>
    <w:qFormat/>
    <w:pPr>
      <w:tabs>
        <w:tab w:val="left" w:pos="872"/>
        <w:tab w:val="num" w:pos="1440"/>
      </w:tabs>
      <w:ind w:firstLine="545"/>
      <w:jc w:val="both"/>
    </w:pPr>
    <w:rPr>
      <w:iCs/>
      <w:sz w:val="26"/>
      <w:szCs w:val="24"/>
      <w:lang w:val="vi-VN" w:eastAsia="vi-VN"/>
    </w:rPr>
  </w:style>
  <w:style w:type="paragraph" w:customStyle="1" w:styleId="Gach3">
    <w:name w:val="Gach 3"/>
    <w:basedOn w:val="Normal"/>
    <w:qFormat/>
    <w:pPr>
      <w:numPr>
        <w:numId w:val="27"/>
      </w:numPr>
      <w:tabs>
        <w:tab w:val="clear" w:pos="1069"/>
        <w:tab w:val="left" w:pos="1744"/>
      </w:tabs>
      <w:jc w:val="both"/>
    </w:pPr>
    <w:rPr>
      <w:iCs/>
      <w:sz w:val="26"/>
      <w:szCs w:val="24"/>
      <w:lang w:val="vi-VN" w:eastAsia="vi-VN"/>
    </w:rPr>
  </w:style>
  <w:style w:type="paragraph" w:customStyle="1" w:styleId="Cong1">
    <w:name w:val="Cong 1"/>
    <w:basedOn w:val="Normal"/>
    <w:qFormat/>
    <w:pPr>
      <w:tabs>
        <w:tab w:val="num" w:pos="360"/>
        <w:tab w:val="num" w:pos="872"/>
      </w:tabs>
      <w:ind w:firstLine="545"/>
      <w:jc w:val="both"/>
    </w:pPr>
    <w:rPr>
      <w:iCs/>
      <w:sz w:val="26"/>
      <w:szCs w:val="24"/>
      <w:lang w:val="vi-VN" w:eastAsia="vi-VN"/>
    </w:rPr>
  </w:style>
  <w:style w:type="paragraph" w:customStyle="1" w:styleId="Cong2">
    <w:name w:val="Cong 2"/>
    <w:basedOn w:val="Normal"/>
    <w:qFormat/>
    <w:pPr>
      <w:tabs>
        <w:tab w:val="num" w:pos="360"/>
        <w:tab w:val="num" w:pos="1308"/>
      </w:tabs>
      <w:ind w:firstLine="872"/>
      <w:jc w:val="both"/>
    </w:pPr>
    <w:rPr>
      <w:iCs/>
      <w:sz w:val="26"/>
      <w:szCs w:val="24"/>
      <w:lang w:val="vi-VN" w:eastAsia="vi-VN"/>
    </w:rPr>
  </w:style>
  <w:style w:type="paragraph" w:customStyle="1" w:styleId="Cham1">
    <w:name w:val="Cham 1"/>
    <w:basedOn w:val="Normal"/>
    <w:qFormat/>
    <w:pPr>
      <w:tabs>
        <w:tab w:val="num" w:pos="360"/>
        <w:tab w:val="left" w:pos="872"/>
      </w:tabs>
      <w:ind w:firstLine="545"/>
      <w:jc w:val="both"/>
    </w:pPr>
    <w:rPr>
      <w:iCs/>
      <w:sz w:val="26"/>
      <w:szCs w:val="24"/>
      <w:lang w:val="vi-VN" w:eastAsia="vi-VN"/>
    </w:rPr>
  </w:style>
  <w:style w:type="paragraph" w:customStyle="1" w:styleId="Gach2">
    <w:name w:val="Gach 2"/>
    <w:basedOn w:val="Normal"/>
    <w:qFormat/>
    <w:pPr>
      <w:tabs>
        <w:tab w:val="left" w:pos="1308"/>
        <w:tab w:val="num" w:pos="1440"/>
      </w:tabs>
      <w:ind w:firstLine="872"/>
      <w:jc w:val="both"/>
    </w:pPr>
    <w:rPr>
      <w:iCs/>
      <w:sz w:val="26"/>
      <w:szCs w:val="24"/>
      <w:lang w:val="vi-VN" w:eastAsia="vi-VN"/>
    </w:rPr>
  </w:style>
  <w:style w:type="paragraph" w:customStyle="1" w:styleId="Report">
    <w:name w:val="Report"/>
    <w:qFormat/>
    <w:pPr>
      <w:suppressAutoHyphens/>
      <w:spacing w:line="260" w:lineRule="atLeast"/>
      <w:jc w:val="both"/>
    </w:pPr>
    <w:rPr>
      <w:rFonts w:ascii=".VnTime" w:hAnsi=".VnTime"/>
      <w:noProof/>
      <w:kern w:val="22"/>
      <w:sz w:val="24"/>
      <w:szCs w:val="24"/>
    </w:rPr>
  </w:style>
  <w:style w:type="paragraph" w:customStyle="1" w:styleId="Phan02">
    <w:name w:val="Phan_02"/>
    <w:basedOn w:val="Heading2"/>
    <w:next w:val="Header"/>
    <w:qFormat/>
    <w:pPr>
      <w:keepNext w:val="0"/>
      <w:widowControl w:val="0"/>
      <w:tabs>
        <w:tab w:val="right" w:leader="dot" w:pos="9077"/>
      </w:tabs>
      <w:autoSpaceDE w:val="0"/>
      <w:autoSpaceDN w:val="0"/>
      <w:adjustRightInd w:val="0"/>
      <w:spacing w:after="0" w:line="280" w:lineRule="atLeast"/>
      <w:ind w:left="360" w:right="-142"/>
      <w:jc w:val="both"/>
      <w:outlineLvl w:val="3"/>
    </w:pPr>
    <w:rPr>
      <w:rFonts w:eastAsia="SimSun"/>
      <w:i w:val="0"/>
      <w:color w:val="000000"/>
      <w:spacing w:val="-12"/>
      <w:kern w:val="2"/>
      <w:szCs w:val="24"/>
      <w:lang w:val="vi-VN" w:eastAsia="vi-VN"/>
    </w:rPr>
  </w:style>
  <w:style w:type="paragraph" w:customStyle="1" w:styleId="earticleboy">
    <w:name w:val="e_articleboy"/>
    <w:basedOn w:val="Normal"/>
    <w:qFormat/>
    <w:pPr>
      <w:spacing w:before="100" w:beforeAutospacing="1" w:after="100" w:afterAutospacing="1"/>
    </w:pPr>
    <w:rPr>
      <w:sz w:val="24"/>
      <w:szCs w:val="24"/>
      <w:lang w:val="vi-VN" w:eastAsia="vi-VN"/>
    </w:rPr>
  </w:style>
  <w:style w:type="paragraph" w:customStyle="1" w:styleId="CharChar9CharChar">
    <w:name w:val="Char Char9 Char Char"/>
    <w:basedOn w:val="DocumentMap"/>
    <w:autoRedefine/>
    <w:qFormat/>
    <w:pPr>
      <w:widowControl w:val="0"/>
      <w:shd w:val="clear" w:color="auto" w:fill="000080"/>
      <w:jc w:val="both"/>
    </w:pPr>
    <w:rPr>
      <w:rFonts w:eastAsia="SimSun" w:cs="Times New Roman"/>
      <w:kern w:val="2"/>
      <w:sz w:val="24"/>
      <w:szCs w:val="24"/>
      <w:lang w:val="vi-VN" w:eastAsia="zh-CN"/>
    </w:rPr>
  </w:style>
  <w:style w:type="paragraph" w:customStyle="1" w:styleId="Muc110">
    <w:name w:val="Muc 1.1"/>
    <w:basedOn w:val="Normal"/>
    <w:qFormat/>
    <w:pPr>
      <w:spacing w:before="120" w:after="120"/>
      <w:ind w:firstLine="720"/>
    </w:pPr>
    <w:rPr>
      <w:b/>
      <w:sz w:val="26"/>
      <w:szCs w:val="26"/>
      <w:lang w:val="vi-VN" w:eastAsia="vi-VN"/>
    </w:rPr>
  </w:style>
  <w:style w:type="character" w:customStyle="1" w:styleId="Vnbnnidung13">
    <w:name w:val="Văn bản nội dung (13)_"/>
    <w:link w:val="Vnbnnidung131"/>
    <w:locked/>
    <w:rPr>
      <w:sz w:val="26"/>
      <w:szCs w:val="26"/>
      <w:shd w:val="clear" w:color="auto" w:fill="FFFFFF"/>
    </w:rPr>
  </w:style>
  <w:style w:type="paragraph" w:customStyle="1" w:styleId="Vnbnnidung131">
    <w:name w:val="Văn bản nội dung (13)1"/>
    <w:basedOn w:val="Normal"/>
    <w:link w:val="Vnbnnidung13"/>
    <w:qFormat/>
    <w:pPr>
      <w:widowControl w:val="0"/>
      <w:shd w:val="clear" w:color="auto" w:fill="FFFFFF"/>
      <w:spacing w:before="300" w:after="120" w:line="351" w:lineRule="exact"/>
      <w:ind w:firstLine="720"/>
      <w:jc w:val="both"/>
    </w:pPr>
    <w:rPr>
      <w:sz w:val="26"/>
      <w:szCs w:val="26"/>
    </w:rPr>
  </w:style>
  <w:style w:type="paragraph" w:customStyle="1" w:styleId="Bodytex">
    <w:name w:val="Bodytex"/>
    <w:basedOn w:val="Normal"/>
    <w:qFormat/>
    <w:pPr>
      <w:spacing w:before="120"/>
      <w:ind w:firstLine="720"/>
      <w:jc w:val="both"/>
    </w:pPr>
    <w:rPr>
      <w:sz w:val="26"/>
      <w:szCs w:val="26"/>
      <w:lang w:val="vi-VN" w:eastAsia="vi-VN"/>
    </w:rPr>
  </w:style>
  <w:style w:type="character" w:customStyle="1" w:styleId="RBTextAltF10Char">
    <w:name w:val="RB Text (Alt+F10) Char"/>
    <w:link w:val="RBTextAltF10"/>
    <w:locked/>
    <w:rPr>
      <w:rFonts w:ascii="Arial" w:hAnsi="Arial" w:cs="Arial"/>
      <w:szCs w:val="22"/>
    </w:rPr>
  </w:style>
  <w:style w:type="paragraph" w:customStyle="1" w:styleId="RBTextAltF10">
    <w:name w:val="RB Text (Alt+F10)"/>
    <w:link w:val="RBTextAltF10Char"/>
    <w:qFormat/>
    <w:pPr>
      <w:spacing w:before="120" w:after="40" w:line="240" w:lineRule="atLeast"/>
    </w:pPr>
    <w:rPr>
      <w:rFonts w:ascii="Arial" w:hAnsi="Arial" w:cs="Arial"/>
      <w:szCs w:val="22"/>
    </w:rPr>
  </w:style>
  <w:style w:type="paragraph" w:customStyle="1" w:styleId="m-3">
    <w:name w:val="m-3"/>
    <w:basedOn w:val="Normal"/>
    <w:uiPriority w:val="99"/>
    <w:qFormat/>
    <w:pPr>
      <w:spacing w:line="336" w:lineRule="auto"/>
    </w:pPr>
    <w:rPr>
      <w:b/>
      <w:bCs/>
      <w:i/>
      <w:iCs/>
      <w:sz w:val="26"/>
      <w:szCs w:val="26"/>
      <w:lang w:val="vi-VN" w:eastAsia="vi-VN"/>
    </w:rPr>
  </w:style>
  <w:style w:type="paragraph" w:customStyle="1" w:styleId="RBBullet3AltF9">
    <w:name w:val="RB Bullet 3 (Alt+F9)"/>
    <w:basedOn w:val="Normal"/>
    <w:qFormat/>
    <w:pPr>
      <w:spacing w:line="240" w:lineRule="atLeast"/>
      <w:ind w:left="1338" w:hanging="360"/>
    </w:pPr>
    <w:rPr>
      <w:rFonts w:ascii="Arial" w:hAnsi="Arial"/>
      <w:sz w:val="20"/>
      <w:szCs w:val="24"/>
      <w:lang w:val="vi-VN" w:eastAsia="vi-VN"/>
    </w:rPr>
  </w:style>
  <w:style w:type="paragraph" w:customStyle="1" w:styleId="Muc21">
    <w:name w:val="Muc 2"/>
    <w:basedOn w:val="Normal"/>
    <w:qFormat/>
    <w:pPr>
      <w:spacing w:before="120" w:after="120" w:line="360" w:lineRule="exact"/>
      <w:ind w:firstLine="720"/>
      <w:jc w:val="both"/>
    </w:pPr>
    <w:rPr>
      <w:b/>
      <w:i/>
      <w:lang w:val="vi-VN" w:eastAsia="vi-VN"/>
    </w:rPr>
  </w:style>
  <w:style w:type="paragraph" w:customStyle="1" w:styleId="tmc">
    <w:name w:val="tmc"/>
    <w:basedOn w:val="Normal"/>
    <w:qFormat/>
    <w:pPr>
      <w:spacing w:before="80" w:line="312" w:lineRule="auto"/>
      <w:ind w:firstLine="567"/>
    </w:pPr>
    <w:rPr>
      <w:rFonts w:ascii=".VnTime" w:hAnsi=".VnTime"/>
      <w:sz w:val="26"/>
      <w:szCs w:val="20"/>
      <w:lang w:val="vi-VN" w:eastAsia="vi-VN"/>
    </w:rPr>
  </w:style>
  <w:style w:type="character" w:customStyle="1" w:styleId="111Char">
    <w:name w:val="111 Char"/>
    <w:link w:val="111"/>
    <w:uiPriority w:val="34"/>
    <w:locked/>
    <w:rPr>
      <w:sz w:val="28"/>
      <w:szCs w:val="28"/>
      <w:lang w:val="vi-VN" w:eastAsia="vi-VN"/>
    </w:rPr>
  </w:style>
  <w:style w:type="paragraph" w:customStyle="1" w:styleId="111">
    <w:name w:val="111"/>
    <w:basedOn w:val="Normal"/>
    <w:link w:val="111Char"/>
    <w:uiPriority w:val="34"/>
    <w:qFormat/>
    <w:pPr>
      <w:spacing w:line="254" w:lineRule="auto"/>
    </w:pPr>
    <w:rPr>
      <w:lang w:val="vi-VN" w:eastAsia="vi-VN"/>
    </w:rPr>
  </w:style>
  <w:style w:type="paragraph" w:customStyle="1" w:styleId="CharChar9CharChar1">
    <w:name w:val="Char Char9 Char Char1"/>
    <w:basedOn w:val="DocumentMap"/>
    <w:autoRedefine/>
    <w:qFormat/>
    <w:pPr>
      <w:widowControl w:val="0"/>
      <w:shd w:val="clear" w:color="auto" w:fill="000080"/>
      <w:jc w:val="both"/>
    </w:pPr>
    <w:rPr>
      <w:kern w:val="2"/>
      <w:sz w:val="24"/>
      <w:szCs w:val="24"/>
      <w:lang w:val="vi-VN" w:eastAsia="zh-CN"/>
    </w:rPr>
  </w:style>
  <w:style w:type="paragraph" w:customStyle="1" w:styleId="CharCharCharCharCharCharCharCharChar3">
    <w:name w:val="Char Char Char Char Char Char Char Char Char3"/>
    <w:basedOn w:val="Normal"/>
    <w:next w:val="Normal"/>
    <w:autoRedefine/>
    <w:semiHidden/>
    <w:qFormat/>
    <w:pPr>
      <w:spacing w:after="160" w:line="240" w:lineRule="exact"/>
    </w:pPr>
    <w:rPr>
      <w:lang w:val="vi-VN" w:eastAsia="vi-VN"/>
    </w:rPr>
  </w:style>
  <w:style w:type="paragraph" w:customStyle="1" w:styleId="CharCharChar1CharCharCharCharCharCharChar2">
    <w:name w:val="Char Char Char1 Char Char Char Char Char Char Char2"/>
    <w:basedOn w:val="Normal"/>
    <w:qFormat/>
    <w:pPr>
      <w:spacing w:after="160" w:line="240" w:lineRule="exact"/>
    </w:pPr>
    <w:rPr>
      <w:sz w:val="24"/>
      <w:szCs w:val="24"/>
      <w:lang w:val="vi-VN" w:eastAsia="vi-VN"/>
    </w:rPr>
  </w:style>
  <w:style w:type="paragraph" w:customStyle="1" w:styleId="CharCharChar1CharCharCharCharCharCharChar1">
    <w:name w:val="Char Char Char1 Char Char Char Char Char Char Char1"/>
    <w:basedOn w:val="Normal"/>
    <w:qFormat/>
    <w:pPr>
      <w:spacing w:after="160" w:line="240" w:lineRule="exact"/>
    </w:pPr>
    <w:rPr>
      <w:sz w:val="24"/>
      <w:szCs w:val="24"/>
      <w:lang w:val="vi-VN" w:eastAsia="vi-VN"/>
    </w:rPr>
  </w:style>
  <w:style w:type="paragraph" w:customStyle="1" w:styleId="CharCharCharCharCharCharChar4">
    <w:name w:val="Char Char Char Char Char Char Char4"/>
    <w:basedOn w:val="Normal"/>
    <w:autoRedefine/>
    <w:qFormat/>
    <w:pPr>
      <w:pageBreakBefore/>
      <w:tabs>
        <w:tab w:val="left" w:pos="850"/>
        <w:tab w:val="left" w:pos="1191"/>
        <w:tab w:val="left" w:pos="1531"/>
      </w:tabs>
      <w:spacing w:after="120"/>
      <w:jc w:val="center"/>
    </w:pPr>
    <w:rPr>
      <w:rFonts w:ascii="Tahoma" w:eastAsia="MS Mincho" w:hAnsi="Tahoma" w:cs="Tahoma"/>
      <w:b/>
      <w:bCs/>
      <w:color w:val="FFFFFF"/>
      <w:spacing w:val="20"/>
      <w:sz w:val="24"/>
      <w:szCs w:val="24"/>
      <w:lang w:val="en-GB" w:eastAsia="zh-CN"/>
    </w:rPr>
  </w:style>
  <w:style w:type="paragraph" w:customStyle="1" w:styleId="CharCharCharCharCharCharChar3">
    <w:name w:val="Char Char Char Char Char Char Char3"/>
    <w:basedOn w:val="Normal"/>
    <w:autoRedefine/>
    <w:qFormat/>
    <w:pPr>
      <w:pageBreakBefore/>
      <w:tabs>
        <w:tab w:val="left" w:pos="850"/>
        <w:tab w:val="left" w:pos="1191"/>
        <w:tab w:val="left" w:pos="1531"/>
      </w:tabs>
      <w:spacing w:after="120"/>
      <w:jc w:val="center"/>
    </w:pPr>
    <w:rPr>
      <w:rFonts w:ascii="Tahoma" w:eastAsia="MS Mincho" w:hAnsi="Tahoma" w:cs="Tahoma"/>
      <w:b/>
      <w:bCs/>
      <w:color w:val="FFFFFF"/>
      <w:spacing w:val="20"/>
      <w:sz w:val="24"/>
      <w:szCs w:val="24"/>
      <w:lang w:val="en-GB" w:eastAsia="zh-CN"/>
    </w:rPr>
  </w:style>
  <w:style w:type="paragraph" w:customStyle="1" w:styleId="CharCharCharCharCharCharChar2">
    <w:name w:val="Char Char Char Char Char Char Char2"/>
    <w:basedOn w:val="Normal"/>
    <w:autoRedefine/>
    <w:qFormat/>
    <w:pPr>
      <w:pageBreakBefore/>
      <w:tabs>
        <w:tab w:val="left" w:pos="850"/>
        <w:tab w:val="left" w:pos="1191"/>
        <w:tab w:val="left" w:pos="1531"/>
      </w:tabs>
      <w:spacing w:after="120"/>
      <w:jc w:val="center"/>
    </w:pPr>
    <w:rPr>
      <w:rFonts w:ascii="Tahoma" w:eastAsia="MS Mincho" w:hAnsi="Tahoma" w:cs="Tahoma"/>
      <w:b/>
      <w:bCs/>
      <w:color w:val="FFFFFF"/>
      <w:spacing w:val="20"/>
      <w:sz w:val="24"/>
      <w:szCs w:val="24"/>
      <w:lang w:val="en-GB" w:eastAsia="zh-CN"/>
    </w:rPr>
  </w:style>
  <w:style w:type="paragraph" w:customStyle="1" w:styleId="xl1764">
    <w:name w:val="xl1764"/>
    <w:basedOn w:val="Normal"/>
    <w:qFormat/>
    <w:pPr>
      <w:shd w:val="clear" w:color="auto" w:fill="FFFFFF"/>
      <w:spacing w:before="100" w:beforeAutospacing="1" w:after="100" w:afterAutospacing="1"/>
    </w:pPr>
    <w:rPr>
      <w:color w:val="000000"/>
      <w:sz w:val="24"/>
      <w:szCs w:val="24"/>
      <w:lang w:val="vi-VN" w:eastAsia="vi-VN"/>
    </w:rPr>
  </w:style>
  <w:style w:type="paragraph" w:customStyle="1" w:styleId="xl1765">
    <w:name w:val="xl1765"/>
    <w:basedOn w:val="Normal"/>
    <w:qFormat/>
    <w:pPr>
      <w:shd w:val="clear" w:color="auto" w:fill="FFFFFF"/>
      <w:spacing w:before="100" w:beforeAutospacing="1" w:after="100" w:afterAutospacing="1"/>
    </w:pPr>
    <w:rPr>
      <w:color w:val="000000"/>
      <w:sz w:val="24"/>
      <w:szCs w:val="24"/>
      <w:lang w:val="vi-VN" w:eastAsia="vi-VN"/>
    </w:rPr>
  </w:style>
  <w:style w:type="paragraph" w:customStyle="1" w:styleId="xl1766">
    <w:name w:val="xl1766"/>
    <w:basedOn w:val="Normal"/>
    <w:qFormat/>
    <w:pPr>
      <w:shd w:val="clear" w:color="auto" w:fill="FFFFFF"/>
      <w:spacing w:before="100" w:beforeAutospacing="1" w:after="100" w:afterAutospacing="1"/>
      <w:jc w:val="center"/>
    </w:pPr>
    <w:rPr>
      <w:color w:val="000000"/>
      <w:sz w:val="24"/>
      <w:szCs w:val="24"/>
      <w:lang w:val="vi-VN" w:eastAsia="vi-VN"/>
    </w:rPr>
  </w:style>
  <w:style w:type="paragraph" w:customStyle="1" w:styleId="xl1767">
    <w:name w:val="xl1767"/>
    <w:basedOn w:val="Normal"/>
    <w:qFormat/>
    <w:pPr>
      <w:shd w:val="clear" w:color="auto" w:fill="333333"/>
      <w:spacing w:before="100" w:beforeAutospacing="1" w:after="100" w:afterAutospacing="1"/>
    </w:pPr>
    <w:rPr>
      <w:color w:val="000000"/>
      <w:sz w:val="24"/>
      <w:szCs w:val="24"/>
      <w:lang w:val="vi-VN" w:eastAsia="vi-VN"/>
    </w:rPr>
  </w:style>
  <w:style w:type="paragraph" w:customStyle="1" w:styleId="xl1768">
    <w:name w:val="xl17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769">
    <w:name w:val="xl1769"/>
    <w:basedOn w:val="Normal"/>
    <w:qFormat/>
    <w:pPr>
      <w:shd w:val="clear" w:color="auto" w:fill="FFFF00"/>
      <w:spacing w:before="100" w:beforeAutospacing="1" w:after="100" w:afterAutospacing="1"/>
    </w:pPr>
    <w:rPr>
      <w:color w:val="000000"/>
      <w:sz w:val="24"/>
      <w:szCs w:val="24"/>
      <w:lang w:val="vi-VN" w:eastAsia="vi-VN"/>
    </w:rPr>
  </w:style>
  <w:style w:type="paragraph" w:customStyle="1" w:styleId="xl1770">
    <w:name w:val="xl1770"/>
    <w:basedOn w:val="Normal"/>
    <w:qFormat/>
    <w:pPr>
      <w:spacing w:before="100" w:beforeAutospacing="1" w:after="100" w:afterAutospacing="1"/>
    </w:pPr>
    <w:rPr>
      <w:sz w:val="24"/>
      <w:szCs w:val="24"/>
      <w:lang w:val="vi-VN" w:eastAsia="vi-VN"/>
    </w:rPr>
  </w:style>
  <w:style w:type="paragraph" w:customStyle="1" w:styleId="xl1771">
    <w:name w:val="xl17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vi-VN" w:eastAsia="vi-VN"/>
    </w:rPr>
  </w:style>
  <w:style w:type="paragraph" w:customStyle="1" w:styleId="xl1772">
    <w:name w:val="xl17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3">
    <w:name w:val="xl17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4">
    <w:name w:val="xl17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5">
    <w:name w:val="xl177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6">
    <w:name w:val="xl17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7">
    <w:name w:val="xl17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778">
    <w:name w:val="xl17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79">
    <w:name w:val="xl17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lang w:val="vi-VN" w:eastAsia="vi-VN"/>
    </w:rPr>
  </w:style>
  <w:style w:type="paragraph" w:customStyle="1" w:styleId="xl1780">
    <w:name w:val="xl178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vi-VN" w:eastAsia="vi-VN"/>
    </w:rPr>
  </w:style>
  <w:style w:type="paragraph" w:customStyle="1" w:styleId="xl1781">
    <w:name w:val="xl17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vi-VN" w:eastAsia="vi-VN"/>
    </w:rPr>
  </w:style>
  <w:style w:type="paragraph" w:customStyle="1" w:styleId="xl1782">
    <w:name w:val="xl17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vi-VN" w:eastAsia="vi-VN"/>
    </w:rPr>
  </w:style>
  <w:style w:type="paragraph" w:customStyle="1" w:styleId="xl1783">
    <w:name w:val="xl17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84">
    <w:name w:val="xl17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lang w:val="vi-VN" w:eastAsia="vi-VN"/>
    </w:rPr>
  </w:style>
  <w:style w:type="paragraph" w:customStyle="1" w:styleId="xl1785">
    <w:name w:val="xl17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vi-VN" w:eastAsia="vi-VN"/>
    </w:rPr>
  </w:style>
  <w:style w:type="paragraph" w:customStyle="1" w:styleId="xl1786">
    <w:name w:val="xl17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87">
    <w:name w:val="xl1787"/>
    <w:basedOn w:val="Normal"/>
    <w:qFormat/>
    <w:pPr>
      <w:spacing w:before="100" w:beforeAutospacing="1" w:after="100" w:afterAutospacing="1"/>
    </w:pPr>
    <w:rPr>
      <w:sz w:val="24"/>
      <w:szCs w:val="24"/>
      <w:lang w:val="vi-VN" w:eastAsia="vi-VN"/>
    </w:rPr>
  </w:style>
  <w:style w:type="paragraph" w:customStyle="1" w:styleId="xl1788">
    <w:name w:val="xl17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89">
    <w:name w:val="xl17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90">
    <w:name w:val="xl17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91">
    <w:name w:val="xl17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92">
    <w:name w:val="xl17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1793">
    <w:name w:val="xl1793"/>
    <w:basedOn w:val="Normal"/>
    <w:qFormat/>
    <w:pPr>
      <w:spacing w:before="100" w:beforeAutospacing="1" w:after="100" w:afterAutospacing="1"/>
      <w:jc w:val="center"/>
    </w:pPr>
    <w:rPr>
      <w:sz w:val="24"/>
      <w:szCs w:val="24"/>
      <w:lang w:val="vi-VN" w:eastAsia="vi-VN"/>
    </w:rPr>
  </w:style>
  <w:style w:type="paragraph" w:customStyle="1" w:styleId="xl1794">
    <w:name w:val="xl1794"/>
    <w:basedOn w:val="Normal"/>
    <w:qFormat/>
    <w:pPr>
      <w:spacing w:before="100" w:beforeAutospacing="1" w:after="100" w:afterAutospacing="1"/>
      <w:jc w:val="center"/>
    </w:pPr>
    <w:rPr>
      <w:color w:val="000000"/>
      <w:sz w:val="24"/>
      <w:szCs w:val="24"/>
      <w:lang w:val="vi-VN" w:eastAsia="vi-VN"/>
    </w:rPr>
  </w:style>
  <w:style w:type="paragraph" w:customStyle="1" w:styleId="xl1795">
    <w:name w:val="xl17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vi-VN" w:eastAsia="vi-VN"/>
    </w:rPr>
  </w:style>
  <w:style w:type="paragraph" w:customStyle="1" w:styleId="xl1796">
    <w:name w:val="xl17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vi-VN" w:eastAsia="vi-VN"/>
    </w:rPr>
  </w:style>
  <w:style w:type="paragraph" w:customStyle="1" w:styleId="xl1797">
    <w:name w:val="xl1797"/>
    <w:basedOn w:val="Normal"/>
    <w:qFormat/>
    <w:pPr>
      <w:spacing w:before="100" w:beforeAutospacing="1" w:after="100" w:afterAutospacing="1"/>
      <w:jc w:val="center"/>
    </w:pPr>
    <w:rPr>
      <w:color w:val="000000"/>
      <w:sz w:val="24"/>
      <w:szCs w:val="24"/>
      <w:lang w:val="vi-VN" w:eastAsia="vi-VN"/>
    </w:rPr>
  </w:style>
  <w:style w:type="paragraph" w:customStyle="1" w:styleId="m-1">
    <w:name w:val="m-1"/>
    <w:basedOn w:val="Normal"/>
    <w:qFormat/>
    <w:pPr>
      <w:spacing w:after="160" w:line="336" w:lineRule="auto"/>
    </w:pPr>
    <w:rPr>
      <w:b/>
      <w:sz w:val="24"/>
      <w:szCs w:val="24"/>
      <w:lang w:val="vi-VN" w:eastAsia="vi-VN"/>
    </w:rPr>
  </w:style>
  <w:style w:type="character" w:customStyle="1" w:styleId="TMChar">
    <w:name w:val="TM Char"/>
    <w:link w:val="TM0"/>
    <w:locked/>
    <w:rPr>
      <w:sz w:val="26"/>
      <w:szCs w:val="26"/>
    </w:rPr>
  </w:style>
  <w:style w:type="paragraph" w:customStyle="1" w:styleId="TM0">
    <w:name w:val="TM"/>
    <w:basedOn w:val="Normal"/>
    <w:link w:val="TMChar"/>
    <w:qFormat/>
    <w:pPr>
      <w:spacing w:before="120" w:line="336" w:lineRule="auto"/>
      <w:ind w:firstLine="567"/>
      <w:jc w:val="both"/>
    </w:pPr>
    <w:rPr>
      <w:sz w:val="26"/>
      <w:szCs w:val="26"/>
    </w:rPr>
  </w:style>
  <w:style w:type="paragraph" w:customStyle="1" w:styleId="Vnbnnidung21">
    <w:name w:val="Văn bản nội dung (2)1"/>
    <w:basedOn w:val="Normal"/>
    <w:uiPriority w:val="99"/>
    <w:qFormat/>
    <w:pPr>
      <w:widowControl w:val="0"/>
      <w:shd w:val="clear" w:color="auto" w:fill="FFFFFF"/>
      <w:spacing w:before="60" w:line="312" w:lineRule="exact"/>
      <w:ind w:hanging="440"/>
      <w:jc w:val="both"/>
    </w:pPr>
    <w:rPr>
      <w:rFonts w:eastAsia="Calibri"/>
      <w:sz w:val="20"/>
      <w:szCs w:val="20"/>
      <w:lang w:val="vi-VN" w:eastAsia="vi-VN"/>
    </w:rPr>
  </w:style>
  <w:style w:type="paragraph" w:customStyle="1" w:styleId="xl237">
    <w:name w:val="xl23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238">
    <w:name w:val="xl23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239">
    <w:name w:val="xl23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vi-VN" w:eastAsia="vi-VN"/>
    </w:rPr>
  </w:style>
  <w:style w:type="paragraph" w:customStyle="1" w:styleId="xl240">
    <w:name w:val="xl24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vi-VN" w:eastAsia="vi-VN"/>
    </w:rPr>
  </w:style>
  <w:style w:type="paragraph" w:customStyle="1" w:styleId="Heading81">
    <w:name w:val="Heading 81"/>
    <w:basedOn w:val="Normal"/>
    <w:next w:val="Normal"/>
    <w:semiHidden/>
    <w:qFormat/>
    <w:pPr>
      <w:keepNext/>
      <w:keepLines/>
      <w:spacing w:before="40" w:line="360" w:lineRule="auto"/>
      <w:jc w:val="both"/>
      <w:outlineLvl w:val="7"/>
    </w:pPr>
    <w:rPr>
      <w:rFonts w:ascii="Calibri Light" w:hAnsi="Calibri Light"/>
      <w:color w:val="272727"/>
      <w:sz w:val="21"/>
      <w:szCs w:val="21"/>
      <w:lang w:val="vi-VN" w:eastAsia="vi-VN"/>
    </w:rPr>
  </w:style>
  <w:style w:type="paragraph" w:customStyle="1" w:styleId="Bieudo">
    <w:name w:val="Bieu do"/>
    <w:basedOn w:val="Normal"/>
    <w:next w:val="Normal"/>
    <w:qFormat/>
    <w:pPr>
      <w:spacing w:before="120" w:after="120" w:line="312" w:lineRule="auto"/>
      <w:ind w:firstLine="720"/>
      <w:jc w:val="center"/>
    </w:pPr>
    <w:rPr>
      <w:rFonts w:eastAsia="Calibri"/>
      <w:b/>
      <w:sz w:val="26"/>
      <w:szCs w:val="24"/>
      <w:lang w:val="vi-VN" w:eastAsia="vi-VN"/>
    </w:rPr>
  </w:style>
  <w:style w:type="paragraph" w:customStyle="1" w:styleId="Chuthich">
    <w:name w:val="Chu thich"/>
    <w:basedOn w:val="Normal"/>
    <w:next w:val="Normal"/>
    <w:qFormat/>
    <w:pPr>
      <w:widowControl w:val="0"/>
      <w:spacing w:before="80" w:after="80" w:line="312" w:lineRule="auto"/>
      <w:ind w:firstLine="720"/>
      <w:jc w:val="center"/>
    </w:pPr>
    <w:rPr>
      <w:color w:val="000000"/>
      <w:sz w:val="20"/>
      <w:szCs w:val="26"/>
      <w:lang w:val="fr-FR" w:eastAsia="en-GB"/>
    </w:rPr>
  </w:style>
  <w:style w:type="paragraph" w:customStyle="1" w:styleId="Dothi">
    <w:name w:val="Do thi"/>
    <w:basedOn w:val="Normal"/>
    <w:next w:val="Normal"/>
    <w:qFormat/>
    <w:pPr>
      <w:spacing w:before="120" w:after="120" w:line="312" w:lineRule="auto"/>
      <w:ind w:firstLine="720"/>
      <w:jc w:val="center"/>
    </w:pPr>
    <w:rPr>
      <w:rFonts w:eastAsia="Calibri"/>
      <w:b/>
      <w:sz w:val="26"/>
      <w:szCs w:val="24"/>
      <w:lang w:val="vi-VN" w:eastAsia="en-GB"/>
    </w:rPr>
  </w:style>
  <w:style w:type="paragraph" w:customStyle="1" w:styleId="M10">
    <w:name w:val="M1"/>
    <w:basedOn w:val="Normal"/>
    <w:next w:val="Normal"/>
    <w:semiHidden/>
    <w:qFormat/>
    <w:pPr>
      <w:spacing w:before="120" w:after="120" w:line="360" w:lineRule="auto"/>
      <w:ind w:firstLine="720"/>
      <w:jc w:val="center"/>
    </w:pPr>
    <w:rPr>
      <w:rFonts w:eastAsia="Calibri"/>
      <w:b/>
      <w:sz w:val="26"/>
      <w:szCs w:val="24"/>
      <w:lang w:val="vi-VN" w:eastAsia="vi-VN"/>
    </w:rPr>
  </w:style>
  <w:style w:type="paragraph" w:customStyle="1" w:styleId="M20">
    <w:name w:val="M2"/>
    <w:basedOn w:val="Normal"/>
    <w:next w:val="Normal"/>
    <w:semiHidden/>
    <w:qFormat/>
    <w:pPr>
      <w:spacing w:before="120" w:after="120" w:line="360" w:lineRule="auto"/>
      <w:ind w:left="454" w:hanging="454"/>
      <w:jc w:val="both"/>
    </w:pPr>
    <w:rPr>
      <w:rFonts w:eastAsia="Calibri"/>
      <w:b/>
      <w:sz w:val="26"/>
      <w:szCs w:val="24"/>
      <w:lang w:val="vi-VN" w:eastAsia="vi-VN"/>
    </w:rPr>
  </w:style>
  <w:style w:type="paragraph" w:customStyle="1" w:styleId="M3">
    <w:name w:val="M3"/>
    <w:basedOn w:val="Normal"/>
    <w:next w:val="Normal"/>
    <w:semiHidden/>
    <w:qFormat/>
    <w:pPr>
      <w:spacing w:before="120" w:after="120" w:line="360" w:lineRule="auto"/>
      <w:ind w:left="720" w:hanging="720"/>
      <w:jc w:val="both"/>
    </w:pPr>
    <w:rPr>
      <w:rFonts w:eastAsia="Calibri"/>
      <w:b/>
      <w:i/>
      <w:sz w:val="26"/>
      <w:szCs w:val="24"/>
      <w:lang w:val="vi-VN" w:eastAsia="vi-VN"/>
    </w:rPr>
  </w:style>
  <w:style w:type="paragraph" w:customStyle="1" w:styleId="M4">
    <w:name w:val="M4"/>
    <w:basedOn w:val="Normal"/>
    <w:next w:val="Normal"/>
    <w:semiHidden/>
    <w:qFormat/>
    <w:pPr>
      <w:spacing w:before="120" w:after="120" w:line="360" w:lineRule="auto"/>
      <w:ind w:left="851" w:hanging="851"/>
      <w:jc w:val="both"/>
    </w:pPr>
    <w:rPr>
      <w:rFonts w:eastAsia="Calibri"/>
      <w:i/>
      <w:sz w:val="26"/>
      <w:szCs w:val="24"/>
      <w:lang w:val="vi-VN" w:eastAsia="en-GB"/>
    </w:rPr>
  </w:style>
  <w:style w:type="paragraph" w:customStyle="1" w:styleId="Nguon0">
    <w:name w:val="Nguon"/>
    <w:basedOn w:val="Normal"/>
    <w:next w:val="Normal"/>
    <w:qFormat/>
    <w:pPr>
      <w:spacing w:before="120" w:after="120" w:line="360" w:lineRule="auto"/>
      <w:ind w:firstLine="720"/>
      <w:jc w:val="right"/>
    </w:pPr>
    <w:rPr>
      <w:rFonts w:eastAsia="Calibri"/>
      <w:szCs w:val="24"/>
      <w:lang w:val="vi-VN" w:eastAsia="en-GB"/>
    </w:rPr>
  </w:style>
  <w:style w:type="paragraph" w:customStyle="1" w:styleId="Sodo">
    <w:name w:val="So do"/>
    <w:basedOn w:val="Normal"/>
    <w:next w:val="Normal"/>
    <w:qFormat/>
    <w:pPr>
      <w:spacing w:before="120" w:after="120" w:line="360" w:lineRule="auto"/>
      <w:ind w:firstLine="720"/>
      <w:jc w:val="center"/>
    </w:pPr>
    <w:rPr>
      <w:rFonts w:eastAsia="Calibri"/>
      <w:b/>
      <w:sz w:val="26"/>
      <w:szCs w:val="24"/>
      <w:lang w:val="vi-VN" w:eastAsia="en-GB"/>
    </w:rPr>
  </w:style>
  <w:style w:type="paragraph" w:customStyle="1" w:styleId="PHN">
    <w:name w:val="PHẦN"/>
    <w:basedOn w:val="Normal"/>
    <w:next w:val="Normal"/>
    <w:qFormat/>
    <w:pPr>
      <w:pageBreakBefore/>
      <w:widowControl w:val="0"/>
      <w:spacing w:before="120" w:after="120" w:line="360" w:lineRule="exact"/>
      <w:jc w:val="center"/>
    </w:pPr>
    <w:rPr>
      <w:rFonts w:eastAsia="Calibri"/>
      <w:b/>
      <w:color w:val="000000"/>
      <w:lang w:val="vi-VN" w:eastAsia="vi-VN"/>
    </w:rPr>
  </w:style>
  <w:style w:type="paragraph" w:customStyle="1" w:styleId="CharCharCharCharCharChar3">
    <w:name w:val="Char Char Char Char Char Char3"/>
    <w:basedOn w:val="Normal"/>
    <w:qFormat/>
    <w:pPr>
      <w:spacing w:after="160" w:line="240" w:lineRule="exact"/>
    </w:pPr>
    <w:rPr>
      <w:rFonts w:ascii="Verdana" w:hAnsi="Verdana"/>
      <w:sz w:val="20"/>
      <w:szCs w:val="20"/>
      <w:lang w:val="vi-VN" w:eastAsia="vi-VN"/>
    </w:rPr>
  </w:style>
  <w:style w:type="character" w:customStyle="1" w:styleId="ACNoidungChar">
    <w:name w:val="AC#Noi dung Char"/>
    <w:link w:val="ACNoidung"/>
    <w:locked/>
    <w:rPr>
      <w:sz w:val="28"/>
      <w:szCs w:val="28"/>
      <w:lang w:val="vi-VN" w:eastAsia="vi-VN"/>
    </w:rPr>
  </w:style>
  <w:style w:type="paragraph" w:customStyle="1" w:styleId="ACNoidung">
    <w:name w:val="AC#Noi dung"/>
    <w:basedOn w:val="Normal"/>
    <w:link w:val="ACNoidungChar"/>
    <w:qFormat/>
    <w:pPr>
      <w:spacing w:line="312" w:lineRule="auto"/>
      <w:ind w:firstLine="709"/>
      <w:jc w:val="both"/>
    </w:pPr>
    <w:rPr>
      <w:lang w:val="vi-VN" w:eastAsia="vi-VN"/>
    </w:rPr>
  </w:style>
  <w:style w:type="character" w:customStyle="1" w:styleId="DMbngChar">
    <w:name w:val="DM bảng Char"/>
    <w:link w:val="DMbng"/>
    <w:semiHidden/>
    <w:locked/>
    <w:rPr>
      <w:b/>
      <w:szCs w:val="22"/>
    </w:rPr>
  </w:style>
  <w:style w:type="paragraph" w:customStyle="1" w:styleId="DMbng">
    <w:name w:val="DM bảng"/>
    <w:basedOn w:val="Normal"/>
    <w:link w:val="DMbngChar"/>
    <w:semiHidden/>
    <w:qFormat/>
    <w:pPr>
      <w:spacing w:line="360" w:lineRule="exact"/>
      <w:jc w:val="center"/>
    </w:pPr>
    <w:rPr>
      <w:b/>
      <w:sz w:val="20"/>
      <w:szCs w:val="22"/>
    </w:rPr>
  </w:style>
  <w:style w:type="character" w:customStyle="1" w:styleId="stylebangChar">
    <w:name w:val="style bang Char"/>
    <w:link w:val="stylebang"/>
    <w:semiHidden/>
    <w:locked/>
    <w:rPr>
      <w:sz w:val="24"/>
      <w:szCs w:val="24"/>
      <w:lang w:val="en-GB"/>
    </w:rPr>
  </w:style>
  <w:style w:type="paragraph" w:customStyle="1" w:styleId="stylebang">
    <w:name w:val="style bang"/>
    <w:basedOn w:val="NormalWeb"/>
    <w:link w:val="stylebangChar"/>
    <w:semiHidden/>
    <w:qFormat/>
    <w:pPr>
      <w:spacing w:before="0" w:beforeAutospacing="0" w:after="0" w:afterAutospacing="0"/>
      <w:jc w:val="both"/>
    </w:pPr>
    <w:rPr>
      <w:rFonts w:eastAsia="Times New Roman"/>
      <w:lang w:val="en-GB"/>
    </w:rPr>
  </w:style>
  <w:style w:type="paragraph" w:customStyle="1" w:styleId="1CharCharCharCharCharCharCharCharCharChar">
    <w:name w:val="1 Char Char Char Char Char Char Char Char Char Char"/>
    <w:basedOn w:val="Normal"/>
    <w:autoRedefine/>
    <w:qFormat/>
    <w:pPr>
      <w:spacing w:after="160"/>
    </w:pPr>
    <w:rPr>
      <w:rFonts w:ascii="Arial" w:hAnsi="Arial"/>
      <w:b/>
      <w:bCs/>
      <w:iCs/>
      <w:sz w:val="24"/>
      <w:szCs w:val="20"/>
      <w:lang w:val="vi-VN" w:eastAsia="vi-VN"/>
    </w:rPr>
  </w:style>
  <w:style w:type="character" w:customStyle="1" w:styleId="04BodyChar">
    <w:name w:val="04.Body Char"/>
    <w:link w:val="04Body"/>
    <w:locked/>
  </w:style>
  <w:style w:type="paragraph" w:customStyle="1" w:styleId="04Body">
    <w:name w:val="04.Body"/>
    <w:basedOn w:val="Normal"/>
    <w:link w:val="04BodyChar"/>
    <w:qFormat/>
    <w:pPr>
      <w:spacing w:before="120" w:after="120" w:line="264" w:lineRule="auto"/>
      <w:ind w:firstLine="720"/>
      <w:jc w:val="both"/>
    </w:pPr>
    <w:rPr>
      <w:sz w:val="20"/>
      <w:szCs w:val="20"/>
    </w:rPr>
  </w:style>
  <w:style w:type="character" w:customStyle="1" w:styleId="GDDChar">
    <w:name w:val="GDD Char"/>
    <w:link w:val="GDD"/>
    <w:locked/>
    <w:rPr>
      <w:lang w:val="vi-VN" w:eastAsia="vi-VN"/>
    </w:rPr>
  </w:style>
  <w:style w:type="paragraph" w:customStyle="1" w:styleId="GDD">
    <w:name w:val="GDD"/>
    <w:basedOn w:val="Normal"/>
    <w:link w:val="GDDChar"/>
    <w:qFormat/>
    <w:pPr>
      <w:tabs>
        <w:tab w:val="left" w:pos="992"/>
      </w:tabs>
      <w:spacing w:before="120"/>
      <w:jc w:val="both"/>
      <w:outlineLvl w:val="0"/>
    </w:pPr>
    <w:rPr>
      <w:sz w:val="20"/>
      <w:szCs w:val="20"/>
      <w:lang w:val="vi-VN" w:eastAsia="vi-VN"/>
    </w:rPr>
  </w:style>
  <w:style w:type="paragraph" w:customStyle="1" w:styleId="Bodytextgap2-12">
    <w:name w:val="_Bodytext_gap2-12"/>
    <w:basedOn w:val="Normal"/>
    <w:uiPriority w:val="99"/>
    <w:qFormat/>
    <w:pPr>
      <w:spacing w:before="240" w:after="40" w:line="360" w:lineRule="exact"/>
      <w:jc w:val="both"/>
    </w:pPr>
    <w:rPr>
      <w:rFonts w:ascii=".VnTime" w:eastAsia="Calibri" w:hAnsi=".VnTime" w:cs=".VnTime"/>
      <w:sz w:val="26"/>
      <w:szCs w:val="26"/>
      <w:lang w:val="vi-VN" w:eastAsia="vi-VN"/>
    </w:rPr>
  </w:style>
  <w:style w:type="paragraph" w:customStyle="1" w:styleId="ReptTableHdng">
    <w:name w:val="Rept_TableHdng"/>
    <w:basedOn w:val="NormalWeb"/>
    <w:qFormat/>
    <w:rPr>
      <w:rFonts w:eastAsia="Times New Roman"/>
      <w:b/>
      <w:bCs/>
      <w:lang w:val="vi-VN" w:eastAsia="vi-VN"/>
    </w:rPr>
  </w:style>
  <w:style w:type="paragraph" w:customStyle="1" w:styleId="ReptHndg3">
    <w:name w:val="Rept_Hndg3"/>
    <w:basedOn w:val="BodyText2"/>
    <w:qFormat/>
  </w:style>
  <w:style w:type="paragraph" w:customStyle="1" w:styleId="Rept-BodyText1">
    <w:name w:val="Rept-BodyText1"/>
    <w:basedOn w:val="Normal"/>
    <w:qFormat/>
    <w:pPr>
      <w:spacing w:after="120" w:line="288" w:lineRule="auto"/>
      <w:ind w:left="706"/>
    </w:pPr>
    <w:rPr>
      <w:rFonts w:ascii="Arial" w:eastAsia="MS Mincho" w:hAnsi="Arial" w:cs="Arial"/>
      <w:sz w:val="21"/>
      <w:szCs w:val="21"/>
      <w:lang w:val="vi-VN" w:eastAsia="vi-VN"/>
    </w:rPr>
  </w:style>
  <w:style w:type="paragraph" w:customStyle="1" w:styleId="tabledot">
    <w:name w:val="table_dot"/>
    <w:basedOn w:val="Normal"/>
    <w:next w:val="Normal"/>
    <w:qFormat/>
    <w:pPr>
      <w:widowControl w:val="0"/>
      <w:tabs>
        <w:tab w:val="left" w:pos="273"/>
        <w:tab w:val="num" w:pos="709"/>
      </w:tabs>
      <w:snapToGrid w:val="0"/>
      <w:spacing w:before="40"/>
      <w:ind w:left="709" w:hanging="709"/>
    </w:pPr>
    <w:rPr>
      <w:rFonts w:ascii="Arial" w:eastAsia="MS PMincho" w:hAnsi="Arial" w:cs="Arial"/>
      <w:kern w:val="2"/>
      <w:sz w:val="18"/>
      <w:szCs w:val="24"/>
      <w:lang w:val="en-GB" w:eastAsia="ja-JP"/>
    </w:rPr>
  </w:style>
  <w:style w:type="paragraph" w:customStyle="1" w:styleId="a4">
    <w:name w:val="作業項目"/>
    <w:basedOn w:val="Normal"/>
    <w:next w:val="Normal"/>
    <w:qFormat/>
    <w:pPr>
      <w:widowControl w:val="0"/>
      <w:snapToGrid w:val="0"/>
      <w:spacing w:before="60" w:after="60"/>
    </w:pPr>
    <w:rPr>
      <w:rFonts w:ascii="Arial" w:eastAsia="MS PGothic" w:hAnsi="Arial"/>
      <w:b/>
      <w:bCs/>
      <w:kern w:val="2"/>
      <w:sz w:val="21"/>
      <w:szCs w:val="24"/>
      <w:lang w:val="vi-VN" w:eastAsia="ja-JP"/>
    </w:rPr>
  </w:style>
  <w:style w:type="paragraph" w:customStyle="1" w:styleId="13">
    <w:name w:val="箇条書1"/>
    <w:basedOn w:val="Normal"/>
    <w:qFormat/>
    <w:pPr>
      <w:widowControl w:val="0"/>
      <w:tabs>
        <w:tab w:val="num" w:pos="1077"/>
      </w:tabs>
      <w:snapToGrid w:val="0"/>
      <w:spacing w:after="60" w:line="300" w:lineRule="auto"/>
      <w:ind w:left="1077" w:hanging="368"/>
      <w:jc w:val="both"/>
    </w:pPr>
    <w:rPr>
      <w:rFonts w:ascii="Arial" w:eastAsia="MS PMincho" w:hAnsi="Arial"/>
      <w:kern w:val="2"/>
      <w:sz w:val="21"/>
      <w:szCs w:val="24"/>
      <w:lang w:val="vi-VN" w:eastAsia="ja-JP"/>
    </w:rPr>
  </w:style>
  <w:style w:type="paragraph" w:customStyle="1" w:styleId="2">
    <w:name w:val="箇条書2"/>
    <w:basedOn w:val="Normal"/>
    <w:next w:val="Normal"/>
    <w:qFormat/>
    <w:pPr>
      <w:widowControl w:val="0"/>
      <w:tabs>
        <w:tab w:val="num" w:pos="1494"/>
      </w:tabs>
      <w:snapToGrid w:val="0"/>
      <w:spacing w:after="60" w:line="300" w:lineRule="auto"/>
      <w:ind w:left="1474" w:hanging="340"/>
      <w:jc w:val="both"/>
    </w:pPr>
    <w:rPr>
      <w:rFonts w:ascii="Arial" w:eastAsia="MS PMincho" w:hAnsi="Arial"/>
      <w:kern w:val="2"/>
      <w:sz w:val="21"/>
      <w:szCs w:val="24"/>
      <w:lang w:val="en-GB" w:eastAsia="ja-JP"/>
    </w:rPr>
  </w:style>
  <w:style w:type="paragraph" w:customStyle="1" w:styleId="20">
    <w:name w:val="小見出し2"/>
    <w:basedOn w:val="Normal"/>
    <w:next w:val="Normal"/>
    <w:qFormat/>
    <w:pPr>
      <w:widowControl w:val="0"/>
      <w:tabs>
        <w:tab w:val="num" w:pos="1365"/>
      </w:tabs>
      <w:snapToGrid w:val="0"/>
      <w:spacing w:after="60" w:line="300" w:lineRule="auto"/>
      <w:ind w:left="1367" w:hanging="318"/>
      <w:jc w:val="both"/>
    </w:pPr>
    <w:rPr>
      <w:rFonts w:ascii="Arial" w:eastAsia="MS PGothic" w:hAnsi="Arial"/>
      <w:kern w:val="2"/>
      <w:sz w:val="21"/>
      <w:szCs w:val="24"/>
      <w:lang w:val="vi-VN" w:eastAsia="ja-JP"/>
    </w:rPr>
  </w:style>
  <w:style w:type="paragraph" w:customStyle="1" w:styleId="table">
    <w:name w:val="table"/>
    <w:basedOn w:val="Normal"/>
    <w:next w:val="Normal"/>
    <w:qFormat/>
    <w:pPr>
      <w:widowControl w:val="0"/>
      <w:snapToGrid w:val="0"/>
      <w:spacing w:before="80"/>
      <w:jc w:val="both"/>
    </w:pPr>
    <w:rPr>
      <w:rFonts w:ascii="Arial" w:eastAsia="MS PMincho" w:hAnsi="Arial" w:cs="Arial"/>
      <w:kern w:val="2"/>
      <w:sz w:val="18"/>
      <w:szCs w:val="24"/>
      <w:lang w:val="vi-VN" w:eastAsia="ja-JP"/>
    </w:rPr>
  </w:style>
  <w:style w:type="paragraph" w:customStyle="1" w:styleId="14">
    <w:name w:val="項目1"/>
    <w:basedOn w:val="Normal"/>
    <w:next w:val="Normal"/>
    <w:qFormat/>
    <w:pPr>
      <w:widowControl w:val="0"/>
      <w:tabs>
        <w:tab w:val="left" w:pos="992"/>
      </w:tabs>
      <w:snapToGrid w:val="0"/>
      <w:spacing w:after="120" w:line="300" w:lineRule="auto"/>
      <w:ind w:leftChars="350" w:left="735"/>
    </w:pPr>
    <w:rPr>
      <w:rFonts w:ascii="Arial" w:eastAsia="MS PGothic" w:hAnsi="Arial"/>
      <w:kern w:val="2"/>
      <w:sz w:val="21"/>
      <w:szCs w:val="24"/>
      <w:lang w:val="vi-VN" w:eastAsia="ja-JP"/>
    </w:rPr>
  </w:style>
  <w:style w:type="paragraph" w:customStyle="1" w:styleId="a5">
    <w:name w:val="出典"/>
    <w:basedOn w:val="Normal"/>
    <w:next w:val="Normal"/>
    <w:qFormat/>
    <w:pPr>
      <w:widowControl w:val="0"/>
      <w:snapToGrid w:val="0"/>
      <w:spacing w:before="40" w:afterLines="100"/>
      <w:ind w:leftChars="300" w:left="1301" w:hangingChars="373" w:hanging="671"/>
      <w:jc w:val="both"/>
    </w:pPr>
    <w:rPr>
      <w:rFonts w:ascii="Arial" w:eastAsia="MS PMincho" w:hAnsi="Arial"/>
      <w:kern w:val="2"/>
      <w:sz w:val="18"/>
      <w:szCs w:val="24"/>
      <w:lang w:val="vi-VN" w:eastAsia="ja-JP"/>
    </w:rPr>
  </w:style>
  <w:style w:type="paragraph" w:customStyle="1" w:styleId="15">
    <w:name w:val="本文1"/>
    <w:basedOn w:val="BodyText"/>
    <w:qFormat/>
    <w:pPr>
      <w:widowControl w:val="0"/>
      <w:spacing w:afterLines="50" w:after="0" w:line="300" w:lineRule="auto"/>
      <w:ind w:leftChars="470" w:left="987"/>
      <w:jc w:val="both"/>
    </w:pPr>
    <w:rPr>
      <w:rFonts w:ascii="Arial" w:eastAsia="MS PMincho" w:hAnsi="Arial"/>
      <w:kern w:val="2"/>
      <w:sz w:val="21"/>
      <w:szCs w:val="24"/>
      <w:lang w:val="en-GB" w:eastAsia="ja-JP"/>
    </w:rPr>
  </w:style>
  <w:style w:type="paragraph" w:customStyle="1" w:styleId="1-indent">
    <w:name w:val="本文1-indent"/>
    <w:basedOn w:val="15"/>
    <w:qFormat/>
    <w:pPr>
      <w:ind w:left="1302" w:hangingChars="150" w:hanging="315"/>
    </w:pPr>
  </w:style>
  <w:style w:type="paragraph" w:customStyle="1" w:styleId="-indent">
    <w:name w:val="本文-indent"/>
    <w:basedOn w:val="BodyText"/>
    <w:qFormat/>
    <w:pPr>
      <w:widowControl w:val="0"/>
      <w:spacing w:afterLines="50" w:after="0" w:line="300" w:lineRule="auto"/>
      <w:ind w:leftChars="339" w:left="1138" w:hangingChars="203" w:hanging="426"/>
      <w:jc w:val="both"/>
    </w:pPr>
    <w:rPr>
      <w:rFonts w:ascii="Arial" w:eastAsia="MS PMincho" w:hAnsi="Arial"/>
      <w:kern w:val="2"/>
      <w:sz w:val="21"/>
      <w:szCs w:val="24"/>
      <w:lang w:val="en-GB" w:eastAsia="ja-JP"/>
    </w:rPr>
  </w:style>
  <w:style w:type="paragraph" w:customStyle="1" w:styleId="table-dot">
    <w:name w:val="table-dot"/>
    <w:basedOn w:val="Normal"/>
    <w:qFormat/>
    <w:pPr>
      <w:widowControl w:val="0"/>
      <w:tabs>
        <w:tab w:val="num" w:pos="225"/>
        <w:tab w:val="num" w:pos="432"/>
      </w:tabs>
      <w:snapToGrid w:val="0"/>
      <w:spacing w:afterLines="30"/>
      <w:ind w:left="432" w:hanging="432"/>
    </w:pPr>
    <w:rPr>
      <w:rFonts w:ascii="Arial" w:eastAsia="MS PMincho" w:hAnsi="Arial" w:cs="Arial"/>
      <w:kern w:val="2"/>
      <w:sz w:val="20"/>
      <w:szCs w:val="24"/>
      <w:lang w:val="en-GB" w:eastAsia="ja-JP"/>
    </w:rPr>
  </w:style>
  <w:style w:type="paragraph" w:customStyle="1" w:styleId="21">
    <w:name w:val="本文2"/>
    <w:basedOn w:val="15"/>
    <w:qFormat/>
    <w:pPr>
      <w:ind w:leftChars="540" w:left="1134"/>
    </w:pPr>
    <w:rPr>
      <w:lang w:val="en-US"/>
    </w:rPr>
  </w:style>
  <w:style w:type="paragraph" w:customStyle="1" w:styleId="table-indent">
    <w:name w:val="table-indent"/>
    <w:basedOn w:val="table"/>
    <w:qFormat/>
  </w:style>
  <w:style w:type="paragraph" w:customStyle="1" w:styleId="table-indent2">
    <w:name w:val="table-indent2"/>
    <w:basedOn w:val="table-indent"/>
    <w:qFormat/>
  </w:style>
  <w:style w:type="paragraph" w:customStyle="1" w:styleId="2-indent">
    <w:name w:val="本文2-indent"/>
    <w:basedOn w:val="21"/>
    <w:qFormat/>
    <w:pPr>
      <w:ind w:left="1596" w:hangingChars="220" w:hanging="462"/>
    </w:pPr>
  </w:style>
  <w:style w:type="paragraph" w:customStyle="1" w:styleId="-con">
    <w:name w:val="出典-con"/>
    <w:basedOn w:val="a5"/>
    <w:qFormat/>
    <w:pPr>
      <w:spacing w:afterLines="0" w:after="200"/>
    </w:pPr>
  </w:style>
  <w:style w:type="paragraph" w:customStyle="1" w:styleId="dot">
    <w:name w:val="dot"/>
    <w:basedOn w:val="Normal"/>
    <w:qFormat/>
    <w:pPr>
      <w:widowControl w:val="0"/>
      <w:snapToGrid w:val="0"/>
      <w:spacing w:afterLines="50" w:line="300" w:lineRule="auto"/>
      <w:ind w:left="390" w:hanging="360"/>
      <w:jc w:val="both"/>
    </w:pPr>
    <w:rPr>
      <w:rFonts w:ascii="Arial" w:eastAsia="MS PMincho" w:hAnsi="Arial"/>
      <w:kern w:val="2"/>
      <w:sz w:val="21"/>
      <w:szCs w:val="24"/>
      <w:lang w:val="vi-VN" w:eastAsia="ja-JP"/>
    </w:rPr>
  </w:style>
  <w:style w:type="paragraph" w:customStyle="1" w:styleId="tabell">
    <w:name w:val="tabell"/>
    <w:basedOn w:val="Caption"/>
    <w:qFormat/>
    <w:pPr>
      <w:widowControl w:val="0"/>
      <w:tabs>
        <w:tab w:val="left" w:pos="1302"/>
      </w:tabs>
      <w:snapToGrid w:val="0"/>
      <w:spacing w:before="0" w:line="300" w:lineRule="auto"/>
      <w:jc w:val="center"/>
    </w:pPr>
    <w:rPr>
      <w:rFonts w:ascii="Arial" w:eastAsia="MS PGothic" w:hAnsi="Arial"/>
      <w:color w:val="auto"/>
      <w:kern w:val="2"/>
      <w:sz w:val="20"/>
      <w:szCs w:val="20"/>
      <w:lang w:val="vi-VN" w:eastAsia="ja-JP"/>
    </w:rPr>
  </w:style>
  <w:style w:type="paragraph" w:customStyle="1" w:styleId="title-2">
    <w:name w:val="title-2"/>
    <w:basedOn w:val="Normal"/>
    <w:qFormat/>
    <w:pPr>
      <w:widowControl w:val="0"/>
      <w:tabs>
        <w:tab w:val="left" w:pos="1050"/>
        <w:tab w:val="left" w:leader="dot" w:pos="7980"/>
      </w:tabs>
      <w:spacing w:beforeLines="50"/>
      <w:ind w:leftChars="250" w:left="1050" w:hangingChars="250" w:hanging="525"/>
      <w:jc w:val="both"/>
    </w:pPr>
    <w:rPr>
      <w:rFonts w:ascii="Arial" w:eastAsia="MS PMincho" w:hAnsi="Arial" w:cs="Arial"/>
      <w:kern w:val="2"/>
      <w:sz w:val="21"/>
      <w:szCs w:val="24"/>
      <w:lang w:val="en-GB" w:eastAsia="ja-JP"/>
    </w:rPr>
  </w:style>
  <w:style w:type="paragraph" w:customStyle="1" w:styleId="3">
    <w:name w:val="箇条書3"/>
    <w:basedOn w:val="Normal"/>
    <w:next w:val="Normal"/>
    <w:qFormat/>
    <w:pPr>
      <w:widowControl w:val="0"/>
      <w:tabs>
        <w:tab w:val="left" w:pos="1418"/>
      </w:tabs>
      <w:snapToGrid w:val="0"/>
      <w:spacing w:after="60" w:line="300" w:lineRule="auto"/>
      <w:ind w:left="227" w:hanging="227"/>
      <w:jc w:val="both"/>
    </w:pPr>
    <w:rPr>
      <w:rFonts w:eastAsia="MS PMincho"/>
      <w:kern w:val="2"/>
      <w:sz w:val="21"/>
      <w:szCs w:val="24"/>
      <w:lang w:val="vi-VN" w:eastAsia="ja-JP"/>
    </w:rPr>
  </w:style>
  <w:style w:type="paragraph" w:customStyle="1" w:styleId="50">
    <w:name w:val="箇条書5"/>
    <w:basedOn w:val="Normal"/>
    <w:next w:val="Normal"/>
    <w:qFormat/>
    <w:pPr>
      <w:widowControl w:val="0"/>
      <w:tabs>
        <w:tab w:val="num" w:pos="1494"/>
      </w:tabs>
      <w:snapToGrid w:val="0"/>
      <w:spacing w:after="60" w:line="300" w:lineRule="auto"/>
      <w:ind w:left="1418" w:hanging="284"/>
      <w:jc w:val="both"/>
    </w:pPr>
    <w:rPr>
      <w:rFonts w:eastAsia="MS PMincho"/>
      <w:kern w:val="2"/>
      <w:sz w:val="21"/>
      <w:szCs w:val="24"/>
      <w:lang w:val="vi-VN" w:eastAsia="ja-JP"/>
    </w:rPr>
  </w:style>
  <w:style w:type="paragraph" w:customStyle="1" w:styleId="a6">
    <w:name w:val="作業"/>
    <w:basedOn w:val="Normal"/>
    <w:next w:val="Normal"/>
    <w:qFormat/>
    <w:pPr>
      <w:widowControl w:val="0"/>
      <w:snapToGrid w:val="0"/>
      <w:spacing w:after="120"/>
      <w:ind w:leftChars="336" w:left="706"/>
      <w:jc w:val="both"/>
    </w:pPr>
    <w:rPr>
      <w:rFonts w:ascii="Arial" w:eastAsia="HGPGothicE" w:hAnsi="Arial"/>
      <w:kern w:val="2"/>
      <w:sz w:val="22"/>
      <w:szCs w:val="24"/>
      <w:lang w:val="vi-VN" w:eastAsia="ja-JP"/>
    </w:rPr>
  </w:style>
  <w:style w:type="paragraph" w:customStyle="1" w:styleId="rub4">
    <w:name w:val="rub4"/>
    <w:basedOn w:val="Heading4"/>
    <w:qFormat/>
    <w:pPr>
      <w:keepLines w:val="0"/>
      <w:tabs>
        <w:tab w:val="left" w:pos="851"/>
      </w:tabs>
      <w:autoSpaceDE w:val="0"/>
      <w:autoSpaceDN w:val="0"/>
      <w:adjustRightInd w:val="0"/>
      <w:snapToGrid w:val="0"/>
      <w:spacing w:before="360" w:after="120" w:line="360" w:lineRule="atLeast"/>
      <w:ind w:left="714" w:hanging="142"/>
      <w:jc w:val="both"/>
    </w:pPr>
    <w:rPr>
      <w:rFonts w:ascii="Times New Roman Bold" w:eastAsia="MS Gothic" w:hAnsi="Times New Roman Bold" w:cs="Times New Roman"/>
      <w:b/>
      <w:bCs/>
      <w:iCs w:val="0"/>
      <w:color w:val="auto"/>
      <w:spacing w:val="-10"/>
      <w:lang w:val="de-DE" w:eastAsia="ja-JP"/>
    </w:rPr>
  </w:style>
  <w:style w:type="paragraph" w:customStyle="1" w:styleId="rub2">
    <w:name w:val="rub2"/>
    <w:basedOn w:val="Heading2"/>
    <w:qFormat/>
    <w:pPr>
      <w:keepNext w:val="0"/>
      <w:widowControl w:val="0"/>
      <w:pBdr>
        <w:bottom w:val="single" w:sz="4" w:space="1" w:color="auto"/>
      </w:pBdr>
      <w:tabs>
        <w:tab w:val="left" w:pos="567"/>
      </w:tabs>
      <w:spacing w:before="240" w:line="276" w:lineRule="auto"/>
      <w:ind w:firstLine="0"/>
      <w:jc w:val="both"/>
    </w:pPr>
    <w:rPr>
      <w:rFonts w:ascii="Arial" w:eastAsia="MS Mincho" w:hAnsi="Arial" w:cs="Arial"/>
      <w:b/>
      <w:bCs/>
      <w:i w:val="0"/>
      <w:sz w:val="24"/>
      <w:szCs w:val="24"/>
      <w:u w:color="000000"/>
      <w:lang w:val="sv-SE" w:eastAsia="ja-JP"/>
    </w:rPr>
  </w:style>
  <w:style w:type="paragraph" w:customStyle="1" w:styleId="fig">
    <w:name w:val="fig"/>
    <w:basedOn w:val="Normal"/>
    <w:qFormat/>
    <w:rPr>
      <w:rFonts w:ascii="Arial" w:eastAsia="MS Mincho" w:hAnsi="Arial" w:cs="Arial"/>
      <w:b/>
      <w:bCs/>
      <w:sz w:val="20"/>
      <w:szCs w:val="20"/>
      <w:lang w:val="sv-SE" w:eastAsia="ja-JP"/>
    </w:rPr>
  </w:style>
  <w:style w:type="paragraph" w:customStyle="1" w:styleId="a7">
    <w:name w:val="図表"/>
    <w:basedOn w:val="Normal"/>
    <w:next w:val="Normal"/>
    <w:qFormat/>
    <w:pPr>
      <w:widowControl w:val="0"/>
      <w:snapToGrid w:val="0"/>
      <w:spacing w:after="120" w:line="300" w:lineRule="auto"/>
      <w:jc w:val="center"/>
    </w:pPr>
    <w:rPr>
      <w:rFonts w:ascii="Arial" w:eastAsia="MS PGothic" w:hAnsi="Arial"/>
      <w:b/>
      <w:kern w:val="2"/>
      <w:sz w:val="20"/>
      <w:szCs w:val="24"/>
      <w:lang w:val="vi-VN" w:eastAsia="ja-JP"/>
    </w:rPr>
  </w:style>
  <w:style w:type="paragraph" w:customStyle="1" w:styleId="16">
    <w:name w:val="作業項目1"/>
    <w:basedOn w:val="Normal"/>
    <w:next w:val="Normal"/>
    <w:qFormat/>
    <w:pPr>
      <w:widowControl w:val="0"/>
      <w:snapToGrid w:val="0"/>
      <w:spacing w:before="60" w:after="60"/>
      <w:jc w:val="center"/>
    </w:pPr>
    <w:rPr>
      <w:rFonts w:eastAsia="MS PGothic"/>
      <w:b/>
      <w:bCs/>
      <w:kern w:val="2"/>
      <w:sz w:val="21"/>
      <w:szCs w:val="24"/>
      <w:lang w:val="vi-VN" w:eastAsia="ja-JP"/>
    </w:rPr>
  </w:style>
  <w:style w:type="paragraph" w:customStyle="1" w:styleId="a8">
    <w:name w:val="業務内容"/>
    <w:basedOn w:val="Normal"/>
    <w:qFormat/>
    <w:pPr>
      <w:widowControl w:val="0"/>
      <w:tabs>
        <w:tab w:val="left" w:pos="1548"/>
      </w:tabs>
      <w:spacing w:line="240" w:lineRule="exact"/>
      <w:ind w:left="1548" w:hanging="1548"/>
      <w:jc w:val="both"/>
    </w:pPr>
    <w:rPr>
      <w:rFonts w:eastAsia="MS PMincho"/>
      <w:kern w:val="2"/>
      <w:sz w:val="20"/>
      <w:szCs w:val="24"/>
      <w:lang w:val="vi-VN" w:eastAsia="zh-TW"/>
    </w:rPr>
  </w:style>
  <w:style w:type="paragraph" w:customStyle="1" w:styleId="dot1">
    <w:name w:val="dot1"/>
    <w:basedOn w:val="Normal"/>
    <w:next w:val="Normal"/>
    <w:qFormat/>
    <w:pPr>
      <w:widowControl w:val="0"/>
      <w:tabs>
        <w:tab w:val="num" w:pos="432"/>
      </w:tabs>
      <w:snapToGrid w:val="0"/>
      <w:spacing w:after="60" w:line="300" w:lineRule="auto"/>
      <w:ind w:left="432" w:hanging="432"/>
      <w:jc w:val="both"/>
    </w:pPr>
    <w:rPr>
      <w:rFonts w:eastAsia="MS PMincho"/>
      <w:kern w:val="2"/>
      <w:sz w:val="21"/>
      <w:szCs w:val="24"/>
      <w:lang w:val="vi-VN" w:eastAsia="ja-JP"/>
    </w:rPr>
  </w:style>
  <w:style w:type="paragraph" w:customStyle="1" w:styleId="dot2">
    <w:name w:val="dot2"/>
    <w:basedOn w:val="Normal"/>
    <w:next w:val="Normal"/>
    <w:qFormat/>
    <w:pPr>
      <w:widowControl w:val="0"/>
      <w:tabs>
        <w:tab w:val="num" w:pos="709"/>
        <w:tab w:val="left" w:pos="1418"/>
      </w:tabs>
      <w:snapToGrid w:val="0"/>
      <w:spacing w:after="60" w:line="300" w:lineRule="auto"/>
      <w:ind w:left="709" w:hanging="709"/>
      <w:jc w:val="both"/>
    </w:pPr>
    <w:rPr>
      <w:rFonts w:eastAsia="MS PMincho"/>
      <w:kern w:val="2"/>
      <w:sz w:val="21"/>
      <w:szCs w:val="24"/>
      <w:lang w:val="vi-VN" w:eastAsia="ja-JP"/>
    </w:rPr>
  </w:style>
  <w:style w:type="paragraph" w:customStyle="1" w:styleId="17">
    <w:name w:val="箇条1"/>
    <w:basedOn w:val="Normal"/>
    <w:next w:val="Normal"/>
    <w:qFormat/>
    <w:pPr>
      <w:widowControl w:val="0"/>
      <w:tabs>
        <w:tab w:val="num" w:pos="709"/>
        <w:tab w:val="num" w:pos="1134"/>
      </w:tabs>
      <w:snapToGrid w:val="0"/>
      <w:spacing w:after="120" w:line="300" w:lineRule="auto"/>
      <w:ind w:left="1134" w:hanging="425"/>
      <w:jc w:val="both"/>
    </w:pPr>
    <w:rPr>
      <w:rFonts w:eastAsia="MS PMincho"/>
      <w:kern w:val="2"/>
      <w:sz w:val="21"/>
      <w:szCs w:val="24"/>
      <w:lang w:val="vi-VN" w:eastAsia="ja-JP"/>
    </w:rPr>
  </w:style>
  <w:style w:type="paragraph" w:customStyle="1" w:styleId="22">
    <w:name w:val="箇条2"/>
    <w:basedOn w:val="Normal"/>
    <w:next w:val="Normal"/>
    <w:qFormat/>
    <w:pPr>
      <w:widowControl w:val="0"/>
      <w:tabs>
        <w:tab w:val="left" w:pos="992"/>
      </w:tabs>
      <w:snapToGrid w:val="0"/>
      <w:spacing w:after="60" w:line="300" w:lineRule="auto"/>
      <w:ind w:left="720" w:hanging="360"/>
      <w:jc w:val="both"/>
    </w:pPr>
    <w:rPr>
      <w:rFonts w:eastAsia="MS PMincho"/>
      <w:kern w:val="2"/>
      <w:sz w:val="21"/>
      <w:szCs w:val="24"/>
      <w:lang w:val="vi-VN" w:eastAsia="ja-JP"/>
    </w:rPr>
  </w:style>
  <w:style w:type="paragraph" w:customStyle="1" w:styleId="Title2">
    <w:name w:val="Title2"/>
    <w:basedOn w:val="Normal"/>
    <w:qFormat/>
    <w:pPr>
      <w:widowControl w:val="0"/>
      <w:spacing w:afterLines="100"/>
      <w:jc w:val="center"/>
    </w:pPr>
    <w:rPr>
      <w:rFonts w:ascii="Arial" w:eastAsia="MS PMincho" w:hAnsi="Arial" w:cs="Arial"/>
      <w:b/>
      <w:bCs/>
      <w:smallCaps/>
      <w:kern w:val="2"/>
      <w:szCs w:val="24"/>
      <w:lang w:val="vi-VN" w:eastAsia="ja-JP"/>
    </w:rPr>
  </w:style>
  <w:style w:type="paragraph" w:customStyle="1" w:styleId="box">
    <w:name w:val="box"/>
    <w:basedOn w:val="Normal"/>
    <w:next w:val="Normal"/>
    <w:qFormat/>
    <w:pPr>
      <w:widowControl w:val="0"/>
      <w:tabs>
        <w:tab w:val="num" w:pos="113"/>
      </w:tabs>
      <w:snapToGrid w:val="0"/>
      <w:spacing w:beforeLines="25"/>
      <w:ind w:left="1200" w:hanging="1143"/>
      <w:jc w:val="center"/>
    </w:pPr>
    <w:rPr>
      <w:rFonts w:ascii="Arial" w:eastAsia="MS PGothic" w:hAnsi="Arial"/>
      <w:kern w:val="2"/>
      <w:sz w:val="18"/>
      <w:szCs w:val="24"/>
      <w:lang w:val="vi-VN" w:eastAsia="ja-JP"/>
    </w:rPr>
  </w:style>
  <w:style w:type="paragraph" w:customStyle="1" w:styleId="a9">
    <w:name w:val="ノーマル"/>
    <w:basedOn w:val="Normal"/>
    <w:qFormat/>
    <w:pPr>
      <w:tabs>
        <w:tab w:val="num" w:pos="425"/>
      </w:tabs>
      <w:overflowPunct w:val="0"/>
      <w:autoSpaceDE w:val="0"/>
      <w:autoSpaceDN w:val="0"/>
      <w:adjustRightInd w:val="0"/>
      <w:ind w:left="425" w:hanging="425"/>
    </w:pPr>
    <w:rPr>
      <w:rFonts w:eastAsia="Mincho"/>
      <w:sz w:val="20"/>
      <w:szCs w:val="20"/>
      <w:lang w:val="vi-VN" w:eastAsia="ja-JP"/>
    </w:rPr>
  </w:style>
  <w:style w:type="paragraph" w:customStyle="1" w:styleId="StyleHeading1After92pt">
    <w:name w:val="Style Heading 1 + After:  9.2 pt"/>
    <w:basedOn w:val="Heading1"/>
    <w:qFormat/>
    <w:pPr>
      <w:tabs>
        <w:tab w:val="num" w:pos="425"/>
      </w:tabs>
      <w:spacing w:before="120" w:after="184" w:line="300" w:lineRule="auto"/>
      <w:ind w:left="425" w:hanging="425"/>
      <w:jc w:val="both"/>
    </w:pPr>
    <w:rPr>
      <w:rFonts w:ascii="Arial" w:eastAsia="MS Mincho" w:hAnsi="Arial" w:cs="Times New Roman"/>
      <w:bCs w:val="0"/>
      <w:caps/>
      <w:color w:val="auto"/>
      <w:kern w:val="32"/>
      <w:lang w:val="vi-VN" w:eastAsia="ja-JP"/>
    </w:rPr>
  </w:style>
  <w:style w:type="paragraph" w:customStyle="1" w:styleId="40">
    <w:name w:val="箇条書4"/>
    <w:basedOn w:val="Normal"/>
    <w:next w:val="Normal"/>
    <w:qFormat/>
    <w:pPr>
      <w:widowControl w:val="0"/>
      <w:tabs>
        <w:tab w:val="left" w:pos="1680"/>
      </w:tabs>
      <w:snapToGrid w:val="0"/>
      <w:spacing w:after="40" w:line="300" w:lineRule="auto"/>
      <w:ind w:leftChars="650" w:left="1021" w:hangingChars="150" w:hanging="312"/>
      <w:jc w:val="both"/>
    </w:pPr>
    <w:rPr>
      <w:rFonts w:eastAsia="MS PMincho"/>
      <w:kern w:val="2"/>
      <w:sz w:val="21"/>
      <w:szCs w:val="24"/>
      <w:lang w:val="vi-VN" w:eastAsia="ja-JP"/>
    </w:rPr>
  </w:style>
  <w:style w:type="paragraph" w:customStyle="1" w:styleId="sourceChar">
    <w:name w:val="source Char"/>
    <w:basedOn w:val="BodyText"/>
    <w:qFormat/>
    <w:pPr>
      <w:tabs>
        <w:tab w:val="num" w:pos="360"/>
      </w:tabs>
      <w:snapToGrid w:val="0"/>
      <w:spacing w:line="300" w:lineRule="auto"/>
    </w:pPr>
    <w:rPr>
      <w:rFonts w:ascii="Arial" w:eastAsia="MS PMincho" w:hAnsi="Arial"/>
      <w:sz w:val="18"/>
      <w:szCs w:val="21"/>
      <w:lang w:val="vi-VN" w:eastAsia="ja-JP"/>
    </w:rPr>
  </w:style>
  <w:style w:type="paragraph" w:customStyle="1" w:styleId="aa">
    <w:name w:val="小見出し"/>
    <w:basedOn w:val="BodyText"/>
    <w:qFormat/>
    <w:pPr>
      <w:tabs>
        <w:tab w:val="num" w:pos="1069"/>
      </w:tabs>
      <w:snapToGrid w:val="0"/>
      <w:spacing w:after="0"/>
      <w:ind w:left="992" w:hanging="283"/>
      <w:jc w:val="both"/>
    </w:pPr>
    <w:rPr>
      <w:rFonts w:ascii="Arial" w:eastAsia="MS PMincho" w:hAnsi="Arial" w:cs="Arial"/>
      <w:b/>
      <w:kern w:val="2"/>
      <w:sz w:val="20"/>
      <w:szCs w:val="20"/>
      <w:lang w:val="vi-VN" w:eastAsia="ja-JP"/>
    </w:rPr>
  </w:style>
  <w:style w:type="paragraph" w:customStyle="1" w:styleId="205">
    <w:name w:val="スタイル 本文2 + 段落後 :  0.5 行"/>
    <w:basedOn w:val="21"/>
    <w:qFormat/>
    <w:pPr>
      <w:tabs>
        <w:tab w:val="num" w:pos="1069"/>
      </w:tabs>
      <w:ind w:leftChars="0" w:left="1986" w:hanging="284"/>
    </w:pPr>
    <w:rPr>
      <w:rFonts w:cs="MS Mincho"/>
      <w:szCs w:val="20"/>
      <w:lang w:val="en-GB"/>
    </w:rPr>
  </w:style>
  <w:style w:type="paragraph" w:customStyle="1" w:styleId="33805">
    <w:name w:val="スタイル 本文 + 左 :  3.38 字 段落後 :  0.5 行"/>
    <w:basedOn w:val="BodyText"/>
    <w:qFormat/>
    <w:pPr>
      <w:widowControl w:val="0"/>
      <w:spacing w:afterLines="50" w:after="0" w:line="300" w:lineRule="auto"/>
      <w:ind w:leftChars="338" w:left="710"/>
      <w:jc w:val="both"/>
    </w:pPr>
    <w:rPr>
      <w:rFonts w:ascii="Arial" w:eastAsia="MS PMincho" w:hAnsi="Arial" w:cs="MS Mincho"/>
      <w:kern w:val="2"/>
      <w:sz w:val="21"/>
      <w:szCs w:val="20"/>
      <w:lang w:val="vi-VN" w:eastAsia="ja-JP"/>
    </w:rPr>
  </w:style>
  <w:style w:type="paragraph" w:customStyle="1" w:styleId="2051">
    <w:name w:val="スタイル 本文2 + 段落後 :  0.5 行1"/>
    <w:basedOn w:val="21"/>
    <w:qFormat/>
    <w:rPr>
      <w:rFonts w:cs="MS Mincho"/>
      <w:szCs w:val="20"/>
      <w:lang w:val="en-GB"/>
    </w:rPr>
  </w:style>
  <w:style w:type="paragraph" w:customStyle="1" w:styleId="-indent33815">
    <w:name w:val="スタイル 本文-indent + 左 :  3.38 字 ぶら下げインデント :  1.5 字"/>
    <w:basedOn w:val="-indent"/>
    <w:qFormat/>
  </w:style>
  <w:style w:type="paragraph" w:customStyle="1" w:styleId="1Char1">
    <w:name w:val="本文1 Char"/>
    <w:basedOn w:val="BodyText"/>
    <w:qFormat/>
    <w:pPr>
      <w:widowControl w:val="0"/>
      <w:spacing w:afterLines="50" w:after="0" w:line="300" w:lineRule="auto"/>
      <w:ind w:leftChars="470" w:left="987"/>
      <w:jc w:val="both"/>
    </w:pPr>
    <w:rPr>
      <w:rFonts w:ascii="Arial" w:eastAsia="MS PMincho" w:hAnsi="Arial"/>
      <w:kern w:val="2"/>
      <w:sz w:val="21"/>
      <w:szCs w:val="24"/>
      <w:lang w:val="en-GB" w:eastAsia="ja-JP"/>
    </w:rPr>
  </w:style>
  <w:style w:type="paragraph" w:customStyle="1" w:styleId="2-1">
    <w:name w:val="見出し 2-1"/>
    <w:basedOn w:val="Normal"/>
    <w:qFormat/>
    <w:pPr>
      <w:widowControl w:val="0"/>
      <w:tabs>
        <w:tab w:val="num" w:pos="709"/>
      </w:tabs>
      <w:spacing w:after="120" w:line="300" w:lineRule="auto"/>
      <w:ind w:left="709" w:hanging="709"/>
      <w:jc w:val="both"/>
    </w:pPr>
    <w:rPr>
      <w:rFonts w:ascii="Arial" w:eastAsia="MS PMincho" w:hAnsi="Arial"/>
      <w:kern w:val="2"/>
      <w:sz w:val="24"/>
      <w:szCs w:val="24"/>
      <w:lang w:val="vi-VN" w:eastAsia="ja-JP"/>
    </w:rPr>
  </w:style>
  <w:style w:type="paragraph" w:customStyle="1" w:styleId="-indent338152">
    <w:name w:val="スタイル 本文-indent + 左 :  3.38 字 ぶら下げインデント :  1.5 字 行間 :  2 行"/>
    <w:basedOn w:val="-indent"/>
    <w:qFormat/>
  </w:style>
  <w:style w:type="paragraph" w:customStyle="1" w:styleId="23">
    <w:name w:val="スタイル 見出し 2 + 太字 (なし)"/>
    <w:basedOn w:val="Heading2"/>
    <w:qFormat/>
    <w:pPr>
      <w:keepNext w:val="0"/>
      <w:widowControl w:val="0"/>
      <w:pBdr>
        <w:bottom w:val="single" w:sz="4" w:space="1" w:color="auto"/>
      </w:pBdr>
      <w:tabs>
        <w:tab w:val="left" w:pos="567"/>
        <w:tab w:val="num" w:pos="709"/>
      </w:tabs>
      <w:snapToGrid w:val="0"/>
      <w:spacing w:before="120" w:after="120" w:line="300" w:lineRule="auto"/>
      <w:ind w:left="709" w:hanging="709"/>
      <w:jc w:val="both"/>
    </w:pPr>
    <w:rPr>
      <w:rFonts w:ascii="Arial" w:eastAsia="MS Gothic" w:hAnsi="Arial" w:cs="Arial"/>
      <w:i w:val="0"/>
      <w:kern w:val="2"/>
      <w:sz w:val="24"/>
      <w:szCs w:val="24"/>
      <w:u w:color="000000"/>
      <w:lang w:val="vi-VN" w:eastAsia="ja-JP"/>
    </w:rPr>
  </w:style>
  <w:style w:type="paragraph" w:customStyle="1" w:styleId="T-TitleCharChar">
    <w:name w:val="T-Title Char Char"/>
    <w:basedOn w:val="Heading2"/>
    <w:qFormat/>
    <w:pPr>
      <w:keepNext w:val="0"/>
      <w:widowControl w:val="0"/>
      <w:pBdr>
        <w:bottom w:val="single" w:sz="4" w:space="1" w:color="auto"/>
      </w:pBdr>
      <w:tabs>
        <w:tab w:val="left" w:pos="567"/>
        <w:tab w:val="num" w:pos="1069"/>
      </w:tabs>
      <w:spacing w:before="120" w:line="276" w:lineRule="auto"/>
      <w:ind w:left="992" w:hanging="283"/>
      <w:jc w:val="center"/>
    </w:pPr>
    <w:rPr>
      <w:rFonts w:ascii="Arial" w:eastAsia="MS Mincho" w:hAnsi="Arial"/>
      <w:i w:val="0"/>
      <w:kern w:val="2"/>
      <w:sz w:val="22"/>
      <w:szCs w:val="24"/>
      <w:u w:color="000000"/>
      <w:lang w:val="vi-VN" w:eastAsia="ja-JP"/>
    </w:rPr>
  </w:style>
  <w:style w:type="paragraph" w:customStyle="1" w:styleId="Text1-11body-b3a12105pt">
    <w:name w:val="スタイル *Text 1-[1._(1)body]-(b3a12) + 10.5 pt"/>
    <w:basedOn w:val="Normal"/>
    <w:qFormat/>
    <w:pPr>
      <w:widowControl w:val="0"/>
      <w:spacing w:before="60" w:after="240" w:line="320" w:lineRule="atLeast"/>
      <w:ind w:left="835"/>
      <w:jc w:val="both"/>
    </w:pPr>
    <w:rPr>
      <w:rFonts w:eastAsia="MS Mincho"/>
      <w:kern w:val="2"/>
      <w:sz w:val="22"/>
      <w:szCs w:val="20"/>
      <w:lang w:val="vi-VN" w:eastAsia="ja-JP"/>
    </w:rPr>
  </w:style>
  <w:style w:type="paragraph" w:customStyle="1" w:styleId="1title">
    <w:name w:val="(1) title"/>
    <w:basedOn w:val="Normal"/>
    <w:next w:val="Normal"/>
    <w:qFormat/>
    <w:pPr>
      <w:keepNext/>
      <w:keepLines/>
      <w:widowControl w:val="0"/>
      <w:spacing w:before="60" w:after="60" w:line="260" w:lineRule="exact"/>
      <w:ind w:left="1339" w:hanging="533"/>
      <w:jc w:val="both"/>
    </w:pPr>
    <w:rPr>
      <w:rFonts w:eastAsia="MS Mincho"/>
      <w:kern w:val="2"/>
      <w:sz w:val="22"/>
      <w:szCs w:val="20"/>
      <w:lang w:val="vi-VN" w:eastAsia="ja-JP"/>
    </w:rPr>
  </w:style>
  <w:style w:type="paragraph" w:customStyle="1" w:styleId="Head3-111Tit-b3a3">
    <w:name w:val="*Head 3-[1.1.1Tit]-(b3a3)"/>
    <w:basedOn w:val="Normal"/>
    <w:next w:val="Normal"/>
    <w:qFormat/>
    <w:pPr>
      <w:keepNext/>
      <w:keepLines/>
      <w:widowControl w:val="0"/>
      <w:spacing w:before="60" w:after="60" w:line="260" w:lineRule="exact"/>
      <w:ind w:left="834" w:hanging="834"/>
      <w:jc w:val="both"/>
      <w:outlineLvl w:val="2"/>
    </w:pPr>
    <w:rPr>
      <w:rFonts w:eastAsia="MS Mincho"/>
      <w:kern w:val="2"/>
      <w:sz w:val="24"/>
      <w:szCs w:val="20"/>
      <w:lang w:val="vi-VN" w:eastAsia="ja-JP"/>
    </w:rPr>
  </w:style>
  <w:style w:type="paragraph" w:customStyle="1" w:styleId="textChar">
    <w:name w:val="text Char"/>
    <w:basedOn w:val="Normal"/>
    <w:qFormat/>
    <w:pPr>
      <w:widowControl w:val="0"/>
      <w:spacing w:before="60" w:after="240" w:line="320" w:lineRule="atLeast"/>
      <w:ind w:left="835"/>
      <w:jc w:val="both"/>
    </w:pPr>
    <w:rPr>
      <w:rFonts w:ascii="Arial" w:eastAsia="MS Mincho" w:hAnsi="Arial"/>
      <w:kern w:val="2"/>
      <w:sz w:val="24"/>
      <w:szCs w:val="24"/>
      <w:lang w:val="vi-VN" w:eastAsia="ja-JP"/>
    </w:rPr>
  </w:style>
  <w:style w:type="paragraph" w:customStyle="1" w:styleId="Listing1-11items-b3a6">
    <w:name w:val="*Listing 1-[1._(1) items]-(b3a6)"/>
    <w:basedOn w:val="Normal"/>
    <w:qFormat/>
    <w:pPr>
      <w:widowControl w:val="0"/>
      <w:spacing w:before="60" w:after="120" w:line="280" w:lineRule="exact"/>
      <w:ind w:left="1587" w:hanging="578"/>
      <w:jc w:val="both"/>
    </w:pPr>
    <w:rPr>
      <w:rFonts w:eastAsia="MS Mincho"/>
      <w:kern w:val="2"/>
      <w:sz w:val="24"/>
      <w:szCs w:val="20"/>
      <w:lang w:val="vi-VN" w:eastAsia="ja-JP"/>
    </w:rPr>
  </w:style>
  <w:style w:type="paragraph" w:customStyle="1" w:styleId="text11pt">
    <w:name w:val="スタイル text + 11 pt"/>
    <w:basedOn w:val="textChar"/>
    <w:qFormat/>
  </w:style>
  <w:style w:type="paragraph" w:customStyle="1" w:styleId="22-1">
    <w:name w:val="スタイル 見出し 2見出し 2-1 + (日) ＭＳ Ｐ明朝 両端揃え"/>
    <w:basedOn w:val="Heading2"/>
    <w:qFormat/>
    <w:pPr>
      <w:keepNext w:val="0"/>
      <w:widowControl w:val="0"/>
      <w:pBdr>
        <w:bottom w:val="single" w:sz="4" w:space="1" w:color="auto"/>
      </w:pBdr>
      <w:tabs>
        <w:tab w:val="left" w:pos="567"/>
        <w:tab w:val="num" w:pos="709"/>
      </w:tabs>
      <w:snapToGrid w:val="0"/>
      <w:spacing w:before="120" w:after="120" w:line="300" w:lineRule="auto"/>
      <w:ind w:left="709" w:hanging="709"/>
      <w:jc w:val="both"/>
    </w:pPr>
    <w:rPr>
      <w:rFonts w:ascii="Arial" w:eastAsia="MS PMincho" w:hAnsi="Arial" w:cs="MS Mincho"/>
      <w:b/>
      <w:i w:val="0"/>
      <w:kern w:val="2"/>
      <w:sz w:val="24"/>
      <w:szCs w:val="24"/>
      <w:u w:color="000000"/>
      <w:lang w:val="vi-VN" w:eastAsia="ja-JP"/>
    </w:rPr>
  </w:style>
  <w:style w:type="paragraph" w:customStyle="1" w:styleId="-indent3381505">
    <w:name w:val="スタイル 本文-indent + 左 :  3.38 字 ぶら下げインデント :  1.5 字 段落後 :  0.5 行"/>
    <w:basedOn w:val="-indent"/>
    <w:qFormat/>
  </w:style>
  <w:style w:type="paragraph" w:customStyle="1" w:styleId="2-indent05">
    <w:name w:val="スタイル 本文2-indent + 段落後 :  0.5 行"/>
    <w:basedOn w:val="2-indent"/>
    <w:qFormat/>
    <w:rPr>
      <w:rFonts w:cs="MS Mincho"/>
      <w:szCs w:val="20"/>
      <w:lang w:val="en-GB"/>
    </w:rPr>
  </w:style>
  <w:style w:type="paragraph" w:customStyle="1" w:styleId="dot3">
    <w:name w:val="dot3"/>
    <w:basedOn w:val="Normal"/>
    <w:next w:val="Normal"/>
    <w:qFormat/>
    <w:pPr>
      <w:widowControl w:val="0"/>
      <w:tabs>
        <w:tab w:val="num" w:pos="1260"/>
        <w:tab w:val="num" w:pos="1680"/>
      </w:tabs>
      <w:snapToGrid w:val="0"/>
      <w:spacing w:after="40" w:line="300" w:lineRule="auto"/>
      <w:ind w:left="1685" w:hanging="318"/>
      <w:jc w:val="both"/>
    </w:pPr>
    <w:rPr>
      <w:rFonts w:eastAsia="MS PMincho"/>
      <w:kern w:val="2"/>
      <w:sz w:val="21"/>
      <w:szCs w:val="24"/>
      <w:lang w:val="vi-VN" w:eastAsia="ja-JP"/>
    </w:rPr>
  </w:style>
  <w:style w:type="paragraph" w:customStyle="1" w:styleId="41">
    <w:name w:val="本文4"/>
    <w:basedOn w:val="Normal"/>
    <w:next w:val="Normal"/>
    <w:qFormat/>
    <w:pPr>
      <w:widowControl w:val="0"/>
      <w:tabs>
        <w:tab w:val="left" w:pos="284"/>
      </w:tabs>
      <w:snapToGrid w:val="0"/>
      <w:spacing w:after="240" w:line="300" w:lineRule="auto"/>
      <w:jc w:val="both"/>
    </w:pPr>
    <w:rPr>
      <w:rFonts w:eastAsia="MS PMincho"/>
      <w:kern w:val="2"/>
      <w:sz w:val="21"/>
      <w:szCs w:val="24"/>
      <w:lang w:val="vi-VN" w:eastAsia="ja-JP"/>
    </w:rPr>
  </w:style>
  <w:style w:type="paragraph" w:customStyle="1" w:styleId="24">
    <w:name w:val="項目2"/>
    <w:basedOn w:val="Normal"/>
    <w:next w:val="Normal"/>
    <w:qFormat/>
    <w:pPr>
      <w:widowControl w:val="0"/>
      <w:tabs>
        <w:tab w:val="left" w:pos="1092"/>
      </w:tabs>
      <w:snapToGrid w:val="0"/>
      <w:spacing w:after="60" w:line="300" w:lineRule="auto"/>
      <w:ind w:leftChars="350" w:left="735"/>
      <w:jc w:val="both"/>
    </w:pPr>
    <w:rPr>
      <w:rFonts w:ascii="Arial" w:eastAsia="MS PGothic" w:hAnsi="Arial"/>
      <w:kern w:val="2"/>
      <w:sz w:val="21"/>
      <w:szCs w:val="24"/>
      <w:lang w:val="vi-VN" w:eastAsia="ja-JP"/>
    </w:rPr>
  </w:style>
  <w:style w:type="paragraph" w:customStyle="1" w:styleId="Title10">
    <w:name w:val="Title 1"/>
    <w:qFormat/>
    <w:pPr>
      <w:spacing w:after="300"/>
      <w:jc w:val="both"/>
    </w:pPr>
    <w:rPr>
      <w:rFonts w:eastAsia="MS PGothic"/>
      <w:noProof/>
      <w:sz w:val="22"/>
      <w:szCs w:val="24"/>
      <w:lang w:eastAsia="ja-JP"/>
    </w:rPr>
  </w:style>
  <w:style w:type="paragraph" w:customStyle="1" w:styleId="BOX0">
    <w:name w:val="BOX"/>
    <w:basedOn w:val="Normal"/>
    <w:qFormat/>
    <w:pPr>
      <w:widowControl w:val="0"/>
      <w:snapToGrid w:val="0"/>
      <w:spacing w:after="120" w:line="260" w:lineRule="exact"/>
      <w:jc w:val="both"/>
    </w:pPr>
    <w:rPr>
      <w:rFonts w:eastAsia="MS Mincho"/>
      <w:kern w:val="2"/>
      <w:sz w:val="20"/>
      <w:szCs w:val="24"/>
      <w:lang w:val="vi-VN" w:eastAsia="ja-JP"/>
    </w:rPr>
  </w:style>
  <w:style w:type="paragraph" w:customStyle="1" w:styleId="51">
    <w:name w:val="本文5"/>
    <w:basedOn w:val="21"/>
    <w:qFormat/>
    <w:pPr>
      <w:snapToGrid w:val="0"/>
      <w:spacing w:afterLines="0" w:after="120"/>
      <w:ind w:leftChars="512" w:left="2056" w:hangingChars="467" w:hanging="981"/>
    </w:pPr>
    <w:rPr>
      <w:rFonts w:ascii="Times New Roman" w:hAnsi="Times New Roman"/>
    </w:rPr>
  </w:style>
  <w:style w:type="paragraph" w:customStyle="1" w:styleId="6">
    <w:name w:val="本文6"/>
    <w:basedOn w:val="Normal"/>
    <w:next w:val="Normal"/>
    <w:qFormat/>
    <w:pPr>
      <w:widowControl w:val="0"/>
      <w:snapToGrid w:val="0"/>
      <w:spacing w:after="120" w:line="300" w:lineRule="auto"/>
      <w:ind w:leftChars="88" w:left="185" w:rightChars="20" w:right="42"/>
      <w:jc w:val="both"/>
    </w:pPr>
    <w:rPr>
      <w:rFonts w:eastAsia="MS PMincho"/>
      <w:kern w:val="2"/>
      <w:sz w:val="21"/>
      <w:szCs w:val="24"/>
      <w:lang w:val="vi-VN" w:eastAsia="ja-JP"/>
    </w:rPr>
  </w:style>
  <w:style w:type="paragraph" w:customStyle="1" w:styleId="reference">
    <w:name w:val="reference"/>
    <w:basedOn w:val="Normal"/>
    <w:qFormat/>
    <w:pPr>
      <w:widowControl w:val="0"/>
      <w:tabs>
        <w:tab w:val="left" w:pos="1470"/>
        <w:tab w:val="left" w:pos="2142"/>
      </w:tabs>
      <w:spacing w:afterLines="50"/>
      <w:ind w:left="714" w:hanging="714"/>
      <w:jc w:val="both"/>
    </w:pPr>
    <w:rPr>
      <w:rFonts w:ascii="Arial" w:eastAsia="MS PMincho" w:hAnsi="Arial" w:cs="Arial"/>
      <w:kern w:val="2"/>
      <w:sz w:val="20"/>
      <w:szCs w:val="24"/>
      <w:lang w:val="vi-VN" w:eastAsia="ja-JP"/>
    </w:rPr>
  </w:style>
  <w:style w:type="paragraph" w:customStyle="1" w:styleId="0Heading-tableChar">
    <w:name w:val="0_Heading-table Char"/>
    <w:basedOn w:val="Normal"/>
    <w:next w:val="Normal"/>
    <w:qFormat/>
    <w:pPr>
      <w:keepNext/>
      <w:keepLines/>
      <w:adjustRightInd w:val="0"/>
      <w:snapToGrid w:val="0"/>
      <w:spacing w:beforeLines="100"/>
      <w:jc w:val="center"/>
    </w:pPr>
    <w:rPr>
      <w:rFonts w:ascii="Century" w:eastAsia="MS Mincho" w:hAnsi="Century"/>
      <w:b/>
      <w:kern w:val="2"/>
      <w:sz w:val="24"/>
      <w:szCs w:val="24"/>
      <w:lang w:val="vi-VN" w:eastAsia="ja-JP"/>
    </w:rPr>
  </w:style>
  <w:style w:type="paragraph" w:customStyle="1" w:styleId="0Heading-4">
    <w:name w:val="0_Heading-4"/>
    <w:basedOn w:val="Normal"/>
    <w:next w:val="Normal"/>
    <w:qFormat/>
    <w:pPr>
      <w:keepNext/>
      <w:keepLines/>
      <w:adjustRightInd w:val="0"/>
      <w:snapToGrid w:val="0"/>
      <w:spacing w:beforeLines="100" w:afterLines="50"/>
      <w:ind w:left="300" w:hangingChars="300" w:hanging="300"/>
      <w:jc w:val="both"/>
    </w:pPr>
    <w:rPr>
      <w:rFonts w:eastAsia="MS Mincho"/>
      <w:i/>
      <w:kern w:val="2"/>
      <w:sz w:val="24"/>
      <w:szCs w:val="24"/>
      <w:lang w:val="vi-VN" w:eastAsia="ja-JP"/>
    </w:rPr>
  </w:style>
  <w:style w:type="paragraph" w:customStyle="1" w:styleId="0Heading-table">
    <w:name w:val="0_Heading-table"/>
    <w:basedOn w:val="Normal"/>
    <w:next w:val="Normal"/>
    <w:qFormat/>
    <w:pPr>
      <w:keepNext/>
      <w:keepLines/>
      <w:adjustRightInd w:val="0"/>
      <w:snapToGrid w:val="0"/>
      <w:spacing w:beforeLines="100"/>
      <w:jc w:val="center"/>
    </w:pPr>
    <w:rPr>
      <w:rFonts w:eastAsia="MS Mincho"/>
      <w:b/>
      <w:kern w:val="2"/>
      <w:sz w:val="20"/>
      <w:szCs w:val="20"/>
      <w:lang w:val="vi-VN" w:eastAsia="ja-JP"/>
    </w:rPr>
  </w:style>
  <w:style w:type="paragraph" w:customStyle="1" w:styleId="00Char">
    <w:name w:val="0_0 Char"/>
    <w:basedOn w:val="Normal"/>
    <w:qFormat/>
    <w:pPr>
      <w:widowControl w:val="0"/>
      <w:adjustRightInd w:val="0"/>
      <w:snapToGrid w:val="0"/>
      <w:spacing w:beforeLines="50" w:afterLines="50"/>
      <w:jc w:val="both"/>
    </w:pPr>
    <w:rPr>
      <w:rFonts w:ascii="Century" w:eastAsia="MS Mincho" w:hAnsi="Century"/>
      <w:kern w:val="2"/>
      <w:sz w:val="24"/>
      <w:szCs w:val="24"/>
      <w:lang w:val="vi-VN" w:eastAsia="ja-JP"/>
    </w:rPr>
  </w:style>
  <w:style w:type="paragraph" w:customStyle="1" w:styleId="rub3">
    <w:name w:val="rub3"/>
    <w:basedOn w:val="Heading3"/>
    <w:qFormat/>
    <w:pPr>
      <w:keepNext w:val="0"/>
      <w:keepLines w:val="0"/>
      <w:widowControl w:val="0"/>
      <w:tabs>
        <w:tab w:val="num" w:pos="709"/>
        <w:tab w:val="left" w:pos="851"/>
      </w:tabs>
      <w:snapToGrid w:val="0"/>
      <w:spacing w:before="0" w:after="120" w:line="300" w:lineRule="auto"/>
      <w:ind w:left="709" w:hanging="369"/>
      <w:jc w:val="both"/>
    </w:pPr>
    <w:rPr>
      <w:rFonts w:ascii="Arial" w:eastAsia="MS Mincho" w:hAnsi="Arial" w:cs="Arial"/>
      <w:b/>
      <w:bCs/>
      <w:color w:val="auto"/>
      <w:spacing w:val="-10"/>
      <w:kern w:val="0"/>
      <w:sz w:val="22"/>
      <w:szCs w:val="22"/>
      <w:lang w:val="sv-SE" w:eastAsia="ja-JP"/>
    </w:rPr>
  </w:style>
  <w:style w:type="paragraph" w:customStyle="1" w:styleId="klla">
    <w:name w:val="källa"/>
    <w:basedOn w:val="a5"/>
    <w:qFormat/>
    <w:pPr>
      <w:ind w:left="1391"/>
    </w:pPr>
  </w:style>
  <w:style w:type="paragraph" w:customStyle="1" w:styleId="source">
    <w:name w:val="source"/>
    <w:basedOn w:val="BodyText"/>
    <w:qFormat/>
    <w:pPr>
      <w:spacing w:line="300" w:lineRule="auto"/>
      <w:ind w:left="1800"/>
    </w:pPr>
    <w:rPr>
      <w:rFonts w:ascii="Arial" w:eastAsia="MS PMincho" w:hAnsi="Arial"/>
      <w:sz w:val="18"/>
      <w:szCs w:val="21"/>
      <w:lang w:val="vi-VN" w:eastAsia="ja-JP"/>
    </w:rPr>
  </w:style>
  <w:style w:type="paragraph" w:customStyle="1" w:styleId="30">
    <w:name w:val="スタイル3"/>
    <w:basedOn w:val="Heading1"/>
    <w:next w:val="Heading2"/>
    <w:qFormat/>
    <w:pPr>
      <w:keepLines w:val="0"/>
      <w:tabs>
        <w:tab w:val="num" w:pos="144"/>
      </w:tabs>
      <w:spacing w:before="120" w:line="0" w:lineRule="atLeast"/>
      <w:ind w:left="144" w:hanging="187"/>
      <w:jc w:val="both"/>
    </w:pPr>
    <w:rPr>
      <w:rFonts w:ascii="Arial" w:eastAsia="MS Mincho" w:hAnsi="Arial" w:cs="Arial"/>
      <w:bCs w:val="0"/>
      <w:smallCaps/>
      <w:color w:val="auto"/>
      <w:sz w:val="22"/>
      <w:szCs w:val="22"/>
      <w:lang w:val="vi-VN" w:eastAsia="vi-VN"/>
    </w:rPr>
  </w:style>
  <w:style w:type="paragraph" w:customStyle="1" w:styleId="05Char">
    <w:name w:val="図表番号 + 左揃え 段落後 :  0.5 行 Char"/>
    <w:basedOn w:val="Caption"/>
    <w:qFormat/>
    <w:pPr>
      <w:tabs>
        <w:tab w:val="left" w:pos="1040"/>
      </w:tabs>
      <w:spacing w:before="0" w:afterLines="50" w:after="0"/>
      <w:jc w:val="center"/>
    </w:pPr>
    <w:rPr>
      <w:rFonts w:ascii="Arial" w:hAnsi="Arial" w:cs="MS Mincho"/>
      <w:iCs/>
      <w:color w:val="auto"/>
      <w:kern w:val="2"/>
      <w:sz w:val="22"/>
      <w:szCs w:val="24"/>
      <w:lang w:val="vi-VN" w:eastAsia="vi-VN"/>
    </w:rPr>
  </w:style>
  <w:style w:type="paragraph" w:customStyle="1" w:styleId="3-last">
    <w:name w:val="箇条書3-last"/>
    <w:basedOn w:val="3"/>
    <w:qFormat/>
    <w:pPr>
      <w:tabs>
        <w:tab w:val="clear" w:pos="1418"/>
        <w:tab w:val="num" w:pos="1069"/>
        <w:tab w:val="left" w:pos="1386"/>
      </w:tabs>
      <w:spacing w:after="120" w:line="240" w:lineRule="auto"/>
      <w:ind w:left="1384" w:hanging="335"/>
    </w:pPr>
    <w:rPr>
      <w:rFonts w:ascii="Arial" w:hAnsi="Arial"/>
    </w:rPr>
  </w:style>
  <w:style w:type="paragraph" w:customStyle="1" w:styleId="Dot20">
    <w:name w:val="Dot 2"/>
    <w:basedOn w:val="Normal"/>
    <w:qFormat/>
    <w:pPr>
      <w:tabs>
        <w:tab w:val="num" w:pos="1418"/>
      </w:tabs>
      <w:snapToGrid w:val="0"/>
      <w:spacing w:afterLines="50" w:line="300" w:lineRule="auto"/>
      <w:ind w:left="1418" w:hanging="284"/>
      <w:jc w:val="both"/>
    </w:pPr>
    <w:rPr>
      <w:rFonts w:ascii="Arial" w:eastAsia="MS Mincho" w:hAnsi="Arial" w:cs="Arial"/>
      <w:sz w:val="21"/>
      <w:szCs w:val="20"/>
      <w:lang w:val="vi-VN" w:eastAsia="ja-JP"/>
    </w:rPr>
  </w:style>
  <w:style w:type="paragraph" w:customStyle="1" w:styleId="dot4">
    <w:name w:val="dot4"/>
    <w:basedOn w:val="2"/>
    <w:qFormat/>
    <w:pPr>
      <w:tabs>
        <w:tab w:val="clear" w:pos="1494"/>
        <w:tab w:val="num" w:pos="720"/>
      </w:tabs>
      <w:ind w:left="720" w:hanging="360"/>
    </w:pPr>
    <w:rPr>
      <w:lang w:val="en-US"/>
    </w:rPr>
  </w:style>
  <w:style w:type="paragraph" w:customStyle="1" w:styleId="Text25">
    <w:name w:val="Text2.5"/>
    <w:basedOn w:val="Normal"/>
    <w:qFormat/>
    <w:pPr>
      <w:tabs>
        <w:tab w:val="num" w:pos="785"/>
      </w:tabs>
      <w:overflowPunct w:val="0"/>
      <w:autoSpaceDE w:val="0"/>
      <w:autoSpaceDN w:val="0"/>
      <w:adjustRightInd w:val="0"/>
      <w:ind w:leftChars="200" w:left="785" w:hangingChars="200" w:hanging="360"/>
    </w:pPr>
    <w:rPr>
      <w:rFonts w:eastAsia="Mincho"/>
      <w:sz w:val="20"/>
      <w:szCs w:val="20"/>
      <w:lang w:val="vi-VN" w:eastAsia="ja-JP"/>
    </w:rPr>
  </w:style>
  <w:style w:type="paragraph" w:customStyle="1" w:styleId="R1">
    <w:name w:val="R1"/>
    <w:basedOn w:val="Normal"/>
    <w:qFormat/>
    <w:pPr>
      <w:spacing w:before="100" w:beforeAutospacing="1" w:after="100" w:afterAutospacing="1"/>
      <w:ind w:left="357" w:hanging="357"/>
    </w:pPr>
    <w:rPr>
      <w:rFonts w:eastAsia="MS Mincho"/>
      <w:b/>
      <w:bCs/>
      <w:sz w:val="21"/>
      <w:szCs w:val="24"/>
      <w:lang w:val="vi-VN" w:eastAsia="ja-JP"/>
    </w:rPr>
  </w:style>
  <w:style w:type="paragraph" w:customStyle="1" w:styleId="R2">
    <w:name w:val="R2"/>
    <w:basedOn w:val="Normal"/>
    <w:qFormat/>
    <w:pPr>
      <w:tabs>
        <w:tab w:val="num" w:pos="840"/>
      </w:tabs>
      <w:ind w:left="840" w:hanging="420"/>
    </w:pPr>
    <w:rPr>
      <w:rFonts w:eastAsia="MS Mincho"/>
      <w:b/>
      <w:bCs/>
      <w:sz w:val="24"/>
      <w:szCs w:val="24"/>
      <w:lang w:val="vi-VN" w:eastAsia="ja-JP"/>
    </w:rPr>
  </w:style>
  <w:style w:type="paragraph" w:customStyle="1" w:styleId="M">
    <w:name w:val="M"/>
    <w:basedOn w:val="R2"/>
    <w:qFormat/>
    <w:pPr>
      <w:tabs>
        <w:tab w:val="clear" w:pos="840"/>
        <w:tab w:val="num" w:pos="1440"/>
      </w:tabs>
      <w:ind w:leftChars="180" w:left="1440" w:hanging="720"/>
    </w:pPr>
    <w:rPr>
      <w:b w:val="0"/>
      <w:bCs w:val="0"/>
    </w:rPr>
  </w:style>
  <w:style w:type="paragraph" w:customStyle="1" w:styleId="ANote">
    <w:name w:val="ANote"/>
    <w:basedOn w:val="Normal"/>
    <w:qFormat/>
    <w:pPr>
      <w:tabs>
        <w:tab w:val="num" w:pos="284"/>
      </w:tabs>
      <w:spacing w:line="300" w:lineRule="auto"/>
      <w:ind w:left="425" w:hanging="425"/>
    </w:pPr>
    <w:rPr>
      <w:rFonts w:ascii="Arial" w:eastAsia="MS Mincho" w:hAnsi="Arial"/>
      <w:sz w:val="18"/>
      <w:szCs w:val="20"/>
      <w:lang w:val="vi-VN" w:eastAsia="ja-JP"/>
    </w:rPr>
  </w:style>
  <w:style w:type="paragraph" w:customStyle="1" w:styleId="note">
    <w:name w:val="note"/>
    <w:basedOn w:val="Normal"/>
    <w:qFormat/>
    <w:pPr>
      <w:ind w:leftChars="1080" w:left="1080"/>
    </w:pPr>
    <w:rPr>
      <w:rFonts w:ascii="Arial" w:eastAsia="MS Mincho" w:hAnsi="Arial" w:cs="Arial"/>
      <w:sz w:val="18"/>
      <w:szCs w:val="24"/>
      <w:lang w:val="vi-VN" w:eastAsia="ja-JP"/>
    </w:rPr>
  </w:style>
  <w:style w:type="paragraph" w:customStyle="1" w:styleId="ATitle1-TRP">
    <w:name w:val="ATitle1-TRP"/>
    <w:qFormat/>
    <w:pPr>
      <w:tabs>
        <w:tab w:val="num" w:pos="709"/>
      </w:tabs>
      <w:spacing w:after="120" w:line="300" w:lineRule="auto"/>
      <w:ind w:left="709" w:hanging="709"/>
      <w:outlineLvl w:val="0"/>
    </w:pPr>
    <w:rPr>
      <w:rFonts w:ascii="Arial" w:eastAsia="MS Mincho" w:hAnsi="Arial"/>
      <w:b/>
      <w:caps/>
      <w:kern w:val="32"/>
      <w:sz w:val="28"/>
      <w:szCs w:val="24"/>
      <w:lang w:eastAsia="ja-JP"/>
    </w:rPr>
  </w:style>
  <w:style w:type="paragraph" w:customStyle="1" w:styleId="ATitle2-TRP">
    <w:name w:val="ATitle2-TRP"/>
    <w:basedOn w:val="Normal"/>
    <w:qFormat/>
    <w:pPr>
      <w:widowControl w:val="0"/>
      <w:tabs>
        <w:tab w:val="num" w:pos="709"/>
      </w:tabs>
      <w:spacing w:after="120" w:line="300" w:lineRule="auto"/>
      <w:ind w:left="709" w:hanging="709"/>
      <w:jc w:val="both"/>
      <w:outlineLvl w:val="1"/>
    </w:pPr>
    <w:rPr>
      <w:rFonts w:ascii="Arial" w:eastAsia="MS PMincho" w:hAnsi="Arial"/>
      <w:b/>
      <w:kern w:val="2"/>
      <w:szCs w:val="24"/>
      <w:lang w:val="vi-VN" w:eastAsia="ja-JP"/>
    </w:rPr>
  </w:style>
  <w:style w:type="paragraph" w:customStyle="1" w:styleId="ATitle3-TRP">
    <w:name w:val="ATitle3-TRP"/>
    <w:qFormat/>
    <w:pPr>
      <w:tabs>
        <w:tab w:val="num" w:pos="709"/>
      </w:tabs>
      <w:spacing w:after="120" w:line="300" w:lineRule="auto"/>
      <w:ind w:left="709" w:hanging="425"/>
      <w:outlineLvl w:val="2"/>
    </w:pPr>
    <w:rPr>
      <w:rFonts w:ascii="Arial" w:eastAsia="MS Mincho" w:hAnsi="Arial"/>
      <w:b/>
      <w:sz w:val="24"/>
      <w:szCs w:val="24"/>
      <w:lang w:val="en-GB" w:eastAsia="ja-JP"/>
    </w:rPr>
  </w:style>
  <w:style w:type="paragraph" w:customStyle="1" w:styleId="18">
    <w:name w:val="見出し1"/>
    <w:basedOn w:val="Normal"/>
    <w:qFormat/>
    <w:pPr>
      <w:widowControl w:val="0"/>
      <w:tabs>
        <w:tab w:val="num" w:pos="360"/>
      </w:tabs>
      <w:ind w:left="360" w:hanging="360"/>
      <w:jc w:val="both"/>
    </w:pPr>
    <w:rPr>
      <w:rFonts w:ascii="Arial" w:eastAsia="MS Mincho" w:hAnsi="Arial" w:cs="Arial"/>
      <w:kern w:val="2"/>
      <w:sz w:val="24"/>
      <w:szCs w:val="24"/>
      <w:lang w:val="vi-VN" w:eastAsia="ja-JP"/>
    </w:rPr>
  </w:style>
  <w:style w:type="paragraph" w:customStyle="1" w:styleId="26">
    <w:name w:val="見出し2"/>
    <w:basedOn w:val="Normal"/>
    <w:qFormat/>
    <w:pPr>
      <w:widowControl w:val="0"/>
      <w:jc w:val="both"/>
    </w:pPr>
    <w:rPr>
      <w:rFonts w:ascii="Arial" w:eastAsia="MS Mincho" w:hAnsi="Arial" w:cs="Arial"/>
      <w:kern w:val="2"/>
      <w:sz w:val="22"/>
      <w:szCs w:val="24"/>
      <w:lang w:val="vi-VN" w:eastAsia="ja-JP"/>
    </w:rPr>
  </w:style>
  <w:style w:type="paragraph" w:customStyle="1" w:styleId="31">
    <w:name w:val="見出し3"/>
    <w:basedOn w:val="Normal"/>
    <w:qFormat/>
    <w:pPr>
      <w:widowControl w:val="0"/>
      <w:jc w:val="both"/>
    </w:pPr>
    <w:rPr>
      <w:rFonts w:ascii="Arial" w:eastAsia="MS Mincho" w:hAnsi="Arial" w:cs="Arial"/>
      <w:kern w:val="2"/>
      <w:sz w:val="22"/>
      <w:szCs w:val="24"/>
      <w:lang w:val="vi-VN" w:eastAsia="ja-JP"/>
    </w:rPr>
  </w:style>
  <w:style w:type="paragraph" w:customStyle="1" w:styleId="sur">
    <w:name w:val="sur"/>
    <w:basedOn w:val="Heading5"/>
    <w:qFormat/>
    <w:pPr>
      <w:keepNext w:val="0"/>
      <w:keepLines w:val="0"/>
      <w:widowControl w:val="0"/>
      <w:pBdr>
        <w:top w:val="single" w:sz="8" w:space="1" w:color="auto"/>
        <w:left w:val="single" w:sz="8" w:space="5" w:color="auto"/>
        <w:bottom w:val="single" w:sz="8" w:space="1" w:color="auto"/>
        <w:right w:val="single" w:sz="8" w:space="11" w:color="auto"/>
      </w:pBdr>
      <w:autoSpaceDE w:val="0"/>
      <w:autoSpaceDN w:val="0"/>
      <w:adjustRightInd w:val="0"/>
      <w:snapToGrid w:val="0"/>
      <w:spacing w:before="360" w:after="120" w:line="360" w:lineRule="atLeast"/>
      <w:ind w:left="126" w:rightChars="115" w:right="241"/>
      <w:jc w:val="center"/>
    </w:pPr>
    <w:rPr>
      <w:rFonts w:ascii="Times New Roman" w:eastAsia="MS PGothic" w:hAnsi="Times New Roman"/>
      <w:b/>
      <w:color w:val="auto"/>
      <w:kern w:val="0"/>
      <w:szCs w:val="28"/>
      <w:lang w:val="vi-VN" w:eastAsia="ja-JP"/>
    </w:rPr>
  </w:style>
  <w:style w:type="paragraph" w:customStyle="1" w:styleId="2-last">
    <w:name w:val="箇条書2-last"/>
    <w:basedOn w:val="2"/>
    <w:qFormat/>
    <w:pPr>
      <w:tabs>
        <w:tab w:val="clear" w:pos="1494"/>
        <w:tab w:val="num" w:pos="1050"/>
      </w:tabs>
      <w:spacing w:after="120" w:line="240" w:lineRule="auto"/>
      <w:ind w:left="390" w:hanging="390"/>
    </w:pPr>
    <w:rPr>
      <w:lang w:val="en-US"/>
    </w:rPr>
  </w:style>
  <w:style w:type="paragraph" w:customStyle="1" w:styleId="textCharCharCharCharChar">
    <w:name w:val="text Char Char Char Char Char"/>
    <w:basedOn w:val="Normal"/>
    <w:qFormat/>
    <w:pPr>
      <w:widowControl w:val="0"/>
      <w:ind w:leftChars="300" w:left="660"/>
      <w:jc w:val="both"/>
    </w:pPr>
    <w:rPr>
      <w:rFonts w:ascii="Arial" w:eastAsia="MS Mincho" w:hAnsi="Arial"/>
      <w:kern w:val="2"/>
      <w:sz w:val="22"/>
      <w:szCs w:val="24"/>
      <w:lang w:val="vi-VN" w:eastAsia="ja-JP"/>
    </w:rPr>
  </w:style>
  <w:style w:type="paragraph" w:customStyle="1" w:styleId="List1">
    <w:name w:val="List1"/>
    <w:basedOn w:val="Normal"/>
    <w:qFormat/>
    <w:pPr>
      <w:widowControl w:val="0"/>
      <w:tabs>
        <w:tab w:val="num" w:pos="0"/>
        <w:tab w:val="right" w:leader="dot" w:pos="8460"/>
      </w:tabs>
      <w:ind w:left="216" w:hanging="72"/>
      <w:jc w:val="both"/>
      <w:outlineLvl w:val="0"/>
    </w:pPr>
    <w:rPr>
      <w:rFonts w:eastAsia="MS Mincho"/>
      <w:kern w:val="2"/>
      <w:sz w:val="21"/>
      <w:szCs w:val="24"/>
      <w:lang w:val="vi-VN" w:eastAsia="ja-JP"/>
    </w:rPr>
  </w:style>
  <w:style w:type="paragraph" w:customStyle="1" w:styleId="0pt">
    <w:name w:val="スタイル 中央揃え 行間 :  最小値 0 pt"/>
    <w:basedOn w:val="Normal"/>
    <w:qFormat/>
    <w:pPr>
      <w:widowControl w:val="0"/>
      <w:spacing w:line="0" w:lineRule="atLeast"/>
      <w:jc w:val="center"/>
    </w:pPr>
    <w:rPr>
      <w:rFonts w:eastAsia="MS Mincho" w:cs="MS Mincho"/>
      <w:kern w:val="2"/>
      <w:sz w:val="21"/>
      <w:szCs w:val="20"/>
      <w:lang w:val="vi-VN" w:eastAsia="ja-JP"/>
    </w:rPr>
  </w:style>
  <w:style w:type="paragraph" w:customStyle="1" w:styleId="52">
    <w:name w:val="スタイル5"/>
    <w:basedOn w:val="Normal"/>
    <w:qFormat/>
    <w:pPr>
      <w:widowControl w:val="0"/>
      <w:tabs>
        <w:tab w:val="num" w:pos="0"/>
      </w:tabs>
      <w:ind w:left="216" w:hanging="72"/>
      <w:jc w:val="both"/>
    </w:pPr>
    <w:rPr>
      <w:rFonts w:ascii="Century" w:eastAsia="MS Mincho" w:hAnsi="Century"/>
      <w:kern w:val="2"/>
      <w:sz w:val="21"/>
      <w:szCs w:val="24"/>
      <w:lang w:val="vi-VN" w:eastAsia="ja-JP"/>
    </w:rPr>
  </w:style>
  <w:style w:type="character" w:customStyle="1" w:styleId="ChuthichdonvitinhChar">
    <w:name w:val="Chuthich_donvitinh Char"/>
    <w:link w:val="Chuthichdonvitinh"/>
    <w:locked/>
    <w:rPr>
      <w:i/>
      <w:sz w:val="24"/>
      <w:lang w:val="vi-VN" w:eastAsia="vi-VN"/>
    </w:rPr>
  </w:style>
  <w:style w:type="paragraph" w:customStyle="1" w:styleId="Chuthichdonvitinh">
    <w:name w:val="Chuthich_donvitinh"/>
    <w:basedOn w:val="Normal"/>
    <w:link w:val="ChuthichdonvitinhChar"/>
    <w:qFormat/>
    <w:pPr>
      <w:keepNext/>
      <w:spacing w:after="120" w:line="276" w:lineRule="auto"/>
      <w:jc w:val="right"/>
    </w:pPr>
    <w:rPr>
      <w:i/>
      <w:sz w:val="24"/>
      <w:szCs w:val="20"/>
      <w:lang w:val="vi-VN" w:eastAsia="vi-VN"/>
    </w:rPr>
  </w:style>
  <w:style w:type="character" w:customStyle="1" w:styleId="Strong1Char">
    <w:name w:val="Strong1 Char"/>
    <w:link w:val="Strong1"/>
    <w:locked/>
    <w:rPr>
      <w:sz w:val="28"/>
      <w:szCs w:val="52"/>
      <w:u w:val="single"/>
      <w:lang w:val="af-ZA" w:eastAsia="vi-VN"/>
    </w:rPr>
  </w:style>
  <w:style w:type="paragraph" w:customStyle="1" w:styleId="Strong1">
    <w:name w:val="Strong1"/>
    <w:basedOn w:val="Normal"/>
    <w:next w:val="NormalWeb"/>
    <w:link w:val="Strong1Char"/>
    <w:autoRedefine/>
    <w:qFormat/>
    <w:pPr>
      <w:keepNext/>
      <w:spacing w:before="360" w:after="120" w:line="360" w:lineRule="auto"/>
      <w:jc w:val="both"/>
      <w:outlineLvl w:val="0"/>
    </w:pPr>
    <w:rPr>
      <w:szCs w:val="52"/>
      <w:u w:val="single"/>
      <w:lang w:val="af-ZA" w:eastAsia="vi-VN"/>
    </w:rPr>
  </w:style>
  <w:style w:type="character" w:customStyle="1" w:styleId="Strong2Char">
    <w:name w:val="Strong2 Char"/>
    <w:link w:val="Strong2"/>
    <w:locked/>
    <w:rPr>
      <w:b/>
      <w:sz w:val="28"/>
      <w:szCs w:val="28"/>
      <w:lang w:val="nl-NL" w:eastAsia="vi-VN"/>
    </w:rPr>
  </w:style>
  <w:style w:type="paragraph" w:customStyle="1" w:styleId="Strong2">
    <w:name w:val="Strong2"/>
    <w:basedOn w:val="Normal"/>
    <w:link w:val="Strong2Char"/>
    <w:autoRedefine/>
    <w:qFormat/>
    <w:pPr>
      <w:keepNext/>
      <w:spacing w:before="360" w:after="120" w:line="340" w:lineRule="atLeast"/>
      <w:contextualSpacing/>
      <w:jc w:val="both"/>
    </w:pPr>
    <w:rPr>
      <w:b/>
      <w:lang w:val="nl-NL" w:eastAsia="vi-VN"/>
    </w:rPr>
  </w:style>
  <w:style w:type="paragraph" w:customStyle="1" w:styleId="Phan11">
    <w:name w:val="Phan 1"/>
    <w:basedOn w:val="NormalWeb"/>
    <w:autoRedefine/>
    <w:qFormat/>
    <w:pPr>
      <w:spacing w:before="120" w:beforeAutospacing="0" w:after="0" w:afterAutospacing="0"/>
      <w:jc w:val="center"/>
    </w:pPr>
    <w:rPr>
      <w:rFonts w:eastAsia="Times New Roman"/>
      <w:bCs/>
      <w:color w:val="333333"/>
      <w:lang w:val="vi-VN" w:eastAsia="vi-VN"/>
    </w:rPr>
  </w:style>
  <w:style w:type="character" w:customStyle="1" w:styleId="MucChar">
    <w:name w:val="Muc *.*.* Char"/>
    <w:link w:val="Muc4"/>
    <w:locked/>
    <w:rPr>
      <w:rFonts w:ascii="Times New Roman Bold" w:hAnsi="Times New Roman Bold"/>
      <w:b/>
      <w:i/>
      <w:sz w:val="28"/>
      <w:szCs w:val="28"/>
      <w:lang w:val="vi-VN" w:eastAsia="vi-VN"/>
    </w:rPr>
  </w:style>
  <w:style w:type="paragraph" w:customStyle="1" w:styleId="Muc4">
    <w:name w:val="Muc *.*"/>
    <w:basedOn w:val="Normal"/>
    <w:link w:val="MucChar"/>
    <w:qFormat/>
    <w:pPr>
      <w:spacing w:before="120" w:after="120" w:line="360" w:lineRule="atLeast"/>
      <w:jc w:val="both"/>
    </w:pPr>
    <w:rPr>
      <w:rFonts w:ascii="Times New Roman Bold" w:hAnsi="Times New Roman Bold"/>
      <w:b/>
      <w:i/>
      <w:lang w:val="vi-VN" w:eastAsia="vi-VN"/>
    </w:rPr>
  </w:style>
  <w:style w:type="character" w:customStyle="1" w:styleId="GuChar">
    <w:name w:val="Gu Char"/>
    <w:link w:val="Gu"/>
    <w:locked/>
    <w:rPr>
      <w:sz w:val="26"/>
      <w:szCs w:val="26"/>
      <w:lang w:val="vi-VN" w:eastAsia="vi-VN"/>
    </w:rPr>
  </w:style>
  <w:style w:type="paragraph" w:customStyle="1" w:styleId="Gu">
    <w:name w:val="Gu"/>
    <w:basedOn w:val="Normal"/>
    <w:link w:val="GuChar"/>
    <w:qFormat/>
    <w:pPr>
      <w:tabs>
        <w:tab w:val="num" w:pos="992"/>
      </w:tabs>
      <w:spacing w:before="60"/>
      <w:ind w:firstLine="707"/>
      <w:jc w:val="both"/>
    </w:pPr>
    <w:rPr>
      <w:sz w:val="26"/>
      <w:szCs w:val="26"/>
      <w:lang w:val="vi-VN" w:eastAsia="vi-VN"/>
    </w:rPr>
  </w:style>
  <w:style w:type="character" w:customStyle="1" w:styleId="GDDCharCharCharChar">
    <w:name w:val="GDD Char Char Char Char"/>
    <w:link w:val="GDDCharCharChar"/>
    <w:locked/>
    <w:rPr>
      <w:sz w:val="26"/>
      <w:szCs w:val="24"/>
      <w:lang w:val="vi-VN" w:eastAsia="vi-VN"/>
    </w:rPr>
  </w:style>
  <w:style w:type="paragraph" w:customStyle="1" w:styleId="GDDCharCharChar">
    <w:name w:val="GDD Char Char Char"/>
    <w:basedOn w:val="Normal"/>
    <w:link w:val="GDDCharCharCharChar"/>
    <w:qFormat/>
    <w:pPr>
      <w:tabs>
        <w:tab w:val="left" w:pos="992"/>
        <w:tab w:val="num" w:pos="1080"/>
      </w:tabs>
      <w:spacing w:before="120"/>
      <w:ind w:left="11" w:firstLine="709"/>
      <w:jc w:val="both"/>
      <w:outlineLvl w:val="0"/>
    </w:pPr>
    <w:rPr>
      <w:sz w:val="26"/>
      <w:szCs w:val="24"/>
      <w:lang w:val="vi-VN" w:eastAsia="vi-VN"/>
    </w:rPr>
  </w:style>
  <w:style w:type="paragraph" w:customStyle="1" w:styleId="KU">
    <w:name w:val="KU"/>
    <w:basedOn w:val="Normal"/>
    <w:autoRedefine/>
    <w:qFormat/>
    <w:pPr>
      <w:spacing w:before="120" w:after="120" w:line="360" w:lineRule="exact"/>
      <w:ind w:firstLine="709"/>
      <w:jc w:val="both"/>
    </w:pPr>
    <w:rPr>
      <w:sz w:val="26"/>
      <w:szCs w:val="24"/>
      <w:lang w:val="vi-VN" w:eastAsia="vi-VN"/>
    </w:rPr>
  </w:style>
  <w:style w:type="character" w:customStyle="1" w:styleId="KuChar">
    <w:name w:val="Ku Char"/>
    <w:link w:val="Ku0"/>
    <w:locked/>
    <w:rPr>
      <w:sz w:val="26"/>
      <w:szCs w:val="26"/>
      <w:lang w:val="vi-VN" w:eastAsia="vi-VN"/>
    </w:rPr>
  </w:style>
  <w:style w:type="paragraph" w:customStyle="1" w:styleId="Ku0">
    <w:name w:val="Ku"/>
    <w:basedOn w:val="Normal"/>
    <w:link w:val="KuChar"/>
    <w:qFormat/>
    <w:pPr>
      <w:spacing w:before="120"/>
      <w:ind w:firstLine="709"/>
      <w:jc w:val="both"/>
    </w:pPr>
    <w:rPr>
      <w:sz w:val="26"/>
      <w:szCs w:val="26"/>
      <w:lang w:val="vi-VN" w:eastAsia="vi-VN"/>
    </w:rPr>
  </w:style>
  <w:style w:type="paragraph" w:customStyle="1" w:styleId="1Sentence">
    <w:name w:val="1 Sentence"/>
    <w:basedOn w:val="Normal"/>
    <w:qFormat/>
    <w:pPr>
      <w:widowControl w:val="0"/>
      <w:adjustRightInd w:val="0"/>
      <w:snapToGrid w:val="0"/>
      <w:spacing w:after="240" w:line="320" w:lineRule="atLeast"/>
      <w:ind w:left="720"/>
      <w:jc w:val="both"/>
    </w:pPr>
    <w:rPr>
      <w:rFonts w:eastAsia="Book Antiqua"/>
      <w:w w:val="110"/>
      <w:kern w:val="2"/>
      <w:sz w:val="23"/>
      <w:szCs w:val="24"/>
      <w:lang w:val="vi-VN" w:eastAsia="ja-JP"/>
    </w:rPr>
  </w:style>
  <w:style w:type="paragraph" w:customStyle="1" w:styleId="Bb">
    <w:name w:val="Bb"/>
    <w:basedOn w:val="Caption"/>
    <w:qFormat/>
    <w:pPr>
      <w:keepNext/>
      <w:spacing w:line="312" w:lineRule="auto"/>
      <w:jc w:val="center"/>
    </w:pPr>
    <w:rPr>
      <w:rFonts w:ascii="Times New Roman" w:eastAsia="Times New Roman" w:hAnsi="Times New Roman"/>
      <w:i/>
      <w:color w:val="000000"/>
      <w:sz w:val="26"/>
      <w:szCs w:val="20"/>
      <w:lang w:val="vi-VN" w:eastAsia="vi-VN"/>
    </w:rPr>
  </w:style>
  <w:style w:type="paragraph" w:customStyle="1" w:styleId="bng">
    <w:name w:val="bảng"/>
    <w:basedOn w:val="Normal"/>
    <w:autoRedefine/>
    <w:qFormat/>
    <w:pPr>
      <w:spacing w:before="120" w:line="320" w:lineRule="exact"/>
      <w:jc w:val="center"/>
    </w:pPr>
    <w:rPr>
      <w:b/>
      <w:lang w:val="vi-VN" w:eastAsia="vi-VN"/>
    </w:rPr>
  </w:style>
  <w:style w:type="character" w:customStyle="1" w:styleId="MucnhoChar">
    <w:name w:val="Muc nho Char"/>
    <w:link w:val="Mucnho"/>
    <w:uiPriority w:val="9"/>
    <w:locked/>
    <w:rPr>
      <w:rFonts w:eastAsia="PMingLiU" w:cs="Angsana New"/>
      <w:b/>
      <w:kern w:val="2"/>
      <w:sz w:val="26"/>
      <w:szCs w:val="26"/>
      <w:lang w:val="vi-VN" w:eastAsia="zh-TW"/>
    </w:rPr>
  </w:style>
  <w:style w:type="paragraph" w:customStyle="1" w:styleId="Mucnho">
    <w:name w:val="Muc nho"/>
    <w:basedOn w:val="Normal"/>
    <w:link w:val="MucnhoChar"/>
    <w:uiPriority w:val="9"/>
    <w:qFormat/>
    <w:pPr>
      <w:widowControl w:val="0"/>
      <w:tabs>
        <w:tab w:val="left" w:pos="851"/>
      </w:tabs>
      <w:autoSpaceDN w:val="0"/>
      <w:spacing w:before="60" w:after="60" w:line="276" w:lineRule="auto"/>
      <w:ind w:left="227"/>
    </w:pPr>
    <w:rPr>
      <w:rFonts w:eastAsia="PMingLiU" w:cs="Angsana New"/>
      <w:b/>
      <w:kern w:val="2"/>
      <w:sz w:val="26"/>
      <w:szCs w:val="26"/>
      <w:lang w:val="vi-VN" w:eastAsia="zh-TW"/>
    </w:rPr>
  </w:style>
  <w:style w:type="paragraph" w:customStyle="1" w:styleId="FootnotetextCharCharCharCharChar">
    <w:name w:val="Footnote text Char Char Char Char Char"/>
    <w:aliases w:val="Footnote Char Char Char Char Char,Ref Char Char Char Char Char,de nota al pie Char Char Char Char Char,ftref Char Char Char Char Char,Footnote Text1 Char Char Char Char Char"/>
    <w:basedOn w:val="Normal"/>
    <w:qFormat/>
    <w:pPr>
      <w:spacing w:before="100" w:line="240" w:lineRule="exact"/>
    </w:pPr>
    <w:rPr>
      <w:rFonts w:ascii="Calibri" w:eastAsia="Calibri" w:hAnsi="Calibri"/>
      <w:sz w:val="20"/>
      <w:szCs w:val="20"/>
      <w:vertAlign w:val="superscript"/>
      <w:lang w:val="vi-VN" w:eastAsia="vi-VN"/>
    </w:rPr>
  </w:style>
  <w:style w:type="paragraph" w:customStyle="1" w:styleId="m-2">
    <w:name w:val="m-2"/>
    <w:basedOn w:val="TM0"/>
    <w:qFormat/>
    <w:pPr>
      <w:numPr>
        <w:numId w:val="28"/>
      </w:numPr>
      <w:tabs>
        <w:tab w:val="clear" w:pos="927"/>
        <w:tab w:val="num" w:pos="1080"/>
      </w:tabs>
      <w:ind w:left="0" w:firstLine="0"/>
    </w:pPr>
  </w:style>
  <w:style w:type="paragraph" w:customStyle="1" w:styleId="M-20">
    <w:name w:val="M-2"/>
    <w:basedOn w:val="Normal"/>
    <w:qFormat/>
    <w:pPr>
      <w:spacing w:before="120" w:line="336" w:lineRule="auto"/>
      <w:jc w:val="both"/>
    </w:pPr>
    <w:rPr>
      <w:b/>
      <w:sz w:val="26"/>
      <w:szCs w:val="26"/>
    </w:rPr>
  </w:style>
  <w:style w:type="paragraph" w:customStyle="1" w:styleId="CharCharChar1Char">
    <w:name w:val="Char Char Char1 Char"/>
    <w:basedOn w:val="Normal"/>
    <w:qFormat/>
    <w:pPr>
      <w:widowControl w:val="0"/>
      <w:jc w:val="both"/>
    </w:pPr>
    <w:rPr>
      <w:kern w:val="2"/>
      <w:sz w:val="21"/>
      <w:szCs w:val="21"/>
      <w:lang w:eastAsia="zh-CN"/>
    </w:rPr>
  </w:style>
  <w:style w:type="paragraph" w:customStyle="1" w:styleId="m-4">
    <w:name w:val="m-4"/>
    <w:basedOn w:val="TM0"/>
    <w:qFormat/>
    <w:pPr>
      <w:ind w:firstLine="0"/>
    </w:pPr>
    <w:rPr>
      <w:u w:val="single"/>
    </w:rPr>
  </w:style>
  <w:style w:type="paragraph" w:customStyle="1" w:styleId="Ilama">
    <w:name w:val="I la ma"/>
    <w:basedOn w:val="BodyText"/>
    <w:qFormat/>
    <w:pPr>
      <w:spacing w:before="40" w:after="40" w:line="312" w:lineRule="auto"/>
    </w:pPr>
    <w:rPr>
      <w:b/>
      <w:sz w:val="24"/>
      <w:szCs w:val="24"/>
    </w:rPr>
  </w:style>
  <w:style w:type="paragraph" w:customStyle="1" w:styleId="BangTen">
    <w:name w:val="BangTen"/>
    <w:basedOn w:val="Normal"/>
    <w:qFormat/>
    <w:pPr>
      <w:keepNext/>
      <w:spacing w:before="120" w:after="120" w:line="336" w:lineRule="auto"/>
      <w:jc w:val="center"/>
    </w:pPr>
    <w:rPr>
      <w:rFonts w:ascii=".VnCentury Schoolbook" w:hAnsi=".VnCentury Schoolbook"/>
      <w:b/>
      <w:i/>
      <w:color w:val="0000FF"/>
      <w:sz w:val="22"/>
      <w:szCs w:val="20"/>
    </w:rPr>
  </w:style>
  <w:style w:type="paragraph" w:customStyle="1" w:styleId="m30">
    <w:name w:val="m3"/>
    <w:basedOn w:val="Normal"/>
    <w:qFormat/>
    <w:pPr>
      <w:spacing w:before="160" w:line="336" w:lineRule="auto"/>
      <w:ind w:firstLine="567"/>
      <w:jc w:val="both"/>
    </w:pPr>
    <w:rPr>
      <w:rFonts w:ascii=".VnTime" w:hAnsi=".VnTime"/>
      <w:b/>
      <w:i/>
      <w:sz w:val="26"/>
      <w:szCs w:val="20"/>
    </w:rPr>
  </w:style>
  <w:style w:type="character" w:customStyle="1" w:styleId="ch1Char">
    <w:name w:val="ch1 Char"/>
    <w:link w:val="ch1"/>
    <w:locked/>
    <w:rPr>
      <w:rFonts w:ascii=".VnTime" w:hAnsi=".VnTime"/>
      <w:b/>
      <w:i/>
      <w:color w:val="000000"/>
      <w:sz w:val="26"/>
      <w:szCs w:val="26"/>
      <w:u w:val="single"/>
    </w:rPr>
  </w:style>
  <w:style w:type="paragraph" w:customStyle="1" w:styleId="ch1">
    <w:name w:val="ch1"/>
    <w:basedOn w:val="tm"/>
    <w:link w:val="ch1Char"/>
    <w:qFormat/>
    <w:pPr>
      <w:jc w:val="both"/>
    </w:pPr>
    <w:rPr>
      <w:rFonts w:ascii=".VnTime" w:eastAsia="Times New Roman" w:hAnsi=".VnTime"/>
      <w:b/>
      <w:i/>
      <w:u w:val="single"/>
      <w:lang w:val="en-US" w:eastAsia="en-US"/>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qFormat/>
    <w:pPr>
      <w:spacing w:after="160" w:line="240" w:lineRule="exact"/>
    </w:pPr>
    <w:rPr>
      <w:rFonts w:ascii="Arial" w:hAnsi="Arial"/>
      <w:sz w:val="22"/>
      <w:szCs w:val="22"/>
    </w:rPr>
  </w:style>
  <w:style w:type="paragraph" w:customStyle="1" w:styleId="bangT">
    <w:name w:val="bangT"/>
    <w:autoRedefine/>
    <w:qFormat/>
    <w:pPr>
      <w:keepNext/>
      <w:snapToGrid w:val="0"/>
      <w:spacing w:before="120" w:line="360" w:lineRule="auto"/>
      <w:jc w:val="center"/>
    </w:pPr>
    <w:rPr>
      <w:b/>
      <w:bCs/>
      <w:sz w:val="26"/>
      <w:szCs w:val="26"/>
      <w:lang w:val="pt-BR"/>
    </w:rPr>
  </w:style>
  <w:style w:type="character" w:customStyle="1" w:styleId="cuongntRCharChar">
    <w:name w:val="cuongntR Char Char"/>
    <w:link w:val="cuongntR"/>
    <w:locked/>
    <w:rPr>
      <w:spacing w:val="-4"/>
      <w:sz w:val="28"/>
      <w:szCs w:val="28"/>
    </w:rPr>
  </w:style>
  <w:style w:type="paragraph" w:customStyle="1" w:styleId="cuongntR">
    <w:name w:val="cuongntR"/>
    <w:basedOn w:val="Normal"/>
    <w:link w:val="cuongntRCharChar"/>
    <w:autoRedefine/>
    <w:qFormat/>
    <w:pPr>
      <w:spacing w:before="60" w:after="60" w:line="266" w:lineRule="auto"/>
      <w:ind w:firstLine="720"/>
      <w:jc w:val="both"/>
    </w:pPr>
    <w:rPr>
      <w:spacing w:val="-4"/>
    </w:rPr>
  </w:style>
  <w:style w:type="paragraph" w:customStyle="1" w:styleId="StyleBodyTextBold">
    <w:name w:val="Style Body Text + Bold"/>
    <w:basedOn w:val="BodyText"/>
    <w:qFormat/>
    <w:pPr>
      <w:spacing w:before="40" w:after="40"/>
      <w:jc w:val="both"/>
    </w:pPr>
    <w:rPr>
      <w:bCs/>
      <w:sz w:val="24"/>
      <w:szCs w:val="24"/>
      <w:lang w:val="en-GB"/>
    </w:rPr>
  </w:style>
  <w:style w:type="paragraph" w:customStyle="1" w:styleId="khung">
    <w:name w:val="khung"/>
    <w:basedOn w:val="Normal"/>
    <w:semiHidden/>
    <w:qFormat/>
    <w:pPr>
      <w:spacing w:before="30" w:after="30"/>
      <w:ind w:left="-11" w:right="-11"/>
      <w:jc w:val="center"/>
    </w:pPr>
    <w:rPr>
      <w:sz w:val="21"/>
      <w:szCs w:val="21"/>
      <w:lang w:val="en-GB"/>
    </w:rPr>
  </w:style>
  <w:style w:type="paragraph" w:customStyle="1" w:styleId="CONGTHUC0">
    <w:name w:val="CONG THUC"/>
    <w:basedOn w:val="NOIDUNG1"/>
    <w:qFormat/>
    <w:pPr>
      <w:widowControl/>
      <w:tabs>
        <w:tab w:val="left" w:pos="851"/>
      </w:tabs>
      <w:ind w:left="2835"/>
    </w:pPr>
    <w:rPr>
      <w:rFonts w:ascii="Times New Roman" w:hAnsi="Times New Roman"/>
      <w:sz w:val="28"/>
      <w:lang w:val="en-US" w:eastAsia="en-US"/>
    </w:rPr>
  </w:style>
  <w:style w:type="paragraph" w:customStyle="1" w:styleId="Table1">
    <w:name w:val="Table1"/>
    <w:basedOn w:val="Normal"/>
    <w:qFormat/>
    <w:pPr>
      <w:widowControl w:val="0"/>
      <w:tabs>
        <w:tab w:val="left" w:pos="851"/>
      </w:tabs>
      <w:spacing w:before="40" w:after="40"/>
      <w:jc w:val="center"/>
    </w:pPr>
    <w:rPr>
      <w:sz w:val="22"/>
      <w:szCs w:val="22"/>
      <w:lang w:val="fr-FR"/>
    </w:rPr>
  </w:style>
  <w:style w:type="paragraph" w:customStyle="1" w:styleId="DIENGIAICONGTHUC">
    <w:name w:val="DIEN GIAI CONG THUC"/>
    <w:basedOn w:val="Normal"/>
    <w:qFormat/>
    <w:pPr>
      <w:spacing w:before="120"/>
      <w:ind w:left="1701"/>
      <w:jc w:val="both"/>
    </w:pPr>
    <w:rPr>
      <w:noProof/>
      <w:sz w:val="26"/>
      <w:szCs w:val="24"/>
    </w:rPr>
  </w:style>
  <w:style w:type="paragraph" w:customStyle="1" w:styleId="NOIDUNG10">
    <w:name w:val="NOI DUNG 1"/>
    <w:basedOn w:val="NOIDUNG1"/>
    <w:qFormat/>
    <w:pPr>
      <w:widowControl/>
      <w:ind w:left="1134"/>
    </w:pPr>
    <w:rPr>
      <w:rFonts w:ascii="Times New Roman" w:hAnsi="Times New Roman"/>
      <w:sz w:val="26"/>
      <w:lang w:val="en-US" w:eastAsia="en-US"/>
    </w:rPr>
  </w:style>
  <w:style w:type="paragraph" w:customStyle="1" w:styleId="Heading4NotItalic">
    <w:name w:val="Heading 4 + Not Italic"/>
    <w:basedOn w:val="Heading3"/>
    <w:semiHidden/>
    <w:qFormat/>
    <w:pPr>
      <w:keepLines w:val="0"/>
      <w:widowControl w:val="0"/>
      <w:tabs>
        <w:tab w:val="num" w:pos="720"/>
      </w:tabs>
      <w:spacing w:before="0" w:after="0" w:line="320" w:lineRule="exact"/>
    </w:pPr>
    <w:rPr>
      <w:rFonts w:ascii="Times New Roman" w:hAnsi="Times New Roman"/>
      <w:b/>
      <w:iCs/>
      <w:color w:val="0000FF"/>
      <w:kern w:val="0"/>
      <w:sz w:val="26"/>
      <w:szCs w:val="25"/>
    </w:rPr>
  </w:style>
  <w:style w:type="paragraph" w:customStyle="1" w:styleId="muc5">
    <w:name w:val="muc5"/>
    <w:basedOn w:val="Normal"/>
    <w:qFormat/>
    <w:pPr>
      <w:numPr>
        <w:numId w:val="29"/>
      </w:numPr>
      <w:tabs>
        <w:tab w:val="num" w:pos="993"/>
      </w:tabs>
      <w:spacing w:before="120" w:line="312" w:lineRule="auto"/>
      <w:ind w:left="0" w:firstLine="0"/>
      <w:jc w:val="both"/>
    </w:pPr>
    <w:rPr>
      <w:rFonts w:ascii=".VnTime" w:hAnsi=".VnTime"/>
      <w:sz w:val="26"/>
      <w:szCs w:val="24"/>
      <w:u w:val="single"/>
      <w:lang w:val="en-GB"/>
    </w:rPr>
  </w:style>
  <w:style w:type="paragraph" w:customStyle="1" w:styleId="Chuongten">
    <w:name w:val="Chuong ten"/>
    <w:basedOn w:val="Normal"/>
    <w:qFormat/>
    <w:pPr>
      <w:spacing w:after="240" w:line="312" w:lineRule="auto"/>
      <w:jc w:val="center"/>
    </w:pPr>
    <w:rPr>
      <w:rFonts w:ascii=".VnCentury SchoolbookH" w:hAnsi=".VnCentury SchoolbookH"/>
      <w:b/>
      <w:color w:val="0000FF"/>
      <w:szCs w:val="20"/>
      <w:lang w:val="en-GB"/>
    </w:rPr>
  </w:style>
  <w:style w:type="paragraph" w:customStyle="1" w:styleId="Than-ds">
    <w:name w:val="Than - ds"/>
    <w:basedOn w:val="Normal"/>
    <w:uiPriority w:val="99"/>
    <w:qFormat/>
    <w:pPr>
      <w:numPr>
        <w:numId w:val="30"/>
      </w:numPr>
      <w:tabs>
        <w:tab w:val="num" w:pos="840"/>
      </w:tabs>
      <w:ind w:left="0" w:firstLine="0"/>
      <w:jc w:val="both"/>
    </w:pPr>
    <w:rPr>
      <w:szCs w:val="20"/>
      <w:lang w:val="vi-VN"/>
    </w:rPr>
  </w:style>
  <w:style w:type="paragraph" w:customStyle="1" w:styleId="m40">
    <w:name w:val="m4"/>
    <w:basedOn w:val="Normal"/>
    <w:qFormat/>
    <w:pPr>
      <w:snapToGrid w:val="0"/>
      <w:spacing w:before="60" w:line="312" w:lineRule="auto"/>
      <w:ind w:firstLine="567"/>
      <w:jc w:val="both"/>
    </w:pPr>
    <w:rPr>
      <w:rFonts w:ascii=".VnTime" w:hAnsi=".VnTime"/>
      <w:i/>
      <w:color w:val="00FFFF"/>
      <w:sz w:val="26"/>
      <w:szCs w:val="20"/>
      <w:u w:val="single"/>
    </w:rPr>
  </w:style>
  <w:style w:type="paragraph" w:customStyle="1" w:styleId="StyleJustifiedFirstline127cmLinespacing15lines">
    <w:name w:val="Style Justified First line:  1.27 cm Line spacing:  1.5 lines"/>
    <w:basedOn w:val="Normal"/>
    <w:autoRedefine/>
    <w:qFormat/>
    <w:pPr>
      <w:spacing w:line="360" w:lineRule="auto"/>
      <w:ind w:firstLine="720"/>
      <w:jc w:val="both"/>
    </w:pPr>
    <w:rPr>
      <w:bCs/>
      <w:iCs/>
      <w:spacing w:val="-6"/>
      <w:lang w:val="nl-NL"/>
    </w:rPr>
  </w:style>
  <w:style w:type="paragraph" w:customStyle="1" w:styleId="than">
    <w:name w:val="than"/>
    <w:basedOn w:val="Normal"/>
    <w:qFormat/>
    <w:pPr>
      <w:widowControl w:val="0"/>
      <w:spacing w:after="120"/>
      <w:ind w:firstLine="709"/>
      <w:jc w:val="both"/>
    </w:pPr>
    <w:rPr>
      <w:rFonts w:cs="Angsana New"/>
      <w:szCs w:val="20"/>
    </w:rPr>
  </w:style>
  <w:style w:type="paragraph" w:customStyle="1" w:styleId="Char2CharCharChar">
    <w:name w:val="Char2 Char Char Char"/>
    <w:basedOn w:val="Normal"/>
    <w:qFormat/>
    <w:pPr>
      <w:spacing w:after="160" w:line="240" w:lineRule="exact"/>
    </w:pPr>
    <w:rPr>
      <w:rFonts w:ascii="Verdana" w:eastAsia="MS Mincho" w:hAnsi="Verdana"/>
      <w:sz w:val="20"/>
      <w:szCs w:val="20"/>
    </w:rPr>
  </w:style>
  <w:style w:type="paragraph" w:customStyle="1" w:styleId="tabtext">
    <w:name w:val="tabtext"/>
    <w:basedOn w:val="Normal"/>
    <w:qFormat/>
    <w:pPr>
      <w:overflowPunct w:val="0"/>
      <w:autoSpaceDE w:val="0"/>
      <w:autoSpaceDN w:val="0"/>
      <w:adjustRightInd w:val="0"/>
      <w:spacing w:before="120" w:after="80" w:line="400" w:lineRule="exact"/>
      <w:ind w:left="57" w:firstLine="567"/>
      <w:jc w:val="center"/>
    </w:pPr>
    <w:rPr>
      <w:rFonts w:ascii=".VnTime" w:hAnsi=".VnTime"/>
      <w:sz w:val="26"/>
      <w:szCs w:val="26"/>
    </w:rPr>
  </w:style>
  <w:style w:type="paragraph" w:customStyle="1" w:styleId="dam12">
    <w:name w:val="dam12"/>
    <w:basedOn w:val="Normal"/>
    <w:qFormat/>
    <w:pPr>
      <w:overflowPunct w:val="0"/>
      <w:autoSpaceDE w:val="0"/>
      <w:autoSpaceDN w:val="0"/>
      <w:adjustRightInd w:val="0"/>
      <w:spacing w:before="120" w:after="80" w:line="360" w:lineRule="exact"/>
      <w:ind w:firstLine="567"/>
      <w:jc w:val="both"/>
    </w:pPr>
    <w:rPr>
      <w:rFonts w:ascii=".VnTime" w:hAnsi=".VnTime"/>
      <w:b/>
      <w:bCs/>
      <w:sz w:val="26"/>
      <w:szCs w:val="26"/>
    </w:rPr>
  </w:style>
  <w:style w:type="paragraph" w:customStyle="1" w:styleId="than13">
    <w:name w:val="than13"/>
    <w:basedOn w:val="Normal"/>
    <w:qFormat/>
    <w:pPr>
      <w:overflowPunct w:val="0"/>
      <w:autoSpaceDE w:val="0"/>
      <w:autoSpaceDN w:val="0"/>
      <w:adjustRightInd w:val="0"/>
      <w:spacing w:before="80" w:after="80" w:line="400" w:lineRule="exact"/>
      <w:ind w:firstLine="794"/>
      <w:jc w:val="both"/>
    </w:pPr>
    <w:rPr>
      <w:rFonts w:ascii=".VnTime" w:hAnsi=".VnTime"/>
    </w:rPr>
  </w:style>
  <w:style w:type="character" w:customStyle="1" w:styleId="muc3Char">
    <w:name w:val="muc3 Char"/>
    <w:link w:val="muc30"/>
    <w:locked/>
    <w:rPr>
      <w:rFonts w:ascii=".VnTime" w:hAnsi=".VnTime"/>
      <w:b/>
      <w:bCs/>
      <w:sz w:val="26"/>
      <w:szCs w:val="26"/>
    </w:rPr>
  </w:style>
  <w:style w:type="paragraph" w:customStyle="1" w:styleId="muc30">
    <w:name w:val="muc3"/>
    <w:basedOn w:val="than13"/>
    <w:link w:val="muc3Char"/>
    <w:qFormat/>
    <w:pPr>
      <w:spacing w:before="120" w:after="120"/>
      <w:ind w:firstLine="340"/>
      <w:jc w:val="left"/>
    </w:pPr>
    <w:rPr>
      <w:b/>
      <w:bCs/>
      <w:sz w:val="26"/>
      <w:szCs w:val="26"/>
    </w:rPr>
  </w:style>
  <w:style w:type="paragraph" w:customStyle="1" w:styleId="muc40">
    <w:name w:val="muc4"/>
    <w:basedOn w:val="muc30"/>
    <w:qFormat/>
    <w:pPr>
      <w:spacing w:before="160"/>
      <w:ind w:firstLine="567"/>
    </w:pPr>
    <w:rPr>
      <w:color w:val="FF0000"/>
      <w:sz w:val="24"/>
      <w:szCs w:val="24"/>
    </w:rPr>
  </w:style>
  <w:style w:type="paragraph" w:customStyle="1" w:styleId="thann13">
    <w:name w:val="thann13"/>
    <w:basedOn w:val="than13"/>
    <w:qFormat/>
    <w:rPr>
      <w:rFonts w:ascii=".VnCentury Schoolbook" w:hAnsi=".VnCentury Schoolbook"/>
    </w:rPr>
  </w:style>
  <w:style w:type="paragraph" w:customStyle="1" w:styleId="Tenchuong">
    <w:name w:val="Tenchuong"/>
    <w:basedOn w:val="than13"/>
    <w:qFormat/>
    <w:pPr>
      <w:spacing w:before="240" w:after="240" w:line="480" w:lineRule="exact"/>
      <w:ind w:firstLine="0"/>
      <w:jc w:val="center"/>
    </w:pPr>
    <w:rPr>
      <w:rFonts w:ascii=".VnExoticH" w:hAnsi=".VnExoticH"/>
    </w:rPr>
  </w:style>
  <w:style w:type="paragraph" w:customStyle="1" w:styleId="Tenbang1">
    <w:name w:val="Tenbang"/>
    <w:basedOn w:val="Tenchuong"/>
    <w:qFormat/>
    <w:pPr>
      <w:spacing w:before="120" w:after="120" w:line="280" w:lineRule="exact"/>
    </w:pPr>
    <w:rPr>
      <w:rFonts w:ascii=".VnArialH" w:hAnsi=".VnArialH"/>
      <w:sz w:val="24"/>
      <w:szCs w:val="24"/>
    </w:rPr>
  </w:style>
  <w:style w:type="paragraph" w:customStyle="1" w:styleId="muc6">
    <w:name w:val="muc6"/>
    <w:basedOn w:val="muc5"/>
    <w:qFormat/>
    <w:pPr>
      <w:numPr>
        <w:numId w:val="0"/>
      </w:numPr>
      <w:tabs>
        <w:tab w:val="num" w:pos="2934"/>
      </w:tabs>
      <w:overflowPunct w:val="0"/>
      <w:autoSpaceDE w:val="0"/>
      <w:autoSpaceDN w:val="0"/>
      <w:adjustRightInd w:val="0"/>
      <w:spacing w:after="80" w:line="360" w:lineRule="exact"/>
      <w:ind w:firstLine="567"/>
      <w:jc w:val="left"/>
    </w:pPr>
    <w:rPr>
      <w:rFonts w:ascii=".VnArial" w:hAnsi=".VnArial"/>
      <w:b/>
      <w:bCs/>
      <w:i/>
      <w:iCs/>
      <w:color w:val="0000FF"/>
      <w:sz w:val="24"/>
      <w:u w:val="none"/>
      <w:lang w:val="en-US"/>
    </w:rPr>
  </w:style>
  <w:style w:type="paragraph" w:customStyle="1" w:styleId="congthuc1">
    <w:name w:val="congthuc"/>
    <w:basedOn w:val="than13"/>
    <w:qFormat/>
    <w:pPr>
      <w:spacing w:before="40" w:after="40" w:line="240" w:lineRule="exact"/>
      <w:ind w:firstLine="851"/>
    </w:pPr>
  </w:style>
  <w:style w:type="paragraph" w:customStyle="1" w:styleId="VNI">
    <w:name w:val="VNI"/>
    <w:basedOn w:val="Normal"/>
    <w:qFormat/>
    <w:pPr>
      <w:overflowPunct w:val="0"/>
      <w:autoSpaceDE w:val="0"/>
      <w:autoSpaceDN w:val="0"/>
      <w:adjustRightInd w:val="0"/>
      <w:spacing w:before="120" w:after="80" w:line="360" w:lineRule="exact"/>
      <w:ind w:firstLine="567"/>
      <w:jc w:val="both"/>
    </w:pPr>
    <w:rPr>
      <w:rFonts w:ascii="VNI-Times" w:hAnsi="VNI-Times"/>
      <w:sz w:val="26"/>
      <w:szCs w:val="26"/>
    </w:rPr>
  </w:style>
  <w:style w:type="paragraph" w:customStyle="1" w:styleId="BodyText40">
    <w:name w:val="Body Text 4"/>
    <w:basedOn w:val="BodyTextIndent"/>
    <w:qFormat/>
    <w:pPr>
      <w:overflowPunct w:val="0"/>
      <w:autoSpaceDE w:val="0"/>
      <w:autoSpaceDN w:val="0"/>
      <w:adjustRightInd w:val="0"/>
      <w:spacing w:before="120" w:after="120" w:line="360" w:lineRule="exact"/>
      <w:ind w:left="360" w:firstLine="567"/>
    </w:pPr>
    <w:rPr>
      <w:sz w:val="26"/>
      <w:szCs w:val="26"/>
      <w:lang w:eastAsia="en-US"/>
    </w:rPr>
  </w:style>
  <w:style w:type="paragraph" w:customStyle="1" w:styleId="Tenchuong0">
    <w:name w:val="Ten chuong"/>
    <w:basedOn w:val="Normal"/>
    <w:qFormat/>
    <w:pPr>
      <w:snapToGrid w:val="0"/>
      <w:spacing w:line="312" w:lineRule="auto"/>
      <w:ind w:firstLine="562"/>
      <w:jc w:val="center"/>
      <w:outlineLvl w:val="0"/>
    </w:pPr>
    <w:rPr>
      <w:b/>
    </w:rPr>
  </w:style>
  <w:style w:type="character" w:customStyle="1" w:styleId="Cong2CharCharChar">
    <w:name w:val="Cong 2 Char Char Char"/>
    <w:link w:val="Cong2CharChar"/>
    <w:locked/>
    <w:rPr>
      <w:iCs/>
      <w:sz w:val="26"/>
      <w:szCs w:val="24"/>
    </w:rPr>
  </w:style>
  <w:style w:type="paragraph" w:customStyle="1" w:styleId="Cong2CharChar">
    <w:name w:val="Cong 2 Char Char"/>
    <w:basedOn w:val="Normal"/>
    <w:link w:val="Cong2CharCharChar"/>
    <w:qFormat/>
    <w:pPr>
      <w:numPr>
        <w:numId w:val="31"/>
      </w:numPr>
      <w:ind w:left="0" w:firstLine="0"/>
      <w:jc w:val="both"/>
    </w:pPr>
    <w:rPr>
      <w:iCs/>
      <w:sz w:val="26"/>
      <w:szCs w:val="24"/>
    </w:rPr>
  </w:style>
  <w:style w:type="paragraph" w:customStyle="1" w:styleId="muc-3">
    <w:name w:val="muc-3"/>
    <w:basedOn w:val="Normal"/>
    <w:qFormat/>
    <w:pPr>
      <w:spacing w:before="120" w:line="336" w:lineRule="auto"/>
      <w:ind w:firstLine="567"/>
    </w:pPr>
    <w:rPr>
      <w:rFonts w:ascii=".VnTime" w:hAnsi=".VnTime"/>
      <w:b/>
      <w:sz w:val="26"/>
      <w:szCs w:val="26"/>
    </w:rPr>
  </w:style>
  <w:style w:type="paragraph" w:customStyle="1" w:styleId="tenchuong1">
    <w:name w:val="tenchuong"/>
    <w:basedOn w:val="Normal"/>
    <w:qFormat/>
    <w:pPr>
      <w:spacing w:line="400" w:lineRule="exact"/>
      <w:jc w:val="center"/>
    </w:pPr>
    <w:rPr>
      <w:rFonts w:ascii=".VnExoticH" w:hAnsi=".VnExoticH"/>
      <w:color w:val="FF0000"/>
      <w:sz w:val="22"/>
      <w:szCs w:val="22"/>
    </w:rPr>
  </w:style>
  <w:style w:type="paragraph" w:customStyle="1" w:styleId="muc13">
    <w:name w:val="muc1"/>
    <w:basedOn w:val="Normal"/>
    <w:qFormat/>
    <w:pPr>
      <w:keepNext/>
      <w:spacing w:before="360" w:line="336" w:lineRule="auto"/>
      <w:jc w:val="both"/>
    </w:pPr>
    <w:rPr>
      <w:rFonts w:ascii=".VnAvant" w:hAnsi=".VnAvant"/>
      <w:b/>
      <w:bCs/>
      <w:color w:val="0000FF"/>
      <w:sz w:val="24"/>
      <w:szCs w:val="24"/>
    </w:rPr>
  </w:style>
  <w:style w:type="paragraph" w:customStyle="1" w:styleId="tb">
    <w:name w:val="tb"/>
    <w:basedOn w:val="Normal"/>
    <w:qFormat/>
    <w:pPr>
      <w:spacing w:before="120" w:after="80" w:line="440" w:lineRule="exact"/>
      <w:ind w:firstLine="6237"/>
    </w:pPr>
    <w:rPr>
      <w:rFonts w:ascii=".VnArial" w:hAnsi=".VnArial"/>
      <w:sz w:val="24"/>
      <w:szCs w:val="24"/>
    </w:rPr>
  </w:style>
  <w:style w:type="paragraph" w:customStyle="1" w:styleId="bangtext">
    <w:name w:val="bang_text"/>
    <w:basedOn w:val="Normal"/>
    <w:qFormat/>
    <w:pPr>
      <w:spacing w:before="100" w:line="336" w:lineRule="auto"/>
      <w:jc w:val="both"/>
    </w:pPr>
    <w:rPr>
      <w:rFonts w:ascii=".VnArial" w:hAnsi=".VnArial"/>
      <w:color w:val="000000"/>
      <w:sz w:val="20"/>
      <w:szCs w:val="20"/>
    </w:rPr>
  </w:style>
  <w:style w:type="paragraph" w:customStyle="1" w:styleId="bangtextcenter">
    <w:name w:val="bang_text_center"/>
    <w:basedOn w:val="Normal"/>
    <w:qFormat/>
    <w:pPr>
      <w:spacing w:before="100" w:line="336" w:lineRule="auto"/>
      <w:jc w:val="center"/>
    </w:pPr>
    <w:rPr>
      <w:rFonts w:ascii=".VnArial" w:hAnsi=".VnArial"/>
      <w:color w:val="000000"/>
      <w:sz w:val="20"/>
      <w:szCs w:val="20"/>
    </w:rPr>
  </w:style>
  <w:style w:type="paragraph" w:customStyle="1" w:styleId="GridTable31">
    <w:name w:val="Grid Table 31"/>
    <w:basedOn w:val="Heading1"/>
    <w:next w:val="Normal"/>
    <w:uiPriority w:val="39"/>
    <w:qFormat/>
    <w:pPr>
      <w:keepLines w:val="0"/>
      <w:tabs>
        <w:tab w:val="left" w:pos="1701"/>
      </w:tabs>
      <w:spacing w:line="276" w:lineRule="auto"/>
      <w:outlineLvl w:val="9"/>
    </w:pPr>
    <w:rPr>
      <w:rFonts w:ascii="Cambria" w:eastAsia="Times New Roman" w:hAnsi="Cambria" w:cs="Times New Roman"/>
      <w:color w:val="365F91"/>
      <w:kern w:val="32"/>
      <w:sz w:val="26"/>
      <w:szCs w:val="32"/>
      <w:lang w:val="nl-NL" w:eastAsia="ja-JP"/>
    </w:rPr>
  </w:style>
  <w:style w:type="paragraph" w:customStyle="1" w:styleId="Tables">
    <w:name w:val="Tables"/>
    <w:basedOn w:val="Normal"/>
    <w:autoRedefine/>
    <w:qFormat/>
    <w:pPr>
      <w:numPr>
        <w:numId w:val="32"/>
      </w:numPr>
      <w:tabs>
        <w:tab w:val="num" w:pos="360"/>
        <w:tab w:val="left" w:pos="1134"/>
      </w:tabs>
      <w:spacing w:before="120"/>
      <w:ind w:left="0" w:firstLine="0"/>
      <w:jc w:val="both"/>
    </w:pPr>
    <w:rPr>
      <w:rFonts w:eastAsia="MS Mincho"/>
      <w:b/>
      <w:sz w:val="26"/>
      <w:szCs w:val="22"/>
      <w:lang w:eastAsia="ja-JP"/>
    </w:rPr>
  </w:style>
  <w:style w:type="paragraph" w:customStyle="1" w:styleId="LV-Mucluc">
    <w:name w:val="LV-Muc luc"/>
    <w:basedOn w:val="Normal"/>
    <w:qFormat/>
    <w:pPr>
      <w:shd w:val="clear" w:color="auto" w:fill="B8CCE4"/>
      <w:spacing w:before="120" w:after="120" w:line="288" w:lineRule="auto"/>
      <w:jc w:val="center"/>
    </w:pPr>
    <w:rPr>
      <w:rFonts w:ascii="Times New Roman Bold" w:eastAsia="MS Mincho" w:hAnsi="Times New Roman Bold"/>
      <w:b/>
      <w:caps/>
      <w:sz w:val="30"/>
      <w:szCs w:val="22"/>
      <w:lang w:eastAsia="ja-JP"/>
    </w:rPr>
  </w:style>
  <w:style w:type="paragraph" w:customStyle="1" w:styleId="BodyTx1">
    <w:name w:val="BodyTx1"/>
    <w:basedOn w:val="Normal"/>
    <w:autoRedefine/>
    <w:qFormat/>
    <w:pPr>
      <w:spacing w:line="312" w:lineRule="auto"/>
      <w:jc w:val="both"/>
    </w:pPr>
    <w:rPr>
      <w:rFonts w:eastAsia="Batang"/>
      <w:bCs/>
      <w:sz w:val="26"/>
      <w:lang w:val="sv-SE" w:eastAsia="ja-JP"/>
    </w:rPr>
  </w:style>
  <w:style w:type="paragraph" w:customStyle="1" w:styleId="Banghung">
    <w:name w:val="Bang_hung"/>
    <w:basedOn w:val="Caption"/>
    <w:autoRedefine/>
    <w:qFormat/>
    <w:pPr>
      <w:keepNext/>
      <w:tabs>
        <w:tab w:val="left" w:pos="0"/>
      </w:tabs>
      <w:spacing w:before="60" w:after="60" w:line="288" w:lineRule="auto"/>
      <w:jc w:val="center"/>
    </w:pPr>
    <w:rPr>
      <w:rFonts w:ascii="Times New Roman Bold" w:eastAsia="Times New Roman" w:hAnsi="Times New Roman Bold"/>
      <w:i/>
      <w:noProof/>
      <w:color w:val="auto"/>
      <w:spacing w:val="-4"/>
      <w:sz w:val="26"/>
      <w:szCs w:val="22"/>
    </w:rPr>
  </w:style>
  <w:style w:type="paragraph" w:customStyle="1" w:styleId="alead">
    <w:name w:val="alead"/>
    <w:basedOn w:val="Normal"/>
    <w:qFormat/>
    <w:pPr>
      <w:spacing w:before="100" w:beforeAutospacing="1" w:after="100" w:afterAutospacing="1"/>
    </w:pPr>
    <w:rPr>
      <w:sz w:val="24"/>
      <w:szCs w:val="24"/>
    </w:rPr>
  </w:style>
  <w:style w:type="paragraph" w:customStyle="1" w:styleId="AppendixTitle">
    <w:name w:val="Appendix Title"/>
    <w:basedOn w:val="Heading1"/>
    <w:qFormat/>
    <w:pPr>
      <w:tabs>
        <w:tab w:val="num" w:pos="0"/>
        <w:tab w:val="left" w:pos="1152"/>
      </w:tabs>
      <w:spacing w:before="120" w:after="120" w:line="360" w:lineRule="auto"/>
    </w:pPr>
    <w:rPr>
      <w:rFonts w:ascii="Times New Roman" w:eastAsia="Times New Roman" w:hAnsi="Times New Roman" w:cs="Angsana New"/>
      <w:caps/>
      <w:color w:val="auto"/>
      <w:sz w:val="24"/>
      <w:szCs w:val="24"/>
    </w:rPr>
  </w:style>
  <w:style w:type="paragraph" w:customStyle="1" w:styleId="C1PlainText-">
    <w:name w:val="C1 Plain Text -"/>
    <w:basedOn w:val="Normal"/>
    <w:qFormat/>
    <w:pPr>
      <w:numPr>
        <w:numId w:val="33"/>
      </w:numPr>
      <w:tabs>
        <w:tab w:val="num" w:pos="360"/>
      </w:tabs>
      <w:spacing w:before="120" w:after="120"/>
      <w:ind w:left="0" w:firstLine="0"/>
      <w:jc w:val="both"/>
    </w:pPr>
    <w:rPr>
      <w:rFonts w:cs="Angsana New"/>
      <w:sz w:val="24"/>
    </w:rPr>
  </w:style>
  <w:style w:type="paragraph" w:customStyle="1" w:styleId="than2">
    <w:name w:val="than2"/>
    <w:basedOn w:val="Normal"/>
    <w:qFormat/>
    <w:pPr>
      <w:numPr>
        <w:numId w:val="34"/>
      </w:numPr>
      <w:tabs>
        <w:tab w:val="num" w:pos="360"/>
      </w:tabs>
      <w:spacing w:before="180" w:after="120"/>
      <w:ind w:left="0" w:firstLine="0"/>
      <w:jc w:val="both"/>
    </w:pPr>
    <w:rPr>
      <w:sz w:val="24"/>
      <w:szCs w:val="24"/>
    </w:rPr>
  </w:style>
  <w:style w:type="paragraph" w:customStyle="1" w:styleId="TableTitle">
    <w:name w:val="Table Title"/>
    <w:basedOn w:val="Normal"/>
    <w:qFormat/>
    <w:pPr>
      <w:keepNext/>
      <w:tabs>
        <w:tab w:val="right" w:pos="8815"/>
      </w:tabs>
      <w:spacing w:before="120" w:after="80"/>
      <w:ind w:left="1134"/>
    </w:pPr>
    <w:rPr>
      <w:rFonts w:cs="Angsana New"/>
      <w:i/>
      <w:iCs/>
      <w:sz w:val="24"/>
      <w:lang w:val="en-GB"/>
    </w:rPr>
  </w:style>
  <w:style w:type="character" w:customStyle="1" w:styleId="1-BANGChar">
    <w:name w:val="1 - BANG Char"/>
    <w:link w:val="1-BANG"/>
    <w:locked/>
    <w:rPr>
      <w:rFonts w:ascii="MS Mincho" w:eastAsia="MS Mincho" w:hAnsi="MS Mincho"/>
      <w:b/>
      <w:color w:val="000000"/>
      <w:sz w:val="28"/>
      <w:szCs w:val="26"/>
      <w:lang w:val="en-GB"/>
    </w:rPr>
  </w:style>
  <w:style w:type="paragraph" w:customStyle="1" w:styleId="1-BANG">
    <w:name w:val="1 - BANG"/>
    <w:basedOn w:val="Normal"/>
    <w:link w:val="1-BANGChar"/>
    <w:autoRedefine/>
    <w:qFormat/>
    <w:pPr>
      <w:spacing w:before="120" w:after="120" w:line="340" w:lineRule="exact"/>
      <w:ind w:firstLine="567"/>
      <w:jc w:val="center"/>
    </w:pPr>
    <w:rPr>
      <w:rFonts w:ascii="MS Mincho" w:eastAsia="MS Mincho" w:hAnsi="MS Mincho"/>
      <w:b/>
      <w:color w:val="000000"/>
      <w:szCs w:val="26"/>
      <w:lang w:val="en-GB"/>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qFormat/>
    <w:pPr>
      <w:pageBreakBefore/>
      <w:spacing w:before="100" w:beforeAutospacing="1" w:after="100" w:afterAutospacing="1"/>
    </w:pPr>
    <w:rPr>
      <w:rFonts w:ascii="Tahoma" w:hAnsi="Tahoma" w:cs="Tahoma"/>
      <w:sz w:val="20"/>
      <w:szCs w:val="20"/>
    </w:rPr>
  </w:style>
  <w:style w:type="paragraph" w:customStyle="1" w:styleId="StyleHeading1Before3pt">
    <w:name w:val="Style Heading 1 + Before:  3 pt"/>
    <w:basedOn w:val="Heading1"/>
    <w:qFormat/>
    <w:pPr>
      <w:keepLines w:val="0"/>
      <w:spacing w:before="60" w:line="340" w:lineRule="exact"/>
      <w:jc w:val="center"/>
    </w:pPr>
    <w:rPr>
      <w:rFonts w:ascii=".VnTimeH" w:eastAsia="Times New Roman" w:hAnsi=".VnTimeH" w:cs="Arial"/>
      <w:bCs w:val="0"/>
      <w:color w:val="auto"/>
      <w:lang w:val="vi-VN"/>
    </w:rPr>
  </w:style>
  <w:style w:type="character" w:customStyle="1" w:styleId="nhDngChar">
    <w:name w:val="Định Dạng Char"/>
    <w:link w:val="nhDng"/>
    <w:locked/>
    <w:rPr>
      <w:sz w:val="26"/>
      <w:szCs w:val="26"/>
      <w:lang w:val="vi-VN" w:eastAsia="vi-VN"/>
    </w:rPr>
  </w:style>
  <w:style w:type="paragraph" w:customStyle="1" w:styleId="nhDng">
    <w:name w:val="Định Dạng"/>
    <w:basedOn w:val="Normal"/>
    <w:link w:val="nhDngChar"/>
    <w:qFormat/>
    <w:pPr>
      <w:spacing w:before="120" w:after="120" w:line="266" w:lineRule="auto"/>
      <w:ind w:firstLine="567"/>
      <w:jc w:val="both"/>
    </w:pPr>
    <w:rPr>
      <w:sz w:val="26"/>
      <w:szCs w:val="26"/>
      <w:lang w:val="vi-VN" w:eastAsia="vi-VN"/>
    </w:rPr>
  </w:style>
  <w:style w:type="character" w:customStyle="1" w:styleId="Style12Char">
    <w:name w:val="Style12 Char"/>
    <w:link w:val="Style12"/>
    <w:locked/>
    <w:rPr>
      <w:b/>
      <w:bCs/>
      <w:i/>
      <w:sz w:val="26"/>
      <w:szCs w:val="26"/>
      <w:lang w:val="fr-FR"/>
    </w:rPr>
  </w:style>
  <w:style w:type="paragraph" w:customStyle="1" w:styleId="Style12">
    <w:name w:val="Style12"/>
    <w:basedOn w:val="Heading3"/>
    <w:link w:val="Style12Char"/>
    <w:qFormat/>
    <w:pPr>
      <w:keepLines w:val="0"/>
      <w:spacing w:before="120" w:after="120" w:line="264" w:lineRule="auto"/>
      <w:jc w:val="both"/>
    </w:pPr>
    <w:rPr>
      <w:rFonts w:ascii="Times New Roman" w:hAnsi="Times New Roman"/>
      <w:b/>
      <w:bCs/>
      <w:i/>
      <w:color w:val="auto"/>
      <w:kern w:val="0"/>
      <w:sz w:val="26"/>
      <w:szCs w:val="26"/>
      <w:lang w:val="fr-FR"/>
    </w:rPr>
  </w:style>
  <w:style w:type="paragraph" w:customStyle="1" w:styleId="T11">
    <w:name w:val="T11"/>
    <w:basedOn w:val="Normal"/>
    <w:next w:val="Normal"/>
    <w:qFormat/>
    <w:pPr>
      <w:keepNext/>
      <w:keepLines/>
      <w:spacing w:before="480"/>
      <w:outlineLvl w:val="0"/>
    </w:pPr>
    <w:rPr>
      <w:rFonts w:ascii="Cambria" w:hAnsi="Cambria"/>
      <w:b/>
      <w:bCs/>
      <w:color w:val="365F91"/>
    </w:rPr>
  </w:style>
  <w:style w:type="paragraph" w:customStyle="1" w:styleId="Heading31">
    <w:name w:val="Heading 31"/>
    <w:basedOn w:val="Normal"/>
    <w:next w:val="Normal"/>
    <w:qFormat/>
    <w:pPr>
      <w:keepNext/>
      <w:keepLines/>
      <w:spacing w:before="200"/>
      <w:outlineLvl w:val="2"/>
    </w:pPr>
    <w:rPr>
      <w:rFonts w:ascii="Cambria" w:hAnsi="Cambria"/>
      <w:b/>
      <w:bCs/>
      <w:color w:val="4F81BD"/>
    </w:rPr>
  </w:style>
  <w:style w:type="paragraph" w:customStyle="1" w:styleId="Heading410">
    <w:name w:val="Heading 41"/>
    <w:basedOn w:val="Normal"/>
    <w:next w:val="Normal"/>
    <w:qFormat/>
    <w:pPr>
      <w:keepNext/>
      <w:keepLines/>
      <w:spacing w:before="200"/>
      <w:outlineLvl w:val="3"/>
    </w:pPr>
    <w:rPr>
      <w:rFonts w:ascii="Cambria" w:hAnsi="Cambria"/>
      <w:b/>
      <w:bCs/>
      <w:i/>
      <w:iCs/>
      <w:color w:val="4F81BD"/>
    </w:rPr>
  </w:style>
  <w:style w:type="paragraph" w:customStyle="1" w:styleId="TOC51">
    <w:name w:val="TOC 51"/>
    <w:basedOn w:val="Normal"/>
    <w:next w:val="Normal"/>
    <w:autoRedefine/>
    <w:uiPriority w:val="39"/>
    <w:qFormat/>
    <w:pPr>
      <w:spacing w:after="100" w:line="276" w:lineRule="auto"/>
      <w:ind w:left="880"/>
    </w:pPr>
    <w:rPr>
      <w:rFonts w:ascii="Calibri" w:hAnsi="Calibri"/>
      <w:sz w:val="22"/>
      <w:szCs w:val="22"/>
    </w:rPr>
  </w:style>
  <w:style w:type="paragraph" w:customStyle="1" w:styleId="TOC61">
    <w:name w:val="TOC 61"/>
    <w:basedOn w:val="Normal"/>
    <w:next w:val="Normal"/>
    <w:autoRedefine/>
    <w:uiPriority w:val="39"/>
    <w:qFormat/>
    <w:pPr>
      <w:spacing w:after="100" w:line="276" w:lineRule="auto"/>
      <w:ind w:left="1100"/>
    </w:pPr>
    <w:rPr>
      <w:rFonts w:ascii="Calibri" w:hAnsi="Calibri"/>
      <w:sz w:val="22"/>
      <w:szCs w:val="22"/>
    </w:rPr>
  </w:style>
  <w:style w:type="paragraph" w:customStyle="1" w:styleId="TOC71">
    <w:name w:val="TOC 71"/>
    <w:basedOn w:val="Normal"/>
    <w:next w:val="Normal"/>
    <w:autoRedefine/>
    <w:uiPriority w:val="39"/>
    <w:qFormat/>
    <w:pPr>
      <w:spacing w:after="100" w:line="276" w:lineRule="auto"/>
      <w:ind w:left="1320"/>
    </w:pPr>
    <w:rPr>
      <w:rFonts w:ascii="Calibri" w:hAnsi="Calibri"/>
      <w:sz w:val="22"/>
      <w:szCs w:val="22"/>
    </w:rPr>
  </w:style>
  <w:style w:type="paragraph" w:customStyle="1" w:styleId="TOC81">
    <w:name w:val="TOC 81"/>
    <w:basedOn w:val="Normal"/>
    <w:next w:val="Normal"/>
    <w:autoRedefine/>
    <w:uiPriority w:val="39"/>
    <w:qFormat/>
    <w:pPr>
      <w:spacing w:after="100" w:line="276" w:lineRule="auto"/>
      <w:ind w:left="1540"/>
    </w:pPr>
    <w:rPr>
      <w:rFonts w:ascii="Calibri" w:hAnsi="Calibri"/>
      <w:sz w:val="22"/>
      <w:szCs w:val="22"/>
    </w:rPr>
  </w:style>
  <w:style w:type="paragraph" w:customStyle="1" w:styleId="TOC91">
    <w:name w:val="TOC 91"/>
    <w:basedOn w:val="Normal"/>
    <w:next w:val="Normal"/>
    <w:autoRedefine/>
    <w:uiPriority w:val="39"/>
    <w:qFormat/>
    <w:pPr>
      <w:spacing w:after="100" w:line="276" w:lineRule="auto"/>
      <w:ind w:left="1760"/>
    </w:pPr>
    <w:rPr>
      <w:rFonts w:ascii="Calibri" w:hAnsi="Calibri"/>
      <w:sz w:val="22"/>
      <w:szCs w:val="22"/>
    </w:rPr>
  </w:style>
  <w:style w:type="paragraph" w:customStyle="1" w:styleId="TOC52">
    <w:name w:val="TOC 52"/>
    <w:basedOn w:val="Normal"/>
    <w:next w:val="Normal"/>
    <w:autoRedefine/>
    <w:uiPriority w:val="39"/>
    <w:qFormat/>
    <w:pPr>
      <w:spacing w:after="100" w:line="276" w:lineRule="auto"/>
      <w:ind w:left="880"/>
    </w:pPr>
    <w:rPr>
      <w:rFonts w:ascii="Calibri" w:hAnsi="Calibri"/>
      <w:sz w:val="22"/>
      <w:szCs w:val="22"/>
    </w:rPr>
  </w:style>
  <w:style w:type="paragraph" w:customStyle="1" w:styleId="TOC62">
    <w:name w:val="TOC 62"/>
    <w:basedOn w:val="Normal"/>
    <w:next w:val="Normal"/>
    <w:autoRedefine/>
    <w:uiPriority w:val="39"/>
    <w:qFormat/>
    <w:pPr>
      <w:spacing w:after="100" w:line="276" w:lineRule="auto"/>
      <w:ind w:left="1100"/>
    </w:pPr>
    <w:rPr>
      <w:rFonts w:ascii="Calibri" w:hAnsi="Calibri"/>
      <w:sz w:val="22"/>
      <w:szCs w:val="22"/>
    </w:rPr>
  </w:style>
  <w:style w:type="paragraph" w:customStyle="1" w:styleId="TOC72">
    <w:name w:val="TOC 72"/>
    <w:basedOn w:val="Normal"/>
    <w:next w:val="Normal"/>
    <w:autoRedefine/>
    <w:uiPriority w:val="39"/>
    <w:qFormat/>
    <w:pPr>
      <w:spacing w:after="100" w:line="276" w:lineRule="auto"/>
      <w:ind w:left="1320"/>
    </w:pPr>
    <w:rPr>
      <w:rFonts w:ascii="Calibri" w:hAnsi="Calibri"/>
      <w:sz w:val="22"/>
      <w:szCs w:val="22"/>
    </w:rPr>
  </w:style>
  <w:style w:type="paragraph" w:customStyle="1" w:styleId="TOC82">
    <w:name w:val="TOC 82"/>
    <w:basedOn w:val="Normal"/>
    <w:next w:val="Normal"/>
    <w:autoRedefine/>
    <w:uiPriority w:val="39"/>
    <w:qFormat/>
    <w:pPr>
      <w:spacing w:after="100" w:line="276" w:lineRule="auto"/>
      <w:ind w:left="1540"/>
    </w:pPr>
    <w:rPr>
      <w:rFonts w:ascii="Calibri" w:hAnsi="Calibri"/>
      <w:sz w:val="22"/>
      <w:szCs w:val="22"/>
    </w:rPr>
  </w:style>
  <w:style w:type="paragraph" w:customStyle="1" w:styleId="TOC92">
    <w:name w:val="TOC 92"/>
    <w:basedOn w:val="Normal"/>
    <w:next w:val="Normal"/>
    <w:autoRedefine/>
    <w:uiPriority w:val="39"/>
    <w:qFormat/>
    <w:pPr>
      <w:spacing w:after="100" w:line="276" w:lineRule="auto"/>
      <w:ind w:left="1760"/>
    </w:pPr>
    <w:rPr>
      <w:rFonts w:ascii="Calibri" w:hAnsi="Calibri"/>
      <w:sz w:val="22"/>
      <w:szCs w:val="22"/>
    </w:rPr>
  </w:style>
  <w:style w:type="paragraph" w:customStyle="1" w:styleId="01PHNI">
    <w:name w:val="01.PHẦN I"/>
    <w:basedOn w:val="Heading1"/>
    <w:qFormat/>
    <w:pPr>
      <w:keepLines w:val="0"/>
      <w:tabs>
        <w:tab w:val="num" w:pos="360"/>
      </w:tabs>
      <w:spacing w:before="60" w:after="60" w:line="254" w:lineRule="auto"/>
      <w:jc w:val="center"/>
    </w:pPr>
    <w:rPr>
      <w:rFonts w:ascii="Times New Roman" w:eastAsia="Times New Roman" w:hAnsi="Times New Roman" w:cs="Times New Roman"/>
      <w:bCs w:val="0"/>
      <w:color w:val="auto"/>
      <w:kern w:val="28"/>
      <w:sz w:val="20"/>
      <w:szCs w:val="20"/>
    </w:rPr>
  </w:style>
  <w:style w:type="paragraph" w:customStyle="1" w:styleId="02I">
    <w:name w:val="02.I"/>
    <w:basedOn w:val="Heading2"/>
    <w:qFormat/>
    <w:pPr>
      <w:tabs>
        <w:tab w:val="num" w:pos="360"/>
      </w:tabs>
      <w:spacing w:before="120" w:after="120" w:line="254" w:lineRule="auto"/>
      <w:ind w:firstLine="0"/>
    </w:pPr>
    <w:rPr>
      <w:rFonts w:ascii="Times New Roman" w:hAnsi="Times New Roman"/>
      <w:b/>
      <w:i w:val="0"/>
      <w:sz w:val="20"/>
    </w:rPr>
  </w:style>
  <w:style w:type="paragraph" w:customStyle="1" w:styleId="031">
    <w:name w:val="03.1"/>
    <w:basedOn w:val="Heading3"/>
    <w:qFormat/>
    <w:pPr>
      <w:keepLines w:val="0"/>
      <w:tabs>
        <w:tab w:val="num" w:pos="360"/>
      </w:tabs>
      <w:spacing w:before="120" w:after="120" w:line="254" w:lineRule="auto"/>
      <w:ind w:left="415" w:firstLine="720"/>
    </w:pPr>
    <w:rPr>
      <w:rFonts w:ascii="Times New Roman" w:hAnsi="Times New Roman"/>
      <w:b/>
      <w:color w:val="auto"/>
      <w:kern w:val="0"/>
      <w:sz w:val="20"/>
      <w:szCs w:val="20"/>
    </w:rPr>
  </w:style>
  <w:style w:type="paragraph" w:customStyle="1" w:styleId="041">
    <w:name w:val="04.1"/>
    <w:basedOn w:val="Heading4"/>
    <w:qFormat/>
    <w:pPr>
      <w:keepLines w:val="0"/>
      <w:widowControl w:val="0"/>
      <w:tabs>
        <w:tab w:val="num" w:pos="360"/>
      </w:tabs>
      <w:spacing w:before="120" w:after="120" w:line="254" w:lineRule="auto"/>
      <w:ind w:left="5490" w:firstLine="720"/>
    </w:pPr>
    <w:rPr>
      <w:rFonts w:ascii="Times New Roman" w:eastAsia="Times New Roman" w:hAnsi="Times New Roman" w:cs="Times New Roman"/>
      <w:b/>
      <w:i w:val="0"/>
      <w:iCs w:val="0"/>
      <w:color w:val="auto"/>
      <w:sz w:val="20"/>
      <w:szCs w:val="20"/>
    </w:rPr>
  </w:style>
  <w:style w:type="paragraph" w:customStyle="1" w:styleId="051">
    <w:name w:val="05.1"/>
    <w:basedOn w:val="Heading5"/>
    <w:qFormat/>
    <w:pPr>
      <w:keepLines w:val="0"/>
      <w:widowControl w:val="0"/>
      <w:tabs>
        <w:tab w:val="num" w:pos="360"/>
      </w:tabs>
      <w:spacing w:before="120" w:after="120" w:line="254" w:lineRule="auto"/>
    </w:pPr>
    <w:rPr>
      <w:rFonts w:ascii="Times New Roman" w:hAnsi="Times New Roman"/>
      <w:color w:val="auto"/>
      <w:kern w:val="0"/>
      <w:sz w:val="20"/>
      <w:szCs w:val="20"/>
    </w:rPr>
  </w:style>
  <w:style w:type="character" w:customStyle="1" w:styleId="Heading7Char1">
    <w:name w:val="Heading 7 Char1"/>
    <w:semiHidden/>
    <w:rPr>
      <w:rFonts w:ascii="Cambria" w:eastAsia="Times New Roman" w:hAnsi="Cambria" w:cs="Times New Roman" w:hint="default"/>
      <w:i/>
      <w:iCs/>
      <w:color w:val="404040"/>
      <w:sz w:val="28"/>
      <w:szCs w:val="28"/>
      <w:lang w:val="en-US" w:eastAsia="en-US"/>
    </w:rPr>
  </w:style>
  <w:style w:type="paragraph" w:customStyle="1" w:styleId="071">
    <w:name w:val="07.(1)"/>
    <w:basedOn w:val="Heading7"/>
    <w:qFormat/>
    <w:pPr>
      <w:keepLines w:val="0"/>
      <w:widowControl w:val="0"/>
      <w:spacing w:before="120" w:after="120" w:line="254" w:lineRule="auto"/>
      <w:ind w:left="-152" w:firstLine="720"/>
    </w:pPr>
    <w:rPr>
      <w:rFonts w:ascii="Times New Roman" w:hAnsi="Times New Roman"/>
      <w:color w:val="auto"/>
      <w:kern w:val="0"/>
      <w:sz w:val="20"/>
      <w:szCs w:val="20"/>
    </w:rPr>
  </w:style>
  <w:style w:type="paragraph" w:customStyle="1" w:styleId="06a">
    <w:name w:val="06.a"/>
    <w:basedOn w:val="Heading6"/>
    <w:qFormat/>
    <w:pPr>
      <w:keepLines w:val="0"/>
      <w:widowControl w:val="0"/>
      <w:spacing w:before="120" w:after="120" w:line="254" w:lineRule="auto"/>
      <w:ind w:firstLine="720"/>
    </w:pPr>
    <w:rPr>
      <w:rFonts w:ascii="Times New Roman" w:hAnsi="Times New Roman"/>
      <w:iCs w:val="0"/>
      <w:color w:val="auto"/>
      <w:kern w:val="0"/>
      <w:sz w:val="20"/>
      <w:szCs w:val="20"/>
    </w:rPr>
  </w:style>
  <w:style w:type="paragraph" w:customStyle="1" w:styleId="PHANLAMA">
    <w:name w:val="PHAN LA MA"/>
    <w:basedOn w:val="Normal"/>
    <w:qFormat/>
    <w:pPr>
      <w:spacing w:after="160" w:line="360" w:lineRule="exact"/>
      <w:ind w:firstLine="720"/>
    </w:pPr>
    <w:rPr>
      <w:b/>
      <w:bCs/>
      <w:sz w:val="24"/>
      <w:szCs w:val="24"/>
      <w:lang w:val="pt-BR"/>
    </w:rPr>
  </w:style>
  <w:style w:type="paragraph" w:customStyle="1" w:styleId="Muc31">
    <w:name w:val="Muc 3"/>
    <w:basedOn w:val="Normal"/>
    <w:qFormat/>
    <w:pPr>
      <w:spacing w:after="160" w:line="360" w:lineRule="exact"/>
      <w:ind w:firstLine="720"/>
    </w:pPr>
    <w:rPr>
      <w:lang w:val="pt-BR"/>
    </w:rPr>
  </w:style>
  <w:style w:type="character" w:customStyle="1" w:styleId="Bodytext7">
    <w:name w:val="Body text (7)_"/>
    <w:link w:val="Bodytext71"/>
    <w:locked/>
    <w:rPr>
      <w:i/>
      <w:iCs/>
      <w:sz w:val="26"/>
      <w:szCs w:val="26"/>
      <w:shd w:val="clear" w:color="auto" w:fill="FFFFFF"/>
    </w:rPr>
  </w:style>
  <w:style w:type="paragraph" w:customStyle="1" w:styleId="Bodytext71">
    <w:name w:val="Body text (7)1"/>
    <w:basedOn w:val="Normal"/>
    <w:link w:val="Bodytext7"/>
    <w:qFormat/>
    <w:pPr>
      <w:widowControl w:val="0"/>
      <w:shd w:val="clear" w:color="auto" w:fill="FFFFFF"/>
      <w:spacing w:line="485" w:lineRule="exact"/>
      <w:jc w:val="center"/>
    </w:pPr>
    <w:rPr>
      <w:i/>
      <w:iCs/>
      <w:sz w:val="26"/>
      <w:szCs w:val="26"/>
    </w:rPr>
  </w:style>
  <w:style w:type="paragraph" w:customStyle="1" w:styleId="Bodytext81">
    <w:name w:val="Body text (8)1"/>
    <w:basedOn w:val="Normal"/>
    <w:qFormat/>
    <w:pPr>
      <w:widowControl w:val="0"/>
      <w:shd w:val="clear" w:color="auto" w:fill="FFFFFF"/>
      <w:spacing w:line="240" w:lineRule="atLeast"/>
    </w:pPr>
    <w:rPr>
      <w:b/>
      <w:bCs/>
      <w:i/>
      <w:iCs/>
      <w:sz w:val="26"/>
      <w:szCs w:val="26"/>
    </w:rPr>
  </w:style>
  <w:style w:type="character" w:customStyle="1" w:styleId="Bodytext11">
    <w:name w:val="Body text (11)_"/>
    <w:link w:val="Bodytext111"/>
    <w:locked/>
    <w:rPr>
      <w:sz w:val="26"/>
      <w:szCs w:val="26"/>
      <w:shd w:val="clear" w:color="auto" w:fill="FFFFFF"/>
    </w:rPr>
  </w:style>
  <w:style w:type="paragraph" w:customStyle="1" w:styleId="Bodytext111">
    <w:name w:val="Body text (11)1"/>
    <w:basedOn w:val="Normal"/>
    <w:link w:val="Bodytext11"/>
    <w:qFormat/>
    <w:pPr>
      <w:widowControl w:val="0"/>
      <w:shd w:val="clear" w:color="auto" w:fill="FFFFFF"/>
      <w:spacing w:line="360" w:lineRule="exact"/>
    </w:pPr>
    <w:rPr>
      <w:sz w:val="26"/>
      <w:szCs w:val="26"/>
    </w:rPr>
  </w:style>
  <w:style w:type="paragraph" w:customStyle="1" w:styleId="08Bng1">
    <w:name w:val="08.Bảng 1"/>
    <w:basedOn w:val="Heading8"/>
    <w:qFormat/>
    <w:pPr>
      <w:keepLines w:val="0"/>
      <w:widowControl w:val="0"/>
      <w:tabs>
        <w:tab w:val="num" w:pos="360"/>
        <w:tab w:val="num" w:pos="5760"/>
      </w:tabs>
      <w:spacing w:before="120" w:after="120" w:line="254" w:lineRule="auto"/>
      <w:ind w:left="5760" w:firstLine="720"/>
    </w:pPr>
    <w:rPr>
      <w:rFonts w:ascii="Times New Roman" w:hAnsi="Times New Roman"/>
      <w:b/>
      <w:i w:val="0"/>
      <w:iCs w:val="0"/>
      <w:color w:val="auto"/>
      <w:kern w:val="0"/>
      <w:sz w:val="28"/>
      <w:szCs w:val="20"/>
    </w:rPr>
  </w:style>
  <w:style w:type="paragraph" w:customStyle="1" w:styleId="09Hnh1">
    <w:name w:val="09.Hình 1"/>
    <w:basedOn w:val="Heading9"/>
    <w:qFormat/>
    <w:pPr>
      <w:keepLines w:val="0"/>
      <w:widowControl w:val="0"/>
      <w:tabs>
        <w:tab w:val="num" w:pos="360"/>
        <w:tab w:val="num" w:pos="6480"/>
      </w:tabs>
      <w:spacing w:before="120" w:after="120" w:line="254" w:lineRule="auto"/>
      <w:ind w:left="6480" w:firstLine="720"/>
    </w:pPr>
    <w:rPr>
      <w:rFonts w:ascii="Times New Roman" w:hAnsi="Times New Roman"/>
      <w:b/>
      <w:color w:val="auto"/>
      <w:kern w:val="0"/>
      <w:sz w:val="28"/>
      <w:szCs w:val="20"/>
    </w:rPr>
  </w:style>
  <w:style w:type="paragraph" w:customStyle="1" w:styleId="CharCharCharCharCharCharCharCharCharCharCharCharCharCharCharCharChar1Char">
    <w:name w:val="Char Char Char Char Char Char Char Char Char Char Char Char Char Char Char Char Char1 Char"/>
    <w:basedOn w:val="Normal"/>
    <w:uiPriority w:val="99"/>
    <w:qFormat/>
    <w:pPr>
      <w:pageBreakBefore/>
      <w:spacing w:before="100" w:beforeAutospacing="1" w:after="100" w:afterAutospacing="1" w:line="254" w:lineRule="auto"/>
    </w:pPr>
    <w:rPr>
      <w:rFonts w:ascii="Tahoma" w:hAnsi="Tahoma"/>
      <w:sz w:val="20"/>
      <w:szCs w:val="20"/>
    </w:rPr>
  </w:style>
  <w:style w:type="paragraph" w:customStyle="1" w:styleId="CharCharCharCharCharCharCharCharCharCharCharCharCharCharCharCharChar1Char1">
    <w:name w:val="Char Char Char Char Char Char Char Char Char Char Char Char Char Char Char Char Char1 Char1"/>
    <w:basedOn w:val="Normal"/>
    <w:uiPriority w:val="99"/>
    <w:qFormat/>
    <w:pPr>
      <w:pageBreakBefore/>
      <w:spacing w:before="100" w:beforeAutospacing="1" w:after="100" w:afterAutospacing="1" w:line="254" w:lineRule="auto"/>
    </w:pPr>
    <w:rPr>
      <w:rFonts w:ascii="Tahoma" w:hAnsi="Tahoma"/>
      <w:sz w:val="20"/>
      <w:szCs w:val="20"/>
    </w:rPr>
  </w:style>
  <w:style w:type="paragraph" w:customStyle="1" w:styleId="02TnloiVB">
    <w:name w:val="02 Tên loại VB"/>
    <w:uiPriority w:val="99"/>
    <w:qFormat/>
    <w:pPr>
      <w:widowControl w:val="0"/>
      <w:spacing w:before="600" w:line="400" w:lineRule="atLeast"/>
      <w:jc w:val="center"/>
    </w:pPr>
    <w:rPr>
      <w:b/>
      <w:sz w:val="32"/>
      <w:szCs w:val="28"/>
    </w:rPr>
  </w:style>
  <w:style w:type="paragraph" w:customStyle="1" w:styleId="CharChar3">
    <w:name w:val="Char Char3"/>
    <w:basedOn w:val="Normal"/>
    <w:uiPriority w:val="99"/>
    <w:qFormat/>
    <w:pPr>
      <w:spacing w:line="254" w:lineRule="auto"/>
    </w:pPr>
    <w:rPr>
      <w:rFonts w:ascii="Arial" w:hAnsi="Arial"/>
      <w:sz w:val="22"/>
      <w:szCs w:val="20"/>
      <w:lang w:val="en-AU"/>
    </w:rPr>
  </w:style>
  <w:style w:type="paragraph" w:customStyle="1" w:styleId="CharChar31">
    <w:name w:val="Char Char31"/>
    <w:basedOn w:val="Normal"/>
    <w:qFormat/>
    <w:pPr>
      <w:spacing w:line="254" w:lineRule="auto"/>
    </w:pPr>
    <w:rPr>
      <w:rFonts w:ascii="Arial" w:hAnsi="Arial"/>
      <w:sz w:val="22"/>
      <w:szCs w:val="20"/>
      <w:lang w:val="en-AU"/>
    </w:rPr>
  </w:style>
  <w:style w:type="paragraph" w:customStyle="1" w:styleId="Binhthngbang">
    <w:name w:val="Bình thường bang"/>
    <w:basedOn w:val="Normal"/>
    <w:qFormat/>
    <w:pPr>
      <w:spacing w:after="160" w:line="288" w:lineRule="auto"/>
    </w:pPr>
    <w:rPr>
      <w:rFonts w:eastAsia="Cambria"/>
      <w:bCs/>
      <w:noProof/>
      <w:sz w:val="26"/>
      <w:szCs w:val="20"/>
      <w:lang w:val="vi-VN"/>
    </w:rPr>
  </w:style>
  <w:style w:type="paragraph" w:customStyle="1" w:styleId="EFFC734A8F37410CABFBE90833BB3C93">
    <w:name w:val="EFFC734A8F37410CABFBE90833BB3C93"/>
    <w:qFormat/>
    <w:pPr>
      <w:spacing w:after="200" w:line="276" w:lineRule="auto"/>
    </w:pPr>
    <w:rPr>
      <w:rFonts w:ascii="Calibri" w:hAnsi="Calibri"/>
      <w:sz w:val="22"/>
      <w:szCs w:val="22"/>
      <w:lang w:eastAsia="ja-JP"/>
    </w:rPr>
  </w:style>
  <w:style w:type="character" w:customStyle="1" w:styleId="StyleNormalWebTimesNewRoman14ptChar">
    <w:name w:val="Style Normal (Web) + Times New Roman 14 pt Char"/>
    <w:link w:val="StyleNormalWebTimesNewRoman14pt"/>
    <w:locked/>
    <w:rPr>
      <w:kern w:val="28"/>
      <w:sz w:val="28"/>
      <w:lang w:eastAsia="zh-CN"/>
    </w:rPr>
  </w:style>
  <w:style w:type="paragraph" w:customStyle="1" w:styleId="StyleNormalWebTimesNewRoman14pt">
    <w:name w:val="Style Normal (Web) + Times New Roman 14 pt"/>
    <w:basedOn w:val="NormalWeb"/>
    <w:link w:val="StyleNormalWebTimesNewRoman14ptChar"/>
    <w:qFormat/>
    <w:pPr>
      <w:keepNext/>
      <w:widowControl w:val="0"/>
      <w:spacing w:before="0" w:beforeAutospacing="0" w:after="120" w:afterAutospacing="0" w:line="340" w:lineRule="exact"/>
      <w:ind w:firstLine="720"/>
      <w:jc w:val="both"/>
    </w:pPr>
    <w:rPr>
      <w:rFonts w:eastAsia="Times New Roman"/>
      <w:kern w:val="28"/>
      <w:sz w:val="28"/>
      <w:szCs w:val="20"/>
      <w:lang w:eastAsia="zh-CN"/>
    </w:rPr>
  </w:style>
  <w:style w:type="character" w:customStyle="1" w:styleId="InformationChar">
    <w:name w:val="Information Char"/>
    <w:link w:val="Information"/>
    <w:locked/>
    <w:rPr>
      <w:sz w:val="22"/>
    </w:rPr>
  </w:style>
  <w:style w:type="paragraph" w:customStyle="1" w:styleId="Information">
    <w:name w:val="Information"/>
    <w:link w:val="InformationChar"/>
    <w:qFormat/>
    <w:pPr>
      <w:widowControl w:val="0"/>
    </w:pPr>
    <w:rPr>
      <w:sz w:val="22"/>
    </w:rPr>
  </w:style>
  <w:style w:type="character" w:customStyle="1" w:styleId="McChar">
    <w:name w:val="Mục Char"/>
    <w:link w:val="Mc"/>
    <w:locked/>
    <w:rPr>
      <w:rFonts w:ascii="MS Mincho" w:eastAsia="MS Mincho" w:hAnsi="MS Mincho"/>
      <w:b/>
      <w:sz w:val="26"/>
      <w:szCs w:val="26"/>
      <w:lang w:val="pt-BR" w:eastAsia="ja-JP"/>
    </w:rPr>
  </w:style>
  <w:style w:type="paragraph" w:customStyle="1" w:styleId="Mc">
    <w:name w:val="Mục"/>
    <w:basedOn w:val="Normal"/>
    <w:link w:val="McChar"/>
    <w:qFormat/>
    <w:pPr>
      <w:spacing w:line="312" w:lineRule="auto"/>
    </w:pPr>
    <w:rPr>
      <w:rFonts w:ascii="MS Mincho" w:eastAsia="MS Mincho" w:hAnsi="MS Mincho"/>
      <w:b/>
      <w:sz w:val="26"/>
      <w:szCs w:val="26"/>
      <w:lang w:val="pt-BR" w:eastAsia="ja-JP"/>
    </w:rPr>
  </w:style>
  <w:style w:type="paragraph" w:customStyle="1" w:styleId="CharCharCharChar1CharCharCharChar">
    <w:name w:val="Char Char Char Char1 Char Char Char Char"/>
    <w:basedOn w:val="Normal"/>
    <w:next w:val="Normal"/>
    <w:qFormat/>
    <w:pPr>
      <w:autoSpaceDN w:val="0"/>
      <w:spacing w:after="200" w:line="252" w:lineRule="auto"/>
    </w:pPr>
    <w:rPr>
      <w:rFonts w:ascii="Arial" w:hAnsi="Arial"/>
      <w:sz w:val="22"/>
      <w:szCs w:val="20"/>
      <w:lang w:val="en-AU"/>
    </w:rPr>
  </w:style>
  <w:style w:type="character" w:customStyle="1" w:styleId="HG-ParaChar">
    <w:name w:val="HG-Para Char"/>
    <w:link w:val="HG-Para"/>
    <w:locked/>
    <w:rPr>
      <w:bCs/>
      <w:color w:val="000000"/>
      <w:spacing w:val="-2"/>
      <w:sz w:val="28"/>
      <w:szCs w:val="26"/>
    </w:rPr>
  </w:style>
  <w:style w:type="paragraph" w:customStyle="1" w:styleId="HG-Para">
    <w:name w:val="HG-Para"/>
    <w:basedOn w:val="Normal"/>
    <w:link w:val="HG-ParaChar"/>
    <w:autoRedefine/>
    <w:qFormat/>
    <w:pPr>
      <w:spacing w:line="360" w:lineRule="exact"/>
      <w:ind w:firstLine="567"/>
    </w:pPr>
    <w:rPr>
      <w:bCs/>
      <w:color w:val="000000"/>
      <w:spacing w:val="-2"/>
      <w:szCs w:val="26"/>
    </w:rPr>
  </w:style>
  <w:style w:type="character" w:customStyle="1" w:styleId="Mcbng1Char">
    <w:name w:val="Mục bảng 1 Char"/>
    <w:link w:val="Mcbng1"/>
    <w:locked/>
    <w:rPr>
      <w:noProof/>
      <w:sz w:val="24"/>
      <w:szCs w:val="24"/>
      <w:lang w:val="da-DK"/>
    </w:rPr>
  </w:style>
  <w:style w:type="paragraph" w:customStyle="1" w:styleId="Mcbng1">
    <w:name w:val="Mục bảng 1"/>
    <w:basedOn w:val="Normal"/>
    <w:link w:val="Mcbng1Char"/>
    <w:qFormat/>
    <w:pPr>
      <w:keepNext/>
      <w:tabs>
        <w:tab w:val="num" w:pos="360"/>
        <w:tab w:val="left" w:pos="964"/>
      </w:tabs>
      <w:spacing w:after="40" w:line="254" w:lineRule="auto"/>
      <w:jc w:val="center"/>
    </w:pPr>
    <w:rPr>
      <w:noProof/>
      <w:sz w:val="24"/>
      <w:szCs w:val="24"/>
      <w:lang w:val="da-DK"/>
    </w:rPr>
  </w:style>
  <w:style w:type="character" w:customStyle="1" w:styleId="Mc1Char">
    <w:name w:val="Mục 1 Char"/>
    <w:link w:val="Mc1"/>
    <w:locked/>
    <w:rPr>
      <w:b/>
      <w:bCs/>
      <w:noProof/>
      <w:sz w:val="28"/>
      <w:szCs w:val="28"/>
      <w:lang w:val="da-DK"/>
    </w:rPr>
  </w:style>
  <w:style w:type="paragraph" w:customStyle="1" w:styleId="Mc1">
    <w:name w:val="Mục 1"/>
    <w:basedOn w:val="Normal"/>
    <w:link w:val="Mc1Char"/>
    <w:qFormat/>
    <w:pPr>
      <w:widowControl w:val="0"/>
      <w:spacing w:line="254" w:lineRule="auto"/>
    </w:pPr>
    <w:rPr>
      <w:b/>
      <w:bCs/>
      <w:noProof/>
      <w:lang w:val="da-DK"/>
    </w:rPr>
  </w:style>
  <w:style w:type="paragraph" w:customStyle="1" w:styleId="Mcnidunghnh">
    <w:name w:val="Mục nội dung hình"/>
    <w:basedOn w:val="Normal"/>
    <w:qFormat/>
    <w:pPr>
      <w:spacing w:line="254" w:lineRule="auto"/>
      <w:jc w:val="center"/>
    </w:pPr>
    <w:rPr>
      <w:noProof/>
      <w:sz w:val="24"/>
      <w:szCs w:val="24"/>
      <w:lang w:val="da-DK"/>
    </w:rPr>
  </w:style>
  <w:style w:type="paragraph" w:customStyle="1" w:styleId="McChng">
    <w:name w:val="Mục Chương"/>
    <w:basedOn w:val="Normal"/>
    <w:autoRedefine/>
    <w:qFormat/>
    <w:pPr>
      <w:pageBreakBefore/>
      <w:spacing w:after="160" w:line="254" w:lineRule="auto"/>
      <w:jc w:val="center"/>
      <w:outlineLvl w:val="0"/>
    </w:pPr>
    <w:rPr>
      <w:b/>
      <w:bCs/>
      <w:noProof/>
      <w:sz w:val="26"/>
      <w:szCs w:val="26"/>
      <w:lang w:val="da-DK"/>
    </w:rPr>
  </w:style>
  <w:style w:type="paragraph" w:customStyle="1" w:styleId="1New">
    <w:name w:val="1.New"/>
    <w:basedOn w:val="Normal"/>
    <w:qFormat/>
    <w:pPr>
      <w:spacing w:line="336" w:lineRule="auto"/>
      <w:ind w:firstLine="720"/>
    </w:pPr>
    <w:rPr>
      <w:rFonts w:eastAsia="Arial"/>
      <w:b/>
      <w:i/>
      <w:lang w:val="vi-VN"/>
    </w:rPr>
  </w:style>
  <w:style w:type="paragraph" w:customStyle="1" w:styleId="CharCharCharCharCharCharCharChar">
    <w:name w:val="Char Char Char Char Char Char Char Char"/>
    <w:basedOn w:val="Normal"/>
    <w:semiHidden/>
    <w:qFormat/>
    <w:pPr>
      <w:spacing w:after="160" w:line="240" w:lineRule="exact"/>
    </w:pPr>
    <w:rPr>
      <w:rFonts w:ascii="Arial" w:hAnsi="Arial"/>
      <w:sz w:val="22"/>
      <w:szCs w:val="22"/>
    </w:rPr>
  </w:style>
  <w:style w:type="paragraph" w:customStyle="1" w:styleId="CharCharChar2">
    <w:name w:val="Char Char Char2"/>
    <w:basedOn w:val="Normal"/>
    <w:qFormat/>
    <w:pPr>
      <w:spacing w:after="160" w:line="240" w:lineRule="exact"/>
    </w:pPr>
    <w:rPr>
      <w:rFonts w:ascii="Verdana" w:eastAsia="MS Mincho" w:hAnsi="Verdana"/>
      <w:sz w:val="20"/>
      <w:szCs w:val="20"/>
    </w:rPr>
  </w:style>
  <w:style w:type="character" w:customStyle="1" w:styleId="DanhmuchinhChar">
    <w:name w:val="Danh muc hinh Char"/>
    <w:link w:val="Danhmuchinh"/>
    <w:locked/>
    <w:rPr>
      <w:sz w:val="24"/>
      <w:szCs w:val="24"/>
      <w:lang w:val="en-GB" w:eastAsia="vi-VN"/>
    </w:rPr>
  </w:style>
  <w:style w:type="paragraph" w:customStyle="1" w:styleId="Danhmuchinh">
    <w:name w:val="Danh muc hinh"/>
    <w:basedOn w:val="Normal"/>
    <w:link w:val="DanhmuchinhChar"/>
    <w:qFormat/>
    <w:pPr>
      <w:spacing w:line="254" w:lineRule="auto"/>
      <w:jc w:val="center"/>
    </w:pPr>
    <w:rPr>
      <w:sz w:val="24"/>
      <w:szCs w:val="24"/>
      <w:lang w:val="en-GB" w:eastAsia="vi-VN"/>
    </w:rPr>
  </w:style>
  <w:style w:type="paragraph" w:customStyle="1" w:styleId="Char1CharCharCharCharCharCharCharCharCharCharCharCharCharCharCharChar1CharChar">
    <w:name w:val="Char1 Char Char Char Char Char Char Char Char Char Char Char Char Char Char Char Char1 Char Char"/>
    <w:basedOn w:val="Normal"/>
    <w:qFormat/>
    <w:pPr>
      <w:widowControl w:val="0"/>
      <w:spacing w:line="254" w:lineRule="auto"/>
    </w:pPr>
    <w:rPr>
      <w:rFonts w:eastAsia="SimSun"/>
      <w:noProof/>
      <w:kern w:val="2"/>
      <w:sz w:val="24"/>
      <w:szCs w:val="26"/>
      <w:lang w:eastAsia="zh-CN"/>
    </w:rPr>
  </w:style>
  <w:style w:type="paragraph" w:customStyle="1" w:styleId="font12">
    <w:name w:val="font12"/>
    <w:basedOn w:val="Normal"/>
    <w:qFormat/>
    <w:pPr>
      <w:spacing w:before="100" w:beforeAutospacing="1" w:after="100" w:afterAutospacing="1" w:line="254" w:lineRule="auto"/>
    </w:pPr>
    <w:rPr>
      <w:color w:val="C00000"/>
      <w:sz w:val="14"/>
      <w:szCs w:val="14"/>
    </w:rPr>
  </w:style>
  <w:style w:type="paragraph" w:customStyle="1" w:styleId="5text">
    <w:name w:val="5 text"/>
    <w:basedOn w:val="Normal"/>
    <w:qFormat/>
    <w:pPr>
      <w:spacing w:line="254" w:lineRule="auto"/>
      <w:ind w:firstLine="561"/>
    </w:pPr>
    <w:rPr>
      <w:rFonts w:eastAsia="Calibri"/>
      <w:sz w:val="26"/>
    </w:rPr>
  </w:style>
  <w:style w:type="paragraph" w:customStyle="1" w:styleId="Noidung3">
    <w:name w:val="Noi dung"/>
    <w:qFormat/>
    <w:pPr>
      <w:spacing w:after="120" w:line="288" w:lineRule="auto"/>
      <w:ind w:firstLine="567"/>
      <w:jc w:val="both"/>
    </w:pPr>
    <w:rPr>
      <w:sz w:val="26"/>
      <w:szCs w:val="26"/>
      <w:lang w:val="nl-NL"/>
    </w:rPr>
  </w:style>
  <w:style w:type="paragraph" w:customStyle="1" w:styleId="Heading42">
    <w:name w:val="Heading4"/>
    <w:basedOn w:val="Heading3"/>
    <w:qFormat/>
    <w:pPr>
      <w:keepLines w:val="0"/>
      <w:spacing w:before="120" w:after="60" w:line="360" w:lineRule="auto"/>
      <w:ind w:firstLine="432"/>
    </w:pPr>
    <w:rPr>
      <w:rFonts w:ascii="Times New Roman" w:hAnsi="Times New Roman"/>
      <w:b/>
      <w:bCs/>
      <w:i/>
      <w:color w:val="auto"/>
      <w:kern w:val="0"/>
      <w:sz w:val="26"/>
      <w:szCs w:val="26"/>
    </w:rPr>
  </w:style>
  <w:style w:type="paragraph" w:customStyle="1" w:styleId="CharCharCharCharCharCharCharCharCharCharCharCharCharCharChar1">
    <w:name w:val="Char Char Char Char Char Char Char Char Char Char Char Char Char Char Char1"/>
    <w:basedOn w:val="Normal"/>
    <w:uiPriority w:val="99"/>
    <w:qFormat/>
    <w:pPr>
      <w:spacing w:after="160" w:line="240" w:lineRule="exact"/>
    </w:pPr>
    <w:rPr>
      <w:rFonts w:ascii="Verdana" w:hAnsi="Verdana"/>
      <w:noProof/>
      <w:sz w:val="3276"/>
      <w:szCs w:val="20"/>
    </w:rPr>
  </w:style>
  <w:style w:type="character" w:customStyle="1" w:styleId="TitBChar">
    <w:name w:val="TitB Char"/>
    <w:link w:val="TitB"/>
    <w:locked/>
    <w:rPr>
      <w:b/>
      <w:sz w:val="28"/>
      <w:szCs w:val="28"/>
    </w:rPr>
  </w:style>
  <w:style w:type="paragraph" w:customStyle="1" w:styleId="TitB">
    <w:name w:val="TitB"/>
    <w:basedOn w:val="Normal"/>
    <w:link w:val="TitBChar"/>
    <w:autoRedefine/>
    <w:qFormat/>
    <w:pPr>
      <w:spacing w:before="60" w:after="160" w:line="320" w:lineRule="atLeast"/>
      <w:jc w:val="center"/>
    </w:pPr>
    <w:rPr>
      <w:b/>
    </w:rPr>
  </w:style>
  <w:style w:type="paragraph" w:customStyle="1" w:styleId="CharCharCharCharCharCharCharCharCharCharCharCharCharCharCharCharCharCharCharCharChar1CharCharCharChar7">
    <w:name w:val="Char Char Char Char Char Char Char Char Char Char Char Char Char Char Char Char Char Char Char Char Char1 Char Char Char Char7"/>
    <w:basedOn w:val="Normal"/>
    <w:qFormat/>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1CharCharCharChar6">
    <w:name w:val="Char Char Char Char Char Char Char Char Char Char Char Char Char Char Char Char Char Char Char Char Char1 Char Char Char Char6"/>
    <w:basedOn w:val="Normal"/>
    <w:qFormat/>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1CharCharCharChar5">
    <w:name w:val="Char Char Char Char Char Char Char Char Char Char Char Char Char Char Char Char Char Char Char Char Char1 Char Char Char Char5"/>
    <w:basedOn w:val="Normal"/>
    <w:qFormat/>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1CharCharCharChar4">
    <w:name w:val="Char Char Char Char Char Char Char Char Char Char Char Char Char Char Char Char Char Char Char Char Char1 Char Char Char Char4"/>
    <w:basedOn w:val="Normal"/>
    <w:qFormat/>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1CharCharCharChar3">
    <w:name w:val="Char Char Char Char Char Char Char Char Char Char Char Char Char Char Char Char Char Char Char Char Char1 Char Char Char Char3"/>
    <w:basedOn w:val="Normal"/>
    <w:uiPriority w:val="99"/>
    <w:qFormat/>
    <w:pPr>
      <w:pageBreakBefore/>
      <w:spacing w:before="100" w:beforeAutospacing="1" w:after="100" w:afterAutospacing="1"/>
    </w:pPr>
    <w:rPr>
      <w:rFonts w:ascii="Tahoma" w:hAnsi="Tahoma" w:cs="Tahoma"/>
      <w:sz w:val="20"/>
      <w:szCs w:val="20"/>
    </w:rPr>
  </w:style>
  <w:style w:type="character" w:customStyle="1" w:styleId="TitBangCharChar">
    <w:name w:val="TitBang Char Char"/>
    <w:link w:val="TitBang"/>
    <w:locked/>
    <w:rPr>
      <w:rFonts w:ascii="SimSun" w:eastAsia="SimSun" w:hAnsi="SimSun"/>
      <w:b/>
      <w:sz w:val="28"/>
      <w:szCs w:val="28"/>
      <w:lang w:val="nl-NL"/>
    </w:rPr>
  </w:style>
  <w:style w:type="paragraph" w:customStyle="1" w:styleId="TitBang">
    <w:name w:val="TitBang"/>
    <w:basedOn w:val="Normal"/>
    <w:link w:val="TitBangCharChar"/>
    <w:autoRedefine/>
    <w:qFormat/>
    <w:pPr>
      <w:spacing w:after="80" w:line="340" w:lineRule="exact"/>
      <w:jc w:val="center"/>
    </w:pPr>
    <w:rPr>
      <w:rFonts w:ascii="SimSun" w:eastAsia="SimSun" w:hAnsi="SimSun"/>
      <w:b/>
      <w:lang w:val="nl-NL"/>
    </w:rPr>
  </w:style>
  <w:style w:type="character" w:customStyle="1" w:styleId="StyletqtChar">
    <w:name w:val="Style_tqt Char"/>
    <w:link w:val="Styletqt"/>
    <w:locked/>
    <w:rPr>
      <w:sz w:val="28"/>
      <w:szCs w:val="28"/>
    </w:rPr>
  </w:style>
  <w:style w:type="paragraph" w:customStyle="1" w:styleId="Styletqt">
    <w:name w:val="Style_tqt"/>
    <w:basedOn w:val="Normal"/>
    <w:link w:val="StyletqtChar"/>
    <w:qFormat/>
    <w:pPr>
      <w:spacing w:before="60" w:after="60" w:line="360" w:lineRule="exact"/>
      <w:ind w:firstLine="720"/>
      <w:jc w:val="both"/>
    </w:pPr>
  </w:style>
  <w:style w:type="character" w:customStyle="1" w:styleId="StyleTableofFiguresBlackChar">
    <w:name w:val="Style Table of Figures + Black Char"/>
    <w:link w:val="StyleTableofFiguresBlack"/>
    <w:locked/>
    <w:rPr>
      <w:rFonts w:ascii=".VnTime" w:eastAsia=".VnTime" w:hAnsi=".VnTime" w:cs="Calibri"/>
      <w:noProof/>
      <w:color w:val="FF0000"/>
      <w:sz w:val="28"/>
      <w:szCs w:val="28"/>
      <w:lang w:val="nl-NL"/>
    </w:rPr>
  </w:style>
  <w:style w:type="paragraph" w:customStyle="1" w:styleId="StyleTableofFiguresBlack">
    <w:name w:val="Style Table of Figures + Black"/>
    <w:basedOn w:val="TableofFigures"/>
    <w:link w:val="StyleTableofFiguresBlackChar"/>
    <w:autoRedefine/>
    <w:qFormat/>
    <w:pPr>
      <w:tabs>
        <w:tab w:val="right" w:leader="dot" w:pos="8608"/>
        <w:tab w:val="right" w:leader="dot" w:pos="9072"/>
      </w:tabs>
      <w:spacing w:before="0" w:after="60" w:line="240" w:lineRule="auto"/>
      <w:ind w:left="0" w:right="312" w:firstLine="900"/>
    </w:pPr>
    <w:rPr>
      <w:rFonts w:ascii=".VnTime" w:eastAsia=".VnTime" w:hAnsi=".VnTime" w:cs="Calibri"/>
      <w:noProof/>
      <w:color w:val="FF0000"/>
      <w:lang w:val="nl-NL"/>
    </w:rPr>
  </w:style>
  <w:style w:type="paragraph" w:customStyle="1" w:styleId="Normal13pt">
    <w:name w:val="Normal +13pt"/>
    <w:basedOn w:val="Normal"/>
    <w:qFormat/>
    <w:pPr>
      <w:jc w:val="both"/>
    </w:pPr>
    <w:rPr>
      <w:sz w:val="24"/>
      <w:szCs w:val="24"/>
    </w:rPr>
  </w:style>
  <w:style w:type="paragraph" w:customStyle="1" w:styleId="CharCharCharCharCharCharCharCharCharCharCharCharCharCharCharCharCharCharCharCharChar1CharCharCharChar2">
    <w:name w:val="Char Char Char Char Char Char Char Char Char Char Char Char Char Char Char Char Char Char Char Char Char1 Char Char Char Char2"/>
    <w:basedOn w:val="Normal"/>
    <w:qFormat/>
    <w:pPr>
      <w:pageBreakBefore/>
      <w:spacing w:before="100" w:beforeAutospacing="1" w:after="100" w:afterAutospacing="1"/>
    </w:pPr>
    <w:rPr>
      <w:rFonts w:ascii="Tahoma" w:hAnsi="Tahoma" w:cs="Tahoma"/>
      <w:sz w:val="20"/>
      <w:szCs w:val="20"/>
    </w:rPr>
  </w:style>
  <w:style w:type="paragraph" w:customStyle="1" w:styleId="CharCharChar1CharCharCharCharCharCharCharCharCharChar">
    <w:name w:val="Char Char Char1 Char Char Char Char Char Char Char Char Char Char"/>
    <w:autoRedefine/>
    <w:uiPriority w:val="99"/>
    <w:qFormat/>
    <w:pPr>
      <w:tabs>
        <w:tab w:val="num" w:pos="360"/>
      </w:tabs>
      <w:spacing w:after="120"/>
      <w:ind w:left="357"/>
    </w:pPr>
    <w:rPr>
      <w:rFonts w:eastAsia="MS Mincho"/>
    </w:rPr>
  </w:style>
  <w:style w:type="paragraph" w:customStyle="1" w:styleId="NormalJustified">
    <w:name w:val="Normal + Justified"/>
    <w:aliases w:val="First line:  1.27 cm,First line:  1,27 cm,Before:  4 pt,After:  2 pt,Line s..."/>
    <w:basedOn w:val="Normal"/>
    <w:uiPriority w:val="99"/>
    <w:qFormat/>
    <w:pPr>
      <w:ind w:firstLine="720"/>
      <w:jc w:val="both"/>
    </w:pPr>
  </w:style>
  <w:style w:type="paragraph" w:customStyle="1" w:styleId="BodyTextFirstline1cm">
    <w:name w:val="Body Text + First line:  1 cm"/>
    <w:basedOn w:val="BodyText"/>
    <w:uiPriority w:val="99"/>
    <w:qFormat/>
    <w:pPr>
      <w:numPr>
        <w:ilvl w:val="12"/>
      </w:numPr>
      <w:spacing w:line="264" w:lineRule="auto"/>
      <w:ind w:firstLine="567"/>
      <w:jc w:val="both"/>
    </w:pPr>
    <w:rPr>
      <w:color w:val="000000"/>
      <w:szCs w:val="20"/>
      <w:lang w:val="en-GB"/>
    </w:rPr>
  </w:style>
  <w:style w:type="paragraph" w:customStyle="1" w:styleId="Than0">
    <w:name w:val="Than"/>
    <w:basedOn w:val="Normal"/>
    <w:uiPriority w:val="99"/>
    <w:qFormat/>
    <w:pPr>
      <w:ind w:firstLine="720"/>
      <w:jc w:val="both"/>
    </w:pPr>
    <w:rPr>
      <w:lang w:val="vi-VN"/>
    </w:rPr>
  </w:style>
  <w:style w:type="paragraph" w:customStyle="1" w:styleId="Nhanmanh">
    <w:name w:val="Nhan manh"/>
    <w:basedOn w:val="Than0"/>
    <w:uiPriority w:val="99"/>
    <w:qFormat/>
    <w:pPr>
      <w:keepNext/>
      <w:ind w:firstLine="0"/>
    </w:pPr>
    <w:rPr>
      <w:b/>
      <w:sz w:val="26"/>
    </w:rPr>
  </w:style>
  <w:style w:type="paragraph" w:customStyle="1" w:styleId="BlockQuotation">
    <w:name w:val="Block Quotation"/>
    <w:basedOn w:val="Normal"/>
    <w:uiPriority w:val="99"/>
    <w:qFormat/>
    <w:pPr>
      <w:widowControl w:val="0"/>
      <w:ind w:left="1134" w:right="1105" w:firstLine="1134"/>
      <w:jc w:val="both"/>
    </w:pPr>
    <w:rPr>
      <w:rFonts w:ascii="VNI-Times" w:hAnsi="VNI-Times"/>
      <w:sz w:val="26"/>
      <w:szCs w:val="26"/>
    </w:rPr>
  </w:style>
  <w:style w:type="paragraph" w:customStyle="1" w:styleId="xl22">
    <w:name w:val="xl22"/>
    <w:basedOn w:val="Normal"/>
    <w:uiPriority w:val="99"/>
    <w:qFormat/>
    <w:pPr>
      <w:pBdr>
        <w:top w:val="single" w:sz="4" w:space="0" w:color="auto"/>
        <w:right w:val="single" w:sz="4" w:space="0" w:color="auto"/>
      </w:pBdr>
      <w:spacing w:before="100" w:beforeAutospacing="1" w:after="100" w:afterAutospacing="1"/>
      <w:jc w:val="center"/>
    </w:pPr>
    <w:rPr>
      <w:rFonts w:eastAsia="Arial Unicode MS"/>
      <w:color w:val="000000"/>
    </w:rPr>
  </w:style>
  <w:style w:type="paragraph" w:customStyle="1" w:styleId="cvbody0">
    <w:name w:val="cvbody"/>
    <w:basedOn w:val="Normal"/>
    <w:uiPriority w:val="99"/>
    <w:qFormat/>
    <w:pPr>
      <w:snapToGrid w:val="0"/>
      <w:spacing w:before="120" w:after="120" w:line="288" w:lineRule="auto"/>
      <w:jc w:val="both"/>
    </w:pPr>
    <w:rPr>
      <w:rFonts w:ascii=".VnTime" w:hAnsi=".VnTime" w:cs="Arial"/>
      <w:szCs w:val="20"/>
      <w:lang w:eastAsia="ja-JP"/>
    </w:rPr>
  </w:style>
  <w:style w:type="paragraph" w:customStyle="1" w:styleId="T30">
    <w:name w:val="T3"/>
    <w:basedOn w:val="BodyText"/>
    <w:next w:val="BodyText"/>
    <w:autoRedefine/>
    <w:uiPriority w:val="99"/>
    <w:qFormat/>
    <w:pPr>
      <w:spacing w:before="40" w:after="40" w:line="400" w:lineRule="atLeast"/>
      <w:ind w:firstLine="720"/>
      <w:jc w:val="both"/>
    </w:pPr>
    <w:rPr>
      <w:b/>
      <w:bCs/>
      <w:lang w:val="en-GB"/>
    </w:rPr>
  </w:style>
  <w:style w:type="paragraph" w:customStyle="1" w:styleId="T4">
    <w:name w:val="T4"/>
    <w:basedOn w:val="BodyText"/>
    <w:next w:val="BodyText"/>
    <w:autoRedefine/>
    <w:uiPriority w:val="99"/>
    <w:qFormat/>
    <w:pPr>
      <w:spacing w:before="240" w:after="40" w:line="400" w:lineRule="exact"/>
      <w:ind w:firstLine="720"/>
      <w:jc w:val="both"/>
    </w:pPr>
    <w:rPr>
      <w:b/>
      <w:bCs/>
      <w:iCs/>
      <w:color w:val="000000"/>
    </w:rPr>
  </w:style>
  <w:style w:type="paragraph" w:customStyle="1" w:styleId="T5">
    <w:name w:val="T5"/>
    <w:basedOn w:val="Normal"/>
    <w:autoRedefine/>
    <w:uiPriority w:val="99"/>
    <w:qFormat/>
    <w:pPr>
      <w:spacing w:before="60" w:after="40" w:line="400" w:lineRule="exact"/>
      <w:ind w:firstLine="720"/>
      <w:jc w:val="both"/>
    </w:pPr>
    <w:rPr>
      <w:lang w:val="it-IT"/>
    </w:rPr>
  </w:style>
  <w:style w:type="paragraph" w:customStyle="1" w:styleId="n-dieu">
    <w:name w:val="n-dieu"/>
    <w:basedOn w:val="Normal"/>
    <w:uiPriority w:val="99"/>
    <w:qFormat/>
    <w:pPr>
      <w:overflowPunct w:val="0"/>
      <w:autoSpaceDE w:val="0"/>
      <w:autoSpaceDN w:val="0"/>
      <w:adjustRightInd w:val="0"/>
      <w:spacing w:before="120" w:after="180"/>
      <w:ind w:left="1560" w:hanging="851"/>
      <w:jc w:val="both"/>
    </w:pPr>
    <w:rPr>
      <w:rFonts w:ascii=".VnTime" w:hAnsi=".VnTime"/>
      <w:b/>
      <w:bCs/>
    </w:rPr>
  </w:style>
  <w:style w:type="paragraph" w:customStyle="1" w:styleId="120">
    <w:name w:val="1.2"/>
    <w:basedOn w:val="Normal"/>
    <w:uiPriority w:val="99"/>
    <w:qFormat/>
    <w:pPr>
      <w:spacing w:before="240"/>
      <w:jc w:val="both"/>
    </w:pPr>
    <w:rPr>
      <w:rFonts w:ascii=".VnTime" w:hAnsi=".VnTime"/>
      <w:b/>
      <w:sz w:val="30"/>
      <w:szCs w:val="20"/>
    </w:rPr>
  </w:style>
  <w:style w:type="paragraph" w:customStyle="1" w:styleId="StylePageNumberKernat8pt">
    <w:name w:val="Style Page Number + Kern at 8 pt"/>
    <w:basedOn w:val="Heading2"/>
    <w:next w:val="BodyText"/>
    <w:uiPriority w:val="99"/>
    <w:qFormat/>
    <w:pPr>
      <w:spacing w:before="160" w:after="160" w:line="360" w:lineRule="exact"/>
      <w:ind w:firstLine="0"/>
      <w:jc w:val="both"/>
    </w:pPr>
    <w:rPr>
      <w:rFonts w:ascii="Times New Roman" w:hAnsi="Times New Roman"/>
      <w:b/>
      <w:bCs/>
      <w:i w:val="0"/>
      <w:kern w:val="16"/>
      <w:sz w:val="24"/>
      <w:szCs w:val="24"/>
    </w:rPr>
  </w:style>
  <w:style w:type="paragraph" w:customStyle="1" w:styleId="Phan03">
    <w:name w:val="Phan_03"/>
    <w:basedOn w:val="Heading3"/>
    <w:next w:val="Header"/>
    <w:uiPriority w:val="99"/>
    <w:qFormat/>
    <w:pPr>
      <w:keepNext w:val="0"/>
      <w:keepLines w:val="0"/>
      <w:widowControl w:val="0"/>
      <w:autoSpaceDE w:val="0"/>
      <w:autoSpaceDN w:val="0"/>
      <w:adjustRightInd w:val="0"/>
      <w:spacing w:before="60" w:after="60" w:line="320" w:lineRule="exact"/>
      <w:ind w:firstLine="720"/>
      <w:jc w:val="both"/>
      <w:outlineLvl w:val="4"/>
    </w:pPr>
    <w:rPr>
      <w:rFonts w:ascii=".VnTime" w:hAnsi=".VnTime"/>
      <w:b/>
      <w:i/>
      <w:color w:val="auto"/>
      <w:kern w:val="0"/>
      <w:szCs w:val="24"/>
    </w:rPr>
  </w:style>
  <w:style w:type="paragraph" w:customStyle="1" w:styleId="Mucnho0">
    <w:name w:val="Muc_nho"/>
    <w:basedOn w:val="Heading4"/>
    <w:next w:val="Header"/>
    <w:uiPriority w:val="99"/>
    <w:qFormat/>
    <w:pPr>
      <w:keepNext w:val="0"/>
      <w:keepLines w:val="0"/>
      <w:widowControl w:val="0"/>
      <w:autoSpaceDE w:val="0"/>
      <w:autoSpaceDN w:val="0"/>
      <w:adjustRightInd w:val="0"/>
      <w:spacing w:before="60" w:after="60" w:line="320" w:lineRule="exact"/>
      <w:ind w:firstLine="720"/>
      <w:jc w:val="both"/>
    </w:pPr>
    <w:rPr>
      <w:rFonts w:ascii=".VnTime" w:eastAsia="Times New Roman" w:hAnsi=".VnTime" w:cs="Times New Roman"/>
      <w:iCs w:val="0"/>
      <w:color w:val="auto"/>
      <w:szCs w:val="24"/>
    </w:rPr>
  </w:style>
  <w:style w:type="paragraph" w:customStyle="1" w:styleId="NormalJu">
    <w:name w:val="Normal+Ju"/>
    <w:basedOn w:val="Normal"/>
    <w:uiPriority w:val="99"/>
    <w:qFormat/>
    <w:pPr>
      <w:spacing w:line="360" w:lineRule="auto"/>
      <w:jc w:val="both"/>
    </w:pPr>
    <w:rPr>
      <w:spacing w:val="-4"/>
    </w:rPr>
  </w:style>
  <w:style w:type="paragraph" w:customStyle="1" w:styleId="normal10">
    <w:name w:val="normal1"/>
    <w:basedOn w:val="Normal"/>
    <w:uiPriority w:val="99"/>
    <w:qFormat/>
    <w:pPr>
      <w:spacing w:before="100" w:beforeAutospacing="1" w:after="100" w:afterAutospacing="1"/>
    </w:pPr>
    <w:rPr>
      <w:sz w:val="24"/>
      <w:szCs w:val="24"/>
      <w:lang w:val="vi-VN" w:eastAsia="vi-VN"/>
    </w:rPr>
  </w:style>
  <w:style w:type="paragraph" w:customStyle="1" w:styleId="StyleCaption14ptBoldNotItalicCentered">
    <w:name w:val="Style Caption + 14 pt Bold Not Italic Centered"/>
    <w:basedOn w:val="Caption"/>
    <w:uiPriority w:val="99"/>
    <w:qFormat/>
    <w:pPr>
      <w:jc w:val="center"/>
    </w:pPr>
    <w:rPr>
      <w:rFonts w:ascii=".VnTime" w:eastAsia="Times New Roman" w:hAnsi=".VnTime"/>
      <w:color w:val="auto"/>
      <w:sz w:val="28"/>
      <w:szCs w:val="20"/>
    </w:rPr>
  </w:style>
  <w:style w:type="paragraph" w:customStyle="1" w:styleId="tieudephu">
    <w:name w:val="tieudephu"/>
    <w:basedOn w:val="Normal"/>
    <w:uiPriority w:val="99"/>
    <w:qFormat/>
    <w:pPr>
      <w:spacing w:before="100" w:beforeAutospacing="1" w:after="100" w:afterAutospacing="1"/>
    </w:pPr>
    <w:rPr>
      <w:rFonts w:ascii="Arial" w:eastAsia="SimSun" w:hAnsi="Arial" w:cs="Arial"/>
      <w:color w:val="666666"/>
      <w:sz w:val="18"/>
      <w:szCs w:val="18"/>
      <w:lang w:val="vi-VN" w:eastAsia="zh-CN"/>
    </w:rPr>
  </w:style>
  <w:style w:type="character" w:customStyle="1" w:styleId="TrongbngChar">
    <w:name w:val="Trong bảng Char"/>
    <w:link w:val="Trongbng"/>
    <w:locked/>
    <w:rPr>
      <w:sz w:val="24"/>
      <w:szCs w:val="22"/>
    </w:rPr>
  </w:style>
  <w:style w:type="paragraph" w:customStyle="1" w:styleId="Trongbng">
    <w:name w:val="Trong bảng"/>
    <w:basedOn w:val="Normal"/>
    <w:link w:val="TrongbngChar"/>
    <w:qFormat/>
    <w:pPr>
      <w:spacing w:line="264" w:lineRule="auto"/>
      <w:jc w:val="center"/>
    </w:pPr>
    <w:rPr>
      <w:sz w:val="24"/>
      <w:szCs w:val="22"/>
    </w:rPr>
  </w:style>
  <w:style w:type="paragraph" w:customStyle="1" w:styleId="CharCharChar1Char1">
    <w:name w:val="Char Char Char1 Char1"/>
    <w:basedOn w:val="Normal"/>
    <w:semiHidden/>
    <w:qFormat/>
    <w:pPr>
      <w:autoSpaceDE w:val="0"/>
      <w:autoSpaceDN w:val="0"/>
      <w:adjustRightInd w:val="0"/>
      <w:spacing w:before="120" w:after="160" w:line="240" w:lineRule="exact"/>
    </w:pPr>
    <w:rPr>
      <w:rFonts w:ascii="Verdana" w:hAnsi="Verdana"/>
      <w:sz w:val="20"/>
      <w:szCs w:val="20"/>
    </w:rPr>
  </w:style>
  <w:style w:type="paragraph" w:customStyle="1" w:styleId="DanhSchBng">
    <w:name w:val="Danh Sách Bảng"/>
    <w:basedOn w:val="Caption"/>
    <w:autoRedefine/>
    <w:uiPriority w:val="99"/>
    <w:qFormat/>
    <w:pPr>
      <w:spacing w:before="0" w:after="0"/>
      <w:jc w:val="center"/>
    </w:pPr>
    <w:rPr>
      <w:rFonts w:ascii="Times New Roman" w:eastAsia="Times New Roman" w:hAnsi="Times New Roman"/>
      <w:color w:val="auto"/>
      <w:sz w:val="28"/>
      <w:szCs w:val="28"/>
    </w:rPr>
  </w:style>
  <w:style w:type="paragraph" w:customStyle="1" w:styleId="-">
    <w:name w:val="-"/>
    <w:basedOn w:val="Normal"/>
    <w:uiPriority w:val="99"/>
    <w:qFormat/>
    <w:pPr>
      <w:spacing w:before="100" w:beforeAutospacing="1" w:after="100" w:afterAutospacing="1"/>
    </w:pPr>
    <w:rPr>
      <w:sz w:val="24"/>
      <w:szCs w:val="24"/>
      <w:lang w:val="vi-VN" w:eastAsia="vi-VN"/>
    </w:rPr>
  </w:style>
  <w:style w:type="paragraph" w:customStyle="1" w:styleId="MUCLUC">
    <w:name w:val="MUCLUC"/>
    <w:basedOn w:val="Normal"/>
    <w:uiPriority w:val="99"/>
    <w:qFormat/>
    <w:pPr>
      <w:jc w:val="both"/>
    </w:pPr>
    <w:rPr>
      <w:b/>
      <w:color w:val="000000"/>
      <w:sz w:val="26"/>
      <w:szCs w:val="26"/>
      <w:lang w:val="vi-VN"/>
    </w:rPr>
  </w:style>
  <w:style w:type="character" w:customStyle="1" w:styleId="Headerorfooter">
    <w:name w:val="Header or footer_"/>
    <w:link w:val="Headerorfooter0"/>
    <w:locked/>
    <w:rPr>
      <w:i/>
      <w:iCs/>
      <w:shd w:val="clear" w:color="auto" w:fill="FFFFFF"/>
    </w:rPr>
  </w:style>
  <w:style w:type="paragraph" w:customStyle="1" w:styleId="Headerorfooter0">
    <w:name w:val="Header or footer"/>
    <w:basedOn w:val="Normal"/>
    <w:link w:val="Headerorfooter"/>
    <w:qFormat/>
    <w:pPr>
      <w:widowControl w:val="0"/>
      <w:shd w:val="clear" w:color="auto" w:fill="FFFFFF"/>
      <w:spacing w:after="60" w:line="0" w:lineRule="atLeast"/>
    </w:pPr>
    <w:rPr>
      <w:i/>
      <w:iCs/>
      <w:sz w:val="20"/>
      <w:szCs w:val="20"/>
    </w:rPr>
  </w:style>
  <w:style w:type="character" w:customStyle="1" w:styleId="Bodytext100">
    <w:name w:val="Body text (10)_"/>
    <w:link w:val="Bodytext101"/>
    <w:locked/>
    <w:rPr>
      <w:i/>
      <w:iCs/>
      <w:sz w:val="26"/>
      <w:szCs w:val="26"/>
      <w:shd w:val="clear" w:color="auto" w:fill="FFFFFF"/>
    </w:rPr>
  </w:style>
  <w:style w:type="paragraph" w:customStyle="1" w:styleId="Bodytext101">
    <w:name w:val="Body text (10)"/>
    <w:basedOn w:val="Normal"/>
    <w:link w:val="Bodytext100"/>
    <w:qFormat/>
    <w:pPr>
      <w:widowControl w:val="0"/>
      <w:shd w:val="clear" w:color="auto" w:fill="FFFFFF"/>
      <w:spacing w:before="180" w:after="180" w:line="0" w:lineRule="atLeast"/>
      <w:ind w:firstLine="680"/>
      <w:jc w:val="both"/>
    </w:pPr>
    <w:rPr>
      <w:i/>
      <w:iCs/>
      <w:sz w:val="26"/>
      <w:szCs w:val="26"/>
    </w:rPr>
  </w:style>
  <w:style w:type="character" w:customStyle="1" w:styleId="Bodytext310">
    <w:name w:val="Body text (31)_"/>
    <w:link w:val="Bodytext311"/>
    <w:locked/>
    <w:rPr>
      <w:rFonts w:ascii="Arial" w:eastAsia="Arial" w:hAnsi="Arial" w:cs="Arial"/>
      <w:i/>
      <w:iCs/>
      <w:sz w:val="10"/>
      <w:szCs w:val="10"/>
      <w:shd w:val="clear" w:color="auto" w:fill="FFFFFF"/>
    </w:rPr>
  </w:style>
  <w:style w:type="paragraph" w:customStyle="1" w:styleId="Bodytext311">
    <w:name w:val="Body text (31)"/>
    <w:basedOn w:val="Normal"/>
    <w:link w:val="Bodytext310"/>
    <w:qFormat/>
    <w:pPr>
      <w:widowControl w:val="0"/>
      <w:shd w:val="clear" w:color="auto" w:fill="FFFFFF"/>
      <w:spacing w:line="317" w:lineRule="exact"/>
      <w:jc w:val="center"/>
    </w:pPr>
    <w:rPr>
      <w:rFonts w:ascii="Arial" w:eastAsia="Arial" w:hAnsi="Arial" w:cs="Arial"/>
      <w:i/>
      <w:iCs/>
      <w:sz w:val="10"/>
      <w:szCs w:val="10"/>
    </w:rPr>
  </w:style>
  <w:style w:type="paragraph" w:customStyle="1" w:styleId="Normal-Nam">
    <w:name w:val="Normal - Nam"/>
    <w:basedOn w:val="Normal"/>
    <w:next w:val="Normal"/>
    <w:uiPriority w:val="99"/>
    <w:qFormat/>
    <w:pPr>
      <w:spacing w:before="120" w:line="288" w:lineRule="auto"/>
      <w:ind w:firstLine="567"/>
      <w:jc w:val="both"/>
    </w:pPr>
    <w:rPr>
      <w:color w:val="000000"/>
      <w:sz w:val="26"/>
      <w:szCs w:val="26"/>
    </w:rPr>
  </w:style>
  <w:style w:type="paragraph" w:customStyle="1" w:styleId="Danhdachbieudo">
    <w:name w:val="Danh dach bieu do"/>
    <w:basedOn w:val="Caption"/>
    <w:uiPriority w:val="99"/>
    <w:qFormat/>
    <w:pPr>
      <w:spacing w:before="0" w:after="200"/>
      <w:jc w:val="center"/>
    </w:pPr>
    <w:rPr>
      <w:rFonts w:ascii="Times New Roman" w:eastAsia="Times New Roman" w:hAnsi="Times New Roman"/>
      <w:color w:val="auto"/>
      <w:sz w:val="24"/>
    </w:rPr>
  </w:style>
  <w:style w:type="paragraph" w:customStyle="1" w:styleId="BodyText70">
    <w:name w:val="Body Text7"/>
    <w:basedOn w:val="Normal"/>
    <w:qFormat/>
    <w:pPr>
      <w:widowControl w:val="0"/>
      <w:shd w:val="clear" w:color="auto" w:fill="FFFFFF"/>
      <w:spacing w:line="0" w:lineRule="atLeast"/>
      <w:jc w:val="center"/>
    </w:pPr>
    <w:rPr>
      <w:color w:val="000000"/>
      <w:sz w:val="26"/>
      <w:szCs w:val="26"/>
      <w:lang w:val="vi-VN"/>
    </w:rPr>
  </w:style>
  <w:style w:type="character" w:customStyle="1" w:styleId="Tablecaption4">
    <w:name w:val="Table caption (4)_"/>
    <w:link w:val="Tablecaption40"/>
    <w:locked/>
    <w:rPr>
      <w:i/>
      <w:iCs/>
      <w:shd w:val="clear" w:color="auto" w:fill="FFFFFF"/>
    </w:rPr>
  </w:style>
  <w:style w:type="paragraph" w:customStyle="1" w:styleId="Tablecaption40">
    <w:name w:val="Table caption (4)"/>
    <w:basedOn w:val="Normal"/>
    <w:link w:val="Tablecaption4"/>
    <w:qFormat/>
    <w:pPr>
      <w:widowControl w:val="0"/>
      <w:shd w:val="clear" w:color="auto" w:fill="FFFFFF"/>
      <w:spacing w:line="274" w:lineRule="exact"/>
      <w:jc w:val="both"/>
    </w:pPr>
    <w:rPr>
      <w:i/>
      <w:iCs/>
      <w:sz w:val="20"/>
      <w:szCs w:val="20"/>
    </w:rPr>
  </w:style>
  <w:style w:type="character" w:customStyle="1" w:styleId="bac-captionChar">
    <w:name w:val="bac-caption Char"/>
    <w:link w:val="bac-caption"/>
    <w:locked/>
    <w:rPr>
      <w:rFonts w:ascii="Arial" w:eastAsia="MS Mincho" w:hAnsi="Arial" w:cs="Arial"/>
      <w:b/>
      <w:bCs/>
      <w:sz w:val="26"/>
      <w:szCs w:val="22"/>
      <w:lang w:val="vi-VN"/>
    </w:rPr>
  </w:style>
  <w:style w:type="paragraph" w:customStyle="1" w:styleId="bac-caption">
    <w:name w:val="bac-caption"/>
    <w:link w:val="bac-captionChar"/>
    <w:qFormat/>
    <w:pPr>
      <w:keepLines/>
      <w:widowControl w:val="0"/>
      <w:spacing w:before="120" w:after="120"/>
      <w:jc w:val="center"/>
    </w:pPr>
    <w:rPr>
      <w:rFonts w:ascii="Arial" w:eastAsia="MS Mincho" w:hAnsi="Arial" w:cs="Arial"/>
      <w:b/>
      <w:bCs/>
      <w:sz w:val="26"/>
      <w:szCs w:val="22"/>
      <w:lang w:val="vi-VN"/>
    </w:rPr>
  </w:style>
  <w:style w:type="paragraph" w:customStyle="1" w:styleId="CharCharCharCharCharCharCharCharCharCharCharCharCharCharCharCharCharCharCharCharChar1CharCharCharChar1">
    <w:name w:val="Char Char Char Char Char Char Char Char Char Char Char Char Char Char Char Char Char Char Char Char Char1 Char Char Char Char1"/>
    <w:basedOn w:val="Normal"/>
    <w:qFormat/>
    <w:pPr>
      <w:pageBreakBefore/>
      <w:spacing w:before="100" w:beforeAutospacing="1" w:after="100" w:afterAutospacing="1"/>
    </w:pPr>
    <w:rPr>
      <w:rFonts w:ascii="Tahoma" w:hAnsi="Tahoma" w:cs="Tahoma"/>
      <w:sz w:val="20"/>
      <w:szCs w:val="20"/>
    </w:rPr>
  </w:style>
  <w:style w:type="paragraph" w:customStyle="1" w:styleId="dam">
    <w:name w:val="dam"/>
    <w:basedOn w:val="Normal"/>
    <w:qFormat/>
    <w:pPr>
      <w:spacing w:before="100" w:beforeAutospacing="1" w:after="100" w:afterAutospacing="1"/>
    </w:pPr>
    <w:rPr>
      <w:sz w:val="24"/>
      <w:szCs w:val="24"/>
    </w:rPr>
  </w:style>
  <w:style w:type="character" w:customStyle="1" w:styleId="Cutrc2Char1">
    <w:name w:val="CÊu tróc2 Char1"/>
    <w:link w:val="Cutrc2"/>
    <w:locked/>
    <w:rPr>
      <w:iCs/>
      <w:sz w:val="28"/>
      <w:szCs w:val="28"/>
      <w:lang w:val="af-ZA"/>
    </w:rPr>
  </w:style>
  <w:style w:type="paragraph" w:customStyle="1" w:styleId="Cutrc2">
    <w:name w:val="CÊu tróc2"/>
    <w:basedOn w:val="Normal"/>
    <w:link w:val="Cutrc2Char1"/>
    <w:autoRedefine/>
    <w:qFormat/>
    <w:pPr>
      <w:spacing w:before="120" w:after="120" w:line="360" w:lineRule="atLeast"/>
      <w:ind w:firstLine="601"/>
      <w:jc w:val="both"/>
    </w:pPr>
    <w:rPr>
      <w:iCs/>
      <w:lang w:val="af-ZA"/>
    </w:rPr>
  </w:style>
  <w:style w:type="character" w:customStyle="1" w:styleId="Cautruc1Char">
    <w:name w:val="Cautruc1 Char"/>
    <w:link w:val="Cautruc1"/>
    <w:locked/>
    <w:rPr>
      <w:sz w:val="28"/>
      <w:lang w:val="nl-NL"/>
    </w:rPr>
  </w:style>
  <w:style w:type="paragraph" w:customStyle="1" w:styleId="Cautruc1">
    <w:name w:val="Cautruc1"/>
    <w:basedOn w:val="Normal"/>
    <w:link w:val="Cautruc1Char"/>
    <w:qFormat/>
    <w:pPr>
      <w:spacing w:before="120"/>
      <w:ind w:firstLine="578"/>
      <w:jc w:val="both"/>
    </w:pPr>
    <w:rPr>
      <w:szCs w:val="20"/>
      <w:lang w:val="nl-NL"/>
    </w:rPr>
  </w:style>
  <w:style w:type="paragraph" w:customStyle="1" w:styleId="Cutrc20">
    <w:name w:val="CÊu tróc 2"/>
    <w:basedOn w:val="Normal"/>
    <w:autoRedefine/>
    <w:qFormat/>
    <w:pPr>
      <w:tabs>
        <w:tab w:val="num" w:pos="540"/>
      </w:tabs>
      <w:spacing w:before="120"/>
      <w:jc w:val="both"/>
    </w:pPr>
    <w:rPr>
      <w:szCs w:val="20"/>
      <w:lang w:val="vi-VN"/>
    </w:rPr>
  </w:style>
  <w:style w:type="paragraph" w:customStyle="1" w:styleId="FirstParagraph">
    <w:name w:val="First Paragraph"/>
    <w:basedOn w:val="BodyText"/>
    <w:next w:val="BodyText"/>
    <w:qFormat/>
    <w:pPr>
      <w:spacing w:before="180" w:after="180"/>
    </w:pPr>
    <w:rPr>
      <w:rFonts w:ascii="Arial" w:eastAsia="Arial" w:hAnsi="Arial"/>
      <w:sz w:val="24"/>
      <w:szCs w:val="24"/>
    </w:rPr>
  </w:style>
  <w:style w:type="paragraph" w:customStyle="1" w:styleId="Compact">
    <w:name w:val="Compact"/>
    <w:basedOn w:val="BodyText"/>
    <w:qFormat/>
    <w:pPr>
      <w:spacing w:before="36" w:after="36"/>
    </w:pPr>
    <w:rPr>
      <w:rFonts w:ascii="Arial" w:eastAsia="Arial" w:hAnsi="Arial"/>
      <w:sz w:val="24"/>
      <w:szCs w:val="24"/>
    </w:rPr>
  </w:style>
  <w:style w:type="paragraph" w:customStyle="1" w:styleId="Definition">
    <w:name w:val="Definition"/>
    <w:basedOn w:val="Normal"/>
    <w:qFormat/>
    <w:pPr>
      <w:spacing w:after="200"/>
    </w:pPr>
    <w:rPr>
      <w:rFonts w:ascii="Arial" w:eastAsia="Arial" w:hAnsi="Arial"/>
      <w:sz w:val="24"/>
      <w:szCs w:val="24"/>
    </w:rPr>
  </w:style>
  <w:style w:type="paragraph" w:customStyle="1" w:styleId="DefinitionTerm">
    <w:name w:val="Definition Term"/>
    <w:basedOn w:val="Normal"/>
    <w:next w:val="Definition"/>
    <w:qFormat/>
    <w:pPr>
      <w:keepNext/>
      <w:keepLines/>
    </w:pPr>
    <w:rPr>
      <w:rFonts w:ascii="Arial" w:eastAsia="Arial" w:hAnsi="Arial"/>
      <w:b/>
      <w:sz w:val="24"/>
      <w:szCs w:val="24"/>
    </w:rPr>
  </w:style>
  <w:style w:type="character" w:customStyle="1" w:styleId="daude4Char">
    <w:name w:val="dau de 4 Char"/>
    <w:link w:val="daude4"/>
    <w:locked/>
    <w:rPr>
      <w:b/>
      <w:i/>
      <w:sz w:val="28"/>
      <w:szCs w:val="28"/>
      <w:lang w:val="pt-BR"/>
    </w:rPr>
  </w:style>
  <w:style w:type="paragraph" w:customStyle="1" w:styleId="daude4">
    <w:name w:val="dau de 4"/>
    <w:basedOn w:val="Normal"/>
    <w:link w:val="daude4Char"/>
    <w:autoRedefine/>
    <w:qFormat/>
    <w:pPr>
      <w:spacing w:before="60" w:after="60" w:line="320" w:lineRule="atLeast"/>
      <w:jc w:val="both"/>
    </w:pPr>
    <w:rPr>
      <w:b/>
      <w:i/>
      <w:lang w:val="pt-BR"/>
    </w:rPr>
  </w:style>
  <w:style w:type="character" w:customStyle="1" w:styleId="daude2Char">
    <w:name w:val="dau de 2 Char"/>
    <w:link w:val="daude2"/>
    <w:locked/>
    <w:rPr>
      <w:b/>
      <w:kern w:val="28"/>
      <w:sz w:val="27"/>
      <w:szCs w:val="27"/>
      <w:lang w:val="pt-BR"/>
    </w:rPr>
  </w:style>
  <w:style w:type="paragraph" w:customStyle="1" w:styleId="daude2">
    <w:name w:val="dau de 2"/>
    <w:basedOn w:val="Heading2"/>
    <w:link w:val="daude2Char"/>
    <w:qFormat/>
    <w:pPr>
      <w:spacing w:line="312" w:lineRule="auto"/>
      <w:jc w:val="both"/>
    </w:pPr>
    <w:rPr>
      <w:rFonts w:ascii="Times New Roman" w:hAnsi="Times New Roman"/>
      <w:b/>
      <w:i w:val="0"/>
      <w:kern w:val="28"/>
      <w:sz w:val="27"/>
      <w:szCs w:val="27"/>
      <w:lang w:val="pt-BR"/>
    </w:rPr>
  </w:style>
  <w:style w:type="character" w:customStyle="1" w:styleId="daude3Char">
    <w:name w:val="dau de 3 Char"/>
    <w:link w:val="daude3"/>
    <w:locked/>
    <w:rPr>
      <w:rFonts w:ascii="Times New Roman Bold" w:hAnsi="Times New Roman Bold"/>
      <w:b/>
      <w:spacing w:val="-6"/>
      <w:sz w:val="28"/>
      <w:szCs w:val="22"/>
      <w:lang w:val="pt-BR"/>
    </w:rPr>
  </w:style>
  <w:style w:type="paragraph" w:customStyle="1" w:styleId="daude3">
    <w:name w:val="dau de 3"/>
    <w:basedOn w:val="Normal"/>
    <w:link w:val="daude3Char"/>
    <w:autoRedefine/>
    <w:qFormat/>
    <w:pPr>
      <w:spacing w:after="200" w:line="276" w:lineRule="auto"/>
      <w:ind w:firstLine="720"/>
      <w:jc w:val="both"/>
    </w:pPr>
    <w:rPr>
      <w:rFonts w:ascii="Times New Roman Bold" w:hAnsi="Times New Roman Bold"/>
      <w:b/>
      <w:spacing w:val="-6"/>
      <w:szCs w:val="22"/>
      <w:lang w:val="pt-BR"/>
    </w:rPr>
  </w:style>
  <w:style w:type="paragraph" w:customStyle="1" w:styleId="NormalWebCharChar">
    <w:name w:val="Normal (Web) Char Char"/>
    <w:basedOn w:val="Normal"/>
    <w:qFormat/>
    <w:pPr>
      <w:suppressAutoHyphens/>
      <w:spacing w:before="280" w:after="119"/>
    </w:pPr>
    <w:rPr>
      <w:sz w:val="24"/>
      <w:szCs w:val="24"/>
      <w:lang w:eastAsia="ar-SA"/>
    </w:rPr>
  </w:style>
  <w:style w:type="paragraph" w:customStyle="1" w:styleId="phongpara">
    <w:name w:val="phongpara"/>
    <w:basedOn w:val="Normal"/>
    <w:qFormat/>
    <w:pPr>
      <w:spacing w:before="100" w:beforeAutospacing="1" w:after="100" w:afterAutospacing="1"/>
    </w:pPr>
    <w:rPr>
      <w:sz w:val="24"/>
      <w:szCs w:val="24"/>
    </w:rPr>
  </w:style>
  <w:style w:type="paragraph" w:customStyle="1" w:styleId="McBng">
    <w:name w:val="Mục Bảng"/>
    <w:basedOn w:val="Normal"/>
    <w:qFormat/>
    <w:pPr>
      <w:keepNext/>
      <w:numPr>
        <w:numId w:val="35"/>
      </w:numPr>
      <w:tabs>
        <w:tab w:val="left" w:pos="0"/>
        <w:tab w:val="left" w:pos="284"/>
        <w:tab w:val="left" w:pos="426"/>
        <w:tab w:val="left" w:pos="993"/>
      </w:tabs>
      <w:spacing w:before="120" w:after="120"/>
      <w:ind w:left="0" w:firstLine="0"/>
      <w:jc w:val="center"/>
    </w:pPr>
    <w:rPr>
      <w:noProof/>
      <w:spacing w:val="-6"/>
      <w:sz w:val="24"/>
      <w:szCs w:val="24"/>
    </w:rPr>
  </w:style>
  <w:style w:type="paragraph" w:customStyle="1" w:styleId="Ngunsliu">
    <w:name w:val="Nguồn số liệu"/>
    <w:basedOn w:val="Normal"/>
    <w:qFormat/>
    <w:pPr>
      <w:spacing w:before="40" w:after="120"/>
    </w:pPr>
    <w:rPr>
      <w:noProof/>
      <w:sz w:val="24"/>
      <w:lang w:val="da-DK"/>
    </w:rPr>
  </w:style>
  <w:style w:type="paragraph" w:customStyle="1" w:styleId="StyleBangDonvinguon14pt">
    <w:name w:val="Style Bang_Don vinguon + 14 pt"/>
    <w:basedOn w:val="Normal"/>
    <w:qFormat/>
    <w:pPr>
      <w:jc w:val="right"/>
    </w:pPr>
    <w:rPr>
      <w:i/>
      <w:iCs/>
      <w:sz w:val="24"/>
      <w:szCs w:val="20"/>
    </w:rPr>
  </w:style>
  <w:style w:type="paragraph" w:customStyle="1" w:styleId="Standard4">
    <w:name w:val="Standard4"/>
    <w:basedOn w:val="Normal"/>
    <w:qFormat/>
    <w:pPr>
      <w:numPr>
        <w:numId w:val="36"/>
      </w:numPr>
      <w:ind w:left="0" w:firstLine="0"/>
      <w:jc w:val="both"/>
    </w:pPr>
    <w:rPr>
      <w:noProof/>
      <w:color w:val="FF0000"/>
      <w:lang w:val="pt-BR"/>
    </w:rPr>
  </w:style>
  <w:style w:type="paragraph" w:customStyle="1" w:styleId="BodyText82">
    <w:name w:val="Body Text8"/>
    <w:basedOn w:val="Normal"/>
    <w:qFormat/>
    <w:pPr>
      <w:widowControl w:val="0"/>
      <w:shd w:val="clear" w:color="auto" w:fill="FFFFFF"/>
      <w:spacing w:before="420" w:after="240" w:line="240" w:lineRule="atLeast"/>
      <w:jc w:val="both"/>
    </w:pPr>
    <w:rPr>
      <w:rFonts w:eastAsia="Courier New"/>
      <w:sz w:val="26"/>
      <w:szCs w:val="26"/>
      <w:lang w:val="vi-VN"/>
    </w:rPr>
  </w:style>
  <w:style w:type="paragraph" w:customStyle="1" w:styleId="a40">
    <w:name w:val="a4"/>
    <w:basedOn w:val="Normal"/>
    <w:qFormat/>
    <w:pPr>
      <w:tabs>
        <w:tab w:val="left" w:pos="2190"/>
      </w:tabs>
      <w:spacing w:before="240"/>
      <w:jc w:val="both"/>
    </w:pPr>
    <w:rPr>
      <w:b/>
      <w:bCs/>
      <w:i/>
      <w:iCs/>
      <w:lang w:val="en-GB"/>
    </w:rPr>
  </w:style>
  <w:style w:type="paragraph" w:customStyle="1" w:styleId="nghieng">
    <w:name w:val="nghieng"/>
    <w:basedOn w:val="Normal"/>
    <w:qFormat/>
    <w:pPr>
      <w:widowControl w:val="0"/>
      <w:spacing w:before="40" w:after="40" w:line="288" w:lineRule="auto"/>
      <w:ind w:firstLine="284"/>
      <w:jc w:val="both"/>
    </w:pPr>
    <w:rPr>
      <w:i/>
      <w:szCs w:val="24"/>
    </w:rPr>
  </w:style>
  <w:style w:type="character" w:customStyle="1" w:styleId="HinhveChar">
    <w:name w:val="Hinh ve Char"/>
    <w:link w:val="Hinhve0"/>
    <w:locked/>
    <w:rPr>
      <w:b/>
      <w:bCs/>
      <w:iCs/>
      <w:color w:val="000000"/>
      <w:spacing w:val="-6"/>
      <w:sz w:val="28"/>
      <w:szCs w:val="28"/>
      <w:lang w:val="pt-BR"/>
    </w:rPr>
  </w:style>
  <w:style w:type="paragraph" w:customStyle="1" w:styleId="Hinhve0">
    <w:name w:val="Hinh ve"/>
    <w:basedOn w:val="Normal"/>
    <w:link w:val="HinhveChar"/>
    <w:qFormat/>
    <w:pPr>
      <w:keepNext/>
      <w:widowControl w:val="0"/>
      <w:jc w:val="center"/>
    </w:pPr>
    <w:rPr>
      <w:b/>
      <w:bCs/>
      <w:iCs/>
      <w:color w:val="000000"/>
      <w:spacing w:val="-6"/>
      <w:lang w:val="pt-BR"/>
    </w:rPr>
  </w:style>
  <w:style w:type="paragraph" w:customStyle="1" w:styleId="xl1422">
    <w:name w:val="xl1422"/>
    <w:basedOn w:val="Normal"/>
    <w:qFormat/>
    <w:pPr>
      <w:spacing w:before="100" w:beforeAutospacing="1" w:after="100" w:afterAutospacing="1"/>
    </w:pPr>
    <w:rPr>
      <w:sz w:val="24"/>
      <w:szCs w:val="24"/>
    </w:rPr>
  </w:style>
  <w:style w:type="paragraph" w:customStyle="1" w:styleId="xl1423">
    <w:name w:val="xl142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424">
    <w:name w:val="xl142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25">
    <w:name w:val="xl1425"/>
    <w:basedOn w:val="Normal"/>
    <w:qFormat/>
    <w:pPr>
      <w:spacing w:before="100" w:beforeAutospacing="1" w:after="100" w:afterAutospacing="1"/>
    </w:pPr>
    <w:rPr>
      <w:b/>
      <w:bCs/>
      <w:sz w:val="24"/>
      <w:szCs w:val="24"/>
    </w:rPr>
  </w:style>
  <w:style w:type="paragraph" w:customStyle="1" w:styleId="xl1426">
    <w:name w:val="xl142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27">
    <w:name w:val="xl1427"/>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428">
    <w:name w:val="xl1428"/>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429">
    <w:name w:val="xl1429"/>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1430">
    <w:name w:val="xl1430"/>
    <w:basedOn w:val="Normal"/>
    <w:qFormat/>
    <w:pPr>
      <w:spacing w:before="100" w:beforeAutospacing="1" w:after="100" w:afterAutospacing="1"/>
    </w:pPr>
    <w:rPr>
      <w:b/>
      <w:bCs/>
      <w:sz w:val="24"/>
      <w:szCs w:val="24"/>
    </w:rPr>
  </w:style>
  <w:style w:type="paragraph" w:customStyle="1" w:styleId="xl1431">
    <w:name w:val="xl1431"/>
    <w:basedOn w:val="Normal"/>
    <w:qFormat/>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1432">
    <w:name w:val="xl1432"/>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1433">
    <w:name w:val="xl1433"/>
    <w:basedOn w:val="Normal"/>
    <w:qFormat/>
    <w:pPr>
      <w:spacing w:before="100" w:beforeAutospacing="1" w:after="100" w:afterAutospacing="1"/>
    </w:pPr>
    <w:rPr>
      <w:sz w:val="24"/>
      <w:szCs w:val="24"/>
    </w:rPr>
  </w:style>
  <w:style w:type="paragraph" w:customStyle="1" w:styleId="xl1434">
    <w:name w:val="xl143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35">
    <w:name w:val="xl14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36">
    <w:name w:val="xl143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37">
    <w:name w:val="xl143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38">
    <w:name w:val="xl143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39">
    <w:name w:val="xl1439"/>
    <w:basedOn w:val="Normal"/>
    <w:qFormat/>
    <w:pPr>
      <w:spacing w:before="100" w:beforeAutospacing="1" w:after="100" w:afterAutospacing="1"/>
      <w:jc w:val="center"/>
    </w:pPr>
    <w:rPr>
      <w:sz w:val="24"/>
      <w:szCs w:val="24"/>
    </w:rPr>
  </w:style>
  <w:style w:type="paragraph" w:customStyle="1" w:styleId="xl1440">
    <w:name w:val="xl1440"/>
    <w:basedOn w:val="Normal"/>
    <w:qFormat/>
    <w:pPr>
      <w:spacing w:before="100" w:beforeAutospacing="1" w:after="100" w:afterAutospacing="1"/>
    </w:pPr>
    <w:rPr>
      <w:color w:val="0070C0"/>
      <w:sz w:val="24"/>
      <w:szCs w:val="24"/>
    </w:rPr>
  </w:style>
  <w:style w:type="paragraph" w:customStyle="1" w:styleId="xl1441">
    <w:name w:val="xl144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42">
    <w:name w:val="xl1442"/>
    <w:basedOn w:val="Normal"/>
    <w:qFormat/>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443">
    <w:name w:val="xl1443"/>
    <w:basedOn w:val="Normal"/>
    <w:qFormat/>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444">
    <w:name w:val="xl1444"/>
    <w:basedOn w:val="Normal"/>
    <w:qFormat/>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1445">
    <w:name w:val="xl1445"/>
    <w:basedOn w:val="Normal"/>
    <w:qFormat/>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1446">
    <w:name w:val="xl1446"/>
    <w:basedOn w:val="Normal"/>
    <w:qFormat/>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1447">
    <w:name w:val="xl1447"/>
    <w:basedOn w:val="Normal"/>
    <w:qFormat/>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48">
    <w:name w:val="xl14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49">
    <w:name w:val="xl14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50">
    <w:name w:val="xl1450"/>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1">
    <w:name w:val="xl145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52">
    <w:name w:val="xl1452"/>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3">
    <w:name w:val="xl1453"/>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4">
    <w:name w:val="xl145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455">
    <w:name w:val="xl1455"/>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6">
    <w:name w:val="xl1456"/>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57">
    <w:name w:val="xl1457"/>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24"/>
      <w:szCs w:val="24"/>
    </w:rPr>
  </w:style>
  <w:style w:type="paragraph" w:customStyle="1" w:styleId="xl1458">
    <w:name w:val="xl1458"/>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b/>
      <w:bCs/>
      <w:sz w:val="24"/>
      <w:szCs w:val="24"/>
    </w:rPr>
  </w:style>
  <w:style w:type="paragraph" w:customStyle="1" w:styleId="xl1459">
    <w:name w:val="xl1459"/>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60">
    <w:name w:val="xl1460"/>
    <w:basedOn w:val="Normal"/>
    <w:qFormat/>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24"/>
      <w:szCs w:val="24"/>
    </w:rPr>
  </w:style>
  <w:style w:type="paragraph" w:customStyle="1" w:styleId="xl1461">
    <w:name w:val="xl1461"/>
    <w:basedOn w:val="Normal"/>
    <w:qFormat/>
    <w:pPr>
      <w:pBdr>
        <w:top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1462">
    <w:name w:val="xl1462"/>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1463">
    <w:name w:val="xl1463"/>
    <w:basedOn w:val="Normal"/>
    <w:qFormat/>
    <w:pPr>
      <w:spacing w:before="100" w:beforeAutospacing="1" w:after="100" w:afterAutospacing="1"/>
    </w:pPr>
    <w:rPr>
      <w:color w:val="FF0000"/>
      <w:sz w:val="24"/>
      <w:szCs w:val="24"/>
    </w:rPr>
  </w:style>
  <w:style w:type="paragraph" w:customStyle="1" w:styleId="xl1464">
    <w:name w:val="xl14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465">
    <w:name w:val="xl1465"/>
    <w:basedOn w:val="Normal"/>
    <w:qFormat/>
    <w:pPr>
      <w:pBdr>
        <w:top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466">
    <w:name w:val="xl14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67">
    <w:name w:val="xl1467"/>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right"/>
    </w:pPr>
    <w:rPr>
      <w:b/>
      <w:bCs/>
      <w:sz w:val="24"/>
      <w:szCs w:val="24"/>
    </w:rPr>
  </w:style>
  <w:style w:type="paragraph" w:customStyle="1" w:styleId="xl1468">
    <w:name w:val="xl14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69">
    <w:name w:val="xl1469"/>
    <w:basedOn w:val="Normal"/>
    <w:qFormat/>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470">
    <w:name w:val="xl1470"/>
    <w:basedOn w:val="Normal"/>
    <w:qFormat/>
    <w:pPr>
      <w:spacing w:before="100" w:beforeAutospacing="1" w:after="100" w:afterAutospacing="1"/>
      <w:jc w:val="center"/>
    </w:pPr>
    <w:rPr>
      <w:sz w:val="24"/>
      <w:szCs w:val="24"/>
    </w:rPr>
  </w:style>
  <w:style w:type="paragraph" w:customStyle="1" w:styleId="xl1471">
    <w:name w:val="xl14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472">
    <w:name w:val="xl1472"/>
    <w:basedOn w:val="Normal"/>
    <w:qFormat/>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473">
    <w:name w:val="xl14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4">
    <w:name w:val="xl1474"/>
    <w:basedOn w:val="Normal"/>
    <w:qFormat/>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5">
    <w:name w:val="xl1475"/>
    <w:basedOn w:val="Normal"/>
    <w:qFormat/>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476">
    <w:name w:val="xl14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7">
    <w:name w:val="xl14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478">
    <w:name w:val="xl14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79">
    <w:name w:val="xl1479"/>
    <w:basedOn w:val="Normal"/>
    <w:qFormat/>
    <w:pPr>
      <w:pBdr>
        <w:top w:val="single" w:sz="4" w:space="0" w:color="auto"/>
        <w:left w:val="single" w:sz="4" w:space="0" w:color="auto"/>
      </w:pBdr>
      <w:spacing w:before="100" w:beforeAutospacing="1" w:after="100" w:afterAutospacing="1"/>
      <w:jc w:val="center"/>
    </w:pPr>
    <w:rPr>
      <w:b/>
      <w:bCs/>
      <w:sz w:val="24"/>
      <w:szCs w:val="24"/>
    </w:rPr>
  </w:style>
  <w:style w:type="paragraph" w:customStyle="1" w:styleId="xl1480">
    <w:name w:val="xl1480"/>
    <w:basedOn w:val="Normal"/>
    <w:qFormat/>
    <w:pPr>
      <w:pBdr>
        <w:left w:val="single" w:sz="4" w:space="0" w:color="auto"/>
        <w:bottom w:val="single" w:sz="4" w:space="0" w:color="auto"/>
      </w:pBdr>
      <w:spacing w:before="100" w:beforeAutospacing="1" w:after="100" w:afterAutospacing="1"/>
      <w:jc w:val="center"/>
    </w:pPr>
    <w:rPr>
      <w:b/>
      <w:bCs/>
      <w:sz w:val="24"/>
      <w:szCs w:val="24"/>
    </w:rPr>
  </w:style>
  <w:style w:type="paragraph" w:customStyle="1" w:styleId="xl1481">
    <w:name w:val="xl1481"/>
    <w:basedOn w:val="Normal"/>
    <w:qFormat/>
    <w:pPr>
      <w:pBdr>
        <w:top w:val="single" w:sz="4" w:space="0" w:color="auto"/>
        <w:right w:val="single" w:sz="4" w:space="0" w:color="auto"/>
      </w:pBdr>
      <w:spacing w:before="100" w:beforeAutospacing="1" w:after="100" w:afterAutospacing="1"/>
      <w:jc w:val="center"/>
    </w:pPr>
    <w:rPr>
      <w:b/>
      <w:bCs/>
      <w:sz w:val="24"/>
      <w:szCs w:val="24"/>
    </w:rPr>
  </w:style>
  <w:style w:type="paragraph" w:customStyle="1" w:styleId="xl1482">
    <w:name w:val="xl1482"/>
    <w:basedOn w:val="Normal"/>
    <w:qFormat/>
    <w:pPr>
      <w:pBdr>
        <w:bottom w:val="single" w:sz="4" w:space="0" w:color="auto"/>
        <w:right w:val="single" w:sz="4" w:space="0" w:color="auto"/>
      </w:pBdr>
      <w:spacing w:before="100" w:beforeAutospacing="1" w:after="100" w:afterAutospacing="1"/>
      <w:jc w:val="center"/>
    </w:pPr>
    <w:rPr>
      <w:b/>
      <w:bCs/>
      <w:sz w:val="24"/>
      <w:szCs w:val="24"/>
    </w:rPr>
  </w:style>
  <w:style w:type="paragraph" w:customStyle="1" w:styleId="xl1483">
    <w:name w:val="xl1483"/>
    <w:basedOn w:val="Normal"/>
    <w:qFormat/>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484">
    <w:name w:val="xl1484"/>
    <w:basedOn w:val="Normal"/>
    <w:qFormat/>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85">
    <w:name w:val="xl14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20">
    <w:name w:val="xl1420"/>
    <w:basedOn w:val="Normal"/>
    <w:qFormat/>
    <w:pPr>
      <w:spacing w:before="100" w:beforeAutospacing="1" w:after="100" w:afterAutospacing="1"/>
    </w:pPr>
    <w:rPr>
      <w:sz w:val="24"/>
      <w:szCs w:val="24"/>
    </w:rPr>
  </w:style>
  <w:style w:type="paragraph" w:customStyle="1" w:styleId="xl1421">
    <w:name w:val="xl142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486">
    <w:name w:val="xl14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sz w:val="24"/>
      <w:szCs w:val="24"/>
    </w:rPr>
  </w:style>
  <w:style w:type="paragraph" w:customStyle="1" w:styleId="xl1487">
    <w:name w:val="xl14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70C0"/>
      <w:sz w:val="24"/>
      <w:szCs w:val="24"/>
    </w:rPr>
  </w:style>
  <w:style w:type="paragraph" w:customStyle="1" w:styleId="xl1488">
    <w:name w:val="xl14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70C0"/>
      <w:sz w:val="24"/>
      <w:szCs w:val="24"/>
    </w:rPr>
  </w:style>
  <w:style w:type="paragraph" w:customStyle="1" w:styleId="xl1489">
    <w:name w:val="xl1489"/>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pPr>
    <w:rPr>
      <w:color w:val="0070C0"/>
      <w:sz w:val="24"/>
      <w:szCs w:val="24"/>
    </w:rPr>
  </w:style>
  <w:style w:type="paragraph" w:customStyle="1" w:styleId="xl1490">
    <w:name w:val="xl1490"/>
    <w:basedOn w:val="Normal"/>
    <w:qFormat/>
    <w:pPr>
      <w:spacing w:before="100" w:beforeAutospacing="1" w:after="100" w:afterAutospacing="1"/>
    </w:pPr>
    <w:rPr>
      <w:b/>
      <w:bCs/>
      <w:color w:val="0070C0"/>
      <w:sz w:val="24"/>
      <w:szCs w:val="24"/>
    </w:rPr>
  </w:style>
  <w:style w:type="paragraph" w:customStyle="1" w:styleId="xl1491">
    <w:name w:val="xl1491"/>
    <w:basedOn w:val="Normal"/>
    <w:qFormat/>
    <w:pPr>
      <w:pBdr>
        <w:bottom w:val="single" w:sz="4" w:space="0" w:color="auto"/>
      </w:pBdr>
      <w:spacing w:before="100" w:beforeAutospacing="1" w:after="100" w:afterAutospacing="1"/>
      <w:jc w:val="center"/>
    </w:pPr>
    <w:rPr>
      <w:b/>
      <w:bCs/>
      <w:sz w:val="26"/>
      <w:szCs w:val="26"/>
    </w:rPr>
  </w:style>
  <w:style w:type="paragraph" w:customStyle="1" w:styleId="xl1492">
    <w:name w:val="xl14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93">
    <w:name w:val="xl1493"/>
    <w:basedOn w:val="Normal"/>
    <w:qFormat/>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494">
    <w:name w:val="xl1494"/>
    <w:basedOn w:val="Normal"/>
    <w:qFormat/>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495">
    <w:name w:val="xl1495"/>
    <w:basedOn w:val="Normal"/>
    <w:qFormat/>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496">
    <w:name w:val="xl1496"/>
    <w:basedOn w:val="Normal"/>
    <w:qFormat/>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97">
    <w:name w:val="xl1497"/>
    <w:basedOn w:val="Normal"/>
    <w:qFormat/>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1498">
    <w:name w:val="xl1498"/>
    <w:basedOn w:val="Normal"/>
    <w:qFormat/>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1499">
    <w:name w:val="xl1499"/>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500">
    <w:name w:val="xl1500"/>
    <w:basedOn w:val="Normal"/>
    <w:qFormat/>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060">
    <w:name w:val="xl1060"/>
    <w:basedOn w:val="Normal"/>
    <w:qFormat/>
    <w:pPr>
      <w:spacing w:before="100" w:beforeAutospacing="1" w:after="100" w:afterAutospacing="1"/>
      <w:jc w:val="center"/>
    </w:pPr>
    <w:rPr>
      <w:b/>
      <w:bCs/>
      <w:sz w:val="24"/>
      <w:szCs w:val="24"/>
    </w:rPr>
  </w:style>
  <w:style w:type="paragraph" w:customStyle="1" w:styleId="xl1061">
    <w:name w:val="xl1061"/>
    <w:basedOn w:val="Normal"/>
    <w:qFormat/>
    <w:pPr>
      <w:spacing w:before="100" w:beforeAutospacing="1" w:after="100" w:afterAutospacing="1"/>
      <w:jc w:val="center"/>
    </w:pPr>
    <w:rPr>
      <w:sz w:val="24"/>
      <w:szCs w:val="24"/>
    </w:rPr>
  </w:style>
  <w:style w:type="paragraph" w:customStyle="1" w:styleId="xl1062">
    <w:name w:val="xl1062"/>
    <w:basedOn w:val="Normal"/>
    <w:qFormat/>
    <w:pPr>
      <w:pBdr>
        <w:left w:val="single" w:sz="4" w:space="0" w:color="auto"/>
        <w:right w:val="single" w:sz="4" w:space="0" w:color="auto"/>
      </w:pBdr>
      <w:spacing w:before="100" w:beforeAutospacing="1" w:after="100" w:afterAutospacing="1"/>
    </w:pPr>
    <w:rPr>
      <w:sz w:val="22"/>
      <w:szCs w:val="22"/>
    </w:rPr>
  </w:style>
  <w:style w:type="paragraph" w:customStyle="1" w:styleId="xl1063">
    <w:name w:val="xl1063"/>
    <w:basedOn w:val="Normal"/>
    <w:qFormat/>
    <w:pPr>
      <w:pBdr>
        <w:left w:val="single" w:sz="4" w:space="0" w:color="auto"/>
        <w:right w:val="single" w:sz="4" w:space="0" w:color="auto"/>
      </w:pBdr>
      <w:spacing w:before="100" w:beforeAutospacing="1" w:after="100" w:afterAutospacing="1"/>
    </w:pPr>
    <w:rPr>
      <w:sz w:val="24"/>
      <w:szCs w:val="24"/>
    </w:rPr>
  </w:style>
  <w:style w:type="paragraph" w:customStyle="1" w:styleId="xl1064">
    <w:name w:val="xl1064"/>
    <w:basedOn w:val="Normal"/>
    <w:qFormat/>
    <w:pPr>
      <w:pBdr>
        <w:left w:val="single" w:sz="4" w:space="0" w:color="auto"/>
      </w:pBdr>
      <w:spacing w:before="100" w:beforeAutospacing="1" w:after="100" w:afterAutospacing="1"/>
      <w:jc w:val="right"/>
    </w:pPr>
    <w:rPr>
      <w:sz w:val="24"/>
      <w:szCs w:val="24"/>
    </w:rPr>
  </w:style>
  <w:style w:type="paragraph" w:customStyle="1" w:styleId="xl1065">
    <w:name w:val="xl1065"/>
    <w:basedOn w:val="Normal"/>
    <w:qFormat/>
    <w:pPr>
      <w:pBdr>
        <w:right w:val="single" w:sz="4" w:space="0" w:color="auto"/>
      </w:pBdr>
      <w:spacing w:before="100" w:beforeAutospacing="1" w:after="100" w:afterAutospacing="1"/>
    </w:pPr>
    <w:rPr>
      <w:sz w:val="24"/>
      <w:szCs w:val="24"/>
    </w:rPr>
  </w:style>
  <w:style w:type="paragraph" w:customStyle="1" w:styleId="xl1066">
    <w:name w:val="xl1066"/>
    <w:basedOn w:val="Normal"/>
    <w:qFormat/>
    <w:pPr>
      <w:spacing w:before="100" w:beforeAutospacing="1" w:after="100" w:afterAutospacing="1"/>
      <w:jc w:val="center"/>
    </w:pPr>
    <w:rPr>
      <w:sz w:val="24"/>
      <w:szCs w:val="24"/>
    </w:rPr>
  </w:style>
  <w:style w:type="paragraph" w:customStyle="1" w:styleId="xl1067">
    <w:name w:val="xl1067"/>
    <w:basedOn w:val="Normal"/>
    <w:qFormat/>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8">
    <w:name w:val="xl1068"/>
    <w:basedOn w:val="Normal"/>
    <w:qFormat/>
    <w:pPr>
      <w:pBdr>
        <w:left w:val="single" w:sz="4" w:space="0" w:color="auto"/>
        <w:right w:val="single" w:sz="4" w:space="0" w:color="auto"/>
      </w:pBdr>
      <w:spacing w:before="100" w:beforeAutospacing="1" w:after="100" w:afterAutospacing="1"/>
    </w:pPr>
    <w:rPr>
      <w:sz w:val="22"/>
      <w:szCs w:val="22"/>
    </w:rPr>
  </w:style>
  <w:style w:type="paragraph" w:customStyle="1" w:styleId="xl1069">
    <w:name w:val="xl1069"/>
    <w:basedOn w:val="Normal"/>
    <w:qFormat/>
    <w:pPr>
      <w:pBdr>
        <w:right w:val="single" w:sz="4" w:space="0" w:color="auto"/>
      </w:pBdr>
      <w:spacing w:before="100" w:beforeAutospacing="1" w:after="100" w:afterAutospacing="1"/>
      <w:jc w:val="center"/>
    </w:pPr>
    <w:rPr>
      <w:sz w:val="24"/>
      <w:szCs w:val="24"/>
    </w:rPr>
  </w:style>
  <w:style w:type="paragraph" w:customStyle="1" w:styleId="xl1070">
    <w:name w:val="xl1070"/>
    <w:basedOn w:val="Normal"/>
    <w:qFormat/>
    <w:pPr>
      <w:pBdr>
        <w:left w:val="single" w:sz="4" w:space="0" w:color="auto"/>
        <w:bottom w:val="single" w:sz="8" w:space="0" w:color="auto"/>
        <w:right w:val="single" w:sz="4" w:space="0" w:color="auto"/>
      </w:pBdr>
      <w:spacing w:before="100" w:beforeAutospacing="1" w:after="100" w:afterAutospacing="1"/>
    </w:pPr>
    <w:rPr>
      <w:sz w:val="22"/>
      <w:szCs w:val="22"/>
    </w:rPr>
  </w:style>
  <w:style w:type="paragraph" w:customStyle="1" w:styleId="xl1071">
    <w:name w:val="xl1071"/>
    <w:basedOn w:val="Normal"/>
    <w:qFormat/>
    <w:pPr>
      <w:pBdr>
        <w:bottom w:val="single" w:sz="8" w:space="0" w:color="auto"/>
      </w:pBdr>
      <w:spacing w:before="100" w:beforeAutospacing="1" w:after="100" w:afterAutospacing="1"/>
      <w:jc w:val="center"/>
    </w:pPr>
    <w:rPr>
      <w:sz w:val="24"/>
      <w:szCs w:val="24"/>
    </w:rPr>
  </w:style>
  <w:style w:type="paragraph" w:customStyle="1" w:styleId="xl1072">
    <w:name w:val="xl1072"/>
    <w:basedOn w:val="Normal"/>
    <w:qFormat/>
    <w:pPr>
      <w:pBdr>
        <w:right w:val="single" w:sz="8" w:space="0" w:color="auto"/>
      </w:pBdr>
      <w:spacing w:before="100" w:beforeAutospacing="1" w:after="100" w:afterAutospacing="1"/>
    </w:pPr>
    <w:rPr>
      <w:sz w:val="24"/>
      <w:szCs w:val="24"/>
    </w:rPr>
  </w:style>
  <w:style w:type="paragraph" w:customStyle="1" w:styleId="xl1073">
    <w:name w:val="xl1073"/>
    <w:basedOn w:val="Normal"/>
    <w:qFormat/>
    <w:pPr>
      <w:pBdr>
        <w:top w:val="single" w:sz="4" w:space="0" w:color="auto"/>
        <w:left w:val="single" w:sz="8" w:space="0" w:color="auto"/>
      </w:pBdr>
      <w:spacing w:before="100" w:beforeAutospacing="1" w:after="100" w:afterAutospacing="1"/>
      <w:jc w:val="center"/>
    </w:pPr>
    <w:rPr>
      <w:b/>
      <w:bCs/>
      <w:sz w:val="24"/>
      <w:szCs w:val="24"/>
    </w:rPr>
  </w:style>
  <w:style w:type="paragraph" w:customStyle="1" w:styleId="xl1074">
    <w:name w:val="xl1074"/>
    <w:basedOn w:val="Normal"/>
    <w:qFormat/>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075">
    <w:name w:val="xl1075"/>
    <w:basedOn w:val="Normal"/>
    <w:qFormat/>
    <w:pPr>
      <w:pBdr>
        <w:top w:val="single" w:sz="4" w:space="0" w:color="auto"/>
        <w:right w:val="single" w:sz="4" w:space="0" w:color="auto"/>
      </w:pBdr>
      <w:spacing w:before="100" w:beforeAutospacing="1" w:after="100" w:afterAutospacing="1"/>
      <w:jc w:val="center"/>
    </w:pPr>
    <w:rPr>
      <w:b/>
      <w:bCs/>
      <w:sz w:val="24"/>
      <w:szCs w:val="24"/>
    </w:rPr>
  </w:style>
  <w:style w:type="paragraph" w:customStyle="1" w:styleId="xl1076">
    <w:name w:val="xl1076"/>
    <w:basedOn w:val="Normal"/>
    <w:qFormat/>
    <w:pPr>
      <w:pBdr>
        <w:top w:val="single" w:sz="4" w:space="0" w:color="auto"/>
        <w:left w:val="single" w:sz="4" w:space="0" w:color="auto"/>
      </w:pBdr>
      <w:spacing w:before="100" w:beforeAutospacing="1" w:after="100" w:afterAutospacing="1"/>
      <w:jc w:val="right"/>
    </w:pPr>
    <w:rPr>
      <w:b/>
      <w:bCs/>
      <w:sz w:val="24"/>
      <w:szCs w:val="24"/>
    </w:rPr>
  </w:style>
  <w:style w:type="paragraph" w:customStyle="1" w:styleId="xl1077">
    <w:name w:val="xl1077"/>
    <w:basedOn w:val="Normal"/>
    <w:qFormat/>
    <w:pPr>
      <w:pBdr>
        <w:top w:val="single" w:sz="4" w:space="0" w:color="auto"/>
      </w:pBdr>
      <w:spacing w:before="100" w:beforeAutospacing="1" w:after="100" w:afterAutospacing="1"/>
      <w:jc w:val="center"/>
    </w:pPr>
    <w:rPr>
      <w:b/>
      <w:bCs/>
      <w:sz w:val="24"/>
      <w:szCs w:val="24"/>
    </w:rPr>
  </w:style>
  <w:style w:type="paragraph" w:customStyle="1" w:styleId="xl1078">
    <w:name w:val="xl1078"/>
    <w:basedOn w:val="Normal"/>
    <w:qFormat/>
    <w:pPr>
      <w:pBdr>
        <w:top w:val="single" w:sz="4" w:space="0" w:color="auto"/>
      </w:pBdr>
      <w:spacing w:before="100" w:beforeAutospacing="1" w:after="100" w:afterAutospacing="1"/>
      <w:jc w:val="center"/>
    </w:pPr>
    <w:rPr>
      <w:b/>
      <w:bCs/>
      <w:sz w:val="24"/>
      <w:szCs w:val="24"/>
    </w:rPr>
  </w:style>
  <w:style w:type="paragraph" w:customStyle="1" w:styleId="xl1079">
    <w:name w:val="xl1079"/>
    <w:basedOn w:val="Normal"/>
    <w:qFormat/>
    <w:pPr>
      <w:pBdr>
        <w:top w:val="single" w:sz="4" w:space="0" w:color="auto"/>
        <w:right w:val="single" w:sz="4" w:space="0" w:color="auto"/>
      </w:pBdr>
      <w:spacing w:before="100" w:beforeAutospacing="1" w:after="100" w:afterAutospacing="1"/>
    </w:pPr>
    <w:rPr>
      <w:b/>
      <w:bCs/>
      <w:sz w:val="24"/>
      <w:szCs w:val="24"/>
    </w:rPr>
  </w:style>
  <w:style w:type="paragraph" w:customStyle="1" w:styleId="xl1080">
    <w:name w:val="xl1080"/>
    <w:basedOn w:val="Normal"/>
    <w:qFormat/>
    <w:pPr>
      <w:pBdr>
        <w:top w:val="single" w:sz="4" w:space="0" w:color="auto"/>
      </w:pBdr>
      <w:spacing w:before="100" w:beforeAutospacing="1" w:after="100" w:afterAutospacing="1"/>
      <w:jc w:val="right"/>
    </w:pPr>
    <w:rPr>
      <w:b/>
      <w:bCs/>
      <w:sz w:val="24"/>
      <w:szCs w:val="24"/>
    </w:rPr>
  </w:style>
  <w:style w:type="paragraph" w:customStyle="1" w:styleId="xl1081">
    <w:name w:val="xl1081"/>
    <w:basedOn w:val="Normal"/>
    <w:qFormat/>
    <w:pPr>
      <w:pBdr>
        <w:top w:val="single" w:sz="4" w:space="0" w:color="auto"/>
        <w:right w:val="single" w:sz="8" w:space="0" w:color="auto"/>
      </w:pBdr>
      <w:spacing w:before="100" w:beforeAutospacing="1" w:after="100" w:afterAutospacing="1"/>
    </w:pPr>
    <w:rPr>
      <w:b/>
      <w:bCs/>
      <w:sz w:val="24"/>
      <w:szCs w:val="24"/>
    </w:rPr>
  </w:style>
  <w:style w:type="paragraph" w:customStyle="1" w:styleId="xl1082">
    <w:name w:val="xl1082"/>
    <w:basedOn w:val="Normal"/>
    <w:qFormat/>
    <w:pPr>
      <w:pBdr>
        <w:left w:val="single" w:sz="8" w:space="0" w:color="auto"/>
      </w:pBdr>
      <w:spacing w:before="100" w:beforeAutospacing="1" w:after="100" w:afterAutospacing="1"/>
      <w:jc w:val="center"/>
    </w:pPr>
    <w:rPr>
      <w:b/>
      <w:bCs/>
      <w:sz w:val="24"/>
      <w:szCs w:val="24"/>
    </w:rPr>
  </w:style>
  <w:style w:type="paragraph" w:customStyle="1" w:styleId="xl1083">
    <w:name w:val="xl1083"/>
    <w:basedOn w:val="Normal"/>
    <w:qFormat/>
    <w:pPr>
      <w:pBdr>
        <w:left w:val="single" w:sz="4" w:space="0" w:color="auto"/>
        <w:right w:val="single" w:sz="4" w:space="0" w:color="auto"/>
      </w:pBdr>
      <w:spacing w:before="100" w:beforeAutospacing="1" w:after="100" w:afterAutospacing="1"/>
    </w:pPr>
    <w:rPr>
      <w:b/>
      <w:bCs/>
      <w:sz w:val="24"/>
      <w:szCs w:val="24"/>
    </w:rPr>
  </w:style>
  <w:style w:type="paragraph" w:customStyle="1" w:styleId="xl1084">
    <w:name w:val="xl1084"/>
    <w:basedOn w:val="Normal"/>
    <w:qFormat/>
    <w:pPr>
      <w:pBdr>
        <w:right w:val="single" w:sz="4" w:space="0" w:color="auto"/>
      </w:pBdr>
      <w:spacing w:before="100" w:beforeAutospacing="1" w:after="100" w:afterAutospacing="1"/>
      <w:jc w:val="center"/>
    </w:pPr>
    <w:rPr>
      <w:b/>
      <w:bCs/>
      <w:sz w:val="24"/>
      <w:szCs w:val="24"/>
    </w:rPr>
  </w:style>
  <w:style w:type="paragraph" w:customStyle="1" w:styleId="xl1085">
    <w:name w:val="xl1085"/>
    <w:basedOn w:val="Normal"/>
    <w:qFormat/>
    <w:pPr>
      <w:pBdr>
        <w:left w:val="single" w:sz="4" w:space="0" w:color="auto"/>
      </w:pBdr>
      <w:spacing w:before="100" w:beforeAutospacing="1" w:after="100" w:afterAutospacing="1"/>
      <w:jc w:val="right"/>
    </w:pPr>
    <w:rPr>
      <w:b/>
      <w:bCs/>
      <w:sz w:val="24"/>
      <w:szCs w:val="24"/>
    </w:rPr>
  </w:style>
  <w:style w:type="paragraph" w:customStyle="1" w:styleId="xl1086">
    <w:name w:val="xl1086"/>
    <w:basedOn w:val="Normal"/>
    <w:qFormat/>
    <w:pPr>
      <w:spacing w:before="100" w:beforeAutospacing="1" w:after="100" w:afterAutospacing="1"/>
      <w:jc w:val="center"/>
    </w:pPr>
    <w:rPr>
      <w:b/>
      <w:bCs/>
      <w:sz w:val="24"/>
      <w:szCs w:val="24"/>
    </w:rPr>
  </w:style>
  <w:style w:type="paragraph" w:customStyle="1" w:styleId="xl1087">
    <w:name w:val="xl1087"/>
    <w:basedOn w:val="Normal"/>
    <w:qFormat/>
    <w:pPr>
      <w:pBdr>
        <w:right w:val="single" w:sz="4" w:space="0" w:color="auto"/>
      </w:pBdr>
      <w:spacing w:before="100" w:beforeAutospacing="1" w:after="100" w:afterAutospacing="1"/>
    </w:pPr>
    <w:rPr>
      <w:b/>
      <w:bCs/>
      <w:sz w:val="24"/>
      <w:szCs w:val="24"/>
    </w:rPr>
  </w:style>
  <w:style w:type="paragraph" w:customStyle="1" w:styleId="xl1088">
    <w:name w:val="xl1088"/>
    <w:basedOn w:val="Normal"/>
    <w:qFormat/>
    <w:pPr>
      <w:pBdr>
        <w:right w:val="single" w:sz="8" w:space="0" w:color="auto"/>
      </w:pBdr>
      <w:spacing w:before="100" w:beforeAutospacing="1" w:after="100" w:afterAutospacing="1"/>
    </w:pPr>
    <w:rPr>
      <w:b/>
      <w:bCs/>
      <w:sz w:val="24"/>
      <w:szCs w:val="24"/>
    </w:rPr>
  </w:style>
  <w:style w:type="paragraph" w:customStyle="1" w:styleId="xl1089">
    <w:name w:val="xl1089"/>
    <w:basedOn w:val="Normal"/>
    <w:qFormat/>
    <w:pPr>
      <w:pBdr>
        <w:left w:val="single" w:sz="8" w:space="0" w:color="auto"/>
      </w:pBdr>
      <w:spacing w:before="100" w:beforeAutospacing="1" w:after="100" w:afterAutospacing="1"/>
      <w:jc w:val="center"/>
    </w:pPr>
    <w:rPr>
      <w:sz w:val="24"/>
      <w:szCs w:val="24"/>
    </w:rPr>
  </w:style>
  <w:style w:type="paragraph" w:customStyle="1" w:styleId="xl1090">
    <w:name w:val="xl1090"/>
    <w:basedOn w:val="Normal"/>
    <w:qFormat/>
    <w:pPr>
      <w:pBdr>
        <w:left w:val="single" w:sz="8" w:space="0" w:color="auto"/>
        <w:bottom w:val="single" w:sz="4" w:space="0" w:color="auto"/>
      </w:pBdr>
      <w:spacing w:before="100" w:beforeAutospacing="1" w:after="100" w:afterAutospacing="1"/>
      <w:jc w:val="center"/>
    </w:pPr>
    <w:rPr>
      <w:sz w:val="24"/>
      <w:szCs w:val="24"/>
    </w:rPr>
  </w:style>
  <w:style w:type="paragraph" w:customStyle="1" w:styleId="xl1091">
    <w:name w:val="xl1091"/>
    <w:basedOn w:val="Normal"/>
    <w:qFormat/>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2">
    <w:name w:val="xl1092"/>
    <w:basedOn w:val="Normal"/>
    <w:qFormat/>
    <w:pPr>
      <w:pBdr>
        <w:bottom w:val="single" w:sz="4" w:space="0" w:color="auto"/>
      </w:pBdr>
      <w:spacing w:before="100" w:beforeAutospacing="1" w:after="100" w:afterAutospacing="1"/>
      <w:jc w:val="center"/>
    </w:pPr>
    <w:rPr>
      <w:sz w:val="24"/>
      <w:szCs w:val="24"/>
    </w:rPr>
  </w:style>
  <w:style w:type="paragraph" w:customStyle="1" w:styleId="xl1093">
    <w:name w:val="xl1093"/>
    <w:basedOn w:val="Normal"/>
    <w:qFormat/>
    <w:pPr>
      <w:pBdr>
        <w:bottom w:val="single" w:sz="4" w:space="0" w:color="auto"/>
      </w:pBdr>
      <w:spacing w:before="100" w:beforeAutospacing="1" w:after="100" w:afterAutospacing="1"/>
      <w:jc w:val="center"/>
    </w:pPr>
    <w:rPr>
      <w:sz w:val="24"/>
      <w:szCs w:val="24"/>
    </w:rPr>
  </w:style>
  <w:style w:type="paragraph" w:customStyle="1" w:styleId="xl1094">
    <w:name w:val="xl1094"/>
    <w:basedOn w:val="Normal"/>
    <w:qFormat/>
    <w:pPr>
      <w:spacing w:before="100" w:beforeAutospacing="1" w:after="100" w:afterAutospacing="1"/>
      <w:jc w:val="right"/>
    </w:pPr>
    <w:rPr>
      <w:b/>
      <w:bCs/>
      <w:sz w:val="24"/>
      <w:szCs w:val="24"/>
    </w:rPr>
  </w:style>
  <w:style w:type="paragraph" w:customStyle="1" w:styleId="xl1095">
    <w:name w:val="xl1095"/>
    <w:basedOn w:val="Normal"/>
    <w:qFormat/>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096">
    <w:name w:val="xl1096"/>
    <w:basedOn w:val="Normal"/>
    <w:qFormat/>
    <w:pPr>
      <w:pBdr>
        <w:left w:val="single" w:sz="8" w:space="0" w:color="auto"/>
        <w:bottom w:val="single" w:sz="8" w:space="0" w:color="auto"/>
      </w:pBdr>
      <w:spacing w:before="100" w:beforeAutospacing="1" w:after="100" w:afterAutospacing="1"/>
      <w:jc w:val="center"/>
    </w:pPr>
    <w:rPr>
      <w:sz w:val="24"/>
      <w:szCs w:val="24"/>
    </w:rPr>
  </w:style>
  <w:style w:type="paragraph" w:customStyle="1" w:styleId="xl1097">
    <w:name w:val="xl1097"/>
    <w:basedOn w:val="Normal"/>
    <w:qFormat/>
    <w:pPr>
      <w:pBdr>
        <w:bottom w:val="single" w:sz="8" w:space="0" w:color="auto"/>
        <w:right w:val="single" w:sz="4" w:space="0" w:color="auto"/>
      </w:pBdr>
      <w:spacing w:before="100" w:beforeAutospacing="1" w:after="100" w:afterAutospacing="1"/>
      <w:jc w:val="center"/>
    </w:pPr>
    <w:rPr>
      <w:sz w:val="24"/>
      <w:szCs w:val="24"/>
    </w:rPr>
  </w:style>
  <w:style w:type="paragraph" w:customStyle="1" w:styleId="xl1098">
    <w:name w:val="xl1098"/>
    <w:basedOn w:val="Normal"/>
    <w:qFormat/>
    <w:pPr>
      <w:spacing w:before="100" w:beforeAutospacing="1" w:after="100" w:afterAutospacing="1"/>
      <w:jc w:val="right"/>
    </w:pPr>
    <w:rPr>
      <w:sz w:val="24"/>
      <w:szCs w:val="24"/>
    </w:rPr>
  </w:style>
  <w:style w:type="paragraph" w:customStyle="1" w:styleId="xl1099">
    <w:name w:val="xl1099"/>
    <w:basedOn w:val="Normal"/>
    <w:qFormat/>
    <w:pPr>
      <w:spacing w:before="100" w:beforeAutospacing="1" w:after="100" w:afterAutospacing="1"/>
    </w:pPr>
    <w:rPr>
      <w:sz w:val="24"/>
      <w:szCs w:val="24"/>
    </w:rPr>
  </w:style>
  <w:style w:type="paragraph" w:customStyle="1" w:styleId="xl1100">
    <w:name w:val="xl1100"/>
    <w:basedOn w:val="Normal"/>
    <w:qFormat/>
    <w:pPr>
      <w:pBdr>
        <w:right w:val="single" w:sz="4" w:space="0" w:color="auto"/>
      </w:pBdr>
      <w:spacing w:before="100" w:beforeAutospacing="1" w:after="100" w:afterAutospacing="1"/>
    </w:pPr>
    <w:rPr>
      <w:sz w:val="24"/>
      <w:szCs w:val="24"/>
    </w:rPr>
  </w:style>
  <w:style w:type="paragraph" w:customStyle="1" w:styleId="xl1101">
    <w:name w:val="xl1101"/>
    <w:basedOn w:val="Normal"/>
    <w:qFormat/>
    <w:pPr>
      <w:pBdr>
        <w:right w:val="single" w:sz="8" w:space="0" w:color="auto"/>
      </w:pBdr>
      <w:spacing w:before="100" w:beforeAutospacing="1" w:after="100" w:afterAutospacing="1"/>
    </w:pPr>
    <w:rPr>
      <w:sz w:val="24"/>
      <w:szCs w:val="24"/>
    </w:rPr>
  </w:style>
  <w:style w:type="paragraph" w:customStyle="1" w:styleId="xl1102">
    <w:name w:val="xl1102"/>
    <w:basedOn w:val="Normal"/>
    <w:qFormat/>
    <w:pPr>
      <w:spacing w:before="100" w:beforeAutospacing="1" w:after="100" w:afterAutospacing="1"/>
    </w:pPr>
    <w:rPr>
      <w:sz w:val="24"/>
      <w:szCs w:val="24"/>
    </w:rPr>
  </w:style>
  <w:style w:type="paragraph" w:customStyle="1" w:styleId="xl1103">
    <w:name w:val="xl1103"/>
    <w:basedOn w:val="Normal"/>
    <w:qFormat/>
    <w:pPr>
      <w:pBdr>
        <w:bottom w:val="single" w:sz="4" w:space="0" w:color="auto"/>
      </w:pBdr>
      <w:spacing w:before="100" w:beforeAutospacing="1" w:after="100" w:afterAutospacing="1"/>
    </w:pPr>
    <w:rPr>
      <w:sz w:val="24"/>
      <w:szCs w:val="24"/>
    </w:rPr>
  </w:style>
  <w:style w:type="paragraph" w:customStyle="1" w:styleId="xl1104">
    <w:name w:val="xl1104"/>
    <w:basedOn w:val="Normal"/>
    <w:qFormat/>
    <w:pPr>
      <w:pBdr>
        <w:bottom w:val="single" w:sz="4" w:space="0" w:color="auto"/>
        <w:right w:val="single" w:sz="4" w:space="0" w:color="auto"/>
      </w:pBdr>
      <w:spacing w:before="100" w:beforeAutospacing="1" w:after="100" w:afterAutospacing="1"/>
    </w:pPr>
    <w:rPr>
      <w:sz w:val="24"/>
      <w:szCs w:val="24"/>
    </w:rPr>
  </w:style>
  <w:style w:type="paragraph" w:customStyle="1" w:styleId="xl1105">
    <w:name w:val="xl1105"/>
    <w:basedOn w:val="Normal"/>
    <w:qFormat/>
    <w:pPr>
      <w:pBdr>
        <w:left w:val="single" w:sz="4" w:space="0" w:color="auto"/>
        <w:bottom w:val="single" w:sz="4" w:space="0" w:color="auto"/>
      </w:pBdr>
      <w:spacing w:before="100" w:beforeAutospacing="1" w:after="100" w:afterAutospacing="1"/>
      <w:jc w:val="right"/>
    </w:pPr>
    <w:rPr>
      <w:sz w:val="24"/>
      <w:szCs w:val="24"/>
    </w:rPr>
  </w:style>
  <w:style w:type="paragraph" w:customStyle="1" w:styleId="xl1106">
    <w:name w:val="xl1106"/>
    <w:basedOn w:val="Normal"/>
    <w:qFormat/>
    <w:pPr>
      <w:pBdr>
        <w:bottom w:val="single" w:sz="4" w:space="0" w:color="auto"/>
      </w:pBdr>
      <w:spacing w:before="100" w:beforeAutospacing="1" w:after="100" w:afterAutospacing="1"/>
      <w:jc w:val="right"/>
    </w:pPr>
    <w:rPr>
      <w:sz w:val="24"/>
      <w:szCs w:val="24"/>
    </w:rPr>
  </w:style>
  <w:style w:type="paragraph" w:customStyle="1" w:styleId="xl1107">
    <w:name w:val="xl1107"/>
    <w:basedOn w:val="Normal"/>
    <w:qFormat/>
    <w:pPr>
      <w:pBdr>
        <w:bottom w:val="single" w:sz="4" w:space="0" w:color="auto"/>
        <w:right w:val="single" w:sz="8" w:space="0" w:color="auto"/>
      </w:pBdr>
      <w:spacing w:before="100" w:beforeAutospacing="1" w:after="100" w:afterAutospacing="1"/>
    </w:pPr>
    <w:rPr>
      <w:sz w:val="24"/>
      <w:szCs w:val="24"/>
    </w:rPr>
  </w:style>
  <w:style w:type="paragraph" w:customStyle="1" w:styleId="xl1108">
    <w:name w:val="xl1108"/>
    <w:basedOn w:val="Normal"/>
    <w:qFormat/>
    <w:pPr>
      <w:pBdr>
        <w:top w:val="single" w:sz="4" w:space="0" w:color="auto"/>
        <w:left w:val="single" w:sz="4" w:space="0" w:color="auto"/>
      </w:pBdr>
      <w:spacing w:before="100" w:beforeAutospacing="1" w:after="100" w:afterAutospacing="1"/>
      <w:jc w:val="center"/>
    </w:pPr>
    <w:rPr>
      <w:b/>
      <w:bCs/>
      <w:sz w:val="24"/>
      <w:szCs w:val="24"/>
    </w:rPr>
  </w:style>
  <w:style w:type="paragraph" w:customStyle="1" w:styleId="xl1109">
    <w:name w:val="xl1109"/>
    <w:basedOn w:val="Normal"/>
    <w:qFormat/>
    <w:pPr>
      <w:pBdr>
        <w:top w:val="single" w:sz="4" w:space="0" w:color="auto"/>
      </w:pBdr>
      <w:spacing w:before="100" w:beforeAutospacing="1" w:after="100" w:afterAutospacing="1"/>
      <w:jc w:val="center"/>
    </w:pPr>
    <w:rPr>
      <w:b/>
      <w:bCs/>
      <w:sz w:val="24"/>
      <w:szCs w:val="24"/>
    </w:rPr>
  </w:style>
  <w:style w:type="paragraph" w:customStyle="1" w:styleId="xl1110">
    <w:name w:val="xl1110"/>
    <w:basedOn w:val="Normal"/>
    <w:qFormat/>
    <w:pPr>
      <w:pBdr>
        <w:top w:val="single" w:sz="4" w:space="0" w:color="auto"/>
        <w:right w:val="single" w:sz="4" w:space="0" w:color="auto"/>
      </w:pBdr>
      <w:spacing w:before="100" w:beforeAutospacing="1" w:after="100" w:afterAutospacing="1"/>
      <w:jc w:val="center"/>
    </w:pPr>
    <w:rPr>
      <w:b/>
      <w:bCs/>
      <w:sz w:val="24"/>
      <w:szCs w:val="24"/>
    </w:rPr>
  </w:style>
  <w:style w:type="paragraph" w:customStyle="1" w:styleId="xl1111">
    <w:name w:val="xl1111"/>
    <w:basedOn w:val="Normal"/>
    <w:qFormat/>
    <w:pPr>
      <w:pBdr>
        <w:top w:val="single" w:sz="4" w:space="0" w:color="auto"/>
        <w:right w:val="single" w:sz="8" w:space="0" w:color="auto"/>
      </w:pBdr>
      <w:spacing w:before="100" w:beforeAutospacing="1" w:after="100" w:afterAutospacing="1"/>
      <w:jc w:val="center"/>
    </w:pPr>
    <w:rPr>
      <w:b/>
      <w:bCs/>
      <w:sz w:val="24"/>
      <w:szCs w:val="24"/>
    </w:rPr>
  </w:style>
  <w:style w:type="paragraph" w:customStyle="1" w:styleId="xl1112">
    <w:name w:val="xl1112"/>
    <w:basedOn w:val="Normal"/>
    <w:qFormat/>
    <w:pPr>
      <w:pBdr>
        <w:top w:val="single" w:sz="4" w:space="0" w:color="auto"/>
      </w:pBdr>
      <w:spacing w:before="100" w:beforeAutospacing="1" w:after="100" w:afterAutospacing="1"/>
    </w:pPr>
    <w:rPr>
      <w:b/>
      <w:bCs/>
      <w:sz w:val="24"/>
      <w:szCs w:val="24"/>
    </w:rPr>
  </w:style>
  <w:style w:type="paragraph" w:customStyle="1" w:styleId="xl1113">
    <w:name w:val="xl1113"/>
    <w:basedOn w:val="Normal"/>
    <w:qFormat/>
    <w:pPr>
      <w:pBdr>
        <w:left w:val="single" w:sz="4" w:space="0" w:color="auto"/>
      </w:pBdr>
      <w:spacing w:before="100" w:beforeAutospacing="1" w:after="100" w:afterAutospacing="1"/>
      <w:jc w:val="center"/>
    </w:pPr>
    <w:rPr>
      <w:b/>
      <w:bCs/>
      <w:sz w:val="24"/>
      <w:szCs w:val="24"/>
    </w:rPr>
  </w:style>
  <w:style w:type="paragraph" w:customStyle="1" w:styleId="xl1114">
    <w:name w:val="xl1114"/>
    <w:basedOn w:val="Normal"/>
    <w:qFormat/>
    <w:pPr>
      <w:spacing w:before="100" w:beforeAutospacing="1" w:after="100" w:afterAutospacing="1"/>
      <w:jc w:val="center"/>
    </w:pPr>
    <w:rPr>
      <w:b/>
      <w:bCs/>
      <w:sz w:val="24"/>
      <w:szCs w:val="24"/>
    </w:rPr>
  </w:style>
  <w:style w:type="paragraph" w:customStyle="1" w:styleId="xl1115">
    <w:name w:val="xl1115"/>
    <w:basedOn w:val="Normal"/>
    <w:qFormat/>
    <w:pPr>
      <w:pBdr>
        <w:right w:val="single" w:sz="8" w:space="0" w:color="auto"/>
      </w:pBdr>
      <w:spacing w:before="100" w:beforeAutospacing="1" w:after="100" w:afterAutospacing="1"/>
      <w:jc w:val="center"/>
    </w:pPr>
    <w:rPr>
      <w:b/>
      <w:bCs/>
      <w:sz w:val="24"/>
      <w:szCs w:val="24"/>
    </w:rPr>
  </w:style>
  <w:style w:type="paragraph" w:customStyle="1" w:styleId="xl1116">
    <w:name w:val="xl1116"/>
    <w:basedOn w:val="Normal"/>
    <w:qFormat/>
    <w:pPr>
      <w:pBdr>
        <w:top w:val="single" w:sz="8" w:space="0" w:color="auto"/>
        <w:left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17">
    <w:name w:val="xl1117"/>
    <w:basedOn w:val="Normal"/>
    <w:qFormat/>
    <w:pPr>
      <w:pBdr>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18">
    <w:name w:val="xl1118"/>
    <w:basedOn w:val="Normal"/>
    <w:qFormat/>
    <w:pPr>
      <w:pBdr>
        <w:top w:val="single" w:sz="8" w:space="0" w:color="auto"/>
        <w:left w:val="single" w:sz="8"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19">
    <w:name w:val="xl1119"/>
    <w:basedOn w:val="Normal"/>
    <w:qFormat/>
    <w:pPr>
      <w:pBdr>
        <w:left w:val="single" w:sz="8"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20">
    <w:name w:val="xl1120"/>
    <w:basedOn w:val="Normal"/>
    <w:qFormat/>
    <w:pPr>
      <w:pBdr>
        <w:top w:val="single" w:sz="4" w:space="0" w:color="auto"/>
        <w:left w:val="single" w:sz="4" w:space="0" w:color="auto"/>
        <w:bottom w:val="single" w:sz="4" w:space="0" w:color="auto"/>
      </w:pBdr>
      <w:shd w:val="clear" w:color="auto" w:fill="FCD5B4"/>
      <w:spacing w:before="100" w:beforeAutospacing="1" w:after="100" w:afterAutospacing="1"/>
      <w:jc w:val="center"/>
    </w:pPr>
    <w:rPr>
      <w:b/>
      <w:bCs/>
      <w:sz w:val="24"/>
      <w:szCs w:val="24"/>
    </w:rPr>
  </w:style>
  <w:style w:type="paragraph" w:customStyle="1" w:styleId="xl1121">
    <w:name w:val="xl1121"/>
    <w:basedOn w:val="Normal"/>
    <w:qFormat/>
    <w:pPr>
      <w:pBdr>
        <w:top w:val="single" w:sz="4" w:space="0" w:color="auto"/>
        <w:bottom w:val="single" w:sz="4" w:space="0" w:color="auto"/>
      </w:pBdr>
      <w:shd w:val="clear" w:color="auto" w:fill="FCD5B4"/>
      <w:spacing w:before="100" w:beforeAutospacing="1" w:after="100" w:afterAutospacing="1"/>
      <w:jc w:val="center"/>
    </w:pPr>
    <w:rPr>
      <w:b/>
      <w:bCs/>
      <w:sz w:val="24"/>
      <w:szCs w:val="24"/>
    </w:rPr>
  </w:style>
  <w:style w:type="paragraph" w:customStyle="1" w:styleId="xl1122">
    <w:name w:val="xl1122"/>
    <w:basedOn w:val="Normal"/>
    <w:qFormat/>
    <w:pPr>
      <w:pBdr>
        <w:top w:val="single" w:sz="4" w:space="0" w:color="auto"/>
        <w:bottom w:val="single" w:sz="4" w:space="0" w:color="auto"/>
        <w:right w:val="single" w:sz="8" w:space="0" w:color="auto"/>
      </w:pBdr>
      <w:shd w:val="clear" w:color="auto" w:fill="FCD5B4"/>
      <w:spacing w:before="100" w:beforeAutospacing="1" w:after="100" w:afterAutospacing="1"/>
      <w:jc w:val="center"/>
    </w:pPr>
    <w:rPr>
      <w:b/>
      <w:bCs/>
      <w:sz w:val="24"/>
      <w:szCs w:val="24"/>
    </w:rPr>
  </w:style>
  <w:style w:type="paragraph" w:customStyle="1" w:styleId="xl1123">
    <w:name w:val="xl1123"/>
    <w:basedOn w:val="Normal"/>
    <w:qFormat/>
    <w:pPr>
      <w:pBdr>
        <w:top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1124">
    <w:name w:val="xl1124"/>
    <w:basedOn w:val="Normal"/>
    <w:qFormat/>
    <w:pPr>
      <w:pBdr>
        <w:top w:val="single" w:sz="8" w:space="0" w:color="auto"/>
        <w:left w:val="single" w:sz="4" w:space="0" w:color="auto"/>
      </w:pBdr>
      <w:shd w:val="clear" w:color="auto" w:fill="FCD5B4"/>
      <w:spacing w:before="100" w:beforeAutospacing="1" w:after="100" w:afterAutospacing="1"/>
      <w:jc w:val="center"/>
    </w:pPr>
    <w:rPr>
      <w:b/>
      <w:bCs/>
      <w:sz w:val="24"/>
      <w:szCs w:val="24"/>
    </w:rPr>
  </w:style>
  <w:style w:type="paragraph" w:customStyle="1" w:styleId="xl1125">
    <w:name w:val="xl1125"/>
    <w:basedOn w:val="Normal"/>
    <w:qFormat/>
    <w:pPr>
      <w:pBdr>
        <w:top w:val="single" w:sz="8" w:space="0" w:color="auto"/>
      </w:pBdr>
      <w:shd w:val="clear" w:color="auto" w:fill="FCD5B4"/>
      <w:spacing w:before="100" w:beforeAutospacing="1" w:after="100" w:afterAutospacing="1"/>
      <w:jc w:val="center"/>
    </w:pPr>
    <w:rPr>
      <w:b/>
      <w:bCs/>
      <w:sz w:val="24"/>
      <w:szCs w:val="24"/>
    </w:rPr>
  </w:style>
  <w:style w:type="paragraph" w:customStyle="1" w:styleId="xl1126">
    <w:name w:val="xl1126"/>
    <w:basedOn w:val="Normal"/>
    <w:qFormat/>
    <w:pPr>
      <w:pBdr>
        <w:top w:val="single" w:sz="8" w:space="0" w:color="auto"/>
        <w:right w:val="single" w:sz="8" w:space="0" w:color="auto"/>
      </w:pBdr>
      <w:shd w:val="clear" w:color="auto" w:fill="FCD5B4"/>
      <w:spacing w:before="100" w:beforeAutospacing="1" w:after="100" w:afterAutospacing="1"/>
      <w:jc w:val="center"/>
    </w:pPr>
    <w:rPr>
      <w:b/>
      <w:bCs/>
      <w:sz w:val="24"/>
      <w:szCs w:val="24"/>
    </w:rPr>
  </w:style>
  <w:style w:type="paragraph" w:customStyle="1" w:styleId="xl1127">
    <w:name w:val="xl1127"/>
    <w:basedOn w:val="Normal"/>
    <w:qFormat/>
    <w:pPr>
      <w:pBdr>
        <w:right w:val="single" w:sz="4" w:space="0" w:color="auto"/>
      </w:pBdr>
      <w:spacing w:before="100" w:beforeAutospacing="1" w:after="100" w:afterAutospacing="1"/>
      <w:jc w:val="center"/>
    </w:pPr>
    <w:rPr>
      <w:b/>
      <w:bCs/>
      <w:sz w:val="24"/>
      <w:szCs w:val="24"/>
    </w:rPr>
  </w:style>
  <w:style w:type="paragraph" w:customStyle="1" w:styleId="xl1128">
    <w:name w:val="xl1128"/>
    <w:basedOn w:val="Normal"/>
    <w:qFormat/>
    <w:pPr>
      <w:pBdr>
        <w:left w:val="single" w:sz="4" w:space="0" w:color="auto"/>
        <w:bottom w:val="single" w:sz="8" w:space="0" w:color="auto"/>
      </w:pBdr>
      <w:spacing w:before="100" w:beforeAutospacing="1" w:after="100" w:afterAutospacing="1"/>
      <w:jc w:val="right"/>
    </w:pPr>
    <w:rPr>
      <w:sz w:val="24"/>
      <w:szCs w:val="24"/>
    </w:rPr>
  </w:style>
  <w:style w:type="paragraph" w:customStyle="1" w:styleId="xl1129">
    <w:name w:val="xl1129"/>
    <w:basedOn w:val="Normal"/>
    <w:qFormat/>
    <w:pPr>
      <w:pBdr>
        <w:bottom w:val="single" w:sz="8" w:space="0" w:color="auto"/>
      </w:pBdr>
      <w:spacing w:before="100" w:beforeAutospacing="1" w:after="100" w:afterAutospacing="1"/>
      <w:jc w:val="right"/>
    </w:pPr>
    <w:rPr>
      <w:sz w:val="24"/>
      <w:szCs w:val="24"/>
    </w:rPr>
  </w:style>
  <w:style w:type="paragraph" w:customStyle="1" w:styleId="xl1130">
    <w:name w:val="xl1130"/>
    <w:basedOn w:val="Normal"/>
    <w:qFormat/>
    <w:pPr>
      <w:pBdr>
        <w:bottom w:val="single" w:sz="8" w:space="0" w:color="auto"/>
      </w:pBdr>
      <w:spacing w:before="100" w:beforeAutospacing="1" w:after="100" w:afterAutospacing="1"/>
    </w:pPr>
    <w:rPr>
      <w:sz w:val="24"/>
      <w:szCs w:val="24"/>
    </w:rPr>
  </w:style>
  <w:style w:type="paragraph" w:customStyle="1" w:styleId="xl1131">
    <w:name w:val="xl1131"/>
    <w:basedOn w:val="Normal"/>
    <w:qFormat/>
    <w:pPr>
      <w:pBdr>
        <w:bottom w:val="single" w:sz="8" w:space="0" w:color="auto"/>
        <w:right w:val="single" w:sz="4" w:space="0" w:color="auto"/>
      </w:pBdr>
      <w:spacing w:before="100" w:beforeAutospacing="1" w:after="100" w:afterAutospacing="1"/>
    </w:pPr>
    <w:rPr>
      <w:sz w:val="24"/>
      <w:szCs w:val="24"/>
    </w:rPr>
  </w:style>
  <w:style w:type="paragraph" w:customStyle="1" w:styleId="xl1132">
    <w:name w:val="xl1132"/>
    <w:basedOn w:val="Normal"/>
    <w:qFormat/>
    <w:pPr>
      <w:pBdr>
        <w:bottom w:val="single" w:sz="8" w:space="0" w:color="auto"/>
        <w:right w:val="single" w:sz="8" w:space="0" w:color="auto"/>
      </w:pBdr>
      <w:spacing w:before="100" w:beforeAutospacing="1" w:after="100" w:afterAutospacing="1"/>
    </w:pPr>
    <w:rPr>
      <w:sz w:val="24"/>
      <w:szCs w:val="24"/>
    </w:rPr>
  </w:style>
  <w:style w:type="paragraph" w:customStyle="1" w:styleId="DefaultParagraphFontChar">
    <w:name w:val="Default Paragraph Font Char"/>
    <w:basedOn w:val="Normal"/>
    <w:qFormat/>
    <w:pPr>
      <w:spacing w:after="160" w:line="240" w:lineRule="exact"/>
    </w:pPr>
    <w:rPr>
      <w:rFonts w:ascii="Tahoma" w:eastAsia="PMingLiU" w:hAnsi="Tahoma"/>
      <w:sz w:val="20"/>
      <w:szCs w:val="20"/>
    </w:rPr>
  </w:style>
  <w:style w:type="paragraph" w:customStyle="1" w:styleId="Center">
    <w:name w:val="Center"/>
    <w:basedOn w:val="Normal"/>
    <w:qFormat/>
    <w:pPr>
      <w:overflowPunct w:val="0"/>
      <w:autoSpaceDE w:val="0"/>
      <w:autoSpaceDN w:val="0"/>
      <w:adjustRightInd w:val="0"/>
      <w:spacing w:after="120"/>
      <w:jc w:val="center"/>
    </w:pPr>
    <w:rPr>
      <w:rFonts w:ascii=".VnTime" w:hAnsi=".VnTime" w:cs=".VnTime"/>
      <w:color w:val="0000FF"/>
      <w:sz w:val="24"/>
      <w:szCs w:val="24"/>
    </w:rPr>
  </w:style>
  <w:style w:type="paragraph" w:customStyle="1" w:styleId="ThuongU">
    <w:name w:val=".ThuongU"/>
    <w:basedOn w:val="Normal"/>
    <w:next w:val="Normal"/>
    <w:autoRedefine/>
    <w:qFormat/>
    <w:pPr>
      <w:spacing w:before="120" w:line="264" w:lineRule="auto"/>
      <w:ind w:firstLine="284"/>
      <w:jc w:val="both"/>
    </w:pPr>
    <w:rPr>
      <w:rFonts w:cs="Arial"/>
      <w:szCs w:val="24"/>
    </w:rPr>
  </w:style>
  <w:style w:type="paragraph" w:customStyle="1" w:styleId="ChuTrongBangU">
    <w:name w:val=".ChuTrongBangU"/>
    <w:autoRedefine/>
    <w:qFormat/>
    <w:pPr>
      <w:spacing w:before="60" w:after="60"/>
      <w:jc w:val="center"/>
    </w:pPr>
    <w:rPr>
      <w:rFonts w:cs="Arial"/>
      <w:sz w:val="26"/>
      <w:szCs w:val="24"/>
    </w:rPr>
  </w:style>
  <w:style w:type="paragraph" w:customStyle="1" w:styleId="BangU">
    <w:name w:val=".BangU"/>
    <w:basedOn w:val="ChuTrongBangU"/>
    <w:autoRedefine/>
    <w:qFormat/>
    <w:rPr>
      <w:i/>
      <w:color w:val="FF0000"/>
      <w:szCs w:val="26"/>
      <w:lang w:val="de-DE"/>
    </w:rPr>
  </w:style>
  <w:style w:type="character" w:customStyle="1" w:styleId="heading1Char0">
    <w:name w:val="heading 1 Char"/>
    <w:link w:val="Heading11"/>
    <w:locked/>
    <w:rPr>
      <w:b/>
      <w:sz w:val="28"/>
      <w:szCs w:val="28"/>
    </w:rPr>
  </w:style>
  <w:style w:type="paragraph" w:customStyle="1" w:styleId="Heading11">
    <w:name w:val="Heading 11"/>
    <w:basedOn w:val="Normal"/>
    <w:next w:val="Heading1"/>
    <w:link w:val="heading1Char0"/>
    <w:qFormat/>
    <w:pPr>
      <w:spacing w:after="80" w:line="340" w:lineRule="exact"/>
      <w:jc w:val="center"/>
      <w:outlineLvl w:val="0"/>
    </w:pPr>
    <w:rPr>
      <w:b/>
    </w:rPr>
  </w:style>
  <w:style w:type="character" w:customStyle="1" w:styleId="heading2Char0">
    <w:name w:val="heading 2 Char"/>
    <w:link w:val="Heading210"/>
    <w:locked/>
    <w:rPr>
      <w:b/>
      <w:sz w:val="28"/>
      <w:szCs w:val="28"/>
    </w:rPr>
  </w:style>
  <w:style w:type="paragraph" w:customStyle="1" w:styleId="Heading210">
    <w:name w:val="Heading 21"/>
    <w:basedOn w:val="Normal"/>
    <w:next w:val="Heading2"/>
    <w:link w:val="heading2Char0"/>
    <w:qFormat/>
    <w:pPr>
      <w:spacing w:after="80" w:line="340" w:lineRule="exact"/>
      <w:ind w:firstLine="720"/>
      <w:jc w:val="both"/>
      <w:outlineLvl w:val="0"/>
    </w:pPr>
    <w:rPr>
      <w:b/>
    </w:rPr>
  </w:style>
  <w:style w:type="character" w:customStyle="1" w:styleId="heading3Char0">
    <w:name w:val="heading 3 Char"/>
    <w:link w:val="Heading32"/>
    <w:locked/>
    <w:rPr>
      <w:b/>
      <w:sz w:val="28"/>
      <w:szCs w:val="28"/>
    </w:rPr>
  </w:style>
  <w:style w:type="paragraph" w:customStyle="1" w:styleId="Heading32">
    <w:name w:val="Heading 32"/>
    <w:basedOn w:val="Normal"/>
    <w:next w:val="Heading3"/>
    <w:link w:val="heading3Char0"/>
    <w:qFormat/>
    <w:pPr>
      <w:spacing w:after="80" w:line="340" w:lineRule="exact"/>
      <w:ind w:firstLine="720"/>
      <w:jc w:val="both"/>
      <w:outlineLvl w:val="1"/>
    </w:pPr>
    <w:rPr>
      <w:b/>
    </w:rPr>
  </w:style>
  <w:style w:type="paragraph" w:customStyle="1" w:styleId="s">
    <w:name w:val="s"/>
    <w:basedOn w:val="Normal"/>
    <w:uiPriority w:val="99"/>
    <w:qFormat/>
    <w:pPr>
      <w:spacing w:before="120" w:after="120"/>
      <w:jc w:val="center"/>
      <w:outlineLvl w:val="0"/>
    </w:pPr>
    <w:rPr>
      <w:b/>
      <w:sz w:val="32"/>
      <w:szCs w:val="20"/>
    </w:rPr>
  </w:style>
  <w:style w:type="paragraph" w:customStyle="1" w:styleId="CharCharCharChar4">
    <w:name w:val="Char Char Char Char4"/>
    <w:basedOn w:val="Normal"/>
    <w:qFormat/>
    <w:pPr>
      <w:spacing w:after="160" w:line="240" w:lineRule="exact"/>
    </w:pPr>
    <w:rPr>
      <w:rFonts w:ascii="Verdana" w:hAnsi="Verdana"/>
      <w:sz w:val="20"/>
      <w:szCs w:val="20"/>
      <w:lang w:val="vi-VN" w:eastAsia="vi-VN"/>
    </w:rPr>
  </w:style>
  <w:style w:type="paragraph" w:customStyle="1" w:styleId="CharCharCharChar5">
    <w:name w:val="Char Char Char Char5"/>
    <w:basedOn w:val="Normal"/>
    <w:qFormat/>
    <w:pPr>
      <w:spacing w:after="160" w:line="240" w:lineRule="exact"/>
    </w:pPr>
    <w:rPr>
      <w:rFonts w:ascii="Verdana" w:hAnsi="Verdana"/>
      <w:noProof/>
      <w:sz w:val="20"/>
      <w:szCs w:val="20"/>
      <w:lang w:val="vi-VN" w:eastAsia="vi-VN"/>
    </w:rPr>
  </w:style>
  <w:style w:type="paragraph" w:customStyle="1" w:styleId="CharCharCharCharCharChar4">
    <w:name w:val="Char Char Char Char Char Char4"/>
    <w:basedOn w:val="Normal"/>
    <w:qFormat/>
    <w:pPr>
      <w:widowControl w:val="0"/>
      <w:spacing w:after="160" w:line="360" w:lineRule="auto"/>
      <w:jc w:val="center"/>
    </w:pPr>
    <w:rPr>
      <w:rFonts w:ascii="Arial" w:eastAsia="SimSun" w:hAnsi="Arial"/>
      <w:b/>
      <w:color w:val="0000FF"/>
      <w:kern w:val="2"/>
      <w:sz w:val="20"/>
      <w:szCs w:val="24"/>
      <w:lang w:val="vi-VN" w:eastAsia="zh-CN"/>
    </w:rPr>
  </w:style>
  <w:style w:type="paragraph" w:customStyle="1" w:styleId="CharCharCharChar22">
    <w:name w:val="Char Char Char Char22"/>
    <w:basedOn w:val="Normal"/>
    <w:uiPriority w:val="99"/>
    <w:qFormat/>
    <w:pPr>
      <w:spacing w:line="240" w:lineRule="exact"/>
    </w:pPr>
    <w:rPr>
      <w:rFonts w:ascii="Arial" w:eastAsia="Calibri" w:hAnsi="Arial" w:cs="Arial"/>
      <w:sz w:val="22"/>
      <w:szCs w:val="24"/>
      <w:lang w:val="vi-VN" w:eastAsia="vi-VN"/>
    </w:rPr>
  </w:style>
  <w:style w:type="character" w:customStyle="1" w:styleId="BalloonTextChar1">
    <w:name w:val="Balloon Text Char1"/>
    <w:uiPriority w:val="99"/>
    <w:rPr>
      <w:rFonts w:ascii="Segoe UI" w:hAnsi="Segoe UI" w:cs="Segoe UI"/>
      <w:sz w:val="18"/>
      <w:szCs w:val="18"/>
      <w:lang w:val="vi-VN" w:eastAsia="vi-VN"/>
    </w:rPr>
  </w:style>
  <w:style w:type="character" w:customStyle="1" w:styleId="mw-headline">
    <w:name w:val="mw-headline"/>
    <w:rPr>
      <w:rFonts w:ascii="Times New Roman" w:hAnsi="Times New Roman" w:cs="Times New Roman" w:hint="default"/>
    </w:rPr>
  </w:style>
  <w:style w:type="character" w:customStyle="1" w:styleId="fontstyle21">
    <w:name w:val="fontstyle21"/>
    <w:rPr>
      <w:rFonts w:ascii="Times New Roman Bold" w:hAnsi="Times New Roman Bold" w:hint="default"/>
      <w:b/>
      <w:bCs/>
      <w:i w:val="0"/>
      <w:iCs w:val="0"/>
      <w:color w:val="000000"/>
      <w:sz w:val="28"/>
      <w:szCs w:val="28"/>
    </w:rPr>
  </w:style>
  <w:style w:type="character" w:customStyle="1" w:styleId="FootnoteCharacters">
    <w:name w:val="Footnote Characters"/>
    <w:qFormat/>
    <w:rPr>
      <w:vertAlign w:val="superscript"/>
    </w:rPr>
  </w:style>
  <w:style w:type="character" w:customStyle="1" w:styleId="WW8Num5z1">
    <w:name w:val="WW8Num5z1"/>
    <w:qFormat/>
    <w:rPr>
      <w:rFonts w:ascii="Courier New" w:hAnsi="Courier New" w:cs="Courier New" w:hint="default"/>
    </w:rPr>
  </w:style>
  <w:style w:type="character" w:customStyle="1" w:styleId="relative">
    <w:name w:val="relative"/>
  </w:style>
  <w:style w:type="character" w:customStyle="1" w:styleId="SubtitleChar1">
    <w:name w:val="Subtitle Char1"/>
    <w:rPr>
      <w:rFonts w:ascii="Calibri" w:eastAsia="Times New Roman" w:hAnsi="Calibri" w:cs="Times New Roman"/>
      <w:color w:val="5A5A5A"/>
      <w:spacing w:val="15"/>
      <w:sz w:val="22"/>
      <w:szCs w:val="22"/>
      <w:lang w:val="vi-VN" w:eastAsia="vi-VN"/>
    </w:rPr>
  </w:style>
  <w:style w:type="character" w:customStyle="1" w:styleId="MacroTextChar1">
    <w:name w:val="Macro Text Char1"/>
    <w:uiPriority w:val="99"/>
    <w:semiHidden/>
    <w:rPr>
      <w:rFonts w:ascii="Consolas" w:hAnsi="Consolas"/>
      <w:lang w:val="vi-VN" w:eastAsia="vi-VN"/>
    </w:rPr>
  </w:style>
  <w:style w:type="character" w:customStyle="1" w:styleId="QuoteChar1">
    <w:name w:val="Quote Char1"/>
    <w:uiPriority w:val="29"/>
    <w:rPr>
      <w:rFonts w:ascii="Times New Roman" w:hAnsi="Times New Roman"/>
      <w:i/>
      <w:iCs/>
      <w:color w:val="404040"/>
      <w:sz w:val="28"/>
      <w:szCs w:val="24"/>
      <w:lang w:val="vi-VN" w:eastAsia="vi-VN"/>
    </w:rPr>
  </w:style>
  <w:style w:type="character" w:customStyle="1" w:styleId="IntenseQuoteChar1">
    <w:name w:val="Intense Quote Char1"/>
    <w:uiPriority w:val="30"/>
    <w:rPr>
      <w:rFonts w:ascii="Times New Roman" w:hAnsi="Times New Roman"/>
      <w:i/>
      <w:iCs/>
      <w:color w:val="4472C4"/>
      <w:sz w:val="28"/>
      <w:szCs w:val="24"/>
      <w:lang w:val="vi-VN" w:eastAsia="vi-VN"/>
    </w:rPr>
  </w:style>
  <w:style w:type="character" w:customStyle="1" w:styleId="UnresolvedMention10">
    <w:name w:val="Unresolved Mention1"/>
    <w:uiPriority w:val="99"/>
    <w:rPr>
      <w:color w:val="605E5C"/>
      <w:shd w:val="clear" w:color="auto" w:fill="E1DFDD"/>
    </w:rPr>
  </w:style>
  <w:style w:type="character" w:customStyle="1" w:styleId="bot-name-ugc-label">
    <w:name w:val="bot-name-ugc-label"/>
  </w:style>
  <w:style w:type="character" w:customStyle="1" w:styleId="cpChagiiquyt2">
    <w:name w:val="Đề cập Chưa giải quyết2"/>
    <w:uiPriority w:val="99"/>
    <w:rPr>
      <w:color w:val="605E5C"/>
      <w:shd w:val="clear" w:color="auto" w:fill="E1DFDD"/>
    </w:rPr>
  </w:style>
  <w:style w:type="character" w:customStyle="1" w:styleId="Vnbnnidung2Inm">
    <w:name w:val="Văn bản nội dung (2) + In đậm"/>
    <w:rPr>
      <w:rFonts w:ascii="Times New Roman" w:eastAsia="Times New Roman" w:hAnsi="Times New Roman" w:cs="Times New Roman" w:hint="default"/>
      <w:b/>
      <w:bCs w:val="0"/>
      <w:color w:val="000000"/>
      <w:spacing w:val="0"/>
      <w:w w:val="100"/>
      <w:position w:val="0"/>
      <w:sz w:val="26"/>
      <w:shd w:val="clear" w:color="auto" w:fill="FFFFFF"/>
      <w:lang w:val="vi-VN" w:eastAsia="vi-VN"/>
    </w:rPr>
  </w:style>
  <w:style w:type="character" w:customStyle="1" w:styleId="CommentSubjectChar1">
    <w:name w:val="Comment Subject Char1"/>
    <w:uiPriority w:val="99"/>
    <w:semiHidden/>
    <w:rPr>
      <w:rFonts w:ascii="Times New Roman" w:hAnsi="Times New Roman"/>
      <w:b/>
      <w:bCs/>
      <w:lang w:val="vi-VN" w:eastAsia="vi-VN"/>
    </w:rPr>
  </w:style>
  <w:style w:type="character" w:customStyle="1" w:styleId="fontstyle31">
    <w:name w:val="fontstyle31"/>
    <w:rPr>
      <w:rFonts w:ascii="Times New Roman" w:hAnsi="Times New Roman" w:cs="Times New Roman" w:hint="default"/>
      <w:b w:val="0"/>
      <w:bCs w:val="0"/>
      <w:i w:val="0"/>
      <w:iCs w:val="0"/>
      <w:color w:val="000000"/>
      <w:sz w:val="26"/>
      <w:szCs w:val="26"/>
    </w:rPr>
  </w:style>
  <w:style w:type="character" w:customStyle="1" w:styleId="fontstyle41">
    <w:name w:val="fontstyle41"/>
    <w:rPr>
      <w:rFonts w:ascii="Times New Roman" w:hAnsi="Times New Roman" w:cs="Times New Roman" w:hint="default"/>
      <w:b w:val="0"/>
      <w:bCs w:val="0"/>
      <w:i/>
      <w:iCs/>
      <w:color w:val="000000"/>
      <w:sz w:val="28"/>
      <w:szCs w:val="28"/>
    </w:rPr>
  </w:style>
  <w:style w:type="character" w:customStyle="1" w:styleId="cpChagiiquyt1">
    <w:name w:val="Đề cập Chưa giải quyết1"/>
    <w:uiPriority w:val="99"/>
    <w:rPr>
      <w:color w:val="605E5C"/>
      <w:shd w:val="clear" w:color="auto" w:fill="E1DFDD"/>
    </w:rPr>
  </w:style>
  <w:style w:type="character" w:customStyle="1" w:styleId="BodyTextIndent2Char1">
    <w:name w:val="Body Text Indent 2 Char1"/>
    <w:uiPriority w:val="99"/>
    <w:rPr>
      <w:rFonts w:ascii="Times New Roman" w:hAnsi="Times New Roman"/>
      <w:sz w:val="28"/>
      <w:szCs w:val="24"/>
      <w:lang w:val="vi-VN" w:eastAsia="vi-VN"/>
    </w:rPr>
  </w:style>
  <w:style w:type="character" w:customStyle="1" w:styleId="normaltextrun">
    <w:name w:val="normaltextrun"/>
  </w:style>
  <w:style w:type="character" w:customStyle="1" w:styleId="thoitietvung">
    <w:name w:val="thoitiet_vung"/>
  </w:style>
  <w:style w:type="character" w:customStyle="1" w:styleId="PlainTextChar1">
    <w:name w:val="Plain Text Char1"/>
    <w:semiHidden/>
    <w:rPr>
      <w:rFonts w:ascii="Consolas" w:hAnsi="Consolas"/>
      <w:sz w:val="21"/>
      <w:szCs w:val="21"/>
      <w:lang w:val="vi-VN" w:eastAsia="vi-VN"/>
    </w:rPr>
  </w:style>
  <w:style w:type="character" w:customStyle="1" w:styleId="BodyTextFirstIndentChar1">
    <w:name w:val="Body Text First Indent Char1"/>
    <w:semiHidden/>
    <w:rPr>
      <w:rFonts w:ascii="Times New Roman" w:hAnsi="Times New Roman"/>
      <w:sz w:val="28"/>
      <w:szCs w:val="24"/>
      <w:lang w:val="vi-VN" w:eastAsia="vi-VN"/>
    </w:rPr>
  </w:style>
  <w:style w:type="character" w:customStyle="1" w:styleId="text0">
    <w:name w:val="text"/>
  </w:style>
  <w:style w:type="character" w:customStyle="1" w:styleId="emoji-sizer">
    <w:name w:val="emoji-sizer"/>
  </w:style>
  <w:style w:type="character" w:customStyle="1" w:styleId="WW-DefaultParagraphFont1111">
    <w:name w:val="WW-Default Paragraph Font1111"/>
    <w:rPr>
      <w:rFonts w:ascii="Times New Roman" w:eastAsia="Times New Roman" w:hAnsi="Times New Roman" w:cs="Times New Roman" w:hint="default"/>
    </w:rPr>
  </w:style>
  <w:style w:type="character" w:customStyle="1" w:styleId="WW8Num2z0">
    <w:name w:val="WW8Num2z0"/>
    <w:rPr>
      <w:rFonts w:ascii="Times New Roman" w:eastAsia="Times New Roman" w:hAnsi="Times New Roman" w:cs="Times New Roman" w:hint="default"/>
      <w:b/>
      <w:bCs w:val="0"/>
      <w:sz w:val="26"/>
      <w:szCs w:val="28"/>
    </w:rPr>
  </w:style>
  <w:style w:type="character" w:customStyle="1" w:styleId="WW-DefaultParagraphFont">
    <w:name w:val="WW-Default Paragraph Font"/>
    <w:rPr>
      <w:rFonts w:ascii="Times New Roman" w:eastAsia="Times New Roman" w:hAnsi="Times New Roman" w:cs="Times New Roman" w:hint="default"/>
    </w:rPr>
  </w:style>
  <w:style w:type="character" w:customStyle="1" w:styleId="Absatz-Standardschriftart">
    <w:name w:val="Absatz-Standardschriftart"/>
    <w:rPr>
      <w:rFonts w:ascii="Times New Roman" w:eastAsia="Times New Roman" w:hAnsi="Times New Roman" w:cs="Times New Roman" w:hint="default"/>
    </w:rPr>
  </w:style>
  <w:style w:type="character" w:customStyle="1" w:styleId="WW-DefaultParagraphFont1">
    <w:name w:val="WW-Default Paragraph Font1"/>
    <w:rPr>
      <w:rFonts w:ascii="Times New Roman" w:eastAsia="Times New Roman" w:hAnsi="Times New Roman" w:cs="Times New Roman" w:hint="default"/>
    </w:rPr>
  </w:style>
  <w:style w:type="character" w:customStyle="1" w:styleId="WW-DefaultParagraphFont11">
    <w:name w:val="WW-Default Paragraph Font11"/>
    <w:rPr>
      <w:rFonts w:ascii="Times New Roman" w:eastAsia="Times New Roman" w:hAnsi="Times New Roman" w:cs="Times New Roman" w:hint="default"/>
    </w:rPr>
  </w:style>
  <w:style w:type="character" w:customStyle="1" w:styleId="WW-DefaultParagraphFont111">
    <w:name w:val="WW-Default Paragraph Font111"/>
    <w:rPr>
      <w:rFonts w:ascii="Times New Roman" w:eastAsia="Times New Roman" w:hAnsi="Times New Roman" w:cs="Times New Roman" w:hint="default"/>
    </w:rPr>
  </w:style>
  <w:style w:type="character" w:customStyle="1" w:styleId="WW-Absatz-Standardschriftart">
    <w:name w:val="WW-Absatz-Standardschriftart"/>
    <w:rPr>
      <w:rFonts w:ascii="Times New Roman" w:eastAsia="Times New Roman" w:hAnsi="Times New Roman" w:cs="Times New Roman" w:hint="default"/>
    </w:rPr>
  </w:style>
  <w:style w:type="character" w:customStyle="1" w:styleId="WW-Absatz-Standardschriftart1">
    <w:name w:val="WW-Absatz-Standardschriftart1"/>
    <w:rPr>
      <w:rFonts w:ascii="Times New Roman" w:eastAsia="Times New Roman" w:hAnsi="Times New Roman" w:cs="Times New Roman" w:hint="default"/>
    </w:rPr>
  </w:style>
  <w:style w:type="character" w:customStyle="1" w:styleId="WW-Absatz-Standardschriftart11">
    <w:name w:val="WW-Absatz-Standardschriftart11"/>
    <w:rPr>
      <w:rFonts w:ascii="Times New Roman" w:eastAsia="Times New Roman" w:hAnsi="Times New Roman" w:cs="Times New Roman" w:hint="default"/>
    </w:rPr>
  </w:style>
  <w:style w:type="character" w:customStyle="1" w:styleId="WW8Num5z0">
    <w:name w:val="WW8Num5z0"/>
    <w:rPr>
      <w:rFonts w:ascii="Symbol" w:eastAsia="Times New Roman" w:hAnsi="Symbol" w:cs="Times New Roman" w:hint="default"/>
    </w:rPr>
  </w:style>
  <w:style w:type="character" w:customStyle="1" w:styleId="WW8Num6z0">
    <w:name w:val="WW8Num6z0"/>
    <w:rPr>
      <w:rFonts w:ascii="Symbol" w:eastAsia="Times New Roman" w:hAnsi="Symbol" w:cs="Times New Roman" w:hint="default"/>
    </w:rPr>
  </w:style>
  <w:style w:type="character" w:customStyle="1" w:styleId="WW8Num7z0">
    <w:name w:val="WW8Num7z0"/>
    <w:rPr>
      <w:rFonts w:ascii="Symbol" w:eastAsia="Times New Roman" w:hAnsi="Symbol" w:cs="Times New Roman" w:hint="default"/>
    </w:rPr>
  </w:style>
  <w:style w:type="character" w:customStyle="1" w:styleId="WW8Num8z0">
    <w:name w:val="WW8Num8z0"/>
    <w:rPr>
      <w:rFonts w:ascii="Symbol" w:eastAsia="Times New Roman" w:hAnsi="Symbol" w:cs="Times New Roman" w:hint="default"/>
    </w:rPr>
  </w:style>
  <w:style w:type="character" w:customStyle="1" w:styleId="WW8Num10z0">
    <w:name w:val="WW8Num10z0"/>
    <w:rPr>
      <w:rFonts w:ascii="Symbol" w:eastAsia="Times New Roman" w:hAnsi="Symbol" w:cs="Times New Roman" w:hint="default"/>
    </w:rPr>
  </w:style>
  <w:style w:type="character" w:customStyle="1" w:styleId="WW8Num13z0">
    <w:name w:val="WW8Num13z0"/>
    <w:rPr>
      <w:rFonts w:ascii="Times New Roman" w:eastAsia="Times New Roman" w:hAnsi="Times New Roman" w:cs="Times New Roman" w:hint="default"/>
      <w:b/>
      <w:bCs w:val="0"/>
      <w:sz w:val="26"/>
      <w:szCs w:val="28"/>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eastAsia="Times New Roman" w:hAnsi="Courier New" w:cs="Courier New" w:hint="default"/>
    </w:rPr>
  </w:style>
  <w:style w:type="character" w:customStyle="1" w:styleId="WW8Num14z2">
    <w:name w:val="WW8Num14z2"/>
    <w:rPr>
      <w:rFonts w:ascii="Symbol" w:eastAsia="Times New Roman" w:hAnsi="Symbol" w:cs="Times New Roman" w:hint="default"/>
    </w:rPr>
  </w:style>
  <w:style w:type="character" w:customStyle="1" w:styleId="WW8Num14z5">
    <w:name w:val="WW8Num14z5"/>
    <w:rPr>
      <w:rFonts w:ascii="Wingdings" w:eastAsia="Times New Roman" w:hAnsi="Wingdings" w:cs="Times New Roman"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eastAsia="Times New Roman" w:hAnsi="Courier New" w:cs="Courier New" w:hint="default"/>
    </w:rPr>
  </w:style>
  <w:style w:type="character" w:customStyle="1" w:styleId="WW8Num15z2">
    <w:name w:val="WW8Num15z2"/>
    <w:rPr>
      <w:rFonts w:ascii="Wingdings" w:eastAsia="Times New Roman" w:hAnsi="Wingdings" w:cs="Times New Roman" w:hint="default"/>
    </w:rPr>
  </w:style>
  <w:style w:type="character" w:customStyle="1" w:styleId="WW8Num15z3">
    <w:name w:val="WW8Num15z3"/>
    <w:rPr>
      <w:rFonts w:ascii="Symbol" w:eastAsia="Times New Roman" w:hAnsi="Symbol" w:cs="Times New Roman" w:hint="default"/>
    </w:rPr>
  </w:style>
  <w:style w:type="character" w:customStyle="1" w:styleId="NumberingSymbols">
    <w:name w:val="Numbering Symbols"/>
    <w:rPr>
      <w:rFonts w:ascii="Times New Roman" w:eastAsia="Times New Roman" w:hAnsi="Times New Roman" w:cs="Times New Roman" w:hint="default"/>
    </w:rPr>
  </w:style>
  <w:style w:type="character" w:customStyle="1" w:styleId="Bullets">
    <w:name w:val="Bullets"/>
    <w:rPr>
      <w:rFonts w:ascii="OpenSymbol" w:eastAsia="OpenSymbol" w:hAnsi="OpenSymbol" w:cs="OpenSymbol" w:hint="default"/>
    </w:rPr>
  </w:style>
  <w:style w:type="character" w:customStyle="1" w:styleId="apple-style-span">
    <w:name w:val="apple-style-span"/>
    <w:basedOn w:val="DefaultParagraphFont"/>
  </w:style>
  <w:style w:type="character" w:customStyle="1" w:styleId="Vnbnnidung211pt">
    <w:name w:val="Văn bản nội dung (2) + 11 pt"/>
    <w:rPr>
      <w:rFonts w:ascii="Times New Roman" w:hAnsi="Times New Roman" w:cs="Times New Roman" w:hint="default"/>
      <w:strike w:val="0"/>
      <w:dstrike w:val="0"/>
      <w:sz w:val="22"/>
      <w:szCs w:val="22"/>
      <w:u w:val="none"/>
      <w:effect w:val="none"/>
    </w:rPr>
  </w:style>
  <w:style w:type="character" w:customStyle="1" w:styleId="Vnbnnidung2BookmanOldStyle">
    <w:name w:val="Văn bản nội dung (2) + Bookman Old Style"/>
    <w:aliases w:val="5.5 pt,In nghiêng,Văn bản nội dung (2) + Courier New,4 pt,Văn bản nội dung (2) + 4 pt,Tỉ lệ 120%"/>
    <w:rPr>
      <w:rFonts w:ascii="Bookman Old Style" w:hAnsi="Bookman Old Style" w:cs="Bookman Old Style" w:hint="default"/>
      <w:i/>
      <w:iCs/>
      <w:strike w:val="0"/>
      <w:dstrike w:val="0"/>
      <w:sz w:val="11"/>
      <w:szCs w:val="11"/>
      <w:u w:val="none"/>
      <w:effect w:val="none"/>
      <w:shd w:val="clear" w:color="auto" w:fill="FFFFFF"/>
    </w:rPr>
  </w:style>
  <w:style w:type="character" w:customStyle="1" w:styleId="Vnbnnidung28pt">
    <w:name w:val="Văn bản nội dung (2) + 8 pt"/>
    <w:aliases w:val="Giãn cách 0 pt"/>
    <w:uiPriority w:val="99"/>
    <w:rPr>
      <w:rFonts w:ascii="Times New Roman" w:hAnsi="Times New Roman" w:cs="Times New Roman" w:hint="default"/>
      <w:strike w:val="0"/>
      <w:dstrike w:val="0"/>
      <w:spacing w:val="10"/>
      <w:sz w:val="16"/>
      <w:szCs w:val="16"/>
      <w:u w:val="none"/>
      <w:effect w:val="none"/>
      <w:shd w:val="clear" w:color="auto" w:fill="FFFFFF"/>
    </w:rPr>
  </w:style>
  <w:style w:type="character" w:customStyle="1" w:styleId="Vnbnnidung2Arial">
    <w:name w:val="Văn bản nội dung (2) + Arial"/>
    <w:aliases w:val="9 pt"/>
    <w:uiPriority w:val="99"/>
    <w:rPr>
      <w:rFonts w:ascii="Arial" w:hAnsi="Arial" w:cs="Arial" w:hint="default"/>
      <w:strike w:val="0"/>
      <w:dstrike w:val="0"/>
      <w:sz w:val="18"/>
      <w:szCs w:val="18"/>
      <w:u w:val="none"/>
      <w:effect w:val="none"/>
      <w:shd w:val="clear" w:color="auto" w:fill="FFFFFF"/>
    </w:rPr>
  </w:style>
  <w:style w:type="character" w:customStyle="1" w:styleId="bgyelow">
    <w:name w:val="bg_yelow"/>
    <w:basedOn w:val="DefaultParagraphFont"/>
  </w:style>
  <w:style w:type="character" w:customStyle="1" w:styleId="tuanhakh">
    <w:name w:val="tuanha_kh"/>
    <w:semiHidden/>
    <w:rPr>
      <w:rFonts w:ascii="Arial" w:hAnsi="Arial" w:cs="Arial" w:hint="default"/>
      <w:color w:val="000080"/>
      <w:sz w:val="20"/>
      <w:szCs w:val="20"/>
    </w:rPr>
  </w:style>
  <w:style w:type="character" w:customStyle="1" w:styleId="DanhsachScs-Nhnmanh1Char">
    <w:name w:val="Danh sách Sặc sỡ - Nhấn mạnh 1 Char"/>
    <w:uiPriority w:val="34"/>
    <w:rPr>
      <w:rFonts w:ascii="Calibri" w:eastAsia="Calibri" w:hAnsi="Calibri" w:cs="Calibri" w:hint="default"/>
      <w:sz w:val="22"/>
      <w:szCs w:val="22"/>
    </w:rPr>
  </w:style>
  <w:style w:type="character" w:customStyle="1" w:styleId="LiScs-Nhnmanh1Char">
    <w:name w:val="Lưới Sặc sỡ - Nhấn mạnh 1 Char"/>
    <w:rPr>
      <w:i/>
      <w:iCs/>
      <w:color w:val="000000"/>
      <w:sz w:val="28"/>
      <w:szCs w:val="28"/>
      <w:lang w:val="en-US" w:eastAsia="en-US" w:bidi="ar-SA"/>
    </w:rPr>
  </w:style>
  <w:style w:type="character" w:customStyle="1" w:styleId="CharChar6">
    <w:name w:val="Char Char6"/>
    <w:aliases w:val="Heading 3 Char3,3 bullet Char2,b Char2,2 Char2,Heading 3 Char Char Char2,Heading 3 Char1 Char Char2,Head3 Char2,Heading 3 Char1 Char11,Heading 3 Char Char Char Char Char11,Heading 3 Char Char Char Char Char Char2,Heading 31.2.1 Char2,L3 Char2"/>
    <w:rPr>
      <w:rFonts w:ascii=".VnTime" w:hAnsi=".VnTime" w:hint="default"/>
      <w:sz w:val="28"/>
      <w:lang w:val="en-AU"/>
    </w:rPr>
  </w:style>
  <w:style w:type="character" w:customStyle="1" w:styleId="Heading3Char7">
    <w:name w:val="Heading 3 Char7"/>
    <w:aliases w:val="3 bullet Char6,b Char6,2 Char6,Heading 3 Char Char Char6,Char Char12,Heading 3 Char1 Char Char6,Head3 Char6,Heading 3 Char1 Char15,Heading 3 Char Char Char Char Char15,Heading 3 Char Char Char Char Char Char6,Heading 31.2.1 Char6"/>
    <w:semiHidden/>
    <w:locked/>
    <w:rPr>
      <w:rFonts w:ascii="Cambria" w:hAnsi="Cambria" w:cs="Cambria" w:hint="default"/>
      <w:b/>
      <w:bCs/>
      <w:sz w:val="26"/>
      <w:szCs w:val="26"/>
    </w:rPr>
  </w:style>
  <w:style w:type="character" w:customStyle="1" w:styleId="Heading3Char5">
    <w:name w:val="Heading 3 Char5"/>
    <w:aliases w:val="3 bullet Char4,b Char4,2 Char4,Heading 3 Char Char Char4,Char Char10,Heading 3 Char1 Char Char4,Head3 Char4,Heading 3 Char1 Char13,Heading 3 Char Char Char Char Char13,Heading 3 Char Char Char Char Char Char4,Heading 31.2.1 Char4"/>
    <w:locked/>
    <w:rPr>
      <w:rFonts w:ascii="Cambria" w:hAnsi="Cambria" w:cs="Cambria" w:hint="default"/>
      <w:b/>
      <w:bCs/>
      <w:sz w:val="26"/>
      <w:szCs w:val="26"/>
    </w:rPr>
  </w:style>
  <w:style w:type="character" w:customStyle="1" w:styleId="Heading3Char4">
    <w:name w:val="Heading 3 Char4"/>
    <w:aliases w:val="3 bullet Char3,b Char3,2 Char3,Heading 3 Char Char Char3,Char Char8,Heading 3 Char1 Char Char3,Head3 Char3,Heading 3 Char1 Char12,Heading 3 Char Char Char Char Char12,Heading 3 Char Char Char Char Char Char3,Heading 31.2.1 Char3,L3 Char3"/>
    <w:locked/>
    <w:rPr>
      <w:rFonts w:ascii="Cambria" w:hAnsi="Cambria" w:cs="Cambria" w:hint="default"/>
      <w:b/>
      <w:bCs/>
      <w:sz w:val="26"/>
      <w:szCs w:val="26"/>
    </w:rPr>
  </w:style>
  <w:style w:type="character" w:customStyle="1" w:styleId="EndnoteTextChar1">
    <w:name w:val="Endnote Text Char1"/>
    <w:uiPriority w:val="99"/>
    <w:semiHidden/>
    <w:rPr>
      <w:rFonts w:ascii="Times New Roman" w:hAnsi="Times New Roman"/>
      <w:lang w:val="vi-VN" w:eastAsia="vi-VN"/>
    </w:rPr>
  </w:style>
  <w:style w:type="character" w:customStyle="1" w:styleId="Style3Char1">
    <w:name w:val="Style3 Char1"/>
    <w:rPr>
      <w:b/>
      <w:bCs w:val="0"/>
      <w:sz w:val="28"/>
      <w:lang w:val="pt-BR" w:eastAsia="en-US"/>
    </w:rPr>
  </w:style>
  <w:style w:type="character" w:customStyle="1" w:styleId="b1Char1">
    <w:name w:val="b1 Char1"/>
    <w:rPr>
      <w:rFonts w:ascii="Times New Roman" w:hAnsi="Times New Roman" w:cs="Times New Roman" w:hint="default"/>
      <w:b/>
      <w:bCs/>
      <w:sz w:val="28"/>
      <w:szCs w:val="28"/>
      <w:lang w:val="pt-BR" w:eastAsia="en-US"/>
    </w:rPr>
  </w:style>
  <w:style w:type="character" w:customStyle="1" w:styleId="b2Char1">
    <w:name w:val="b2 Char1"/>
    <w:rPr>
      <w:b/>
      <w:bCs w:val="0"/>
      <w:sz w:val="28"/>
      <w:lang w:val="en-US" w:eastAsia="en-US"/>
    </w:rPr>
  </w:style>
  <w:style w:type="character" w:customStyle="1" w:styleId="b2Char">
    <w:name w:val="b2 Char"/>
    <w:rPr>
      <w:b/>
      <w:bCs w:val="0"/>
      <w:sz w:val="28"/>
      <w:lang w:val="en-US" w:eastAsia="en-US"/>
    </w:rPr>
  </w:style>
  <w:style w:type="character" w:customStyle="1" w:styleId="b1Char">
    <w:name w:val="b1 Char"/>
    <w:rPr>
      <w:b/>
      <w:bCs w:val="0"/>
      <w:sz w:val="28"/>
      <w:lang w:val="pt-BR" w:eastAsia="en-US"/>
    </w:rPr>
  </w:style>
  <w:style w:type="character" w:customStyle="1" w:styleId="portlettext21">
    <w:name w:val="portlettext21"/>
    <w:rPr>
      <w:rFonts w:ascii="Arial" w:hAnsi="Arial" w:cs="Arial" w:hint="default"/>
      <w:color w:val="000000"/>
      <w:sz w:val="18"/>
    </w:rPr>
  </w:style>
  <w:style w:type="character" w:customStyle="1" w:styleId="sapeau">
    <w:name w:val="sapeau"/>
    <w:rPr>
      <w:rFonts w:ascii="Times New Roman" w:hAnsi="Times New Roman" w:cs="Times New Roman" w:hint="default"/>
    </w:rPr>
  </w:style>
  <w:style w:type="character" w:customStyle="1" w:styleId="Style3Char2">
    <w:name w:val="Style3 Char2"/>
    <w:rPr>
      <w:b/>
      <w:bCs w:val="0"/>
      <w:sz w:val="28"/>
      <w:lang w:val="pt-BR" w:eastAsia="en-US"/>
    </w:rPr>
  </w:style>
  <w:style w:type="character" w:customStyle="1" w:styleId="b2Char2">
    <w:name w:val="b2 Char2"/>
    <w:rPr>
      <w:b/>
      <w:bCs w:val="0"/>
      <w:sz w:val="28"/>
      <w:lang w:val="vi-VN" w:eastAsia="en-US"/>
    </w:rPr>
  </w:style>
  <w:style w:type="character" w:customStyle="1" w:styleId="A3Char">
    <w:name w:val="A3 Char"/>
    <w:rPr>
      <w:b/>
      <w:bCs w:val="0"/>
      <w:sz w:val="28"/>
      <w:lang w:val="en-US" w:eastAsia="en-US"/>
    </w:rPr>
  </w:style>
  <w:style w:type="character" w:customStyle="1" w:styleId="NoteHeadingChar1">
    <w:name w:val="Note Heading Char1"/>
    <w:semiHidden/>
    <w:rPr>
      <w:rFonts w:ascii="Times New Roman" w:hAnsi="Times New Roman"/>
      <w:sz w:val="28"/>
      <w:szCs w:val="24"/>
      <w:lang w:val="vi-VN" w:eastAsia="vi-VN"/>
    </w:rPr>
  </w:style>
  <w:style w:type="character" w:customStyle="1" w:styleId="CharChar7">
    <w:name w:val="Char Char7"/>
    <w:rPr>
      <w:lang w:val="en-US" w:eastAsia="en-US"/>
    </w:rPr>
  </w:style>
  <w:style w:type="character" w:customStyle="1" w:styleId="normal-h1">
    <w:name w:val="normal-h1"/>
  </w:style>
  <w:style w:type="character" w:customStyle="1" w:styleId="normalchar">
    <w:name w:val="normalchar"/>
  </w:style>
  <w:style w:type="character" w:customStyle="1" w:styleId="StyleBodyTextIndentTimesNewRomanBlueJustifiedBeforeCharCharChar">
    <w:name w:val="Style Body Text Indent + Times New Roman Blue Justified Before:.Char Char Char"/>
    <w:locked/>
    <w:rPr>
      <w:sz w:val="28"/>
      <w:lang w:val="en-US" w:eastAsia="en-US"/>
    </w:rPr>
  </w:style>
  <w:style w:type="character" w:customStyle="1" w:styleId="s31">
    <w:name w:val="s31"/>
    <w:rPr>
      <w:sz w:val="29"/>
    </w:rPr>
  </w:style>
  <w:style w:type="character" w:customStyle="1" w:styleId="tmChar0">
    <w:name w:val="tm Char"/>
    <w:rPr>
      <w:rFonts w:ascii=".VnTime" w:hAnsi=".VnTime" w:hint="default"/>
      <w:sz w:val="24"/>
      <w:lang w:val="en-US" w:eastAsia="en-US"/>
    </w:rPr>
  </w:style>
  <w:style w:type="character" w:customStyle="1" w:styleId="tmCharChar">
    <w:name w:val="tm Char Char"/>
    <w:rPr>
      <w:rFonts w:ascii=".VnTime" w:hAnsi=".VnTime" w:hint="default"/>
      <w:sz w:val="24"/>
      <w:lang w:val="en-US" w:eastAsia="en-US"/>
    </w:rPr>
  </w:style>
  <w:style w:type="character" w:customStyle="1" w:styleId="MyHeaderChar1">
    <w:name w:val="MyHeader Char1"/>
    <w:aliases w:val="MyHeader1 Char1,MyHeader2 Char1,MyHeader3 Char1,MyHeader4 Char1,MyHeader5 Char1,MyHeader6 Char1,MyHeader7 Char1,MyHeader8 Char1,MyHeader11 Char1,MyHeader21 Char1,MyHeader31 Char1,MyHeader41 Char1,MyHeader51 Char1"/>
    <w:uiPriority w:val="99"/>
    <w:semiHidden/>
    <w:locked/>
    <w:rPr>
      <w:sz w:val="28"/>
    </w:rPr>
  </w:style>
  <w:style w:type="character" w:customStyle="1" w:styleId="noidunggioithieu1">
    <w:name w:val="noidunggioithieu1"/>
    <w:rPr>
      <w:rFonts w:ascii="Times New Roman" w:hAnsi="Times New Roman" w:cs="Times New Roman" w:hint="default"/>
    </w:rPr>
  </w:style>
  <w:style w:type="character" w:customStyle="1" w:styleId="CharChar19">
    <w:name w:val="Char Char19"/>
    <w:locked/>
    <w:rPr>
      <w:b/>
      <w:bCs w:val="0"/>
      <w:sz w:val="26"/>
      <w:lang w:val="nl-NL"/>
    </w:rPr>
  </w:style>
  <w:style w:type="character" w:customStyle="1" w:styleId="PHANChar">
    <w:name w:val="PHAN Char"/>
    <w:locked/>
    <w:rPr>
      <w:rFonts w:ascii=".VnTime" w:hAnsi=".VnTime" w:hint="default"/>
      <w:b/>
      <w:bCs w:val="0"/>
      <w:sz w:val="32"/>
      <w:lang w:val="en-US" w:eastAsia="en-US"/>
    </w:rPr>
  </w:style>
  <w:style w:type="character" w:customStyle="1" w:styleId="MUCChar0">
    <w:name w:val="MUC Char"/>
    <w:locked/>
    <w:rPr>
      <w:rFonts w:ascii=".VnTime" w:hAnsi=".VnTime" w:hint="default"/>
      <w:b/>
      <w:bCs w:val="0"/>
      <w:sz w:val="28"/>
      <w:lang w:val="en-US" w:eastAsia="en-US"/>
    </w:rPr>
  </w:style>
  <w:style w:type="character" w:customStyle="1" w:styleId="CharChar9">
    <w:name w:val="Char Char9"/>
    <w:locked/>
    <w:rPr>
      <w:noProof/>
      <w:sz w:val="26"/>
      <w:lang w:val="en-US" w:eastAsia="zh-CN"/>
    </w:rPr>
  </w:style>
  <w:style w:type="character" w:customStyle="1" w:styleId="CharChar15">
    <w:name w:val="Char Char15"/>
    <w:rPr>
      <w:b/>
      <w:bCs w:val="0"/>
      <w:sz w:val="24"/>
    </w:rPr>
  </w:style>
  <w:style w:type="character" w:customStyle="1" w:styleId="CharChar14">
    <w:name w:val="Char Char14"/>
    <w:locked/>
    <w:rPr>
      <w:rFonts w:ascii="Arial" w:hAnsi="Arial" w:cs="Arial" w:hint="default"/>
      <w:b/>
      <w:bCs w:val="0"/>
      <w:sz w:val="26"/>
      <w:lang w:val="en-US" w:eastAsia="en-US"/>
    </w:rPr>
  </w:style>
  <w:style w:type="character" w:customStyle="1" w:styleId="Tablecaption0">
    <w:name w:val="Table caption_"/>
    <w:locked/>
    <w:rPr>
      <w:rFonts w:ascii="Times New Roman" w:hAnsi="Times New Roman" w:cs="Times New Roman" w:hint="default"/>
      <w:strike w:val="0"/>
      <w:dstrike w:val="0"/>
      <w:sz w:val="30"/>
      <w:u w:val="none"/>
      <w:effect w:val="none"/>
    </w:rPr>
  </w:style>
  <w:style w:type="character" w:customStyle="1" w:styleId="BodyText27">
    <w:name w:val="Body Text2"/>
    <w:rPr>
      <w:sz w:val="30"/>
      <w:shd w:val="clear" w:color="auto" w:fill="FFFFFF"/>
    </w:rPr>
  </w:style>
  <w:style w:type="character" w:customStyle="1" w:styleId="Bodytext28">
    <w:name w:val="Body text2"/>
    <w:rPr>
      <w:sz w:val="30"/>
      <w:shd w:val="clear" w:color="auto" w:fill="FFFFFF"/>
    </w:rPr>
  </w:style>
  <w:style w:type="character" w:customStyle="1" w:styleId="Bodytext13pt">
    <w:name w:val="Body text + 13 pt"/>
    <w:aliases w:val="Not Bold7"/>
    <w:rPr>
      <w:rFonts w:ascii="Times New Roman" w:hAnsi="Times New Roman" w:cs="Times New Roman" w:hint="default"/>
      <w:sz w:val="26"/>
      <w:shd w:val="clear" w:color="auto" w:fill="FFFFFF"/>
    </w:rPr>
  </w:style>
  <w:style w:type="character" w:customStyle="1" w:styleId="Vnbnnidung2Consolas">
    <w:name w:val="Văn bản nội dung (2) + Consolas"/>
    <w:aliases w:val="5 pt,Văn bản nội dung (2) + 5,Body text (4) + Arial,8,Header or footer + 10"/>
    <w:rPr>
      <w:rFonts w:ascii="Consolas" w:hAnsi="Consolas" w:hint="default"/>
      <w:strike w:val="0"/>
      <w:dstrike w:val="0"/>
      <w:color w:val="000000"/>
      <w:spacing w:val="0"/>
      <w:w w:val="100"/>
      <w:position w:val="0"/>
      <w:sz w:val="10"/>
      <w:u w:val="none"/>
      <w:effect w:val="none"/>
      <w:lang w:val="vi-VN" w:eastAsia="vi-VN"/>
    </w:rPr>
  </w:style>
  <w:style w:type="character" w:customStyle="1" w:styleId="Vnbnnidung2Innghing">
    <w:name w:val="Văn bản nội dung (2) + In nghiêng"/>
    <w:aliases w:val="Giãn cách -1 pt"/>
    <w:rPr>
      <w:rFonts w:ascii="Times New Roman" w:hAnsi="Times New Roman" w:cs="Times New Roman" w:hint="default"/>
      <w:i/>
      <w:iCs w:val="0"/>
      <w:strike w:val="0"/>
      <w:dstrike w:val="0"/>
      <w:color w:val="000000"/>
      <w:spacing w:val="-30"/>
      <w:w w:val="100"/>
      <w:position w:val="0"/>
      <w:sz w:val="26"/>
      <w:u w:val="none"/>
      <w:effect w:val="none"/>
      <w:shd w:val="clear" w:color="auto" w:fill="FFFFFF"/>
      <w:lang w:val="vi-VN" w:eastAsia="vi-VN"/>
    </w:rPr>
  </w:style>
  <w:style w:type="character" w:customStyle="1" w:styleId="mw-editsection">
    <w:name w:val="mw-editsection"/>
    <w:rPr>
      <w:rFonts w:ascii="Times New Roman" w:hAnsi="Times New Roman" w:cs="Times New Roman" w:hint="default"/>
    </w:rPr>
  </w:style>
  <w:style w:type="character" w:customStyle="1" w:styleId="mw-editsection-bracket">
    <w:name w:val="mw-editsection-bracket"/>
    <w:rPr>
      <w:rFonts w:ascii="Times New Roman" w:hAnsi="Times New Roman" w:cs="Times New Roman" w:hint="default"/>
    </w:rPr>
  </w:style>
  <w:style w:type="character" w:customStyle="1" w:styleId="mw-editsection-divider">
    <w:name w:val="mw-editsection-divider"/>
    <w:rPr>
      <w:rFonts w:ascii="Times New Roman" w:hAnsi="Times New Roman" w:cs="Times New Roman" w:hint="default"/>
    </w:rPr>
  </w:style>
  <w:style w:type="character" w:customStyle="1" w:styleId="NormalTimesNewRomanChar">
    <w:name w:val="Normal + Times New Roman Char"/>
    <w:aliases w:val="14 pt Char"/>
    <w:locked/>
    <w:rPr>
      <w:rFonts w:ascii="Calibri" w:hAnsi="Calibri" w:cs="Calibri" w:hint="default"/>
      <w:sz w:val="28"/>
      <w:szCs w:val="28"/>
    </w:rPr>
  </w:style>
  <w:style w:type="character" w:customStyle="1" w:styleId="Bodytext12pt">
    <w:name w:val="Body text + 12 pt"/>
    <w:rPr>
      <w:sz w:val="24"/>
    </w:rPr>
  </w:style>
  <w:style w:type="character" w:customStyle="1" w:styleId="Bodytext12pt1">
    <w:name w:val="Body text + 12 pt1"/>
    <w:rPr>
      <w:sz w:val="24"/>
    </w:rPr>
  </w:style>
  <w:style w:type="paragraph" w:customStyle="1" w:styleId="MediumGrid1-Accent21">
    <w:name w:val="Medium Grid 1 - Accent 21"/>
    <w:basedOn w:val="Normal"/>
    <w:link w:val="MediumGrid1-Accent2Char"/>
    <w:uiPriority w:val="34"/>
    <w:pPr>
      <w:spacing w:before="120" w:after="120" w:line="276" w:lineRule="auto"/>
    </w:pPr>
    <w:rPr>
      <w:rFonts w:ascii="Calibri" w:eastAsia="Calibri" w:hAnsi="Calibri" w:cs="Calibri"/>
      <w:sz w:val="22"/>
      <w:szCs w:val="20"/>
      <w:lang w:eastAsia="ja-JP"/>
    </w:rPr>
  </w:style>
  <w:style w:type="character" w:customStyle="1" w:styleId="MediumGrid1-Accent2Char">
    <w:name w:val="Medium Grid 1 - Accent 2 Char"/>
    <w:link w:val="MediumGrid1-Accent21"/>
    <w:uiPriority w:val="34"/>
    <w:locked/>
    <w:rPr>
      <w:rFonts w:ascii="Calibri" w:eastAsia="Calibri" w:hAnsi="Calibri" w:cs="Calibri"/>
      <w:sz w:val="22"/>
      <w:lang w:eastAsia="ja-JP"/>
    </w:rPr>
  </w:style>
  <w:style w:type="character" w:customStyle="1" w:styleId="hinh2222222">
    <w:name w:val="hinh2222222"/>
    <w:rPr>
      <w:rFonts w:ascii="Times New Roman" w:hAnsi="Times New Roman" w:cs="Times New Roman" w:hint="default"/>
      <w:sz w:val="26"/>
    </w:rPr>
  </w:style>
  <w:style w:type="character" w:customStyle="1" w:styleId="Mc111Char">
    <w:name w:val="Mục 1.1.1 Char"/>
    <w:locked/>
    <w:rPr>
      <w:rFonts w:ascii="Times New Roman" w:eastAsia="Times New Roman" w:hAnsi="Times New Roman" w:cs="Times New Roman" w:hint="default"/>
      <w:b/>
      <w:bCs w:val="0"/>
      <w:noProof/>
      <w:sz w:val="28"/>
    </w:rPr>
  </w:style>
  <w:style w:type="character" w:customStyle="1" w:styleId="StyleBold">
    <w:name w:val="Style Bold"/>
    <w:semiHidden/>
    <w:rPr>
      <w:rFonts w:ascii=".VnTime" w:hAnsi=".VnTime" w:hint="default"/>
      <w:b/>
      <w:bCs w:val="0"/>
      <w:sz w:val="26"/>
    </w:rPr>
  </w:style>
  <w:style w:type="character" w:customStyle="1" w:styleId="NidungChar0">
    <w:name w:val="Néi dung Char"/>
    <w:rPr>
      <w:rFonts w:ascii=".VnTime" w:hAnsi=".VnTime" w:hint="default"/>
      <w:sz w:val="28"/>
      <w:lang w:val="en-US" w:eastAsia="en-US"/>
    </w:rPr>
  </w:style>
  <w:style w:type="character" w:customStyle="1" w:styleId="NidungCharChar">
    <w:name w:val="Néi dung Char Char"/>
    <w:rPr>
      <w:rFonts w:ascii=".VnTime" w:hAnsi=".VnTime" w:hint="default"/>
      <w:sz w:val="26"/>
      <w:lang w:val="pt-BR" w:eastAsia="en-US"/>
    </w:rPr>
  </w:style>
  <w:style w:type="character" w:customStyle="1" w:styleId="vietadtextlink">
    <w:name w:val="vietadtextlink"/>
    <w:semiHidden/>
    <w:rPr>
      <w:rFonts w:ascii="Times New Roman" w:hAnsi="Times New Roman" w:cs="Times New Roman" w:hint="default"/>
    </w:rPr>
  </w:style>
  <w:style w:type="character" w:customStyle="1" w:styleId="McaChar">
    <w:name w:val="Mục a Char"/>
    <w:rPr>
      <w:b/>
      <w:bCs w:val="0"/>
      <w:i/>
      <w:iCs w:val="0"/>
      <w:noProof/>
      <w:color w:val="FF0000"/>
      <w:sz w:val="28"/>
      <w:lang w:val="pt-BR" w:eastAsia="en-US"/>
    </w:rPr>
  </w:style>
  <w:style w:type="character" w:customStyle="1" w:styleId="storybody1">
    <w:name w:val="story_body1"/>
    <w:semiHidden/>
    <w:rPr>
      <w:rFonts w:ascii="Times New Roman" w:hAnsi="Times New Roman" w:cs="Times New Roman" w:hint="default"/>
      <w:color w:val="000000"/>
      <w:sz w:val="22"/>
    </w:rPr>
  </w:style>
  <w:style w:type="character" w:customStyle="1" w:styleId="NidungCharCharChar">
    <w:name w:val="Néi dung Char Char Char"/>
    <w:semiHidden/>
    <w:rPr>
      <w:rFonts w:ascii=".VnTime" w:hAnsi=".VnTime" w:hint="default"/>
      <w:sz w:val="26"/>
      <w:lang w:val="pt-BR" w:eastAsia="en-US"/>
    </w:rPr>
  </w:style>
  <w:style w:type="character" w:customStyle="1" w:styleId="Style4Char">
    <w:name w:val="Style4 Char"/>
    <w:semiHidden/>
    <w:rPr>
      <w:rFonts w:ascii="Times New Roman" w:eastAsia="Times New Roman" w:hAnsi="Times New Roman" w:cs="Times New Roman" w:hint="default"/>
      <w:sz w:val="28"/>
      <w:lang w:eastAsia="en-GB"/>
    </w:rPr>
  </w:style>
  <w:style w:type="character" w:customStyle="1" w:styleId="BodyTextFirstIndent2Char1">
    <w:name w:val="Body Text First Indent 2 Char1"/>
    <w:semiHidden/>
    <w:rPr>
      <w:rFonts w:ascii="Times New Roman" w:hAnsi="Times New Roman"/>
      <w:sz w:val="28"/>
      <w:szCs w:val="24"/>
      <w:lang w:val="vi-VN" w:eastAsia="vi-VN"/>
    </w:rPr>
  </w:style>
  <w:style w:type="character" w:customStyle="1" w:styleId="ms-rtecustom-articlebyline">
    <w:name w:val="ms-rtecustom-articlebyline"/>
  </w:style>
  <w:style w:type="character" w:customStyle="1" w:styleId="McnidungChar2">
    <w:name w:val="Mục nội dung Char2"/>
    <w:uiPriority w:val="99"/>
    <w:locked/>
    <w:rPr>
      <w:noProof/>
      <w:color w:val="0000FF"/>
      <w:sz w:val="28"/>
      <w:szCs w:val="28"/>
      <w:lang w:val="pt-BR"/>
    </w:rPr>
  </w:style>
  <w:style w:type="character" w:customStyle="1" w:styleId="CharChar13">
    <w:name w:val="Char Char13"/>
    <w:locked/>
    <w:rPr>
      <w:rFonts w:ascii=".VnTimeH" w:hAnsi=".VnTimeH" w:hint="default"/>
      <w:b/>
      <w:bCs w:val="0"/>
      <w:sz w:val="28"/>
      <w:lang w:eastAsia="ko-KR" w:bidi="ar-SA"/>
    </w:rPr>
  </w:style>
  <w:style w:type="character" w:customStyle="1" w:styleId="BodyText2CharCharChar2">
    <w:name w:val="Body Text 2 Char Char Char2"/>
    <w:locked/>
    <w:rPr>
      <w:rFonts w:ascii=".VnTime" w:eastAsia="Calibri" w:hAnsi=".VnTime" w:hint="default"/>
      <w:sz w:val="24"/>
      <w:szCs w:val="24"/>
      <w:lang w:val="en-US" w:eastAsia="en-US" w:bidi="ar-SA"/>
    </w:rPr>
  </w:style>
  <w:style w:type="character" w:customStyle="1" w:styleId="CharChar16">
    <w:name w:val="Char Char16"/>
    <w:locked/>
    <w:rPr>
      <w:rFonts w:ascii=".VnTime" w:hAnsi=".VnTime" w:hint="default"/>
      <w:i/>
      <w:iCs/>
      <w:sz w:val="28"/>
      <w:szCs w:val="24"/>
      <w:lang w:bidi="ar-SA"/>
    </w:rPr>
  </w:style>
  <w:style w:type="character" w:customStyle="1" w:styleId="BodytextNotBold">
    <w:name w:val="Body text + Not Bold"/>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vi-VN" w:eastAsia="en-US" w:bidi="ar-SA"/>
    </w:rPr>
  </w:style>
  <w:style w:type="character" w:customStyle="1" w:styleId="CharChar18">
    <w:name w:val="Char Char18"/>
    <w:rPr>
      <w:rFonts w:ascii="Cambria" w:eastAsia="Times New Roman" w:hAnsi="Cambria" w:cs="Times New Roman" w:hint="default"/>
      <w:b/>
      <w:bCs/>
      <w:i/>
      <w:iCs/>
      <w:sz w:val="28"/>
      <w:szCs w:val="28"/>
    </w:rPr>
  </w:style>
  <w:style w:type="character" w:customStyle="1" w:styleId="spipsurligne">
    <w:name w:val="spip_surligne"/>
  </w:style>
  <w:style w:type="character" w:customStyle="1" w:styleId="Bodytext221">
    <w:name w:val="Body text (2)2"/>
    <w:uiPriority w:val="99"/>
    <w:rPr>
      <w:rFonts w:ascii="Times New Roman" w:hAnsi="Times New Roman" w:cs="Times New Roman" w:hint="default"/>
      <w:strike w:val="0"/>
      <w:dstrike w:val="0"/>
      <w:sz w:val="26"/>
      <w:szCs w:val="26"/>
      <w:u w:val="none"/>
      <w:effect w:val="none"/>
    </w:rPr>
  </w:style>
  <w:style w:type="character" w:customStyle="1" w:styleId="Bodytext2Bold2">
    <w:name w:val="Body text (2) + Bold2"/>
    <w:uiPriority w:val="99"/>
    <w:rPr>
      <w:rFonts w:ascii="Times New Roman" w:hAnsi="Times New Roman" w:cs="Times New Roman" w:hint="default"/>
      <w:b/>
      <w:bCs/>
      <w:sz w:val="26"/>
      <w:szCs w:val="26"/>
      <w:shd w:val="clear" w:color="auto" w:fill="FFFFFF"/>
    </w:rPr>
  </w:style>
  <w:style w:type="character" w:customStyle="1" w:styleId="Bodytext2115pt">
    <w:name w:val="Body text (2) + 11.5 pt"/>
    <w:aliases w:val="Italic,Body text (4) + 11 pt"/>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lang w:val="vi-VN" w:eastAsia="vi-VN" w:bidi="vi-VN"/>
    </w:rPr>
  </w:style>
  <w:style w:type="character" w:customStyle="1" w:styleId="Bodytext213pt">
    <w:name w:val="Body text (2) + 13 pt"/>
    <w:aliases w:val="Header or footer + 11.5 pt,Not Bold"/>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character" w:customStyle="1" w:styleId="McbngChar">
    <w:name w:val="Mục bảng Char"/>
    <w:rPr>
      <w:rFonts w:ascii="Times New Roman" w:eastAsia="MS Mincho" w:hAnsi="Times New Roman" w:cs="Times New Roman" w:hint="default"/>
      <w:b/>
      <w:bCs w:val="0"/>
      <w:noProof/>
      <w:sz w:val="24"/>
      <w:szCs w:val="24"/>
      <w:lang w:val="da-DK"/>
    </w:rPr>
  </w:style>
  <w:style w:type="character" w:customStyle="1" w:styleId="BangChar4">
    <w:name w:val="Bang Char4"/>
    <w:rPr>
      <w:b/>
      <w:bCs w:val="0"/>
      <w:sz w:val="26"/>
      <w:szCs w:val="26"/>
      <w:lang w:val="en-US" w:eastAsia="en-US" w:bidi="ar-SA"/>
    </w:rPr>
  </w:style>
  <w:style w:type="character" w:customStyle="1" w:styleId="small1">
    <w:name w:val="small1"/>
    <w:rPr>
      <w:rFonts w:ascii="Times New Roman" w:hAnsi="Times New Roman" w:cs="Times New Roman" w:hint="default"/>
      <w:color w:val="0052B0"/>
      <w:sz w:val="18"/>
      <w:szCs w:val="18"/>
    </w:rPr>
  </w:style>
  <w:style w:type="character" w:customStyle="1" w:styleId="Style13ptBold">
    <w:name w:val="Style 13 pt Bold"/>
    <w:rPr>
      <w:b/>
      <w:bCs/>
      <w:sz w:val="26"/>
    </w:rPr>
  </w:style>
  <w:style w:type="character" w:customStyle="1" w:styleId="Gach1Char">
    <w:name w:val="Gach 1 Char"/>
    <w:rPr>
      <w:rFonts w:ascii=".VnTime" w:hAnsi=".VnTime" w:hint="default"/>
      <w:iCs/>
      <w:noProof w:val="0"/>
      <w:sz w:val="26"/>
      <w:szCs w:val="24"/>
      <w:lang w:val="en-US" w:eastAsia="en-US" w:bidi="ar-SA"/>
    </w:rPr>
  </w:style>
  <w:style w:type="character" w:customStyle="1" w:styleId="Cong2Char">
    <w:name w:val="Cong 2 Char"/>
    <w:rPr>
      <w:rFonts w:ascii=".VnTime" w:hAnsi=".VnTime" w:hint="default"/>
      <w:iCs/>
      <w:noProof w:val="0"/>
      <w:sz w:val="26"/>
      <w:szCs w:val="24"/>
      <w:lang w:val="en-US" w:eastAsia="en-US" w:bidi="ar-SA"/>
    </w:rPr>
  </w:style>
  <w:style w:type="character" w:customStyle="1" w:styleId="Cham1Char">
    <w:name w:val="Cham 1 Char"/>
    <w:rPr>
      <w:rFonts w:ascii=".VnTime" w:hAnsi=".VnTime" w:hint="default"/>
      <w:iCs/>
      <w:noProof w:val="0"/>
      <w:sz w:val="26"/>
      <w:szCs w:val="24"/>
      <w:lang w:val="en-US" w:eastAsia="en-US" w:bidi="ar-SA"/>
    </w:rPr>
  </w:style>
  <w:style w:type="character" w:customStyle="1" w:styleId="Bodytext28pt">
    <w:name w:val="Body text (2) + 8 pt"/>
    <w:uiPriority w:val="99"/>
    <w:rPr>
      <w:rFonts w:ascii="Times New Roman" w:hAnsi="Times New Roman" w:cs="Times New Roman" w:hint="default"/>
      <w:strike w:val="0"/>
      <w:dstrike w:val="0"/>
      <w:sz w:val="16"/>
      <w:szCs w:val="16"/>
      <w:u w:val="none"/>
      <w:effect w:val="none"/>
      <w:shd w:val="clear" w:color="auto" w:fill="FFFFFF"/>
    </w:rPr>
  </w:style>
  <w:style w:type="character" w:customStyle="1" w:styleId="longtext">
    <w:name w:val="long_text"/>
  </w:style>
  <w:style w:type="character" w:customStyle="1" w:styleId="apple-tab-span">
    <w:name w:val="apple-tab-span"/>
  </w:style>
  <w:style w:type="character" w:customStyle="1" w:styleId="hidden-xs">
    <w:name w:val="hidden-xs"/>
  </w:style>
  <w:style w:type="character" w:customStyle="1" w:styleId="UnresolvedMention11">
    <w:name w:val="Unresolved Mention11"/>
    <w:uiPriority w:val="99"/>
    <w:semiHidden/>
    <w:rPr>
      <w:color w:val="605E5C"/>
      <w:shd w:val="clear" w:color="auto" w:fill="E1DFDD"/>
    </w:rPr>
  </w:style>
  <w:style w:type="character" w:customStyle="1" w:styleId="hps">
    <w:name w:val="hps"/>
  </w:style>
  <w:style w:type="character" w:customStyle="1" w:styleId="tmChar1">
    <w:name w:val="tm Char1"/>
    <w:rPr>
      <w:rFonts w:ascii=".VnTime" w:hAnsi=".VnTime" w:hint="default"/>
      <w:snapToGrid w:val="0"/>
      <w:sz w:val="26"/>
      <w:lang w:val="en-US" w:eastAsia="en-US" w:bidi="ar-SA"/>
    </w:rPr>
  </w:style>
  <w:style w:type="character" w:customStyle="1" w:styleId="UnresolvedMention2">
    <w:name w:val="Unresolved Mention2"/>
    <w:uiPriority w:val="99"/>
    <w:rPr>
      <w:color w:val="605E5C"/>
      <w:shd w:val="clear" w:color="auto" w:fill="E1DFDD"/>
    </w:rPr>
  </w:style>
  <w:style w:type="character" w:customStyle="1" w:styleId="bangTChar">
    <w:name w:val="bangT Char"/>
    <w:rPr>
      <w:b/>
      <w:bCs/>
      <w:snapToGrid w:val="0"/>
      <w:sz w:val="26"/>
      <w:szCs w:val="26"/>
      <w:lang w:val="pt-BR" w:eastAsia="en-US" w:bidi="ar-SA"/>
    </w:rPr>
  </w:style>
  <w:style w:type="character" w:customStyle="1" w:styleId="UnresolvedMention21">
    <w:name w:val="Unresolved Mention21"/>
    <w:uiPriority w:val="99"/>
    <w:rPr>
      <w:color w:val="605E5C"/>
      <w:shd w:val="clear" w:color="auto" w:fill="E1DFDD"/>
    </w:rPr>
  </w:style>
  <w:style w:type="character" w:customStyle="1" w:styleId="heading3char2">
    <w:name w:val="heading3char"/>
  </w:style>
  <w:style w:type="character" w:customStyle="1" w:styleId="UnresolvedMention3">
    <w:name w:val="Unresolved Mention3"/>
    <w:uiPriority w:val="99"/>
    <w:rPr>
      <w:color w:val="605E5C"/>
      <w:shd w:val="clear" w:color="auto" w:fill="E1DFDD"/>
    </w:rPr>
  </w:style>
  <w:style w:type="character" w:customStyle="1" w:styleId="UnresolvedMention4">
    <w:name w:val="Unresolved Mention4"/>
    <w:uiPriority w:val="99"/>
    <w:rPr>
      <w:color w:val="605E5C"/>
      <w:shd w:val="clear" w:color="auto" w:fill="E1DFDD"/>
    </w:rPr>
  </w:style>
  <w:style w:type="character" w:customStyle="1" w:styleId="UnresolvedMention5">
    <w:name w:val="Unresolved Mention5"/>
    <w:uiPriority w:val="99"/>
    <w:rPr>
      <w:color w:val="605E5C"/>
      <w:shd w:val="clear" w:color="auto" w:fill="E1DFDD"/>
    </w:rPr>
  </w:style>
  <w:style w:type="character" w:customStyle="1" w:styleId="DateChar1">
    <w:name w:val="Date Char1"/>
    <w:semiHidden/>
    <w:rPr>
      <w:rFonts w:ascii="Times New Roman" w:hAnsi="Times New Roman"/>
      <w:sz w:val="28"/>
      <w:szCs w:val="24"/>
      <w:lang w:val="vi-VN" w:eastAsia="vi-VN"/>
    </w:rPr>
  </w:style>
  <w:style w:type="character" w:customStyle="1" w:styleId="text1">
    <w:name w:val="text1"/>
    <w:rPr>
      <w:rFonts w:ascii="Verdana" w:hAnsi="Verdana" w:hint="default"/>
      <w:color w:val="000000"/>
      <w:sz w:val="15"/>
      <w:szCs w:val="15"/>
    </w:rPr>
  </w:style>
  <w:style w:type="character" w:customStyle="1" w:styleId="Char0">
    <w:name w:val="本文 Char"/>
    <w:rPr>
      <w:rFonts w:ascii="Arial" w:eastAsia="MS PMincho" w:hAnsi="Arial" w:cs="Arial" w:hint="default"/>
      <w:kern w:val="2"/>
      <w:sz w:val="21"/>
      <w:szCs w:val="24"/>
      <w:lang w:val="en-US" w:eastAsia="ja-JP" w:bidi="ar-SA"/>
    </w:rPr>
  </w:style>
  <w:style w:type="character" w:customStyle="1" w:styleId="2CharChar">
    <w:name w:val="本文2 Char Char"/>
    <w:rPr>
      <w:rFonts w:ascii="Arial" w:eastAsia="MS PMincho" w:hAnsi="Arial" w:cs="Arial" w:hint="default"/>
      <w:kern w:val="2"/>
      <w:sz w:val="21"/>
      <w:szCs w:val="24"/>
      <w:lang w:val="en-GB" w:eastAsia="ja-JP" w:bidi="ar-SA"/>
    </w:rPr>
  </w:style>
  <w:style w:type="character" w:customStyle="1" w:styleId="-indentChar">
    <w:name w:val="本文-indent Char"/>
    <w:rPr>
      <w:rFonts w:ascii="Arial" w:eastAsia="MS PMincho" w:hAnsi="Arial" w:cs="Arial" w:hint="default"/>
      <w:kern w:val="2"/>
      <w:sz w:val="21"/>
      <w:szCs w:val="24"/>
      <w:lang w:val="en-GB" w:eastAsia="ja-JP" w:bidi="ar-SA"/>
    </w:rPr>
  </w:style>
  <w:style w:type="character" w:customStyle="1" w:styleId="2Char">
    <w:name w:val="本文2 Char"/>
    <w:rPr>
      <w:rFonts w:ascii="Arial" w:eastAsia="MS PMincho" w:hAnsi="Arial" w:cs="Arial" w:hint="default"/>
      <w:kern w:val="2"/>
      <w:sz w:val="21"/>
      <w:szCs w:val="24"/>
      <w:lang w:val="en-GB" w:eastAsia="ja-JP" w:bidi="ar-SA"/>
    </w:rPr>
  </w:style>
  <w:style w:type="character" w:customStyle="1" w:styleId="Char2">
    <w:name w:val="図表番号 Char"/>
    <w:rPr>
      <w:rFonts w:ascii="Arial" w:eastAsia="MS PGothic" w:hAnsi="Arial" w:cs="Arial" w:hint="default"/>
      <w:b/>
      <w:bCs/>
      <w:kern w:val="2"/>
      <w:lang w:val="en-US" w:eastAsia="ja-JP" w:bidi="ar-SA"/>
    </w:rPr>
  </w:style>
  <w:style w:type="character" w:customStyle="1" w:styleId="2CharChar0">
    <w:name w:val="見出し 2 Char Char"/>
    <w:rPr>
      <w:rFonts w:ascii="Arial" w:eastAsia="MS Gothic" w:hAnsi="Arial" w:cs="Arial" w:hint="default"/>
      <w:kern w:val="2"/>
      <w:sz w:val="24"/>
      <w:lang w:val="en-US" w:eastAsia="ja-JP" w:bidi="ar-SA"/>
    </w:rPr>
  </w:style>
  <w:style w:type="character" w:customStyle="1" w:styleId="1CharChar">
    <w:name w:val="本文1 Char Char"/>
    <w:rPr>
      <w:rFonts w:ascii="Arial" w:eastAsia="MS PMincho" w:hAnsi="Arial" w:cs="Arial" w:hint="default"/>
      <w:kern w:val="2"/>
      <w:sz w:val="21"/>
      <w:szCs w:val="24"/>
      <w:lang w:val="en-GB" w:eastAsia="ja-JP" w:bidi="ar-SA"/>
    </w:rPr>
  </w:style>
  <w:style w:type="character" w:customStyle="1" w:styleId="T-TitleCharCharChar">
    <w:name w:val="T-Title Char Char Char"/>
    <w:rPr>
      <w:rFonts w:ascii="Arial" w:eastAsia="MS Mincho" w:hAnsi="Arial" w:cs="Arial" w:hint="default"/>
      <w:b/>
      <w:bCs w:val="0"/>
      <w:kern w:val="2"/>
      <w:sz w:val="22"/>
      <w:szCs w:val="24"/>
      <w:lang w:val="en-US" w:eastAsia="ja-JP" w:bidi="ar-SA"/>
    </w:rPr>
  </w:style>
  <w:style w:type="character" w:customStyle="1" w:styleId="textCharChar">
    <w:name w:val="text Char Char"/>
    <w:rPr>
      <w:rFonts w:ascii="Arial" w:eastAsia="MS Mincho" w:hAnsi="Arial" w:cs="Arial" w:hint="default"/>
      <w:kern w:val="2"/>
      <w:sz w:val="24"/>
      <w:szCs w:val="24"/>
      <w:lang w:val="en-US" w:eastAsia="ja-JP" w:bidi="ar-SA"/>
    </w:rPr>
  </w:style>
  <w:style w:type="character" w:customStyle="1" w:styleId="text11ptChar">
    <w:name w:val="スタイル text + 11 pt Char"/>
    <w:rPr>
      <w:rFonts w:ascii="Arial" w:eastAsia="MS Mincho" w:hAnsi="Arial" w:cs="Arial" w:hint="default"/>
      <w:kern w:val="2"/>
      <w:sz w:val="22"/>
      <w:szCs w:val="24"/>
      <w:lang w:val="en-US" w:eastAsia="ja-JP" w:bidi="ar-SA"/>
    </w:rPr>
  </w:style>
  <w:style w:type="character" w:customStyle="1" w:styleId="tbl-scr-txt1">
    <w:name w:val="tbl-scr-txt1"/>
    <w:rPr>
      <w:rFonts w:ascii="Verdana" w:hAnsi="Verdana" w:hint="default"/>
      <w:color w:val="B5470D"/>
      <w:sz w:val="15"/>
      <w:szCs w:val="15"/>
    </w:rPr>
  </w:style>
  <w:style w:type="character" w:customStyle="1" w:styleId="2-1Char">
    <w:name w:val="見出し 2-1 Char"/>
    <w:rPr>
      <w:rFonts w:ascii="Arial" w:eastAsia="MS Gothic" w:hAnsi="Arial" w:cs="Arial" w:hint="default"/>
      <w:kern w:val="2"/>
      <w:sz w:val="24"/>
      <w:szCs w:val="24"/>
      <w:lang w:val="en-US" w:eastAsia="ja-JP" w:bidi="ar-SA"/>
    </w:rPr>
  </w:style>
  <w:style w:type="character" w:customStyle="1" w:styleId="0Heading-tableCharChar">
    <w:name w:val="0_Heading-table Char Char"/>
    <w:rPr>
      <w:rFonts w:ascii="Century" w:eastAsia="MS Mincho" w:hAnsi="Century" w:hint="default"/>
      <w:b/>
      <w:bCs w:val="0"/>
      <w:kern w:val="2"/>
      <w:sz w:val="24"/>
      <w:szCs w:val="24"/>
      <w:lang w:val="en-US" w:eastAsia="ja-JP" w:bidi="ar-SA"/>
    </w:rPr>
  </w:style>
  <w:style w:type="character" w:customStyle="1" w:styleId="00CharChar">
    <w:name w:val="0_0 Char Char"/>
    <w:rPr>
      <w:rFonts w:ascii="Century" w:eastAsia="MS Mincho" w:hAnsi="Century" w:hint="default"/>
      <w:kern w:val="2"/>
      <w:sz w:val="24"/>
      <w:szCs w:val="24"/>
      <w:lang w:val="en-US" w:eastAsia="ja-JP" w:bidi="ar-SA"/>
    </w:rPr>
  </w:style>
  <w:style w:type="character" w:customStyle="1" w:styleId="05CharChar">
    <w:name w:val="図表番号 + 左揃え 段落後 :  0.5 行 Char Char"/>
    <w:rPr>
      <w:rFonts w:ascii="Arial" w:eastAsia="MS Mincho" w:hAnsi="Arial" w:cs="MS Mincho" w:hint="default"/>
      <w:b/>
      <w:bCs/>
      <w:iCs/>
      <w:kern w:val="2"/>
      <w:sz w:val="22"/>
      <w:szCs w:val="24"/>
      <w:lang w:val="en-US" w:eastAsia="en-US" w:bidi="ar-SA"/>
    </w:rPr>
  </w:style>
  <w:style w:type="character" w:customStyle="1" w:styleId="sourceCharChar">
    <w:name w:val="source Char Char"/>
    <w:rPr>
      <w:rFonts w:ascii="Arial" w:eastAsia="MS PMincho" w:hAnsi="Arial" w:cs="Arial" w:hint="default"/>
      <w:sz w:val="18"/>
      <w:szCs w:val="21"/>
      <w:lang w:val="en-US" w:eastAsia="ja-JP" w:bidi="ar-SA"/>
    </w:rPr>
  </w:style>
  <w:style w:type="character" w:customStyle="1" w:styleId="textCharCharCharCharCharChar">
    <w:name w:val="text Char Char Char Char Char Char"/>
    <w:rPr>
      <w:rFonts w:ascii="Arial" w:eastAsia="MS Mincho" w:hAnsi="Arial" w:cs="Arial" w:hint="default"/>
      <w:kern w:val="2"/>
      <w:sz w:val="22"/>
      <w:szCs w:val="22"/>
      <w:lang w:val="en-US" w:eastAsia="ja-JP" w:bidi="ar-SA"/>
    </w:rPr>
  </w:style>
  <w:style w:type="character" w:customStyle="1" w:styleId="highlight">
    <w:name w:val="highlight"/>
  </w:style>
  <w:style w:type="character" w:customStyle="1" w:styleId="Vnbnnidung2105ptInm">
    <w:name w:val="Văn bản nội dung (2) + 10.5 pt.In đậm"/>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shd w:val="clear" w:color="auto" w:fill="FFFFFF"/>
      <w:lang w:val="vi-VN" w:eastAsia="vi-VN" w:bidi="vi-VN"/>
    </w:rPr>
  </w:style>
  <w:style w:type="character" w:customStyle="1" w:styleId="normalchar0">
    <w:name w:val="normal__char"/>
  </w:style>
  <w:style w:type="character" w:customStyle="1" w:styleId="VnbanChuthichChar1">
    <w:name w:val="Văn bản Chú thích Char1"/>
    <w:uiPriority w:val="99"/>
    <w:semiHidden/>
    <w:rPr>
      <w:lang w:val="vi-VN" w:eastAsia="vi-VN"/>
    </w:rPr>
  </w:style>
  <w:style w:type="character" w:customStyle="1" w:styleId="TiuChar1">
    <w:name w:val="Tiêu đề Char1"/>
    <w:rPr>
      <w:rFonts w:ascii="Aptos Display" w:eastAsia="Times New Roman" w:hAnsi="Aptos Display" w:cs="Times New Roman" w:hint="default"/>
      <w:spacing w:val="-10"/>
      <w:kern w:val="28"/>
      <w:sz w:val="56"/>
      <w:szCs w:val="56"/>
      <w:lang w:val="vi-VN" w:eastAsia="vi-VN"/>
    </w:rPr>
  </w:style>
  <w:style w:type="character" w:customStyle="1" w:styleId="BantailiuChar1">
    <w:name w:val="Bản đồ tài liệu Char1"/>
    <w:uiPriority w:val="99"/>
    <w:semiHidden/>
    <w:rPr>
      <w:rFonts w:ascii="Segoe UI" w:hAnsi="Segoe UI" w:cs="Segoe UI" w:hint="default"/>
      <w:sz w:val="16"/>
      <w:szCs w:val="16"/>
      <w:lang w:val="vi-VN" w:eastAsia="vi-VN"/>
    </w:rPr>
  </w:style>
  <w:style w:type="character" w:customStyle="1" w:styleId="ThnvnbanThutl3Char1">
    <w:name w:val="Thân văn bản Thụt lề 3 Char1"/>
    <w:semiHidden/>
    <w:rPr>
      <w:sz w:val="16"/>
      <w:szCs w:val="16"/>
      <w:lang w:val="vi-VN" w:eastAsia="vi-VN"/>
    </w:rPr>
  </w:style>
  <w:style w:type="character" w:customStyle="1" w:styleId="u7Char1">
    <w:name w:val="Đầu đề 7 Char1"/>
    <w:semiHidden/>
    <w:rPr>
      <w:rFonts w:ascii="Aptos" w:eastAsia="Times New Roman" w:hAnsi="Aptos" w:cs="Times New Roman" w:hint="default"/>
      <w:color w:val="595959"/>
      <w:sz w:val="28"/>
      <w:szCs w:val="24"/>
      <w:lang w:val="vi-VN" w:eastAsia="vi-VN"/>
    </w:rPr>
  </w:style>
  <w:style w:type="character" w:customStyle="1" w:styleId="BongchuthichChar1">
    <w:name w:val="Bóng chú thích Char1"/>
    <w:uiPriority w:val="99"/>
    <w:semiHidden/>
    <w:rPr>
      <w:rFonts w:ascii="Segoe UI" w:hAnsi="Segoe UI" w:cs="Segoe UI" w:hint="default"/>
      <w:sz w:val="18"/>
      <w:szCs w:val="18"/>
      <w:lang w:val="vi-VN" w:eastAsia="vi-VN"/>
    </w:rPr>
  </w:style>
  <w:style w:type="character" w:customStyle="1" w:styleId="TiuphuChar1">
    <w:name w:val="Tiêu đề phụ Char1"/>
    <w:rPr>
      <w:rFonts w:ascii="Aptos" w:eastAsia="Times New Roman" w:hAnsi="Aptos" w:cs="Times New Roman" w:hint="default"/>
      <w:color w:val="595959"/>
      <w:spacing w:val="15"/>
      <w:sz w:val="28"/>
      <w:szCs w:val="28"/>
      <w:lang w:val="vi-VN" w:eastAsia="vi-VN"/>
    </w:rPr>
  </w:style>
  <w:style w:type="character" w:customStyle="1" w:styleId="VnbanMacroChar1">
    <w:name w:val="Văn bản Macro Char1"/>
    <w:uiPriority w:val="99"/>
    <w:semiHidden/>
    <w:rPr>
      <w:rFonts w:ascii="Consolas" w:hAnsi="Consolas" w:hint="default"/>
      <w:lang w:val="vi-VN" w:eastAsia="vi-VN"/>
    </w:rPr>
  </w:style>
  <w:style w:type="character" w:customStyle="1" w:styleId="LitrichdnChar1">
    <w:name w:val="Lời trích dẫn Char1"/>
    <w:uiPriority w:val="29"/>
    <w:rPr>
      <w:i/>
      <w:iCs/>
      <w:color w:val="404040"/>
      <w:sz w:val="28"/>
      <w:szCs w:val="24"/>
      <w:lang w:val="vi-VN" w:eastAsia="vi-VN"/>
    </w:rPr>
  </w:style>
  <w:style w:type="character" w:customStyle="1" w:styleId="NhaykepmChar1">
    <w:name w:val="Nháy kép Đậm Char1"/>
    <w:uiPriority w:val="30"/>
    <w:rPr>
      <w:i/>
      <w:iCs/>
      <w:color w:val="0F4761"/>
      <w:sz w:val="28"/>
      <w:szCs w:val="24"/>
      <w:lang w:val="vi-VN" w:eastAsia="vi-VN"/>
    </w:rPr>
  </w:style>
  <w:style w:type="character" w:customStyle="1" w:styleId="ChuChuthichChar1">
    <w:name w:val="Chủ đề Chú thích Char1"/>
    <w:uiPriority w:val="99"/>
    <w:semiHidden/>
    <w:rPr>
      <w:b/>
      <w:bCs/>
      <w:lang w:val="vi-VN" w:eastAsia="vi-VN"/>
    </w:rPr>
  </w:style>
  <w:style w:type="character" w:customStyle="1" w:styleId="ThnvnbanThutl2Char1">
    <w:name w:val="Thân văn bản Thụt lề 2 Char1"/>
    <w:semiHidden/>
    <w:rPr>
      <w:sz w:val="28"/>
      <w:szCs w:val="24"/>
      <w:lang w:val="vi-VN" w:eastAsia="vi-VN"/>
    </w:rPr>
  </w:style>
  <w:style w:type="character" w:customStyle="1" w:styleId="VnbanThunChar1">
    <w:name w:val="Văn bản Thuần Char1"/>
    <w:semiHidden/>
    <w:rPr>
      <w:rFonts w:ascii="Consolas" w:hAnsi="Consolas" w:hint="default"/>
      <w:sz w:val="21"/>
      <w:szCs w:val="21"/>
      <w:lang w:val="vi-VN" w:eastAsia="vi-VN"/>
    </w:rPr>
  </w:style>
  <w:style w:type="character" w:customStyle="1" w:styleId="ThnvnbanThutlDonguChar1">
    <w:name w:val="Thân văn bản Thụt lề Dòng đầu Char1"/>
    <w:semiHidden/>
    <w:rPr>
      <w:rFonts w:ascii="Tahoma" w:eastAsia="MS Mincho" w:hAnsi="Tahoma" w:cs="Tahoma" w:hint="default"/>
      <w:b/>
      <w:bCs/>
      <w:color w:val="FFFFFF"/>
      <w:spacing w:val="20"/>
      <w:sz w:val="22"/>
      <w:szCs w:val="22"/>
      <w:lang w:val="en-GB" w:eastAsia="zh-CN"/>
    </w:rPr>
  </w:style>
  <w:style w:type="character" w:customStyle="1" w:styleId="VnbanChuthichcuiChar1">
    <w:name w:val="Văn bản Chú thích cuối Char1"/>
    <w:semiHidden/>
    <w:rPr>
      <w:lang w:val="vi-VN" w:eastAsia="vi-VN"/>
    </w:rPr>
  </w:style>
  <w:style w:type="character" w:customStyle="1" w:styleId="uGhichuChar1">
    <w:name w:val="Đầu đề Ghi chú Char1"/>
    <w:semiHidden/>
    <w:rPr>
      <w:sz w:val="28"/>
      <w:szCs w:val="24"/>
      <w:lang w:val="vi-VN" w:eastAsia="vi-VN"/>
    </w:rPr>
  </w:style>
  <w:style w:type="character" w:customStyle="1" w:styleId="ThnvnbanThutlDongu2Char1">
    <w:name w:val="Thân văn bản Thụt lề Dòng đầu 2 Char1"/>
    <w:semiHidden/>
    <w:rPr>
      <w:sz w:val="28"/>
      <w:szCs w:val="24"/>
      <w:lang w:val="vi-VN" w:eastAsia="vi-VN"/>
    </w:rPr>
  </w:style>
  <w:style w:type="character" w:customStyle="1" w:styleId="NgaythangChar1">
    <w:name w:val="Ngày tháng Char1"/>
    <w:semiHidden/>
    <w:rPr>
      <w:sz w:val="28"/>
      <w:szCs w:val="24"/>
      <w:lang w:val="vi-VN" w:eastAsia="vi-VN"/>
    </w:rPr>
  </w:style>
  <w:style w:type="character" w:customStyle="1" w:styleId="highlightedsearchterm">
    <w:name w:val="highlightedsearchterm"/>
    <w:basedOn w:val="DefaultParagraphFont"/>
  </w:style>
  <w:style w:type="character" w:customStyle="1" w:styleId="m1Char">
    <w:name w:val="m1 Char"/>
    <w:rPr>
      <w:rFonts w:ascii=".VnAvant" w:hAnsi=".VnAvant" w:hint="default"/>
      <w:b/>
      <w:bCs/>
      <w:color w:val="0000FF"/>
      <w:sz w:val="24"/>
      <w:szCs w:val="24"/>
      <w:lang w:val="en-US" w:eastAsia="en-US" w:bidi="ar-SA"/>
    </w:rPr>
  </w:style>
  <w:style w:type="character" w:customStyle="1" w:styleId="m2Char">
    <w:name w:val="m2 Char"/>
    <w:rPr>
      <w:rFonts w:ascii=".VnTime" w:hAnsi=".VnTime" w:hint="default"/>
      <w:b/>
      <w:bCs/>
      <w:snapToGrid/>
      <w:color w:val="FF0000"/>
      <w:sz w:val="26"/>
      <w:szCs w:val="26"/>
      <w:lang w:val="en-US" w:eastAsia="en-US" w:bidi="ar-SA"/>
    </w:rPr>
  </w:style>
  <w:style w:type="character" w:customStyle="1" w:styleId="null">
    <w:name w:val="null"/>
  </w:style>
  <w:style w:type="character" w:customStyle="1" w:styleId="atn">
    <w:name w:val="atn"/>
    <w:uiPriority w:val="99"/>
  </w:style>
  <w:style w:type="character" w:customStyle="1" w:styleId="ircidim">
    <w:name w:val="irc_idim"/>
    <w:basedOn w:val="DefaultParagraphFont"/>
  </w:style>
  <w:style w:type="character" w:customStyle="1" w:styleId="normal-h">
    <w:name w:val="normal-h"/>
    <w:basedOn w:val="DefaultParagraphFont"/>
  </w:style>
  <w:style w:type="character" w:customStyle="1" w:styleId="Bodytext7NotItalic">
    <w:name w:val="Body text (7) + Not Italic"/>
  </w:style>
  <w:style w:type="character" w:customStyle="1" w:styleId="Bodytext2Italic">
    <w:name w:val="Body text (2) + Italic"/>
    <w:rPr>
      <w:rFonts w:ascii="Times New Roman" w:hAnsi="Times New Roman" w:cs="Times New Roman" w:hint="default"/>
      <w:i/>
      <w:iCs/>
      <w:strike w:val="0"/>
      <w:dstrike w:val="0"/>
      <w:sz w:val="26"/>
      <w:szCs w:val="26"/>
      <w:u w:val="none"/>
      <w:effect w:val="none"/>
      <w:shd w:val="clear" w:color="auto" w:fill="FFFFFF"/>
    </w:rPr>
  </w:style>
  <w:style w:type="character" w:customStyle="1" w:styleId="McHnhChar1">
    <w:name w:val="Mục Hình Char1"/>
    <w:locked/>
    <w:rPr>
      <w:noProof/>
      <w:sz w:val="24"/>
      <w:szCs w:val="24"/>
      <w:lang w:val="da-DK"/>
    </w:rPr>
  </w:style>
  <w:style w:type="character" w:customStyle="1" w:styleId="Bodytext115pt">
    <w:name w:val="Body text + 11.5 pt"/>
    <w:aliases w:val="Bold,Body text (10) + 12 pt,Spacing 0 pt,Body text + 10 pt"/>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vi-VN"/>
    </w:rPr>
  </w:style>
  <w:style w:type="character" w:customStyle="1" w:styleId="Bodytext175pt">
    <w:name w:val="Body text + 17.5 pt"/>
    <w:rPr>
      <w:rFonts w:ascii="Times New Roman" w:eastAsia="Times New Roman" w:hAnsi="Times New Roman" w:cs="Times New Roman" w:hint="default"/>
      <w:b w:val="0"/>
      <w:bCs w:val="0"/>
      <w:i w:val="0"/>
      <w:iCs w:val="0"/>
      <w:smallCaps w:val="0"/>
      <w:strike w:val="0"/>
      <w:dstrike w:val="0"/>
      <w:color w:val="000000"/>
      <w:spacing w:val="0"/>
      <w:w w:val="100"/>
      <w:position w:val="0"/>
      <w:sz w:val="35"/>
      <w:szCs w:val="35"/>
      <w:u w:val="none"/>
      <w:effect w:val="none"/>
      <w:lang w:val="vi-VN"/>
    </w:rPr>
  </w:style>
  <w:style w:type="character" w:customStyle="1" w:styleId="CharChar32">
    <w:name w:val="Char Char32"/>
    <w:rPr>
      <w:rFonts w:ascii=".VnTime" w:hAnsi=".VnTime" w:hint="default"/>
      <w:sz w:val="28"/>
      <w:lang w:val="en-US" w:eastAsia="en-US" w:bidi="ar-SA"/>
    </w:rPr>
  </w:style>
  <w:style w:type="character" w:customStyle="1" w:styleId="toptitle">
    <w:name w:val="top_title"/>
    <w:basedOn w:val="DefaultParagraphFont"/>
  </w:style>
  <w:style w:type="character" w:customStyle="1" w:styleId="textbox">
    <w:name w:val="text_box"/>
    <w:basedOn w:val="DefaultParagraphFont"/>
  </w:style>
  <w:style w:type="character" w:customStyle="1" w:styleId="specialcell">
    <w:name w:val="specialcell"/>
    <w:basedOn w:val="DefaultParagraphFont"/>
  </w:style>
  <w:style w:type="character" w:customStyle="1" w:styleId="StylePageNumberKernat8pt1">
    <w:name w:val="Style Page Number + Kern at 8 pt1"/>
    <w:rPr>
      <w:rFonts w:ascii="Times New Roman" w:hAnsi="Times New Roman" w:cs="Times New Roman" w:hint="default"/>
      <w:b/>
      <w:bCs w:val="0"/>
      <w:kern w:val="16"/>
      <w:sz w:val="24"/>
    </w:rPr>
  </w:style>
  <w:style w:type="character" w:customStyle="1" w:styleId="postbody">
    <w:name w:val="postbody"/>
    <w:basedOn w:val="DefaultParagraphFont"/>
  </w:style>
  <w:style w:type="character" w:customStyle="1" w:styleId="CharChar22">
    <w:name w:val="Char Char22"/>
    <w:locked/>
    <w:rPr>
      <w:rFonts w:ascii=".VnTime" w:hAnsi=".VnTime" w:hint="default"/>
      <w:b/>
      <w:bCs w:val="0"/>
      <w:color w:val="000000"/>
      <w:sz w:val="28"/>
      <w:lang w:val="en-US" w:eastAsia="en-US" w:bidi="ar-SA"/>
    </w:rPr>
  </w:style>
  <w:style w:type="character" w:customStyle="1" w:styleId="NidungCharChar0">
    <w:name w:val="Nội dung Char Char"/>
    <w:rPr>
      <w:rFonts w:ascii="Arial Unicode MS" w:eastAsia="Arial Unicode MS" w:hAnsi="Arial Unicode MS" w:cs="Arial Unicode MS" w:hint="default"/>
      <w:color w:val="000000"/>
      <w:sz w:val="28"/>
      <w:szCs w:val="28"/>
      <w:u w:color="000000"/>
      <w:lang w:val="vi-VN" w:eastAsia="vi-VN"/>
    </w:rPr>
  </w:style>
  <w:style w:type="character" w:customStyle="1" w:styleId="Ktccch">
    <w:name w:val="Ký tự cước chú"/>
  </w:style>
  <w:style w:type="character" w:customStyle="1" w:styleId="FootnoteReference1">
    <w:name w:val="Footnote Reference1"/>
    <w:rPr>
      <w:vertAlign w:val="superscript"/>
    </w:rPr>
  </w:style>
  <w:style w:type="character" w:customStyle="1" w:styleId="CharChar61">
    <w:name w:val="Char Char61"/>
    <w:rPr>
      <w:rFonts w:ascii=".VnTime" w:hAnsi=".VnTime" w:hint="default"/>
      <w:sz w:val="28"/>
      <w:lang w:val="en-US" w:eastAsia="en-US" w:bidi="ar-SA"/>
    </w:rPr>
  </w:style>
  <w:style w:type="character" w:customStyle="1" w:styleId="Bodytext4Italic">
    <w:name w:val="Body text (4) + Italic"/>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42">
    <w:name w:val="Body text (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eastAsia="vi-VN" w:bidi="vi-VN"/>
    </w:rPr>
  </w:style>
  <w:style w:type="character" w:customStyle="1" w:styleId="Headerorfooter12pt">
    <w:name w:val="Header or footer + 12 pt"/>
    <w:aliases w:val="Not Italic"/>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410pt">
    <w:name w:val="Body text (4) + 10 pt"/>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412pt">
    <w:name w:val="Body text (4) + 12 pt"/>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CaptionChar1CharChar3">
    <w:name w:val="Caption Char1 Char Char3"/>
    <w:aliases w:val="Caption Char1 Char Char Char Char2,Caption Char1 Char Char Char1,図表番号 Char Char Char2,Caption Char1 Char Char Char Char Char Char Char Char Char Char Char Char Char Char Char Char Char Char Char Char Char Char"/>
    <w:rPr>
      <w:b/>
      <w:bCs w:val="0"/>
      <w:iCs/>
      <w:sz w:val="22"/>
      <w:szCs w:val="28"/>
    </w:rPr>
  </w:style>
  <w:style w:type="character" w:customStyle="1" w:styleId="McHnhCharChar">
    <w:name w:val="Mục Hình Char Char"/>
    <w:locked/>
    <w:rPr>
      <w:noProof/>
      <w:color w:val="FF0000"/>
      <w:sz w:val="24"/>
      <w:szCs w:val="24"/>
      <w:lang w:val="da-DK"/>
    </w:rPr>
  </w:style>
  <w:style w:type="character" w:customStyle="1" w:styleId="FootnoteReference2">
    <w:name w:val="Footnote Reference2"/>
    <w:rPr>
      <w:vertAlign w:val="superscript"/>
    </w:rPr>
  </w:style>
  <w:style w:type="character" w:customStyle="1" w:styleId="FootnoteReference3">
    <w:name w:val="Footnote Reference3"/>
    <w:rPr>
      <w:vertAlign w:val="superscript"/>
    </w:rPr>
  </w:style>
  <w:style w:type="character" w:customStyle="1" w:styleId="UnresolvedMention6">
    <w:name w:val="Unresolved Mention6"/>
    <w:uiPriority w:val="99"/>
    <w:rPr>
      <w:color w:val="605E5C"/>
      <w:shd w:val="clear" w:color="auto" w:fill="E1DFDD"/>
    </w:rPr>
  </w:style>
  <w:style w:type="character" w:customStyle="1" w:styleId="card-send-timesendtime">
    <w:name w:val="card-send-time__sendtime"/>
  </w:style>
  <w:style w:type="table" w:customStyle="1" w:styleId="TableGrid11">
    <w:name w:val="Table Grid 11"/>
    <w:basedOn w:val="TableNormal"/>
    <w:next w:val="TableGrid1"/>
    <w:semiHidden/>
    <w:unhideWhenUsed/>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HocTable11">
    <w:name w:val="HocTable11"/>
    <w:basedOn w:val="TableNormal"/>
    <w:next w:val="TableGrid"/>
    <w:uiPriority w:val="59"/>
    <w:qFormat/>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TableNormal"/>
    <w:next w:val="TableTheme"/>
    <w:semiHidden/>
    <w:unhideWhenUsed/>
    <w:pPr>
      <w:spacing w:before="60" w:after="60"/>
      <w:jc w:val="highKashida"/>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next w:val="LightShading"/>
    <w:uiPriority w:val="60"/>
    <w:semiHidden/>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1">
    <w:name w:val="Medium Grid 21"/>
    <w:basedOn w:val="TableNormal"/>
    <w:next w:val="MediumGrid2"/>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Pr>
      <w:rFonts w:ascii="Cambria" w:eastAsia="MS Mincho" w:hAnsi="Cambria"/>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
    <w:name w:val="Light List - Accent 11"/>
    <w:basedOn w:val="TableNormal"/>
    <w:next w:val="LightList-Accent1"/>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next w:val="LightGrid-Accent1"/>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1-Accent11">
    <w:name w:val="Medium Shading 1 - Accent 11"/>
    <w:basedOn w:val="TableNormal"/>
    <w:next w:val="MediumShading1-Accent1"/>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2-Accent11">
    <w:name w:val="Medium List 2 - Accent 11"/>
    <w:basedOn w:val="TableNormal"/>
    <w:next w:val="MediumList2-Accent1"/>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11">
    <w:name w:val="Medium Grid 1 - Accent 11"/>
    <w:basedOn w:val="TableNormal"/>
    <w:next w:val="MediumGrid1-Accent1"/>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2-Accent11">
    <w:name w:val="Medium Grid 2 - Accent 11"/>
    <w:basedOn w:val="TableNormal"/>
    <w:next w:val="MediumGrid2-Accent1"/>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rkList-Accent11">
    <w:name w:val="Dark List - Accent 11"/>
    <w:basedOn w:val="TableNormal"/>
    <w:next w:val="DarkList-Accent1"/>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ColorfulShading-Accent11">
    <w:name w:val="Colorful Shading - Accent 11"/>
    <w:basedOn w:val="TableNormal"/>
    <w:next w:val="ColorfulShading-Accent1"/>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List-Accent12">
    <w:name w:val="Colorful List - Accent 12"/>
    <w:basedOn w:val="TableNormal"/>
    <w:next w:val="ColorfulList-Accent1"/>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Grid-Accent11">
    <w:name w:val="Colorful Grid - Accent 11"/>
    <w:basedOn w:val="TableNormal"/>
    <w:next w:val="ColorfulGrid-Accent1"/>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60"/>
    <w:semiHidden/>
    <w:unhideWhenUsed/>
    <w:rPr>
      <w:rFonts w:ascii="Cambria" w:eastAsia="MS Mincho" w:hAnsi="Cambria"/>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Accent21">
    <w:name w:val="Light List - Accent 21"/>
    <w:basedOn w:val="TableNormal"/>
    <w:next w:val="LightList-Accent2"/>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Grid-Accent21">
    <w:name w:val="Light Grid - Accent 21"/>
    <w:basedOn w:val="TableNormal"/>
    <w:next w:val="LightGrid-Accent2"/>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MediumShading1-Accent21">
    <w:name w:val="Medium Shading 1 - Accent 21"/>
    <w:basedOn w:val="TableNormal"/>
    <w:next w:val="MediumShading1-Accent2"/>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2-Accent21">
    <w:name w:val="Medium List 2 - Accent 21"/>
    <w:basedOn w:val="TableNormal"/>
    <w:next w:val="MediumList2-Accent2"/>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Grid1-Accent22">
    <w:name w:val="Medium Grid 1 - Accent 22"/>
    <w:basedOn w:val="TableNormal"/>
    <w:next w:val="MediumGrid1-Accent2"/>
    <w:uiPriority w:val="34"/>
    <w:semiHidden/>
    <w:unhideWhenUsed/>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2-Accent21">
    <w:name w:val="Medium Grid 2 - Accent 21"/>
    <w:basedOn w:val="TableNormal"/>
    <w:next w:val="MediumGrid2-Accent2"/>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rkList-Accent21">
    <w:name w:val="Dark List - Accent 21"/>
    <w:basedOn w:val="TableNormal"/>
    <w:next w:val="DarkList-Accent2"/>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ColorfulShading-Accent21">
    <w:name w:val="Colorful Shading - Accent 21"/>
    <w:basedOn w:val="TableNormal"/>
    <w:next w:val="ColorfulShading-Accent2"/>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Grid-Accent21">
    <w:name w:val="Colorful Grid - Accent 21"/>
    <w:basedOn w:val="TableNormal"/>
    <w:next w:val="ColorfulGrid-Accent2"/>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LightShading-Accent31">
    <w:name w:val="Light Shading - Accent 31"/>
    <w:basedOn w:val="TableNormal"/>
    <w:next w:val="LightShading-Accent3"/>
    <w:uiPriority w:val="60"/>
    <w:semiHidden/>
    <w:unhideWhenUsed/>
    <w:rPr>
      <w:rFonts w:ascii="Cambria" w:eastAsia="MS Mincho" w:hAnsi="Cambria"/>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31">
    <w:name w:val="Light List - Accent 31"/>
    <w:basedOn w:val="TableNormal"/>
    <w:next w:val="LightList-Accent3"/>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31">
    <w:name w:val="Light Grid - Accent 31"/>
    <w:basedOn w:val="TableNormal"/>
    <w:next w:val="LightGrid-Accent3"/>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31">
    <w:name w:val="Medium Shading 1 - Accent 31"/>
    <w:basedOn w:val="TableNormal"/>
    <w:next w:val="MediumShading1-Accent3"/>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2-Accent31">
    <w:name w:val="Medium List 2 - Accent 31"/>
    <w:basedOn w:val="TableNormal"/>
    <w:next w:val="MediumList2-Accent3"/>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Grid1-Accent31">
    <w:name w:val="Medium Grid 1 - Accent 31"/>
    <w:basedOn w:val="TableNormal"/>
    <w:next w:val="MediumGrid1-Accent3"/>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2-Accent31">
    <w:name w:val="Medium Grid 2 - Accent 31"/>
    <w:basedOn w:val="TableNormal"/>
    <w:next w:val="MediumGrid2-Accent3"/>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rkList-Accent31">
    <w:name w:val="Dark List - Accent 31"/>
    <w:basedOn w:val="TableNormal"/>
    <w:next w:val="DarkList-Accent3"/>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ColorfulShading-Accent31">
    <w:name w:val="Colorful Shading - Accent 31"/>
    <w:basedOn w:val="TableNormal"/>
    <w:next w:val="ColorfulShading-Accent3"/>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List-Accent31">
    <w:name w:val="Colorful List - Accent 31"/>
    <w:basedOn w:val="TableNormal"/>
    <w:next w:val="ColorfulList-Accent3"/>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Grid-Accent31">
    <w:name w:val="Colorful Grid - Accent 31"/>
    <w:basedOn w:val="TableNormal"/>
    <w:next w:val="ColorfulGrid-Accent3"/>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LightShading-Accent41">
    <w:name w:val="Light Shading - Accent 41"/>
    <w:basedOn w:val="TableNormal"/>
    <w:next w:val="LightShading-Accent4"/>
    <w:uiPriority w:val="60"/>
    <w:semiHidden/>
    <w:unhideWhenUsed/>
    <w:rPr>
      <w:rFonts w:ascii="Cambria" w:eastAsia="MS Mincho" w:hAnsi="Cambria"/>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Accent41">
    <w:name w:val="Light List - Accent 41"/>
    <w:basedOn w:val="TableNormal"/>
    <w:next w:val="LightList-Accent4"/>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Grid-Accent41">
    <w:name w:val="Light Grid - Accent 41"/>
    <w:basedOn w:val="TableNormal"/>
    <w:next w:val="LightGrid-Accent4"/>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MediumShading1-Accent41">
    <w:name w:val="Medium Shading 1 - Accent 41"/>
    <w:basedOn w:val="TableNormal"/>
    <w:next w:val="MediumShading1-Accent4"/>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2-Accent41">
    <w:name w:val="Medium List 2 - Accent 41"/>
    <w:basedOn w:val="TableNormal"/>
    <w:next w:val="MediumList2-Accent4"/>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Grid1-Accent41">
    <w:name w:val="Medium Grid 1 - Accent 41"/>
    <w:basedOn w:val="TableNormal"/>
    <w:next w:val="MediumGrid1-Accent4"/>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2-Accent41">
    <w:name w:val="Medium Grid 2 - Accent 41"/>
    <w:basedOn w:val="TableNormal"/>
    <w:next w:val="MediumGrid2-Accent4"/>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rkList-Accent41">
    <w:name w:val="Dark List - Accent 41"/>
    <w:basedOn w:val="TableNormal"/>
    <w:next w:val="DarkList-Accent4"/>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ColorfulShading-Accent41">
    <w:name w:val="Colorful Shading - Accent 41"/>
    <w:basedOn w:val="TableNormal"/>
    <w:next w:val="ColorfulShading-Accent4"/>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Grid-Accent41">
    <w:name w:val="Colorful Grid - Accent 41"/>
    <w:basedOn w:val="TableNormal"/>
    <w:next w:val="ColorfulGrid-Accent4"/>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LightShading-Accent51">
    <w:name w:val="Light Shading - Accent 51"/>
    <w:basedOn w:val="TableNormal"/>
    <w:next w:val="LightShading-Accent5"/>
    <w:uiPriority w:val="60"/>
    <w:semiHidden/>
    <w:unhideWhenUsed/>
    <w:rPr>
      <w:rFonts w:ascii="Cambria" w:eastAsia="MS Mincho" w:hAnsi="Cambria"/>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51">
    <w:name w:val="Light List - Accent 51"/>
    <w:basedOn w:val="TableNormal"/>
    <w:next w:val="LightList-Accent5"/>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Grid-Accent51">
    <w:name w:val="Light Grid - Accent 51"/>
    <w:basedOn w:val="TableNormal"/>
    <w:next w:val="LightGrid-Accent5"/>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Shading1-Accent51">
    <w:name w:val="Medium Shading 1 - Accent 51"/>
    <w:basedOn w:val="TableNormal"/>
    <w:next w:val="MediumShading1-Accent5"/>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2-Accent51">
    <w:name w:val="Medium List 2 - Accent 51"/>
    <w:basedOn w:val="TableNormal"/>
    <w:next w:val="MediumList2-Accent5"/>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Grid1-Accent51">
    <w:name w:val="Medium Grid 1 - Accent 51"/>
    <w:basedOn w:val="TableNormal"/>
    <w:next w:val="MediumGrid1-Accent5"/>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2-Accent51">
    <w:name w:val="Medium Grid 2 - Accent 51"/>
    <w:basedOn w:val="TableNormal"/>
    <w:next w:val="MediumGrid2-Accent5"/>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rkList-Accent51">
    <w:name w:val="Dark List - Accent 51"/>
    <w:basedOn w:val="TableNormal"/>
    <w:next w:val="DarkList-Accent5"/>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ColorfulShading-Accent51">
    <w:name w:val="Colorful Shading - Accent 51"/>
    <w:basedOn w:val="TableNormal"/>
    <w:next w:val="ColorfulShading-Accent5"/>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Grid-Accent51">
    <w:name w:val="Colorful Grid - Accent 51"/>
    <w:basedOn w:val="TableNormal"/>
    <w:next w:val="ColorfulGrid-Accent5"/>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LightShading-Accent61">
    <w:name w:val="Light Shading - Accent 61"/>
    <w:basedOn w:val="TableNormal"/>
    <w:next w:val="LightShading-Accent6"/>
    <w:uiPriority w:val="60"/>
    <w:semiHidden/>
    <w:unhideWhenUsed/>
    <w:rPr>
      <w:rFonts w:ascii="Cambria" w:eastAsia="MS Mincho" w:hAnsi="Cambria"/>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61">
    <w:name w:val="Light List - Accent 61"/>
    <w:basedOn w:val="TableNormal"/>
    <w:next w:val="LightList-Accent6"/>
    <w:uiPriority w:val="61"/>
    <w:unhideWhenUsed/>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61">
    <w:name w:val="Light Grid - Accent 61"/>
    <w:basedOn w:val="TableNormal"/>
    <w:next w:val="LightGrid-Accent6"/>
    <w:uiPriority w:val="62"/>
    <w:semiHidden/>
    <w:unhideWhenUsed/>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Accent61">
    <w:name w:val="Medium Shading 1 - Accent 61"/>
    <w:basedOn w:val="TableNormal"/>
    <w:next w:val="MediumShading1-Accent6"/>
    <w:uiPriority w:val="63"/>
    <w:unhideWhenUsed/>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unhideWhenUsed/>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unhideWhenUsed/>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Accent61">
    <w:name w:val="Medium List 2 - Accent 61"/>
    <w:basedOn w:val="TableNormal"/>
    <w:next w:val="MediumList2-Accent6"/>
    <w:uiPriority w:val="66"/>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Accent61">
    <w:name w:val="Medium Grid 1 - Accent 61"/>
    <w:basedOn w:val="TableNormal"/>
    <w:next w:val="MediumGrid1-Accent6"/>
    <w:uiPriority w:val="67"/>
    <w:semiHidden/>
    <w:unhideWhenUsed/>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Accent61">
    <w:name w:val="Medium Grid 2 - Accent 61"/>
    <w:basedOn w:val="TableNormal"/>
    <w:next w:val="MediumGrid2-Accent6"/>
    <w:uiPriority w:val="68"/>
    <w:semiHidden/>
    <w:unhideWhenUsed/>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unhideWhenUsed/>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Accent61">
    <w:name w:val="Dark List - Accent 61"/>
    <w:basedOn w:val="TableNormal"/>
    <w:next w:val="DarkList-Accent6"/>
    <w:uiPriority w:val="70"/>
    <w:semiHidden/>
    <w:unhideWhenUsed/>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Accent61">
    <w:name w:val="Colorful Shading - Accent 61"/>
    <w:basedOn w:val="TableNormal"/>
    <w:next w:val="ColorfulShading-Accent6"/>
    <w:uiPriority w:val="71"/>
    <w:unhideWhenUsed/>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unhideWhenUsed/>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Accent61">
    <w:name w:val="Colorful Grid - Accent 61"/>
    <w:basedOn w:val="TableNormal"/>
    <w:next w:val="ColorfulGrid-Accent6"/>
    <w:uiPriority w:val="73"/>
    <w:unhideWhenUsed/>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Light1">
    <w:name w:val="Table Grid Light1"/>
    <w:basedOn w:val="TableNormal"/>
    <w:uiPriority w:val="40"/>
    <w:rPr>
      <w:rFonts w:eastAsia="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0">
    <w:name w:val="TableGrid"/>
    <w:rPr>
      <w:color w:val="181717"/>
      <w:sz w:val="25"/>
      <w:szCs w:val="28"/>
      <w:u w:color="000000"/>
    </w:rPr>
    <w:tblPr>
      <w:tblCellMar>
        <w:top w:w="0" w:type="dxa"/>
        <w:left w:w="0" w:type="dxa"/>
        <w:bottom w:w="0" w:type="dxa"/>
        <w:right w:w="0" w:type="dxa"/>
      </w:tblCellMar>
    </w:tblPr>
  </w:style>
  <w:style w:type="table" w:customStyle="1" w:styleId="TableNormal0">
    <w:name w:val="TableNormal"/>
    <w:pPr>
      <w:spacing w:before="120" w:after="120" w:line="264" w:lineRule="auto"/>
      <w:ind w:firstLine="720"/>
    </w:pPr>
    <w:rPr>
      <w:sz w:val="26"/>
      <w:szCs w:val="26"/>
      <w:lang w:val="en"/>
    </w:rPr>
    <w:tblPr>
      <w:tblCellMar>
        <w:top w:w="100" w:type="dxa"/>
        <w:left w:w="100" w:type="dxa"/>
        <w:bottom w:w="100" w:type="dxa"/>
        <w:right w:w="100" w:type="dxa"/>
      </w:tblCellMar>
    </w:tblPr>
  </w:style>
  <w:style w:type="table" w:customStyle="1" w:styleId="TableGrid10">
    <w:name w:val="TableGrid1"/>
    <w:rPr>
      <w:color w:val="181717"/>
      <w:sz w:val="25"/>
      <w:szCs w:val="28"/>
      <w:u w:color="000000"/>
    </w:rPr>
    <w:tblPr>
      <w:tblCellMar>
        <w:top w:w="0" w:type="dxa"/>
        <w:left w:w="0" w:type="dxa"/>
        <w:bottom w:w="0" w:type="dxa"/>
        <w:right w:w="0" w:type="dxa"/>
      </w:tblCellMar>
    </w:tblPr>
  </w:style>
  <w:style w:type="table" w:customStyle="1" w:styleId="MediumGrid211">
    <w:name w:val="Medium Grid 2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1">
    <w:name w:val="Medium Grid 2 - Accent 1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1">
    <w:name w:val="Medium Grid 2 - Accent 2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1">
    <w:name w:val="Medium Grid 2 - Accent 3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1">
    <w:name w:val="Medium Grid 2 - Accent 4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1">
    <w:name w:val="Medium Grid 2 - Accent 5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1">
    <w:name w:val="Medium Grid 2 - Accent 611"/>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HocTable111">
    <w:name w:val="HocTable111"/>
    <w:basedOn w:val="TableNormal"/>
    <w:uiPriority w:val="59"/>
    <w:qFormat/>
    <w:rPr>
      <w:rFonts w:eastAsia="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1">
    <w:name w:val="Lưới Bảng1"/>
    <w:basedOn w:val="TableNormal"/>
    <w:uiPriority w:val="5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1111">
    <w:name w:val="HocTable1111"/>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
    <w:basedOn w:val="TableNormal"/>
    <w:rPr>
      <w:rFonts w:eastAsia="Calibri"/>
      <w:sz w:val="28"/>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2111">
    <w:name w:val="Medium Grid 1 - Accent 2111"/>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BngchunV">
    <w:name w:val="B¶ng chuÈn_V"/>
    <w:semiHidden/>
    <w:pPr>
      <w:jc w:val="center"/>
    </w:pPr>
    <w:rPr>
      <w:rFonts w:ascii=".VnTime" w:eastAsia="Calibri" w:hAnsi=".VnTime" w:cs=".VnTime"/>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table" w:customStyle="1" w:styleId="McFormatbng">
    <w:name w:val="Mục Format  bảng"/>
    <w:pPr>
      <w:jc w:val="center"/>
    </w:pPr>
    <w:rPr>
      <w:rFonts w:eastAsia="Calibri"/>
      <w:sz w:val="28"/>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TableGrid120">
    <w:name w:val="Table Grid12"/>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uiPriority w:val="59"/>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21">
    <w:name w:val="Medium Grid 1 - Accent 221"/>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12">
    <w:name w:val="Medium Grid 1 - Accent 212"/>
    <w:uiPriority w:val="34"/>
    <w:semiHidden/>
    <w:rPr>
      <w:rFonts w:eastAsia="Calibri"/>
      <w:sz w:val="22"/>
      <w:szCs w:val="28"/>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20">
    <w:name w:val="TableGrid2"/>
    <w:rPr>
      <w:sz w:val="22"/>
      <w:szCs w:val="22"/>
    </w:rPr>
    <w:tblPr>
      <w:tblCellMar>
        <w:top w:w="0" w:type="dxa"/>
        <w:left w:w="0" w:type="dxa"/>
        <w:bottom w:w="0" w:type="dxa"/>
        <w:right w:w="0" w:type="dxa"/>
      </w:tblCellMar>
    </w:tblPr>
  </w:style>
  <w:style w:type="table" w:customStyle="1" w:styleId="PlainTable21">
    <w:name w:val="Plain Table 21"/>
    <w:basedOn w:val="TableNormal"/>
    <w:uiPriority w:val="42"/>
    <w:rPr>
      <w:rFonts w:eastAsia="Calibri"/>
      <w:sz w:val="22"/>
      <w:szCs w:val="22"/>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4">
    <w:name w:val="Table Grid14"/>
    <w:basedOn w:val="TableNormal"/>
    <w:uiPriority w:val="59"/>
    <w:rPr>
      <w:rFonts w:eastAsia="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2">
    <w:name w:val="Plain Table 22"/>
    <w:basedOn w:val="TableNormal"/>
    <w:uiPriority w:val="42"/>
    <w:rPr>
      <w:rFonts w:ascii="Cambria" w:eastAsia="Cambria" w:hAnsi="Cambria"/>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
    <w:name w:val="Plain Table 23"/>
    <w:basedOn w:val="TableNormal"/>
    <w:uiPriority w:val="42"/>
    <w:rPr>
      <w:rFonts w:ascii="Cambria" w:eastAsia="Cambria" w:hAnsi="Cambria"/>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1">
    <w:name w:val="Plain Table 231"/>
    <w:basedOn w:val="TableNormal"/>
    <w:uiPriority w:val="42"/>
    <w:rPr>
      <w:rFonts w:ascii="Cambria" w:eastAsia="Cambria" w:hAnsi="Cambria"/>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4">
    <w:name w:val="Table Grid4"/>
    <w:basedOn w:val="TableNormal"/>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uiPriority w:val="59"/>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TableNormal"/>
    <w:uiPriority w:val="59"/>
    <w:rPr>
      <w:rFonts w:eastAsia="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24">
    <w:name w:val="Plain Table 24"/>
    <w:basedOn w:val="TableNormal"/>
    <w:uiPriority w:val="42"/>
    <w:rPr>
      <w:rFonts w:ascii="Cambria" w:eastAsia="Cambria" w:hAnsi="Cambria"/>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MediumGrid1-Accent21111">
    <w:name w:val="Medium Grid 1 - Accent 21111"/>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BngchunV1">
    <w:name w:val="B¶ng chuÈn_V1"/>
    <w:semiHidden/>
    <w:pPr>
      <w:jc w:val="center"/>
    </w:pPr>
    <w:rPr>
      <w:rFonts w:ascii=".VnTime" w:eastAsia="Calibri" w:hAnsi=".VnTime" w:cs=".VnTime"/>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table" w:customStyle="1" w:styleId="McFormatbng1">
    <w:name w:val="Mục Format  bảng1"/>
    <w:pPr>
      <w:jc w:val="center"/>
    </w:pPr>
    <w:rPr>
      <w:rFonts w:eastAsia="Calibri"/>
      <w:sz w:val="28"/>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ediumGrid1-Accent2211">
    <w:name w:val="Medium Grid 1 - Accent 2211"/>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5">
    <w:name w:val="Table Grid5"/>
    <w:basedOn w:val="TableNormal"/>
    <w:uiPriority w:val="59"/>
    <w:rPr>
      <w:rFonts w:eastAsia="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Pr>
      <w:rFonts w:eastAsia="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59"/>
    <w:rPr>
      <w:rFonts w:ascii="Arial" w:eastAsia="Arial" w:hAnsi="Arial"/>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13">
    <w:name w:val="Medium Grid 1 - Accent 213"/>
    <w:uiPriority w:val="34"/>
    <w:semiHidden/>
    <w:rPr>
      <w:rFonts w:eastAsia="Calibri"/>
      <w:sz w:val="22"/>
      <w:szCs w:val="22"/>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HocTable2">
    <w:name w:val="HocTable2"/>
    <w:basedOn w:val="TableNormal"/>
    <w:uiPriority w:val="59"/>
    <w:qFormat/>
    <w:rPr>
      <w:rFonts w:eastAsia="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12">
    <w:name w:val="HocTable12"/>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3">
    <w:name w:val="HocTable3"/>
    <w:basedOn w:val="TableNormal"/>
    <w:uiPriority w:val="59"/>
    <w:qFormat/>
    <w:rPr>
      <w:rFonts w:eastAsia="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13">
    <w:name w:val="HocTable13"/>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angdangli11">
    <w:name w:val="Bảng dạng lưới 11"/>
    <w:basedOn w:val="TableNormal"/>
    <w:semiHidden/>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nnMausang1">
    <w:name w:val="Tô nền Màu sáng1"/>
    <w:basedOn w:val="TableNormal"/>
    <w:uiPriority w:val="60"/>
    <w:semiHidden/>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1">
    <w:name w:val="Danh sách Màu sáng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1">
    <w:name w:val="Lưới Màu sáng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1">
    <w:name w:val="Tô nền Vừa 1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1">
    <w:name w:val="Tô nền Vừa 2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1">
    <w:name w:val="Danh sách Vừa 1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1">
    <w:name w:val="Danh sách Vừa 2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Va21">
    <w:name w:val="Lưới Vừa 2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Va31">
    <w:name w:val="Lưới Vừa 3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1">
    <w:name w:val="Danh sách Sẫm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1">
    <w:name w:val="Tô nền Sặc sỡ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
    <w:name w:val="Danh sách Sặc sỡ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1">
    <w:name w:val="Lưới Sặc sỡ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
    <w:name w:val="Tô nền Màu sáng - Nhấn mạnh 11"/>
    <w:basedOn w:val="TableNormal"/>
    <w:uiPriority w:val="60"/>
    <w:semiHidden/>
    <w:rPr>
      <w:rFonts w:ascii="Cambria" w:eastAsia="MS Mincho" w:hAnsi="Cambria"/>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1">
    <w:name w:val="Danh sách Màu sáng - Nhấn mạnh 1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1">
    <w:name w:val="Lưới Màu sáng - Nhấn mạnh 1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1">
    <w:name w:val="Tô nền Vừa 1 - Nhấn mạnh 1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1">
    <w:name w:val="Tô nền Vừa 2 - Nhấn mạnh 1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1">
    <w:name w:val="Danh sách Vừa 1 - Nhấn mạnh 1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1">
    <w:name w:val="Danh sách Vừa 2 - Nhấn mạnh 1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Va2-Nhnmanh11">
    <w:name w:val="Lưới Vừa 2 - Nhấn mạnh 1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Va3-Nhnmanh11">
    <w:name w:val="Lưới Vừa 3 - Nhấn mạnh 1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1">
    <w:name w:val="Danh sách Sẫm - Nhấn mạnh 1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1">
    <w:name w:val="Tô nền Sặc sỡ - Nhấn mạnh 1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
    <w:name w:val="Danh sách Sặc sỡ - Nhấn mạnh 11"/>
    <w:basedOn w:val="TableNormal"/>
    <w:uiPriority w:val="34"/>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1">
    <w:name w:val="Lưới Sặc sỡ - Nhấn mạnh 11"/>
    <w:basedOn w:val="TableNormal"/>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
    <w:name w:val="Tô nền Màu sáng - Nhấn mạnh 21"/>
    <w:basedOn w:val="TableNormal"/>
    <w:uiPriority w:val="60"/>
    <w:semiHidden/>
    <w:rPr>
      <w:rFonts w:ascii="Cambria" w:eastAsia="MS Mincho" w:hAnsi="Cambria"/>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1">
    <w:name w:val="Danh sách Màu sáng - Nhấn mạnh 2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1">
    <w:name w:val="Lưới Màu sáng - Nhấn mạnh 2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1">
    <w:name w:val="Tô nền Vừa 1 - Nhấn mạnh 2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1">
    <w:name w:val="Tô nền Vừa 2 - Nhấn mạnh 2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1">
    <w:name w:val="Danh sách Vừa 1 - Nhấn mạnh 2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1">
    <w:name w:val="Danh sách Vừa 2 - Nhấn mạnh 2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Va2-Nhnmanh21">
    <w:name w:val="Lưới Vừa 2 - Nhấn mạnh 2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LiVa3-Nhnmanh21">
    <w:name w:val="Lưới Vừa 3 - Nhấn mạnh 2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1">
    <w:name w:val="Danh sách Sẫm - Nhấn mạnh 2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1">
    <w:name w:val="Tô nền Sặc sỡ - Nhấn mạnh 2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
    <w:name w:val="Danh sách Sặc sỡ - Nhấn mạnh 2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1">
    <w:name w:val="Lưới Sặc sỡ - Nhấn mạnh 2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
    <w:name w:val="Tô nền Màu sáng - Nhấn mạnh 31"/>
    <w:basedOn w:val="TableNormal"/>
    <w:uiPriority w:val="60"/>
    <w:semiHidden/>
    <w:rPr>
      <w:rFonts w:ascii="Cambria" w:eastAsia="MS Mincho" w:hAnsi="Cambria"/>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1">
    <w:name w:val="Danh sách Màu sáng - Nhấn mạnh 3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1">
    <w:name w:val="Lưới Màu sáng - Nhấn mạnh 3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1">
    <w:name w:val="Tô nền Vừa 1 - Nhấn mạnh 3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1">
    <w:name w:val="Tô nền Vừa 2 - Nhấn mạnh 3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1">
    <w:name w:val="Danh sách Vừa 1 - Nhấn mạnh 3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1">
    <w:name w:val="Danh sách Vừa 2 - Nhấn mạnh 3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Va2-Nhnmanh31">
    <w:name w:val="Lưới Vừa 2 - Nhấn mạnh 3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LiVa3-Nhnmanh31">
    <w:name w:val="Lưới Vừa 3 - Nhấn mạnh 3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1">
    <w:name w:val="Danh sách Sẫm - Nhấn mạnh 3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1">
    <w:name w:val="Tô nền Sặc sỡ - Nhấn mạnh 3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
    <w:name w:val="Danh sách Sặc sỡ - Nhấn mạnh 3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1">
    <w:name w:val="Lưới Sặc sỡ - Nhấn mạnh 3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
    <w:name w:val="Tô nền Màu sáng - Nhấn mạnh 41"/>
    <w:basedOn w:val="TableNormal"/>
    <w:uiPriority w:val="60"/>
    <w:semiHidden/>
    <w:rPr>
      <w:rFonts w:ascii="Cambria" w:eastAsia="MS Mincho" w:hAnsi="Cambria"/>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1">
    <w:name w:val="Danh sách Màu sáng - Nhấn mạnh 4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1">
    <w:name w:val="Lưới Màu sáng - Nhấn mạnh 4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1">
    <w:name w:val="Tô nền Vừa 1 - Nhấn mạnh 4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1">
    <w:name w:val="Tô nền Vừa 2 - Nhấn mạnh 4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1">
    <w:name w:val="Danh sách Vừa 1 - Nhấn mạnh 4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1">
    <w:name w:val="Danh sách Vừa 2 - Nhấn mạnh 4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Va2-Nhnmanh41">
    <w:name w:val="Lưới Vừa 2 - Nhấn mạnh 4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Va3-Nhnmanh41">
    <w:name w:val="Lưới Vừa 3 - Nhấn mạnh 4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1">
    <w:name w:val="Danh sách Sẫm - Nhấn mạnh 4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1">
    <w:name w:val="Tô nền Sặc sỡ - Nhấn mạnh 4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
    <w:name w:val="Danh sách Sặc sỡ - Nhấn mạnh 4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1">
    <w:name w:val="Lưới Sặc sỡ - Nhấn mạnh 4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
    <w:name w:val="Tô nền Màu sáng - Nhấn mạnh 51"/>
    <w:basedOn w:val="TableNormal"/>
    <w:uiPriority w:val="60"/>
    <w:semiHidden/>
    <w:rPr>
      <w:rFonts w:ascii="Cambria" w:eastAsia="MS Mincho" w:hAnsi="Cambria"/>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1">
    <w:name w:val="Danh sách Màu sáng - Nhấn mạnh 5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1">
    <w:name w:val="Lưới Màu sáng - Nhấn mạnh 5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1">
    <w:name w:val="Tô nền Vừa 1 - Nhấn mạnh 5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1">
    <w:name w:val="Tô nền Vừa 2 - Nhấn mạnh 5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1">
    <w:name w:val="Danh sách Vừa 1 - Nhấn mạnh 5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1">
    <w:name w:val="Danh sách Vừa 2 - Nhấn mạnh 5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Va2-Nhnmanh51">
    <w:name w:val="Lưới Vừa 2 - Nhấn mạnh 5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LiVa3-Nhnmanh51">
    <w:name w:val="Lưới Vừa 3 - Nhấn mạnh 5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1">
    <w:name w:val="Danh sách Sẫm - Nhấn mạnh 5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1">
    <w:name w:val="Tô nền Sặc sỡ - Nhấn mạnh 5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
    <w:name w:val="Danh sách Sặc sỡ - Nhấn mạnh 5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1">
    <w:name w:val="Lưới Sặc sỡ - Nhấn mạnh 5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
    <w:name w:val="Tô nền Màu sáng - Nhấn mạnh 61"/>
    <w:basedOn w:val="TableNormal"/>
    <w:uiPriority w:val="60"/>
    <w:semiHidden/>
    <w:rPr>
      <w:rFonts w:ascii="Cambria" w:eastAsia="MS Mincho" w:hAnsi="Cambria"/>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1">
    <w:name w:val="Danh sách Màu sáng - Nhấn mạnh 61"/>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1">
    <w:name w:val="Lưới Màu sáng - Nhấn mạnh 61"/>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1">
    <w:name w:val="Tô nền Vừa 1 - Nhấn mạnh 61"/>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1">
    <w:name w:val="Tô nền Vừa 2 - Nhấn mạnh 61"/>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1">
    <w:name w:val="Danh sách Vừa 1 - Nhấn mạnh 61"/>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1">
    <w:name w:val="Danh sách Vừa 2 - Nhấn mạnh 61"/>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LiVa2-Nhnmanh61">
    <w:name w:val="Lưới Vừa 2 - Nhấn mạnh 61"/>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LiVa3-Nhnmanh61">
    <w:name w:val="Lưới Vừa 3 - Nhấn mạnh 61"/>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1">
    <w:name w:val="Danh sách Sẫm - Nhấn mạnh 61"/>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1">
    <w:name w:val="Tô nền Sặc sỡ - Nhấn mạnh 61"/>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
    <w:name w:val="Danh sách Sặc sỡ - Nhấn mạnh 61"/>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1">
    <w:name w:val="Lưới Sặc sỡ - Nhấn mạnh 61"/>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Normal1">
    <w:name w:val="TableNormal1"/>
    <w:pPr>
      <w:spacing w:before="120" w:after="120" w:line="264" w:lineRule="auto"/>
      <w:ind w:firstLine="720"/>
    </w:pPr>
    <w:rPr>
      <w:sz w:val="26"/>
      <w:szCs w:val="26"/>
      <w:lang w:val="en"/>
    </w:rPr>
    <w:tblPr>
      <w:tblCellMar>
        <w:top w:w="100" w:type="dxa"/>
        <w:left w:w="100" w:type="dxa"/>
        <w:bottom w:w="100" w:type="dxa"/>
        <w:right w:w="100" w:type="dxa"/>
      </w:tblCellMar>
    </w:tblPr>
  </w:style>
  <w:style w:type="table" w:customStyle="1" w:styleId="LightList11">
    <w:name w:val="Light List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1">
    <w:name w:val="Light List - Accent 2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1">
    <w:name w:val="Light List - Accent 3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1">
    <w:name w:val="Light List - Accent 4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1">
    <w:name w:val="Light List - Accent 5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1">
    <w:name w:val="Light List - Accent 611"/>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1">
    <w:name w:val="Medium Shading 1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1">
    <w:name w:val="Medium Shading 1 - Accent 2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1">
    <w:name w:val="Medium Shading 1 - Accent 3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1">
    <w:name w:val="Medium Shading 1 - Accent 4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1">
    <w:name w:val="Medium Shading 1 - Accent 5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1">
    <w:name w:val="Medium Shading 1 - Accent 611"/>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1">
    <w:name w:val="Medium Shading 2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
    <w:name w:val="Medium Shading 2 - Accent 1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1">
    <w:name w:val="Medium Shading 2 - Accent 2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1">
    <w:name w:val="Medium Shading 2 - Accent 3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1">
    <w:name w:val="Medium Shading 2 - Accent 4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1">
    <w:name w:val="Medium Shading 2 - Accent 5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1">
    <w:name w:val="Medium Shading 2 - Accent 611"/>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1">
    <w:name w:val="Medium List 1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
    <w:name w:val="Medium List 1 - Accent 1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1">
    <w:name w:val="Medium List 1 - Accent 2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1">
    <w:name w:val="Medium List 1 - Accent 3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1">
    <w:name w:val="Medium List 1 - Accent 4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1">
    <w:name w:val="Medium List 1 - Accent 5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1">
    <w:name w:val="Medium List 1 - Accent 611"/>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311">
    <w:name w:val="Medium Grid 3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1">
    <w:name w:val="Medium Grid 3 - Accent 1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1">
    <w:name w:val="Medium Grid 3 - Accent 2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1">
    <w:name w:val="Medium Grid 3 - Accent 3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1">
    <w:name w:val="Medium Grid 3 - Accent 4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1">
    <w:name w:val="Medium Grid 3 - Accent 5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1">
    <w:name w:val="Medium Grid 3 - Accent 611"/>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11">
    <w:name w:val="Colorful Shading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1">
    <w:name w:val="Colorful Shading - Accent 1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1">
    <w:name w:val="Colorful Shading - Accent 2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1">
    <w:name w:val="Colorful Shading - Accent 3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1">
    <w:name w:val="Colorful Shading - Accent 4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1">
    <w:name w:val="Colorful Shading - Accent 5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1">
    <w:name w:val="Colorful Shading - Accent 611"/>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1">
    <w:name w:val="Colorful List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1">
    <w:name w:val="Colorful List - Accent 12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1">
    <w:name w:val="Colorful List - Accent 2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1">
    <w:name w:val="Colorful List - Accent 3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1">
    <w:name w:val="Colorful List - Accent 4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1">
    <w:name w:val="Colorful List - Accent 5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1">
    <w:name w:val="Colorful List - Accent 611"/>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1">
    <w:name w:val="Colorful Grid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1">
    <w:name w:val="Colorful Grid - Accent 1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1">
    <w:name w:val="Colorful Grid - Accent 2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1">
    <w:name w:val="Colorful Grid - Accent 3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1">
    <w:name w:val="Colorful Grid - Accent 4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1">
    <w:name w:val="Colorful Grid - Accent 5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1">
    <w:name w:val="Colorful Grid - Accent 611"/>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ngchunV2">
    <w:name w:val="B¶ng chuÈn_V2"/>
    <w:semiHidden/>
    <w:pPr>
      <w:jc w:val="center"/>
    </w:pPr>
    <w:rPr>
      <w:rFonts w:ascii=".VnTime" w:eastAsia="Calibri" w:hAnsi=".VnTime" w:cs=".VnTime"/>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table" w:customStyle="1" w:styleId="McFormatbng2">
    <w:name w:val="Mục Format  bảng2"/>
    <w:pPr>
      <w:jc w:val="center"/>
    </w:pPr>
    <w:rPr>
      <w:rFonts w:eastAsia="Calibri"/>
      <w:sz w:val="28"/>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vedaukhidamatemroiVedaukhibaonhieumomonggiodavotanVedautoibietdivedauhttpwwwfreewebtowncomnhatquanglanindexhtml1">
    <w:name w:val="ve dau khi da mat em roi? Ve dau khi bao nhieu mo mong gio da vo tan.Ve dau toi biet di ve dau?    http://www.freewebtown.com/nhatquanglan/index.html1"/>
    <w:basedOn w:val="TableNormal"/>
    <w:uiPriority w:val="59"/>
    <w:rPr>
      <w:rFonts w:ascii="Calibri" w:eastAsia="Calibri" w:hAnsi="Calibri"/>
      <w:sz w:val="22"/>
      <w:szCs w:val="22"/>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angdangli12">
    <w:name w:val="Bảng dạng lưới 12"/>
    <w:basedOn w:val="TableNormal"/>
    <w:semiHidden/>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nnMausang2">
    <w:name w:val="Tô nền Màu sáng2"/>
    <w:basedOn w:val="TableNormal"/>
    <w:uiPriority w:val="60"/>
    <w:semiHidden/>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2">
    <w:name w:val="Danh sách Màu sáng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2">
    <w:name w:val="Lưới Màu sáng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2">
    <w:name w:val="Tô nền Vừa 1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2">
    <w:name w:val="Tô nền Vừa 2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2">
    <w:name w:val="Danh sách Vừa 1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2">
    <w:name w:val="Danh sách Vừa 2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Va22">
    <w:name w:val="Lưới Vừa 2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Va32">
    <w:name w:val="Lưới Vừa 3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2">
    <w:name w:val="Danh sách Sẫm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2">
    <w:name w:val="Tô nền Sặc sỡ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2">
    <w:name w:val="Danh sách Sặc sỡ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2">
    <w:name w:val="Lưới Sặc sỡ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2">
    <w:name w:val="Tô nền Màu sáng - Nhấn mạnh 12"/>
    <w:basedOn w:val="TableNormal"/>
    <w:uiPriority w:val="60"/>
    <w:semiHidden/>
    <w:rPr>
      <w:rFonts w:ascii="Cambria" w:eastAsia="MS Mincho" w:hAnsi="Cambria"/>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2">
    <w:name w:val="Danh sách Màu sáng - Nhấn mạnh 1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2">
    <w:name w:val="Lưới Màu sáng - Nhấn mạnh 1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2">
    <w:name w:val="Tô nền Vừa 1 - Nhấn mạnh 1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2">
    <w:name w:val="Tô nền Vừa 2 - Nhấn mạnh 1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2">
    <w:name w:val="Danh sách Vừa 1 - Nhấn mạnh 1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2">
    <w:name w:val="Danh sách Vừa 2 - Nhấn mạnh 1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Va2-Nhnmanh12">
    <w:name w:val="Lưới Vừa 2 - Nhấn mạnh 1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Va3-Nhnmanh12">
    <w:name w:val="Lưới Vừa 3 - Nhấn mạnh 1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2">
    <w:name w:val="Danh sách Sẫm - Nhấn mạnh 1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2">
    <w:name w:val="Tô nền Sặc sỡ - Nhấn mạnh 1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2">
    <w:name w:val="Danh sách Sặc sỡ - Nhấn mạnh 12"/>
    <w:basedOn w:val="TableNormal"/>
    <w:uiPriority w:val="34"/>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2">
    <w:name w:val="Lưới Sặc sỡ - Nhấn mạnh 12"/>
    <w:basedOn w:val="TableNormal"/>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2">
    <w:name w:val="Tô nền Màu sáng - Nhấn mạnh 22"/>
    <w:basedOn w:val="TableNormal"/>
    <w:uiPriority w:val="60"/>
    <w:semiHidden/>
    <w:rPr>
      <w:rFonts w:ascii="Cambria" w:eastAsia="MS Mincho" w:hAnsi="Cambria"/>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2">
    <w:name w:val="Danh sách Màu sáng - Nhấn mạnh 2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2">
    <w:name w:val="Lưới Màu sáng - Nhấn mạnh 2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2">
    <w:name w:val="Tô nền Vừa 1 - Nhấn mạnh 2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2">
    <w:name w:val="Tô nền Vừa 2 - Nhấn mạnh 2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2">
    <w:name w:val="Danh sách Vừa 1 - Nhấn mạnh 2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2">
    <w:name w:val="Danh sách Vừa 2 - Nhấn mạnh 2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Va2-Nhnmanh22">
    <w:name w:val="Lưới Vừa 2 - Nhấn mạnh 2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LiVa3-Nhnmanh22">
    <w:name w:val="Lưới Vừa 3 - Nhấn mạnh 2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2">
    <w:name w:val="Danh sách Sẫm - Nhấn mạnh 2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2">
    <w:name w:val="Tô nền Sặc sỡ - Nhấn mạnh 2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2">
    <w:name w:val="Danh sách Sặc sỡ - Nhấn mạnh 2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2">
    <w:name w:val="Lưới Sặc sỡ - Nhấn mạnh 2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2">
    <w:name w:val="Tô nền Màu sáng - Nhấn mạnh 32"/>
    <w:basedOn w:val="TableNormal"/>
    <w:uiPriority w:val="60"/>
    <w:semiHidden/>
    <w:rPr>
      <w:rFonts w:ascii="Cambria" w:eastAsia="MS Mincho" w:hAnsi="Cambria"/>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2">
    <w:name w:val="Danh sách Màu sáng - Nhấn mạnh 3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2">
    <w:name w:val="Lưới Màu sáng - Nhấn mạnh 3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2">
    <w:name w:val="Tô nền Vừa 1 - Nhấn mạnh 3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2">
    <w:name w:val="Tô nền Vừa 2 - Nhấn mạnh 3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2">
    <w:name w:val="Danh sách Vừa 1 - Nhấn mạnh 3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2">
    <w:name w:val="Danh sách Vừa 2 - Nhấn mạnh 3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Va2-Nhnmanh32">
    <w:name w:val="Lưới Vừa 2 - Nhấn mạnh 3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LiVa3-Nhnmanh32">
    <w:name w:val="Lưới Vừa 3 - Nhấn mạnh 3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2">
    <w:name w:val="Danh sách Sẫm - Nhấn mạnh 3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2">
    <w:name w:val="Tô nền Sặc sỡ - Nhấn mạnh 3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2">
    <w:name w:val="Danh sách Sặc sỡ - Nhấn mạnh 3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2">
    <w:name w:val="Lưới Sặc sỡ - Nhấn mạnh 3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2">
    <w:name w:val="Tô nền Màu sáng - Nhấn mạnh 42"/>
    <w:basedOn w:val="TableNormal"/>
    <w:uiPriority w:val="60"/>
    <w:semiHidden/>
    <w:rPr>
      <w:rFonts w:ascii="Cambria" w:eastAsia="MS Mincho" w:hAnsi="Cambria"/>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2">
    <w:name w:val="Danh sách Màu sáng - Nhấn mạnh 4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2">
    <w:name w:val="Lưới Màu sáng - Nhấn mạnh 4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2">
    <w:name w:val="Tô nền Vừa 1 - Nhấn mạnh 4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2">
    <w:name w:val="Tô nền Vừa 2 - Nhấn mạnh 4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2">
    <w:name w:val="Danh sách Vừa 1 - Nhấn mạnh 4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2">
    <w:name w:val="Danh sách Vừa 2 - Nhấn mạnh 4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Va2-Nhnmanh42">
    <w:name w:val="Lưới Vừa 2 - Nhấn mạnh 4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Va3-Nhnmanh42">
    <w:name w:val="Lưới Vừa 3 - Nhấn mạnh 4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2">
    <w:name w:val="Danh sách Sẫm - Nhấn mạnh 4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2">
    <w:name w:val="Tô nền Sặc sỡ - Nhấn mạnh 4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2">
    <w:name w:val="Danh sách Sặc sỡ - Nhấn mạnh 4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2">
    <w:name w:val="Lưới Sặc sỡ - Nhấn mạnh 4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2">
    <w:name w:val="Tô nền Màu sáng - Nhấn mạnh 52"/>
    <w:basedOn w:val="TableNormal"/>
    <w:uiPriority w:val="60"/>
    <w:semiHidden/>
    <w:rPr>
      <w:rFonts w:ascii="Cambria" w:eastAsia="MS Mincho" w:hAnsi="Cambria"/>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2">
    <w:name w:val="Danh sách Màu sáng - Nhấn mạnh 5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2">
    <w:name w:val="Lưới Màu sáng - Nhấn mạnh 5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2">
    <w:name w:val="Tô nền Vừa 1 - Nhấn mạnh 5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2">
    <w:name w:val="Tô nền Vừa 2 - Nhấn mạnh 5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2">
    <w:name w:val="Danh sách Vừa 1 - Nhấn mạnh 5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2">
    <w:name w:val="Danh sách Vừa 2 - Nhấn mạnh 5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Va2-Nhnmanh52">
    <w:name w:val="Lưới Vừa 2 - Nhấn mạnh 5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LiVa3-Nhnmanh52">
    <w:name w:val="Lưới Vừa 3 - Nhấn mạnh 5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2">
    <w:name w:val="Danh sách Sẫm - Nhấn mạnh 5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2">
    <w:name w:val="Tô nền Sặc sỡ - Nhấn mạnh 5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2">
    <w:name w:val="Danh sách Sặc sỡ - Nhấn mạnh 5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2">
    <w:name w:val="Lưới Sặc sỡ - Nhấn mạnh 5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2">
    <w:name w:val="Tô nền Màu sáng - Nhấn mạnh 62"/>
    <w:basedOn w:val="TableNormal"/>
    <w:uiPriority w:val="60"/>
    <w:semiHidden/>
    <w:rPr>
      <w:rFonts w:ascii="Cambria" w:eastAsia="MS Mincho" w:hAnsi="Cambria"/>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2">
    <w:name w:val="Danh sách Màu sáng - Nhấn mạnh 62"/>
    <w:basedOn w:val="TableNormal"/>
    <w:uiPriority w:val="61"/>
    <w:semiHidden/>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2">
    <w:name w:val="Lưới Màu sáng - Nhấn mạnh 62"/>
    <w:basedOn w:val="TableNormal"/>
    <w:uiPriority w:val="62"/>
    <w:semiHidden/>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2">
    <w:name w:val="Tô nền Vừa 1 - Nhấn mạnh 62"/>
    <w:basedOn w:val="TableNormal"/>
    <w:uiPriority w:val="63"/>
    <w:semiHidden/>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2">
    <w:name w:val="Tô nền Vừa 2 - Nhấn mạnh 62"/>
    <w:basedOn w:val="TableNormal"/>
    <w:uiPriority w:val="64"/>
    <w:semiHidden/>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2">
    <w:name w:val="Danh sách Vừa 1 - Nhấn mạnh 62"/>
    <w:basedOn w:val="TableNormal"/>
    <w:uiPriority w:val="65"/>
    <w:semiHidden/>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2">
    <w:name w:val="Danh sách Vừa 2 - Nhấn mạnh 62"/>
    <w:basedOn w:val="TableNormal"/>
    <w:uiPriority w:val="66"/>
    <w:semiHidden/>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LiVa2-Nhnmanh62">
    <w:name w:val="Lưới Vừa 2 - Nhấn mạnh 62"/>
    <w:basedOn w:val="TableNormal"/>
    <w:uiPriority w:val="68"/>
    <w:semiHidden/>
    <w:rPr>
      <w:rFonts w:ascii="Calibri" w:eastAsia="MS Gothic" w:hAnsi="Calibri"/>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LiVa3-Nhnmanh62">
    <w:name w:val="Lưới Vừa 3 - Nhấn mạnh 62"/>
    <w:basedOn w:val="TableNormal"/>
    <w:uiPriority w:val="69"/>
    <w:semiHidden/>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2">
    <w:name w:val="Danh sách Sẫm - Nhấn mạnh 62"/>
    <w:basedOn w:val="TableNormal"/>
    <w:uiPriority w:val="70"/>
    <w:semiHidden/>
    <w:rPr>
      <w:rFonts w:ascii="Cambria" w:eastAsia="MS Mincho" w:hAnsi="Cambria"/>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2">
    <w:name w:val="Tô nền Sặc sỡ - Nhấn mạnh 62"/>
    <w:basedOn w:val="TableNormal"/>
    <w:uiPriority w:val="71"/>
    <w:semiHidden/>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2">
    <w:name w:val="Danh sách Sặc sỡ - Nhấn mạnh 62"/>
    <w:basedOn w:val="TableNormal"/>
    <w:uiPriority w:val="72"/>
    <w:semiHidden/>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2">
    <w:name w:val="Lưới Sặc sỡ - Nhấn mạnh 62"/>
    <w:basedOn w:val="TableNormal"/>
    <w:uiPriority w:val="73"/>
    <w:semiHidden/>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Normal2">
    <w:name w:val="TableNormal2"/>
    <w:pPr>
      <w:spacing w:before="120" w:after="120" w:line="264" w:lineRule="auto"/>
      <w:ind w:firstLine="720"/>
    </w:pPr>
    <w:rPr>
      <w:sz w:val="26"/>
      <w:szCs w:val="26"/>
      <w:lang w:val="en"/>
    </w:rPr>
    <w:tblPr>
      <w:tblCellMar>
        <w:top w:w="100" w:type="dxa"/>
        <w:left w:w="100" w:type="dxa"/>
        <w:bottom w:w="100" w:type="dxa"/>
        <w:right w:w="100" w:type="dxa"/>
      </w:tblCellMar>
    </w:tblPr>
  </w:style>
  <w:style w:type="table" w:customStyle="1" w:styleId="LightList12">
    <w:name w:val="Light List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2">
    <w:name w:val="Light List - Accent 1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2">
    <w:name w:val="Light List - Accent 2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2">
    <w:name w:val="Light List - Accent 3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2">
    <w:name w:val="Light List - Accent 4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2">
    <w:name w:val="Light List - Accent 5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2">
    <w:name w:val="Light List - Accent 612"/>
    <w:basedOn w:val="TableNormal"/>
    <w:uiPriority w:val="61"/>
    <w:rPr>
      <w:rFonts w:ascii="Cambria" w:eastAsia="MS Mincho" w:hAnsi="Cambria"/>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2">
    <w:name w:val="Medium Shading 1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2">
    <w:name w:val="Medium Shading 1 - Accent 1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2">
    <w:name w:val="Medium Shading 1 - Accent 2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2">
    <w:name w:val="Medium Shading 1 - Accent 3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2">
    <w:name w:val="Medium Shading 1 - Accent 4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2">
    <w:name w:val="Medium Shading 1 - Accent 5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2">
    <w:name w:val="Medium Shading 1 - Accent 612"/>
    <w:basedOn w:val="TableNormal"/>
    <w:uiPriority w:val="63"/>
    <w:rPr>
      <w:rFonts w:ascii="Cambria" w:eastAsia="MS Mincho" w:hAnsi="Cambria"/>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2">
    <w:name w:val="Medium Shading 2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2">
    <w:name w:val="Medium Shading 2 - Accent 1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2">
    <w:name w:val="Medium Shading 2 - Accent 2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2">
    <w:name w:val="Medium Shading 2 - Accent 3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2">
    <w:name w:val="Medium Shading 2 - Accent 4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2">
    <w:name w:val="Medium Shading 2 - Accent 5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2">
    <w:name w:val="Medium Shading 2 - Accent 612"/>
    <w:basedOn w:val="TableNormal"/>
    <w:uiPriority w:val="64"/>
    <w:rPr>
      <w:rFonts w:ascii="Cambria" w:eastAsia="MS Mincho" w:hAnsi="Cambria"/>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2">
    <w:name w:val="Medium List 1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2">
    <w:name w:val="Medium List 1 - Accent 1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2">
    <w:name w:val="Medium List 1 - Accent 2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2">
    <w:name w:val="Medium List 1 - Accent 3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2">
    <w:name w:val="Medium List 1 - Accent 4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2">
    <w:name w:val="Medium List 1 - Accent 5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2">
    <w:name w:val="Medium List 1 - Accent 612"/>
    <w:basedOn w:val="TableNormal"/>
    <w:uiPriority w:val="65"/>
    <w:rPr>
      <w:rFonts w:ascii="Cambria" w:eastAsia="MS Mincho" w:hAnsi="Cambria"/>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2">
    <w:name w:val="Medium Grid 2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2">
    <w:name w:val="Medium Grid 2 - Accent 1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2">
    <w:name w:val="Medium Grid 2 - Accent 2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2">
    <w:name w:val="Medium Grid 2 - Accent 3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2">
    <w:name w:val="Medium Grid 2 - Accent 4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2">
    <w:name w:val="Medium Grid 2 - Accent 5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2">
    <w:name w:val="Medium Grid 2 - Accent 612"/>
    <w:basedOn w:val="TableNormal"/>
    <w:uiPriority w:val="68"/>
    <w:rPr>
      <w:rFonts w:eastAsia="MS Gothic"/>
      <w:color w:val="000000"/>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2">
    <w:name w:val="Medium Grid 3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2">
    <w:name w:val="Medium Grid 3 - Accent 1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2">
    <w:name w:val="Medium Grid 3 - Accent 2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2">
    <w:name w:val="Medium Grid 3 - Accent 3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2">
    <w:name w:val="Medium Grid 3 - Accent 4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2">
    <w:name w:val="Medium Grid 3 - Accent 5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2">
    <w:name w:val="Medium Grid 3 - Accent 612"/>
    <w:basedOn w:val="TableNormal"/>
    <w:uiPriority w:val="69"/>
    <w:rPr>
      <w:rFonts w:ascii="Cambria" w:eastAsia="MS Mincho" w:hAnsi="Cambria"/>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12">
    <w:name w:val="Colorful Shading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2">
    <w:name w:val="Colorful Shading - Accent 1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2">
    <w:name w:val="Colorful Shading - Accent 2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2">
    <w:name w:val="Colorful Shading - Accent 3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2">
    <w:name w:val="Colorful Shading - Accent 4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2">
    <w:name w:val="Colorful Shading - Accent 5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2">
    <w:name w:val="Colorful Shading - Accent 612"/>
    <w:basedOn w:val="TableNormal"/>
    <w:uiPriority w:val="71"/>
    <w:rPr>
      <w:rFonts w:ascii="Cambria" w:eastAsia="MS Mincho" w:hAnsi="Cambria"/>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2">
    <w:name w:val="Colorful List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2">
    <w:name w:val="Colorful List - Accent 12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2">
    <w:name w:val="Colorful List - Accent 2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2">
    <w:name w:val="Colorful List - Accent 3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2">
    <w:name w:val="Colorful List - Accent 4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2">
    <w:name w:val="Colorful List - Accent 5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2">
    <w:name w:val="Colorful List - Accent 612"/>
    <w:basedOn w:val="TableNormal"/>
    <w:uiPriority w:val="72"/>
    <w:rPr>
      <w:rFonts w:ascii="Cambria" w:eastAsia="MS Mincho" w:hAnsi="Cambria"/>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2">
    <w:name w:val="Colorful Grid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2">
    <w:name w:val="Colorful Grid - Accent 1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2">
    <w:name w:val="Colorful Grid - Accent 2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2">
    <w:name w:val="Colorful Grid - Accent 3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2">
    <w:name w:val="Colorful Grid - Accent 4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2">
    <w:name w:val="Colorful Grid - Accent 5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2">
    <w:name w:val="Colorful Grid - Accent 612"/>
    <w:basedOn w:val="TableNormal"/>
    <w:uiPriority w:val="73"/>
    <w:rPr>
      <w:rFonts w:ascii="Cambria" w:eastAsia="MS Mincho" w:hAnsi="Cambria"/>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ngchunV3">
    <w:name w:val="B¶ng chuÈn_V3"/>
    <w:semiHidden/>
    <w:pPr>
      <w:jc w:val="center"/>
    </w:pPr>
    <w:rPr>
      <w:rFonts w:ascii=".VnTime" w:eastAsia="Calibri" w:hAnsi=".VnTime" w:cs=".VnTime"/>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table" w:customStyle="1" w:styleId="McFormatbng3">
    <w:name w:val="Mục Format  bảng3"/>
    <w:pPr>
      <w:jc w:val="center"/>
    </w:pPr>
    <w:rPr>
      <w:rFonts w:eastAsia="Calibri"/>
      <w:sz w:val="28"/>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HocTable4">
    <w:name w:val="HocTable4"/>
    <w:basedOn w:val="TableNormal"/>
    <w:uiPriority w:val="59"/>
    <w:qFormat/>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LiNhat1">
    <w:name w:val="Bảng Lưới Nhạt1"/>
    <w:basedOn w:val="TableNormal"/>
    <w:uiPriority w:val="40"/>
    <w:rPr>
      <w:rFonts w:ascii="Calibri" w:eastAsia="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HocTable14">
    <w:name w:val="HocTable14"/>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214">
    <w:name w:val="Medium Grid 1 - Accent 214"/>
    <w:uiPriority w:val="34"/>
    <w:semiHidden/>
    <w:rPr>
      <w:rFonts w:ascii="Calibri" w:eastAsia="Calibri" w:hAnsi="Calibri"/>
      <w:sz w:val="22"/>
      <w:lang w:val="vi-VN"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cFormatbng4">
    <w:name w:val="Mục Format  bảng4"/>
    <w:pPr>
      <w:jc w:val="center"/>
    </w:pPr>
    <w:rPr>
      <w:rFonts w:eastAsia="Calibri"/>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TableGrid1111">
    <w:name w:val="Table Grid1111"/>
    <w:basedOn w:val="TableNormal"/>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2">
    <w:name w:val="Table Grid212"/>
    <w:basedOn w:val="TableNormal"/>
    <w:uiPriority w:val="59"/>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
    <w:name w:val="Table Grid32"/>
    <w:basedOn w:val="TableNormal"/>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112">
    <w:name w:val="Medium Grid 1 - Accent 2112"/>
    <w:uiPriority w:val="34"/>
    <w:semiHidden/>
    <w:rPr>
      <w:rFonts w:ascii="Calibri" w:hAnsi="Calibri" w:cs="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2">
    <w:name w:val="Medium Grid 1 - Accent 222"/>
    <w:uiPriority w:val="34"/>
    <w:semiHidden/>
    <w:rPr>
      <w:rFonts w:ascii="Calibri" w:hAnsi="Calibri" w:cs="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121">
    <w:name w:val="Medium Grid 1 - Accent 2121"/>
    <w:uiPriority w:val="34"/>
    <w:semiHidden/>
    <w:rPr>
      <w:rFonts w:ascii="Calibri" w:eastAsia="Calibri" w:hAnsi="Calibri"/>
      <w:sz w:val="22"/>
      <w:szCs w:val="28"/>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210">
    <w:name w:val="TableGrid21"/>
    <w:rPr>
      <w:rFonts w:ascii="Calibri" w:hAnsi="Calibri"/>
      <w:sz w:val="22"/>
      <w:szCs w:val="22"/>
    </w:rPr>
    <w:tblPr>
      <w:tblCellMar>
        <w:top w:w="0" w:type="dxa"/>
        <w:left w:w="0" w:type="dxa"/>
        <w:bottom w:w="0" w:type="dxa"/>
        <w:right w:w="0" w:type="dxa"/>
      </w:tblCellMar>
    </w:tblPr>
  </w:style>
  <w:style w:type="table" w:customStyle="1" w:styleId="PlainTable211">
    <w:name w:val="Plain Table 211"/>
    <w:basedOn w:val="TableNormal"/>
    <w:uiPriority w:val="42"/>
    <w:rPr>
      <w:rFonts w:ascii="Calibri" w:eastAsia="Calibri" w:hAnsi="Calibri"/>
      <w:sz w:val="22"/>
      <w:szCs w:val="22"/>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41">
    <w:name w:val="Table Grid141"/>
    <w:basedOn w:val="TableNormal"/>
    <w:uiPriority w:val="59"/>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1">
    <w:name w:val="Table Grid2111"/>
    <w:basedOn w:val="TableNormal"/>
    <w:uiPriority w:val="59"/>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
    <w:name w:val="Table Grid311"/>
    <w:basedOn w:val="TableNormal"/>
    <w:uiPriority w:val="59"/>
    <w:rPr>
      <w:rFonts w:ascii="Calibri" w:eastAsia="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11111">
    <w:name w:val="Medium Grid 1 - Accent 211111"/>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cFormatbng11">
    <w:name w:val="Mục Format  bảng11"/>
    <w:pPr>
      <w:jc w:val="center"/>
    </w:pPr>
    <w:rPr>
      <w:rFonts w:eastAsia="Calibri"/>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ediumGrid1-Accent22111">
    <w:name w:val="Medium Grid 1 - Accent 22111"/>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51">
    <w:name w:val="Table Grid51"/>
    <w:basedOn w:val="TableNormal"/>
    <w:uiPriority w:val="59"/>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2131">
    <w:name w:val="Medium Grid 1 - Accent 2131"/>
    <w:uiPriority w:val="34"/>
    <w:semiHidden/>
    <w:rPr>
      <w:rFonts w:ascii="Calibri" w:eastAsia="Calibri" w:hAnsi="Calibri"/>
      <w:sz w:val="22"/>
      <w:szCs w:val="22"/>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LiBang2">
    <w:name w:val="Lưới Bảng2"/>
    <w:basedOn w:val="TableNormal"/>
    <w:uiPriority w:val="5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21">
    <w:name w:val="HocTable21"/>
    <w:basedOn w:val="TableNormal"/>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Pr>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nnMausang11">
    <w:name w:val="Tô nền Màu sáng11"/>
    <w:basedOn w:val="TableNormal"/>
    <w:uiPriority w:val="60"/>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11">
    <w:name w:val="Danh sách Màu sáng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11">
    <w:name w:val="Lưới Màu sáng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11">
    <w:name w:val="Tô nền Vừa 1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11">
    <w:name w:val="Tô nền Vừa 2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11">
    <w:name w:val="Danh sách Vừa 1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Va11">
    <w:name w:val="Lưới Vừa 1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Va311">
    <w:name w:val="Lưới Vừa 3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11">
    <w:name w:val="Danh sách Sẫm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11">
    <w:name w:val="Tô nền Sặc sỡ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1">
    <w:name w:val="Danh sách Sặc sỡ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11">
    <w:name w:val="Lưới Sặc sỡ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1">
    <w:name w:val="Tô nền Màu sáng - Nhấn mạnh 111"/>
    <w:basedOn w:val="TableNormal"/>
    <w:uiPriority w:val="60"/>
    <w:semiHidden/>
    <w:rPr>
      <w:rFonts w:ascii="Cambria" w:eastAsia="MS Mincho" w:hAnsi="Cambria" w:cs="Calibri"/>
      <w:color w:val="365F91"/>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11">
    <w:name w:val="Danh sách Màu sáng - Nhấn mạnh 1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11">
    <w:name w:val="Lưới Màu sáng - Nhấn mạnh 1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11">
    <w:name w:val="Tô nền Vừa 1 - Nhấn mạnh 1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11">
    <w:name w:val="Tô nền Vừa 2 - Nhấn mạnh 1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11">
    <w:name w:val="Danh sách Vừa 1 - Nhấn mạnh 1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Va1-Nhnmanh11">
    <w:name w:val="Lưới Vừa 1 - Nhấn mạnh 1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Va3-Nhnmanh111">
    <w:name w:val="Lưới Vừa 3 - Nhấn mạnh 1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11">
    <w:name w:val="Danh sách Sẫm - Nhấn mạnh 1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11">
    <w:name w:val="Tô nền Sặc sỡ - Nhấn mạnh 1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1">
    <w:name w:val="Danh sách Sặc sỡ - Nhấn mạnh 111"/>
    <w:basedOn w:val="TableNormal"/>
    <w:uiPriority w:val="34"/>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11">
    <w:name w:val="Lưới Sặc sỡ - Nhấn mạnh 111"/>
    <w:basedOn w:val="TableNormal"/>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1">
    <w:name w:val="Tô nền Màu sáng - Nhấn mạnh 211"/>
    <w:basedOn w:val="TableNormal"/>
    <w:uiPriority w:val="60"/>
    <w:semiHidden/>
    <w:rPr>
      <w:rFonts w:ascii="Cambria" w:eastAsia="MS Mincho" w:hAnsi="Cambria" w:cs="Calibri"/>
      <w:color w:val="943634"/>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11">
    <w:name w:val="Danh sách Màu sáng - Nhấn mạnh 2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11">
    <w:name w:val="Lưới Màu sáng - Nhấn mạnh 2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11">
    <w:name w:val="Tô nền Vừa 1 - Nhấn mạnh 2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11">
    <w:name w:val="Tô nền Vừa 2 - Nhấn mạnh 2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11">
    <w:name w:val="Danh sách Vừa 1 - Nhấn mạnh 2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Va1-Nhnmanh21">
    <w:name w:val="Lưới Vừa 1 - Nhấn mạnh 21"/>
    <w:basedOn w:val="TableNormal"/>
    <w:uiPriority w:val="34"/>
    <w:semiHidden/>
    <w:rPr>
      <w:rFonts w:ascii="Cambria" w:eastAsia="MS Mincho" w:hAnsi="Cambria" w:cs="Calibri"/>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LiVa3-Nhnmanh211">
    <w:name w:val="Lưới Vừa 3 - Nhấn mạnh 2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11">
    <w:name w:val="Danh sách Sẫm - Nhấn mạnh 2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11">
    <w:name w:val="Tô nền Sặc sỡ - Nhấn mạnh 2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1">
    <w:name w:val="Danh sách Sặc sỡ - Nhấn mạnh 2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11">
    <w:name w:val="Lưới Sặc sỡ - Nhấn mạnh 2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1">
    <w:name w:val="Tô nền Màu sáng - Nhấn mạnh 311"/>
    <w:basedOn w:val="TableNormal"/>
    <w:uiPriority w:val="60"/>
    <w:semiHidden/>
    <w:rPr>
      <w:rFonts w:ascii="Cambria" w:eastAsia="MS Mincho" w:hAnsi="Cambria" w:cs="Calibri"/>
      <w:color w:val="76923C"/>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11">
    <w:name w:val="Danh sách Màu sáng - Nhấn mạnh 3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11">
    <w:name w:val="Lưới Màu sáng - Nhấn mạnh 3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11">
    <w:name w:val="Tô nền Vừa 1 - Nhấn mạnh 3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11">
    <w:name w:val="Tô nền Vừa 2 - Nhấn mạnh 3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11">
    <w:name w:val="Danh sách Vừa 1 - Nhấn mạnh 3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Va1-Nhnmanh31">
    <w:name w:val="Lưới Vừa 1 - Nhấn mạnh 3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LiVa3-Nhnmanh311">
    <w:name w:val="Lưới Vừa 3 - Nhấn mạnh 3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11">
    <w:name w:val="Danh sách Sẫm - Nhấn mạnh 3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11">
    <w:name w:val="Tô nền Sặc sỡ - Nhấn mạnh 3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1">
    <w:name w:val="Danh sách Sặc sỡ - Nhấn mạnh 3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11">
    <w:name w:val="Lưới Sặc sỡ - Nhấn mạnh 3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1">
    <w:name w:val="Tô nền Màu sáng - Nhấn mạnh 411"/>
    <w:basedOn w:val="TableNormal"/>
    <w:uiPriority w:val="60"/>
    <w:semiHidden/>
    <w:rPr>
      <w:rFonts w:ascii="Cambria" w:eastAsia="MS Mincho" w:hAnsi="Cambria" w:cs="Calibri"/>
      <w:color w:val="5F497A"/>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11">
    <w:name w:val="Danh sách Màu sáng - Nhấn mạnh 4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11">
    <w:name w:val="Lưới Màu sáng - Nhấn mạnh 4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11">
    <w:name w:val="Tô nền Vừa 1 - Nhấn mạnh 4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11">
    <w:name w:val="Tô nền Vừa 2 - Nhấn mạnh 4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11">
    <w:name w:val="Danh sách Vừa 1 - Nhấn mạnh 4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Va1-Nhnmanh41">
    <w:name w:val="Lưới Vừa 1 - Nhấn mạnh 4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LiVa3-Nhnmanh411">
    <w:name w:val="Lưới Vừa 3 - Nhấn mạnh 4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11">
    <w:name w:val="Danh sách Sẫm - Nhấn mạnh 4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11">
    <w:name w:val="Tô nền Sặc sỡ - Nhấn mạnh 4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1">
    <w:name w:val="Danh sách Sặc sỡ - Nhấn mạnh 4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11">
    <w:name w:val="Lưới Sặc sỡ - Nhấn mạnh 4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1">
    <w:name w:val="Tô nền Màu sáng - Nhấn mạnh 511"/>
    <w:basedOn w:val="TableNormal"/>
    <w:uiPriority w:val="60"/>
    <w:semiHidden/>
    <w:rPr>
      <w:rFonts w:ascii="Cambria" w:eastAsia="MS Mincho" w:hAnsi="Cambria" w:cs="Calibri"/>
      <w:color w:val="31849B"/>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11">
    <w:name w:val="Danh sách Màu sáng - Nhấn mạnh 5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11">
    <w:name w:val="Lưới Màu sáng - Nhấn mạnh 5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11">
    <w:name w:val="Tô nền Vừa 1 - Nhấn mạnh 5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11">
    <w:name w:val="Tô nền Vừa 2 - Nhấn mạnh 5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11">
    <w:name w:val="Danh sách Vừa 1 - Nhấn mạnh 5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Va1-Nhnmanh51">
    <w:name w:val="Lưới Vừa 1 - Nhấn mạnh 5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Va3-Nhnmanh511">
    <w:name w:val="Lưới Vừa 3 - Nhấn mạnh 5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11">
    <w:name w:val="Danh sách Sẫm - Nhấn mạnh 5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11">
    <w:name w:val="Tô nền Sặc sỡ - Nhấn mạnh 5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1">
    <w:name w:val="Danh sách Sặc sỡ - Nhấn mạnh 5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11">
    <w:name w:val="Lưới Sặc sỡ - Nhấn mạnh 5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1">
    <w:name w:val="Tô nền Màu sáng - Nhấn mạnh 611"/>
    <w:basedOn w:val="TableNormal"/>
    <w:uiPriority w:val="60"/>
    <w:semiHidden/>
    <w:rPr>
      <w:rFonts w:ascii="Cambria" w:eastAsia="MS Mincho" w:hAnsi="Cambria" w:cs="Calibri"/>
      <w:color w:val="E36C0A"/>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11">
    <w:name w:val="Danh sách Màu sáng - Nhấn mạnh 611"/>
    <w:basedOn w:val="TableNormal"/>
    <w:uiPriority w:val="61"/>
    <w:semiHidden/>
    <w:rPr>
      <w:rFonts w:ascii="Cambria" w:eastAsia="MS Mincho" w:hAnsi="Cambria" w:cs="Calibri"/>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11">
    <w:name w:val="Lưới Màu sáng - Nhấn mạnh 611"/>
    <w:basedOn w:val="TableNormal"/>
    <w:uiPriority w:val="62"/>
    <w:semiHidden/>
    <w:rPr>
      <w:rFonts w:ascii="Cambria" w:eastAsia="MS Mincho" w:hAnsi="Cambria" w:cs="Calibri"/>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11">
    <w:name w:val="Tô nền Vừa 1 - Nhấn mạnh 611"/>
    <w:basedOn w:val="TableNormal"/>
    <w:uiPriority w:val="63"/>
    <w:semiHidden/>
    <w:rPr>
      <w:rFonts w:ascii="Cambria" w:eastAsia="MS Mincho" w:hAnsi="Cambria" w:cs="Calibri"/>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11">
    <w:name w:val="Tô nền Vừa 2 - Nhấn mạnh 611"/>
    <w:basedOn w:val="TableNormal"/>
    <w:uiPriority w:val="64"/>
    <w:semiHidden/>
    <w:rPr>
      <w:rFonts w:ascii="Cambria" w:eastAsia="MS Mincho" w:hAnsi="Cambria" w:cs="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11">
    <w:name w:val="Danh sách Vừa 1 - Nhấn mạnh 611"/>
    <w:basedOn w:val="TableNormal"/>
    <w:uiPriority w:val="65"/>
    <w:semiHidden/>
    <w:rPr>
      <w:rFonts w:ascii="Cambria" w:eastAsia="MS Mincho" w:hAnsi="Cambria" w:cs="Calibri"/>
      <w:color w:val="000000"/>
      <w:sz w:val="22"/>
      <w:szCs w:val="22"/>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Va1-Nhnmanh61">
    <w:name w:val="Lưới Vừa 1 - Nhấn mạnh 61"/>
    <w:basedOn w:val="TableNormal"/>
    <w:uiPriority w:val="67"/>
    <w:semiHidden/>
    <w:rPr>
      <w:rFonts w:ascii="Cambria" w:eastAsia="MS Mincho" w:hAnsi="Cambria" w:cs="Calibri"/>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Va3-Nhnmanh611">
    <w:name w:val="Lưới Vừa 3 - Nhấn mạnh 611"/>
    <w:basedOn w:val="TableNormal"/>
    <w:uiPriority w:val="69"/>
    <w:semiHidden/>
    <w:rPr>
      <w:rFonts w:ascii="Cambria" w:eastAsia="MS Mincho" w:hAnsi="Cambria" w:cs="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11">
    <w:name w:val="Danh sách Sẫm - Nhấn mạnh 611"/>
    <w:basedOn w:val="TableNormal"/>
    <w:uiPriority w:val="70"/>
    <w:semiHidden/>
    <w:rPr>
      <w:rFonts w:ascii="Cambria" w:eastAsia="MS Mincho" w:hAnsi="Cambria" w:cs="Calibri"/>
      <w:color w:val="FFFFFF"/>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11">
    <w:name w:val="Tô nền Sặc sỡ - Nhấn mạnh 611"/>
    <w:basedOn w:val="TableNormal"/>
    <w:uiPriority w:val="71"/>
    <w:semiHidden/>
    <w:rPr>
      <w:rFonts w:ascii="Cambria" w:eastAsia="MS Mincho" w:hAnsi="Cambria" w:cs="Calibri"/>
      <w:color w:val="000000"/>
      <w:sz w:val="22"/>
      <w:szCs w:val="22"/>
      <w:lang w:val="en-GB" w:eastAsia="en-GB"/>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1">
    <w:name w:val="Danh sách Sặc sỡ - Nhấn mạnh 611"/>
    <w:basedOn w:val="TableNormal"/>
    <w:uiPriority w:val="72"/>
    <w:semiHidden/>
    <w:rPr>
      <w:rFonts w:ascii="Cambria" w:eastAsia="MS Mincho" w:hAnsi="Cambria" w:cs="Calibri"/>
      <w:color w:val="000000"/>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11">
    <w:name w:val="Lưới Sặc sỡ - Nhấn mạnh 611"/>
    <w:basedOn w:val="TableNormal"/>
    <w:uiPriority w:val="73"/>
    <w:semiHidden/>
    <w:rPr>
      <w:rFonts w:ascii="Cambria" w:eastAsia="MS Mincho" w:hAnsi="Cambria" w:cs="Calibri"/>
      <w:color w:val="000000"/>
      <w:sz w:val="22"/>
      <w:szCs w:val="22"/>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5">
    <w:name w:val="Table Grid15"/>
    <w:basedOn w:val="TableNormal"/>
    <w:rPr>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cFormatbng21">
    <w:name w:val="Mục Format  bảng21"/>
    <w:pPr>
      <w:jc w:val="center"/>
    </w:pPr>
    <w:rPr>
      <w:rFonts w:eastAsia="Calibri"/>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PlainTable221">
    <w:name w:val="Plain Table 221"/>
    <w:basedOn w:val="TableNormal"/>
    <w:uiPriority w:val="42"/>
    <w:rPr>
      <w:rFonts w:ascii="Cambria" w:eastAsia="Cambria" w:hAnsi="Cambria" w:cs="Calibri"/>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2">
    <w:name w:val="Plain Table 232"/>
    <w:basedOn w:val="TableNormal"/>
    <w:uiPriority w:val="42"/>
    <w:rPr>
      <w:rFonts w:ascii="Cambria" w:eastAsia="Cambria" w:hAnsi="Cambria" w:cs="Calibri"/>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11">
    <w:name w:val="Plain Table 2311"/>
    <w:basedOn w:val="TableNormal"/>
    <w:uiPriority w:val="42"/>
    <w:rPr>
      <w:rFonts w:ascii="Cambria" w:eastAsia="Cambria" w:hAnsi="Cambria" w:cs="Calibri"/>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41">
    <w:name w:val="Plain Table 241"/>
    <w:basedOn w:val="TableNormal"/>
    <w:uiPriority w:val="42"/>
    <w:rPr>
      <w:rFonts w:ascii="Cambria" w:eastAsia="Cambria" w:hAnsi="Cambria" w:cs="Calibri"/>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Index3">
    <w:name w:val="index 3"/>
    <w:basedOn w:val="Normal"/>
    <w:next w:val="Normal"/>
    <w:autoRedefine/>
    <w:unhideWhenUsed/>
    <w:pPr>
      <w:tabs>
        <w:tab w:val="right" w:leader="dot" w:pos="8840"/>
      </w:tabs>
      <w:overflowPunct w:val="0"/>
      <w:autoSpaceDE w:val="0"/>
      <w:autoSpaceDN w:val="0"/>
      <w:adjustRightInd w:val="0"/>
      <w:spacing w:before="120" w:after="80" w:line="360" w:lineRule="exact"/>
      <w:ind w:left="780" w:hanging="260"/>
      <w:jc w:val="both"/>
    </w:pPr>
    <w:rPr>
      <w:rFonts w:ascii=".VnTime" w:hAnsi=".VnTime"/>
      <w:sz w:val="26"/>
      <w:szCs w:val="26"/>
    </w:rPr>
  </w:style>
  <w:style w:type="paragraph" w:styleId="TableofAuthorities">
    <w:name w:val="table of authorities"/>
    <w:basedOn w:val="Normal"/>
    <w:next w:val="Normal"/>
    <w:uiPriority w:val="99"/>
    <w:unhideWhenUsed/>
    <w:pPr>
      <w:snapToGrid w:val="0"/>
      <w:ind w:left="200" w:hanging="200"/>
    </w:pPr>
    <w:rPr>
      <w:rFonts w:ascii="Calibri" w:hAnsi="Calibri"/>
      <w:sz w:val="20"/>
      <w:szCs w:val="20"/>
    </w:rPr>
  </w:style>
  <w:style w:type="paragraph" w:styleId="ListBullet4">
    <w:name w:val="List Bullet 4"/>
    <w:basedOn w:val="Normal"/>
    <w:autoRedefine/>
    <w:unhideWhenUsed/>
    <w:pPr>
      <w:tabs>
        <w:tab w:val="left" w:pos="360"/>
        <w:tab w:val="num" w:pos="1605"/>
      </w:tabs>
      <w:snapToGrid w:val="0"/>
      <w:spacing w:before="60"/>
      <w:ind w:left="1605" w:hanging="885"/>
      <w:jc w:val="both"/>
    </w:pPr>
    <w:rPr>
      <w:rFonts w:ascii=".VnTime" w:hAnsi=".VnTime"/>
      <w:szCs w:val="20"/>
      <w:lang w:val="en-GB"/>
    </w:rPr>
  </w:style>
  <w:style w:type="paragraph" w:styleId="ListBullet5">
    <w:name w:val="List Bullet 5"/>
    <w:basedOn w:val="Normal"/>
    <w:autoRedefine/>
    <w:unhideWhenUsed/>
    <w:pPr>
      <w:tabs>
        <w:tab w:val="num" w:pos="1605"/>
      </w:tabs>
      <w:spacing w:before="60"/>
      <w:ind w:left="864" w:hanging="288"/>
      <w:jc w:val="both"/>
    </w:pPr>
    <w:rPr>
      <w:rFonts w:ascii=".VnTime" w:hAnsi=".VnTime"/>
      <w:szCs w:val="20"/>
      <w:lang w:val="en-GB"/>
    </w:rPr>
  </w:style>
  <w:style w:type="paragraph" w:styleId="ListNumber4">
    <w:name w:val="List Number 4"/>
    <w:basedOn w:val="Normal"/>
    <w:unhideWhenUsed/>
    <w:pPr>
      <w:numPr>
        <w:numId w:val="21"/>
      </w:numPr>
      <w:tabs>
        <w:tab w:val="clear" w:pos="1209"/>
        <w:tab w:val="num" w:pos="851"/>
        <w:tab w:val="decimal" w:pos="1440"/>
      </w:tabs>
      <w:ind w:left="0" w:firstLine="0"/>
    </w:pPr>
    <w:rPr>
      <w:rFonts w:cs="Tahoma"/>
      <w:b/>
      <w:bCs/>
      <w:sz w:val="26"/>
      <w:szCs w:val="24"/>
    </w:rPr>
  </w:style>
  <w:style w:type="paragraph" w:styleId="ListNumber5">
    <w:name w:val="List Number 5"/>
    <w:basedOn w:val="Normal"/>
    <w:unhideWhenUsed/>
    <w:pPr>
      <w:framePr w:hSpace="181" w:vSpace="181" w:wrap="around" w:vAnchor="text" w:hAnchor="text" w:y="1"/>
      <w:numPr>
        <w:numId w:val="22"/>
      </w:numPr>
      <w:tabs>
        <w:tab w:val="clear" w:pos="1440"/>
        <w:tab w:val="num" w:pos="1494"/>
      </w:tabs>
      <w:spacing w:before="60"/>
      <w:ind w:left="0" w:firstLine="0"/>
      <w:jc w:val="both"/>
    </w:pPr>
    <w:rPr>
      <w:rFonts w:ascii=".VnTime" w:hAnsi=".VnTime"/>
      <w:szCs w:val="20"/>
      <w:lang w:val="en-GB"/>
    </w:rPr>
  </w:style>
  <w:style w:type="paragraph" w:customStyle="1" w:styleId="CharCharCharChar6">
    <w:name w:val="Char Char Char Char6"/>
    <w:basedOn w:val="Normal"/>
    <w:pPr>
      <w:spacing w:after="160" w:line="240" w:lineRule="exact"/>
    </w:pPr>
    <w:rPr>
      <w:rFonts w:ascii="Verdana" w:hAnsi="Verdana"/>
      <w:sz w:val="20"/>
      <w:szCs w:val="20"/>
      <w:lang w:val="vi-VN" w:eastAsia="vi-VN"/>
    </w:rPr>
  </w:style>
  <w:style w:type="paragraph" w:customStyle="1" w:styleId="CharCharCharChar7">
    <w:name w:val="Char Char Char Char7"/>
    <w:basedOn w:val="Normal"/>
    <w:pPr>
      <w:spacing w:after="160" w:line="240" w:lineRule="exact"/>
    </w:pPr>
    <w:rPr>
      <w:rFonts w:ascii="Verdana" w:hAnsi="Verdana"/>
      <w:noProof/>
      <w:sz w:val="20"/>
      <w:szCs w:val="20"/>
      <w:lang w:val="vi-VN" w:eastAsia="vi-VN"/>
    </w:rPr>
  </w:style>
  <w:style w:type="paragraph" w:customStyle="1" w:styleId="StylebthuongLinespacingDouble">
    <w:name w:val="Style bthuong + Line spacing:  Double"/>
    <w:basedOn w:val="bthuong"/>
    <w:uiPriority w:val="99"/>
    <w:qFormat/>
    <w:pPr>
      <w:tabs>
        <w:tab w:val="num" w:pos="720"/>
      </w:tabs>
      <w:spacing w:line="480" w:lineRule="auto"/>
    </w:pPr>
    <w:rPr>
      <w:szCs w:val="20"/>
    </w:rPr>
  </w:style>
  <w:style w:type="paragraph" w:customStyle="1" w:styleId="CharCharCharCharCharChar5">
    <w:name w:val="Char Char Char Char Char Char5"/>
    <w:basedOn w:val="Normal"/>
    <w:pPr>
      <w:widowControl w:val="0"/>
      <w:spacing w:after="160" w:line="360" w:lineRule="auto"/>
      <w:jc w:val="center"/>
    </w:pPr>
    <w:rPr>
      <w:rFonts w:ascii="Arial" w:eastAsia="SimSun" w:hAnsi="Arial"/>
      <w:b/>
      <w:color w:val="0000FF"/>
      <w:kern w:val="2"/>
      <w:sz w:val="20"/>
      <w:szCs w:val="24"/>
      <w:lang w:val="vi-VN" w:eastAsia="zh-CN"/>
    </w:rPr>
  </w:style>
  <w:style w:type="paragraph" w:customStyle="1" w:styleId="CharCharCharChar23">
    <w:name w:val="Char Char Char Char23"/>
    <w:basedOn w:val="Normal"/>
    <w:uiPriority w:val="99"/>
    <w:qFormat/>
    <w:pPr>
      <w:spacing w:line="240" w:lineRule="exact"/>
    </w:pPr>
    <w:rPr>
      <w:rFonts w:ascii="Arial" w:eastAsia="Calibri" w:hAnsi="Arial" w:cs="Arial"/>
      <w:sz w:val="22"/>
      <w:szCs w:val="24"/>
      <w:lang w:val="vi-VN" w:eastAsia="vi-VN"/>
    </w:rPr>
  </w:style>
  <w:style w:type="paragraph" w:customStyle="1" w:styleId="19">
    <w:name w:val="小見出し1"/>
    <w:basedOn w:val="a4"/>
    <w:next w:val="Normal"/>
    <w:qFormat/>
    <w:pPr>
      <w:keepNext/>
      <w:widowControl/>
      <w:tabs>
        <w:tab w:val="num" w:pos="1069"/>
      </w:tabs>
      <w:autoSpaceDE w:val="0"/>
      <w:autoSpaceDN w:val="0"/>
      <w:adjustRightInd w:val="0"/>
      <w:spacing w:line="300" w:lineRule="auto"/>
      <w:ind w:left="1049" w:hanging="340"/>
      <w:outlineLvl w:val="4"/>
    </w:pPr>
    <w:rPr>
      <w:rFonts w:eastAsia="MS Gothic"/>
      <w:b w:val="0"/>
    </w:rPr>
  </w:style>
  <w:style w:type="paragraph" w:customStyle="1" w:styleId="32">
    <w:name w:val="本文3"/>
    <w:basedOn w:val="21"/>
    <w:qFormat/>
    <w:pPr>
      <w:ind w:leftChars="1000" w:left="2100"/>
    </w:pPr>
  </w:style>
  <w:style w:type="numbering" w:customStyle="1" w:styleId="Style425">
    <w:name w:val="Style425"/>
    <w:uiPriority w:val="99"/>
  </w:style>
  <w:style w:type="numbering" w:customStyle="1" w:styleId="Style4142">
    <w:name w:val="Style4142"/>
    <w:uiPriority w:val="99"/>
  </w:style>
  <w:style w:type="numbering" w:customStyle="1" w:styleId="Style47">
    <w:name w:val="Style47"/>
    <w:uiPriority w:val="99"/>
  </w:style>
  <w:style w:type="numbering" w:customStyle="1" w:styleId="Style416">
    <w:name w:val="Style416"/>
    <w:uiPriority w:val="99"/>
  </w:style>
  <w:style w:type="numbering" w:customStyle="1" w:styleId="Style321">
    <w:name w:val="Style321"/>
    <w:uiPriority w:val="99"/>
  </w:style>
  <w:style w:type="numbering" w:customStyle="1" w:styleId="Bng6">
    <w:name w:val="Bảng6"/>
    <w:uiPriority w:val="99"/>
  </w:style>
  <w:style w:type="numbering" w:customStyle="1" w:styleId="Bng42">
    <w:name w:val="Bảng42"/>
    <w:uiPriority w:val="99"/>
  </w:style>
  <w:style w:type="numbering" w:customStyle="1" w:styleId="Style621">
    <w:name w:val="Style621"/>
    <w:uiPriority w:val="99"/>
    <w:pPr>
      <w:numPr>
        <w:numId w:val="22"/>
      </w:numPr>
    </w:pPr>
  </w:style>
  <w:style w:type="numbering" w:customStyle="1" w:styleId="Style721">
    <w:name w:val="Style721"/>
    <w:uiPriority w:val="99"/>
  </w:style>
  <w:style w:type="numbering" w:customStyle="1" w:styleId="Style4131">
    <w:name w:val="Style4131"/>
    <w:uiPriority w:val="99"/>
  </w:style>
  <w:style w:type="numbering" w:customStyle="1" w:styleId="Style221">
    <w:name w:val="Style221"/>
    <w:uiPriority w:val="99"/>
  </w:style>
  <w:style w:type="numbering" w:customStyle="1" w:styleId="DanhMuchBang6">
    <w:name w:val="Danh Much Bang6"/>
    <w:uiPriority w:val="99"/>
    <w:pPr>
      <w:numPr>
        <w:numId w:val="23"/>
      </w:numPr>
    </w:pPr>
  </w:style>
  <w:style w:type="numbering" w:customStyle="1" w:styleId="Style417">
    <w:name w:val="Style417"/>
    <w:uiPriority w:val="99"/>
  </w:style>
  <w:style w:type="numbering" w:customStyle="1" w:styleId="Style452">
    <w:name w:val="Style452"/>
    <w:uiPriority w:val="99"/>
  </w:style>
  <w:style w:type="numbering" w:customStyle="1" w:styleId="Bng31">
    <w:name w:val="Bảng31"/>
    <w:uiPriority w:val="99"/>
  </w:style>
  <w:style w:type="numbering" w:customStyle="1" w:styleId="DanhMuchBang31">
    <w:name w:val="Danh Much Bang31"/>
    <w:uiPriority w:val="99"/>
  </w:style>
  <w:style w:type="numbering" w:customStyle="1" w:styleId="Bng7">
    <w:name w:val="Bảng7"/>
    <w:uiPriority w:val="99"/>
  </w:style>
  <w:style w:type="numbering" w:customStyle="1" w:styleId="DanhMuchBang7">
    <w:name w:val="Danh Much Bang7"/>
    <w:uiPriority w:val="99"/>
  </w:style>
  <w:style w:type="numbering" w:customStyle="1" w:styleId="Bng43">
    <w:name w:val="Bảng43"/>
    <w:uiPriority w:val="99"/>
  </w:style>
  <w:style w:type="numbering" w:customStyle="1" w:styleId="DanhMuchBang43">
    <w:name w:val="Danh Much Bang43"/>
    <w:uiPriority w:val="99"/>
  </w:style>
  <w:style w:type="numbering" w:customStyle="1" w:styleId="Style4143">
    <w:name w:val="Style4143"/>
    <w:uiPriority w:val="99"/>
  </w:style>
  <w:style w:type="numbering" w:customStyle="1" w:styleId="MyList21">
    <w:name w:val="My List21"/>
    <w:pPr>
      <w:numPr>
        <w:numId w:val="21"/>
      </w:numPr>
    </w:pPr>
  </w:style>
  <w:style w:type="numbering" w:customStyle="1" w:styleId="MyList2">
    <w:name w:val="My List2"/>
    <w:pPr>
      <w:numPr>
        <w:numId w:val="30"/>
      </w:numPr>
    </w:pPr>
  </w:style>
  <w:style w:type="numbering" w:customStyle="1" w:styleId="Bng4">
    <w:name w:val="Bảng4"/>
    <w:uiPriority w:val="99"/>
  </w:style>
  <w:style w:type="numbering" w:customStyle="1" w:styleId="Style52">
    <w:name w:val="Style52"/>
    <w:uiPriority w:val="99"/>
  </w:style>
  <w:style w:type="numbering" w:customStyle="1" w:styleId="Style424">
    <w:name w:val="Style424"/>
    <w:uiPriority w:val="99"/>
  </w:style>
  <w:style w:type="numbering" w:customStyle="1" w:styleId="Style48">
    <w:name w:val="Style48"/>
    <w:uiPriority w:val="99"/>
  </w:style>
  <w:style w:type="numbering" w:customStyle="1" w:styleId="Style4">
    <w:name w:val="Style4"/>
    <w:uiPriority w:val="99"/>
  </w:style>
  <w:style w:type="numbering" w:customStyle="1" w:styleId="Style41">
    <w:name w:val="Style41"/>
    <w:uiPriority w:val="99"/>
  </w:style>
  <w:style w:type="numbering" w:customStyle="1" w:styleId="Style32">
    <w:name w:val="Style32"/>
    <w:uiPriority w:val="99"/>
  </w:style>
  <w:style w:type="numbering" w:customStyle="1" w:styleId="Bng0">
    <w:name w:val="Bảng"/>
    <w:uiPriority w:val="99"/>
  </w:style>
  <w:style w:type="numbering" w:customStyle="1" w:styleId="DanhMuchBang42">
    <w:name w:val="Danh Much Bang42"/>
    <w:uiPriority w:val="99"/>
  </w:style>
  <w:style w:type="numbering" w:customStyle="1" w:styleId="Style62">
    <w:name w:val="Style62"/>
    <w:uiPriority w:val="99"/>
  </w:style>
  <w:style w:type="numbering" w:customStyle="1" w:styleId="Style72">
    <w:name w:val="Style72"/>
    <w:uiPriority w:val="99"/>
  </w:style>
  <w:style w:type="numbering" w:customStyle="1" w:styleId="Style521">
    <w:name w:val="Style521"/>
    <w:uiPriority w:val="99"/>
  </w:style>
  <w:style w:type="numbering" w:customStyle="1" w:styleId="Style441">
    <w:name w:val="Style441"/>
    <w:uiPriority w:val="99"/>
  </w:style>
  <w:style w:type="numbering" w:customStyle="1" w:styleId="MyList">
    <w:name w:val="My List"/>
  </w:style>
  <w:style w:type="numbering" w:customStyle="1" w:styleId="Style4141">
    <w:name w:val="Style4141"/>
    <w:uiPriority w:val="99"/>
  </w:style>
  <w:style w:type="numbering" w:customStyle="1" w:styleId="Style22">
    <w:name w:val="Style22"/>
    <w:uiPriority w:val="99"/>
  </w:style>
  <w:style w:type="numbering" w:customStyle="1" w:styleId="Style453">
    <w:name w:val="Style453"/>
    <w:uiPriority w:val="99"/>
  </w:style>
  <w:style w:type="numbering" w:customStyle="1" w:styleId="Style45">
    <w:name w:val="Style45"/>
    <w:uiPriority w:val="99"/>
  </w:style>
  <w:style w:type="numbering" w:customStyle="1" w:styleId="NoList2">
    <w:name w:val="No List2"/>
    <w:next w:val="NoList"/>
    <w:uiPriority w:val="99"/>
    <w:semiHidden/>
    <w:unhideWhenUsed/>
  </w:style>
  <w:style w:type="table" w:customStyle="1" w:styleId="HocTable5">
    <w:name w:val="HocTable5"/>
    <w:basedOn w:val="TableNormal"/>
    <w:next w:val="TableGrid"/>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2">
    <w:name w:val="Light List2"/>
    <w:basedOn w:val="TableNormal"/>
    <w:next w:val="LightList"/>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2">
    <w:name w:val="Light List - Accent 22"/>
    <w:basedOn w:val="TableNormal"/>
    <w:next w:val="LightList-Accent2"/>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2">
    <w:name w:val="Light List - Accent 32"/>
    <w:basedOn w:val="TableNormal"/>
    <w:next w:val="LightList-Accent3"/>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2">
    <w:name w:val="Light List - Accent 42"/>
    <w:basedOn w:val="TableNormal"/>
    <w:next w:val="LightList-Accent4"/>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2">
    <w:name w:val="Light List - Accent 52"/>
    <w:basedOn w:val="TableNormal"/>
    <w:next w:val="LightList-Accent5"/>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2">
    <w:name w:val="Light List - Accent 62"/>
    <w:basedOn w:val="TableNormal"/>
    <w:next w:val="LightList-Accent6"/>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2">
    <w:name w:val="Medium Shading 12"/>
    <w:basedOn w:val="TableNormal"/>
    <w:next w:val="MediumShading1"/>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2">
    <w:name w:val="Medium List 1 - Accent 22"/>
    <w:basedOn w:val="TableNormal"/>
    <w:next w:val="MediumList1-Accent2"/>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2">
    <w:name w:val="Medium List 1 - Accent 32"/>
    <w:basedOn w:val="TableNormal"/>
    <w:next w:val="MediumList1-Accent3"/>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2">
    <w:name w:val="Medium List 1 - Accent 42"/>
    <w:basedOn w:val="TableNormal"/>
    <w:next w:val="MediumList1-Accent4"/>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2">
    <w:name w:val="Medium List 1 - Accent 52"/>
    <w:basedOn w:val="TableNormal"/>
    <w:next w:val="MediumList1-Accent5"/>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2">
    <w:name w:val="Medium List 1 - Accent 62"/>
    <w:basedOn w:val="TableNormal"/>
    <w:next w:val="MediumList1-Accent6"/>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2">
    <w:name w:val="Medium Grid 22"/>
    <w:basedOn w:val="TableNormal"/>
    <w:next w:val="MediumGrid2"/>
    <w:uiPriority w:val="68"/>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2">
    <w:name w:val="Medium Grid 32"/>
    <w:basedOn w:val="TableNormal"/>
    <w:next w:val="MediumGrid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2">
    <w:name w:val="Medium Grid 3 - Accent 22"/>
    <w:basedOn w:val="TableNormal"/>
    <w:next w:val="MediumGrid3-Accent2"/>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2">
    <w:name w:val="Medium Grid 3 - Accent 32"/>
    <w:basedOn w:val="TableNormal"/>
    <w:next w:val="MediumGrid3-Accent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2">
    <w:name w:val="Medium Grid 3 - Accent 42"/>
    <w:basedOn w:val="TableNormal"/>
    <w:next w:val="MediumGrid3-Accent4"/>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2">
    <w:name w:val="Medium Grid 3 - Accent 52"/>
    <w:basedOn w:val="TableNormal"/>
    <w:next w:val="MediumGrid3-Accent5"/>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2">
    <w:name w:val="Medium Grid 3 - Accent 62"/>
    <w:basedOn w:val="TableNormal"/>
    <w:next w:val="MediumGrid3-Accent6"/>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2">
    <w:name w:val="Colorful Shading2"/>
    <w:basedOn w:val="TableNormal"/>
    <w:next w:val="ColorfulShading"/>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2">
    <w:name w:val="Colorful Shading - Accent 42"/>
    <w:basedOn w:val="TableNormal"/>
    <w:next w:val="ColorfulShading-Accent4"/>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3">
    <w:name w:val="Colorful List - Accent 13"/>
    <w:basedOn w:val="TableNormal"/>
    <w:next w:val="ColorfulList-Accent1"/>
    <w:uiPriority w:val="34"/>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2">
    <w:name w:val="Colorful List - Accent 22"/>
    <w:basedOn w:val="TableNormal"/>
    <w:next w:val="ColorfulList-Accent2"/>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2">
    <w:name w:val="Colorful List - Accent 32"/>
    <w:basedOn w:val="TableNormal"/>
    <w:next w:val="ColorfulList-Accent3"/>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2">
    <w:name w:val="Colorful List - Accent 42"/>
    <w:basedOn w:val="TableNormal"/>
    <w:next w:val="ColorfulList-Accent4"/>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2">
    <w:name w:val="Colorful List - Accent 52"/>
    <w:basedOn w:val="TableNormal"/>
    <w:next w:val="ColorfulList-Accent5"/>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2">
    <w:name w:val="Colorful List - Accent 62"/>
    <w:basedOn w:val="TableNormal"/>
    <w:next w:val="ColorfulList-Accent6"/>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2">
    <w:name w:val="Colorful Grid2"/>
    <w:basedOn w:val="TableNormal"/>
    <w:next w:val="ColorfulGrid"/>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2">
    <w:name w:val="Colorful Grid - Accent 22"/>
    <w:basedOn w:val="TableNormal"/>
    <w:next w:val="ColorfulGrid-Accent2"/>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2">
    <w:name w:val="Colorful Grid - Accent 32"/>
    <w:basedOn w:val="TableNormal"/>
    <w:next w:val="ColorfulGrid-Accent3"/>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2">
    <w:name w:val="Colorful Grid - Accent 42"/>
    <w:basedOn w:val="TableNormal"/>
    <w:next w:val="ColorfulGrid-Accent4"/>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2">
    <w:name w:val="Colorful Grid - Accent 52"/>
    <w:basedOn w:val="TableNormal"/>
    <w:next w:val="ColorfulGrid-Accent5"/>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2">
    <w:name w:val="Colorful Grid - Accent 62"/>
    <w:basedOn w:val="TableNormal"/>
    <w:next w:val="ColorfulGrid-Accent6"/>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GridTableLight">
    <w:name w:val="Grid Table Light"/>
    <w:basedOn w:val="TableNormal"/>
    <w:uiPriority w:val="40"/>
    <w:rPr>
      <w:rFonts w:eastAsia="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
    <w:name w:val="No List3"/>
    <w:next w:val="NoList"/>
    <w:uiPriority w:val="99"/>
    <w:semiHidden/>
    <w:unhideWhenUsed/>
  </w:style>
  <w:style w:type="numbering" w:customStyle="1" w:styleId="NoList4">
    <w:name w:val="No List4"/>
    <w:next w:val="NoList"/>
    <w:uiPriority w:val="99"/>
    <w:semiHidden/>
    <w:unhideWhenUsed/>
  </w:style>
  <w:style w:type="table" w:customStyle="1" w:styleId="TableNormal3">
    <w:name w:val="TableNormal3"/>
    <w:pPr>
      <w:spacing w:before="120" w:after="120" w:line="266" w:lineRule="auto"/>
      <w:ind w:firstLine="720"/>
    </w:pPr>
    <w:rPr>
      <w:sz w:val="26"/>
      <w:szCs w:val="26"/>
      <w:lang w:val="en"/>
    </w:rPr>
    <w:tblPr>
      <w:tblCellMar>
        <w:top w:w="100" w:type="dxa"/>
        <w:left w:w="100" w:type="dxa"/>
        <w:bottom w:w="100" w:type="dxa"/>
        <w:right w:w="100" w:type="dxa"/>
      </w:tblCellMar>
    </w:tblPr>
  </w:style>
  <w:style w:type="numbering" w:customStyle="1" w:styleId="NoList5">
    <w:name w:val="No List5"/>
    <w:next w:val="NoList"/>
    <w:uiPriority w:val="99"/>
    <w:semiHidden/>
    <w:unhideWhenUsed/>
  </w:style>
  <w:style w:type="table" w:customStyle="1" w:styleId="LightList13">
    <w:name w:val="Light List13"/>
    <w:basedOn w:val="TableNormal"/>
    <w:next w:val="LightList"/>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3">
    <w:name w:val="Light List - Accent 113"/>
    <w:basedOn w:val="TableNormal"/>
    <w:next w:val="LightList-Accent1"/>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3">
    <w:name w:val="Light List - Accent 213"/>
    <w:basedOn w:val="TableNormal"/>
    <w:next w:val="LightList-Accent2"/>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3">
    <w:name w:val="Light List - Accent 313"/>
    <w:basedOn w:val="TableNormal"/>
    <w:next w:val="LightList-Accent3"/>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3">
    <w:name w:val="Light List - Accent 413"/>
    <w:basedOn w:val="TableNormal"/>
    <w:next w:val="LightList-Accent4"/>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3">
    <w:name w:val="Light List - Accent 513"/>
    <w:basedOn w:val="TableNormal"/>
    <w:next w:val="LightList-Accent5"/>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3">
    <w:name w:val="Light List - Accent 613"/>
    <w:basedOn w:val="TableNormal"/>
    <w:next w:val="LightList-Accent6"/>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3">
    <w:name w:val="Medium Shading 113"/>
    <w:basedOn w:val="TableNormal"/>
    <w:next w:val="MediumShading1"/>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3">
    <w:name w:val="Medium Shading 1 - Accent 113"/>
    <w:basedOn w:val="TableNormal"/>
    <w:next w:val="MediumShading1-Accent1"/>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3">
    <w:name w:val="Medium Shading 1 - Accent 213"/>
    <w:basedOn w:val="TableNormal"/>
    <w:next w:val="MediumShading1-Accent2"/>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3">
    <w:name w:val="Medium Shading 1 - Accent 313"/>
    <w:basedOn w:val="TableNormal"/>
    <w:next w:val="MediumShading1-Accent3"/>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3">
    <w:name w:val="Medium Shading 1 - Accent 413"/>
    <w:basedOn w:val="TableNormal"/>
    <w:next w:val="MediumShading1-Accent4"/>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3">
    <w:name w:val="Medium Shading 1 - Accent 513"/>
    <w:basedOn w:val="TableNormal"/>
    <w:next w:val="MediumShading1-Accent5"/>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3">
    <w:name w:val="Medium Shading 1 - Accent 613"/>
    <w:basedOn w:val="TableNormal"/>
    <w:next w:val="MediumShading1-Accent6"/>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3">
    <w:name w:val="Medium Shading 213"/>
    <w:basedOn w:val="TableNormal"/>
    <w:next w:val="MediumShading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3">
    <w:name w:val="Medium Shading 2 - Accent 113"/>
    <w:basedOn w:val="TableNormal"/>
    <w:next w:val="MediumShading2-Accent1"/>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3">
    <w:name w:val="Medium Shading 2 - Accent 213"/>
    <w:basedOn w:val="TableNormal"/>
    <w:next w:val="MediumShading2-Accent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3">
    <w:name w:val="Medium Shading 2 - Accent 313"/>
    <w:basedOn w:val="TableNormal"/>
    <w:next w:val="MediumShading2-Accent3"/>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3">
    <w:name w:val="Medium Shading 2 - Accent 413"/>
    <w:basedOn w:val="TableNormal"/>
    <w:next w:val="MediumShading2-Accent4"/>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3">
    <w:name w:val="Medium Shading 2 - Accent 513"/>
    <w:basedOn w:val="TableNormal"/>
    <w:next w:val="MediumShading2-Accent5"/>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3">
    <w:name w:val="Medium Shading 2 - Accent 613"/>
    <w:basedOn w:val="TableNormal"/>
    <w:next w:val="MediumShading2-Accent6"/>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3">
    <w:name w:val="Medium List 113"/>
    <w:basedOn w:val="TableNormal"/>
    <w:next w:val="MediumList1"/>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3">
    <w:name w:val="Medium List 1 - Accent 113"/>
    <w:basedOn w:val="TableNormal"/>
    <w:next w:val="MediumList1-Accent1"/>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3">
    <w:name w:val="Medium List 1 - Accent 213"/>
    <w:basedOn w:val="TableNormal"/>
    <w:next w:val="MediumList1-Accent2"/>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3">
    <w:name w:val="Medium List 1 - Accent 313"/>
    <w:basedOn w:val="TableNormal"/>
    <w:next w:val="MediumList1-Accent3"/>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3">
    <w:name w:val="Medium List 1 - Accent 413"/>
    <w:basedOn w:val="TableNormal"/>
    <w:next w:val="MediumList1-Accent4"/>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3">
    <w:name w:val="Medium List 1 - Accent 513"/>
    <w:basedOn w:val="TableNormal"/>
    <w:next w:val="MediumList1-Accent5"/>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3">
    <w:name w:val="Medium List 1 - Accent 613"/>
    <w:basedOn w:val="TableNormal"/>
    <w:next w:val="MediumList1-Accent6"/>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3">
    <w:name w:val="Medium Grid 213"/>
    <w:basedOn w:val="TableNormal"/>
    <w:next w:val="MediumGrid2"/>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3">
    <w:name w:val="Medium Grid 2 - Accent 113"/>
    <w:basedOn w:val="TableNormal"/>
    <w:next w:val="MediumGrid2-Accent1"/>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3">
    <w:name w:val="Medium Grid 2 - Accent 213"/>
    <w:basedOn w:val="TableNormal"/>
    <w:next w:val="MediumGrid2-Accent2"/>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3">
    <w:name w:val="Medium Grid 2 - Accent 313"/>
    <w:basedOn w:val="TableNormal"/>
    <w:next w:val="MediumGrid2-Accent3"/>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3">
    <w:name w:val="Medium Grid 2 - Accent 413"/>
    <w:basedOn w:val="TableNormal"/>
    <w:next w:val="MediumGrid2-Accent4"/>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3">
    <w:name w:val="Medium Grid 2 - Accent 513"/>
    <w:basedOn w:val="TableNormal"/>
    <w:next w:val="MediumGrid2-Accent5"/>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3">
    <w:name w:val="Medium Grid 2 - Accent 613"/>
    <w:basedOn w:val="TableNormal"/>
    <w:next w:val="MediumGrid2-Accent6"/>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numbering" w:customStyle="1" w:styleId="NoList1111">
    <w:name w:val="No List1111"/>
    <w:next w:val="NoList"/>
    <w:uiPriority w:val="99"/>
    <w:semiHidden/>
    <w:unhideWhenUsed/>
  </w:style>
  <w:style w:type="numbering" w:customStyle="1" w:styleId="NoList211">
    <w:name w:val="No List21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numbering" w:customStyle="1" w:styleId="NoList7">
    <w:name w:val="No List7"/>
    <w:next w:val="NoList"/>
    <w:uiPriority w:val="99"/>
    <w:semiHidden/>
    <w:unhideWhenUsed/>
  </w:style>
  <w:style w:type="numbering" w:customStyle="1" w:styleId="Khngco1">
    <w:name w:val="Không có1"/>
    <w:next w:val="NoList"/>
    <w:uiPriority w:val="99"/>
    <w:semiHidden/>
    <w:unhideWhenUsed/>
  </w:style>
  <w:style w:type="table" w:customStyle="1" w:styleId="HocTable15">
    <w:name w:val="HocTable15"/>
    <w:basedOn w:val="TableNormal"/>
    <w:next w:val="TableGrid"/>
    <w:uiPriority w:val="59"/>
    <w:qFormat/>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Khngco11">
    <w:name w:val="Không có11"/>
    <w:next w:val="NoList"/>
    <w:uiPriority w:val="99"/>
    <w:semiHidden/>
    <w:unhideWhenUsed/>
  </w:style>
  <w:style w:type="numbering" w:customStyle="1" w:styleId="NoList12">
    <w:name w:val="No List12"/>
    <w:next w:val="NoList"/>
    <w:uiPriority w:val="99"/>
    <w:semiHidden/>
    <w:unhideWhenUsed/>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numbering" w:customStyle="1" w:styleId="NoList42">
    <w:name w:val="No List42"/>
    <w:next w:val="NoList"/>
    <w:uiPriority w:val="99"/>
    <w:semiHidden/>
    <w:unhideWhenUsed/>
  </w:style>
  <w:style w:type="numbering" w:customStyle="1" w:styleId="Khngco2">
    <w:name w:val="Không có2"/>
    <w:next w:val="NoList"/>
    <w:uiPriority w:val="99"/>
    <w:semiHidden/>
    <w:unhideWhenUsed/>
  </w:style>
  <w:style w:type="table" w:customStyle="1" w:styleId="HocTable112">
    <w:name w:val="HocTable112"/>
    <w:basedOn w:val="TableNormal"/>
    <w:next w:val="TableGri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style>
  <w:style w:type="character" w:customStyle="1" w:styleId="CharChar1">
    <w:name w:val="Char Char1"/>
    <w:aliases w:val="Heading 1 Char1,Heading 1 Char1 Char Char2,Heading 1 Char Char Char Char2,L1 Char2,Heading 1 AGT ESIA Char2,RSKH1 Char2,RSKHeading 1 Char2,H1 Char2,Level 1 Char2,Report1 Char2,head1 Char2,h1 Char2"/>
    <w:rPr>
      <w:rFonts w:ascii="Arial" w:hAnsi="Arial" w:cs="Arial"/>
      <w:b/>
      <w:bCs/>
      <w:i/>
      <w:iCs/>
      <w:sz w:val="26"/>
      <w:szCs w:val="26"/>
      <w:lang w:val="en-US" w:eastAsia="en-US" w:bidi="ar-SA"/>
    </w:rPr>
  </w:style>
  <w:style w:type="numbering" w:customStyle="1" w:styleId="NoList111111">
    <w:name w:val="No List111111"/>
    <w:next w:val="NoList"/>
    <w:uiPriority w:val="99"/>
    <w:semiHidden/>
    <w:unhideWhenUsed/>
  </w:style>
  <w:style w:type="numbering" w:customStyle="1" w:styleId="NoList2111">
    <w:name w:val="No List2111"/>
    <w:next w:val="NoList"/>
    <w:uiPriority w:val="99"/>
    <w:semiHidden/>
    <w:unhideWhenUsed/>
  </w:style>
  <w:style w:type="numbering" w:customStyle="1" w:styleId="NoList311">
    <w:name w:val="No List311"/>
    <w:next w:val="NoList"/>
    <w:uiPriority w:val="99"/>
    <w:semiHidden/>
    <w:unhideWhenUsed/>
  </w:style>
  <w:style w:type="numbering" w:customStyle="1" w:styleId="NoList121">
    <w:name w:val="No List121"/>
    <w:next w:val="NoList"/>
    <w:uiPriority w:val="99"/>
    <w:semiHidden/>
    <w:unhideWhenUsed/>
  </w:style>
  <w:style w:type="numbering" w:customStyle="1" w:styleId="NoList112">
    <w:name w:val="No List112"/>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51">
    <w:name w:val="No List51"/>
    <w:next w:val="NoList"/>
    <w:uiPriority w:val="99"/>
    <w:semiHidden/>
    <w:unhideWhenUsed/>
  </w:style>
  <w:style w:type="character" w:customStyle="1" w:styleId="Heading1Char2">
    <w:name w:val="Heading 1 Char2"/>
    <w:aliases w:val="1 ghost Char1,g Char1,Heading 1 Char1 Char Char1,Heading 1 Char Char Char Char1,L1 Char1,Heading 1 AGT ESIA Char1,RSKH1 Char1,RSKHeading 1 Char1,H1 Char1,Level 1 Char1,Report1 Char1,head1 Char1,Heading 1 URS Char1,h1 Char1,Ch Char1"/>
    <w:locked/>
    <w:rPr>
      <w:rFonts w:ascii="Arial" w:hAnsi="Arial" w:cs="Arial"/>
      <w:b/>
      <w:bCs/>
      <w:kern w:val="32"/>
      <w:sz w:val="32"/>
      <w:szCs w:val="32"/>
    </w:rPr>
  </w:style>
  <w:style w:type="paragraph" w:customStyle="1" w:styleId="CharCharCharChar2">
    <w:name w:val="Char Char Char Char2"/>
    <w:basedOn w:val="Normal"/>
    <w:uiPriority w:val="99"/>
    <w:qFormat/>
    <w:pPr>
      <w:spacing w:line="240" w:lineRule="exact"/>
    </w:pPr>
    <w:rPr>
      <w:rFonts w:ascii="Arial" w:eastAsia="Calibri" w:hAnsi="Arial" w:cs="Arial"/>
      <w:sz w:val="22"/>
      <w:szCs w:val="24"/>
      <w:lang w:val="vi-VN" w:eastAsia="vi-VN"/>
    </w:rPr>
  </w:style>
  <w:style w:type="table" w:customStyle="1" w:styleId="BngchunV4">
    <w:name w:val="B¶ng chuÈn_V4"/>
    <w:semiHidden/>
    <w:pPr>
      <w:jc w:val="center"/>
    </w:pPr>
    <w:rPr>
      <w:rFonts w:ascii=".VnTime" w:eastAsia="Calibri" w:hAnsi=".VnTime" w:cs=".VnTime"/>
      <w:sz w:val="24"/>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trPr>
      <w:jc w:val="center"/>
    </w:trPr>
  </w:style>
  <w:style w:type="table" w:customStyle="1" w:styleId="McFormatbng5">
    <w:name w:val="Mục Format  bảng5"/>
    <w:pPr>
      <w:jc w:val="center"/>
    </w:pPr>
    <w:rPr>
      <w:rFonts w:eastAsia="Calibri"/>
      <w:sz w:val="28"/>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numbering" w:customStyle="1" w:styleId="Style42">
    <w:name w:val="Style42"/>
    <w:uiPriority w:val="99"/>
  </w:style>
  <w:style w:type="numbering" w:customStyle="1" w:styleId="NoList13">
    <w:name w:val="No List13"/>
    <w:next w:val="NoList"/>
    <w:uiPriority w:val="99"/>
    <w:semiHidden/>
  </w:style>
  <w:style w:type="numbering" w:customStyle="1" w:styleId="NoList113">
    <w:name w:val="No List113"/>
    <w:next w:val="NoList"/>
    <w:semiHidden/>
    <w:unhideWhenUsed/>
  </w:style>
  <w:style w:type="numbering" w:customStyle="1" w:styleId="NoList23">
    <w:name w:val="No List23"/>
    <w:next w:val="NoList"/>
    <w:uiPriority w:val="99"/>
    <w:semiHidden/>
    <w:unhideWhenUsed/>
  </w:style>
  <w:style w:type="numbering" w:customStyle="1" w:styleId="NoList33">
    <w:name w:val="No List33"/>
    <w:next w:val="NoList"/>
    <w:uiPriority w:val="99"/>
    <w:semiHidden/>
    <w:unhideWhenUsed/>
  </w:style>
  <w:style w:type="numbering" w:customStyle="1" w:styleId="NoList1111111">
    <w:name w:val="No List1111111"/>
    <w:next w:val="NoList"/>
    <w:uiPriority w:val="99"/>
    <w:semiHidden/>
  </w:style>
  <w:style w:type="numbering" w:customStyle="1" w:styleId="NoList11111111">
    <w:name w:val="No List11111111"/>
    <w:next w:val="NoList"/>
    <w:uiPriority w:val="99"/>
    <w:semiHidden/>
  </w:style>
  <w:style w:type="numbering" w:customStyle="1" w:styleId="NoList1211">
    <w:name w:val="No List1211"/>
    <w:next w:val="NoList"/>
    <w:uiPriority w:val="99"/>
    <w:semiHidden/>
  </w:style>
  <w:style w:type="numbering" w:customStyle="1" w:styleId="NoList21111">
    <w:name w:val="No List21111"/>
    <w:next w:val="NoList"/>
    <w:uiPriority w:val="99"/>
    <w:semiHidden/>
  </w:style>
  <w:style w:type="table" w:customStyle="1" w:styleId="MediumGrid1-Accent2113">
    <w:name w:val="Medium Grid 1 - Accent 2113"/>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3">
    <w:name w:val="Medium Grid 1 - Accent 223"/>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Style411">
    <w:name w:val="Style411"/>
    <w:uiPriority w:val="99"/>
  </w:style>
  <w:style w:type="numbering" w:customStyle="1" w:styleId="Bng1">
    <w:name w:val="Bảng1"/>
    <w:uiPriority w:val="99"/>
  </w:style>
  <w:style w:type="numbering" w:customStyle="1" w:styleId="DanhMuchBang">
    <w:name w:val="Danh Much Bang"/>
    <w:uiPriority w:val="99"/>
  </w:style>
  <w:style w:type="numbering" w:customStyle="1" w:styleId="NoList411">
    <w:name w:val="No List411"/>
    <w:next w:val="NoList"/>
    <w:uiPriority w:val="99"/>
    <w:semiHidden/>
    <w:unhideWhenUsed/>
  </w:style>
  <w:style w:type="numbering" w:customStyle="1" w:styleId="NoList511">
    <w:name w:val="No List511"/>
    <w:next w:val="NoList"/>
    <w:uiPriority w:val="99"/>
    <w:semiHidden/>
    <w:unhideWhenUsed/>
  </w:style>
  <w:style w:type="numbering" w:customStyle="1" w:styleId="NoList61">
    <w:name w:val="No List61"/>
    <w:next w:val="NoList"/>
    <w:uiPriority w:val="99"/>
    <w:semiHidden/>
    <w:unhideWhenUsed/>
  </w:style>
  <w:style w:type="numbering" w:customStyle="1" w:styleId="NoList71">
    <w:name w:val="No List71"/>
    <w:next w:val="NoList"/>
    <w:uiPriority w:val="99"/>
    <w:semiHidden/>
    <w:unhideWhenUsed/>
  </w:style>
  <w:style w:type="numbering" w:customStyle="1" w:styleId="NoList8">
    <w:name w:val="No List8"/>
    <w:next w:val="NoList"/>
    <w:uiPriority w:val="99"/>
    <w:semiHidden/>
    <w:unhideWhenUsed/>
  </w:style>
  <w:style w:type="numbering" w:customStyle="1" w:styleId="NoList9">
    <w:name w:val="No List9"/>
    <w:next w:val="NoList"/>
    <w:uiPriority w:val="99"/>
    <w:semiHidden/>
    <w:unhideWhenUsed/>
  </w:style>
  <w:style w:type="numbering" w:customStyle="1" w:styleId="NoList10">
    <w:name w:val="No List10"/>
    <w:next w:val="NoList"/>
    <w:uiPriority w:val="99"/>
    <w:semiHidden/>
    <w:unhideWhenUsed/>
  </w:style>
  <w:style w:type="numbering" w:customStyle="1" w:styleId="NoList131">
    <w:name w:val="No List131"/>
    <w:next w:val="NoList"/>
    <w:uiPriority w:val="99"/>
    <w:semiHidden/>
    <w:unhideWhenUsed/>
  </w:style>
  <w:style w:type="numbering" w:customStyle="1" w:styleId="NoList1121">
    <w:name w:val="No List1121"/>
    <w:next w:val="NoList"/>
    <w:semiHidden/>
    <w:unhideWhenUsed/>
  </w:style>
  <w:style w:type="numbering" w:customStyle="1" w:styleId="NoList2211">
    <w:name w:val="No List2211"/>
    <w:next w:val="NoList"/>
    <w:uiPriority w:val="99"/>
    <w:semiHidden/>
    <w:unhideWhenUsed/>
  </w:style>
  <w:style w:type="numbering" w:customStyle="1" w:styleId="NoList3111">
    <w:name w:val="No List3111"/>
    <w:next w:val="NoList"/>
    <w:uiPriority w:val="99"/>
    <w:semiHidden/>
    <w:unhideWhenUsed/>
  </w:style>
  <w:style w:type="numbering" w:customStyle="1" w:styleId="NoList1112">
    <w:name w:val="No List1112"/>
    <w:next w:val="NoList"/>
    <w:uiPriority w:val="99"/>
    <w:semiHidden/>
  </w:style>
  <w:style w:type="numbering" w:customStyle="1" w:styleId="NoList111111111">
    <w:name w:val="No List111111111"/>
    <w:next w:val="NoList"/>
    <w:uiPriority w:val="99"/>
    <w:semiHidden/>
  </w:style>
  <w:style w:type="numbering" w:customStyle="1" w:styleId="NoList12111">
    <w:name w:val="No List12111"/>
    <w:next w:val="NoList"/>
    <w:uiPriority w:val="99"/>
    <w:semiHidden/>
  </w:style>
  <w:style w:type="numbering" w:customStyle="1" w:styleId="NoList211111">
    <w:name w:val="No List211111"/>
    <w:next w:val="NoList"/>
    <w:uiPriority w:val="99"/>
    <w:semiHidden/>
  </w:style>
  <w:style w:type="table" w:customStyle="1" w:styleId="MediumGrid1-Accent21112">
    <w:name w:val="Medium Grid 1 - Accent 21112"/>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12">
    <w:name w:val="Medium Grid 1 - Accent 2212"/>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Style421">
    <w:name w:val="Style421"/>
    <w:uiPriority w:val="99"/>
  </w:style>
  <w:style w:type="numbering" w:customStyle="1" w:styleId="Style4111">
    <w:name w:val="Style4111"/>
    <w:uiPriority w:val="99"/>
  </w:style>
  <w:style w:type="numbering" w:customStyle="1" w:styleId="Bng11">
    <w:name w:val="Bảng11"/>
    <w:uiPriority w:val="99"/>
  </w:style>
  <w:style w:type="numbering" w:customStyle="1" w:styleId="DanhMuchBang1">
    <w:name w:val="Danh Much Bang1"/>
    <w:uiPriority w:val="99"/>
  </w:style>
  <w:style w:type="numbering" w:customStyle="1" w:styleId="NoList14">
    <w:name w:val="No List14"/>
    <w:next w:val="NoList"/>
    <w:uiPriority w:val="99"/>
    <w:semiHidden/>
    <w:unhideWhenUsed/>
  </w:style>
  <w:style w:type="numbering" w:customStyle="1" w:styleId="NoList15">
    <w:name w:val="No List15"/>
    <w:next w:val="NoList"/>
    <w:uiPriority w:val="99"/>
    <w:semiHidden/>
    <w:unhideWhenUsed/>
  </w:style>
  <w:style w:type="numbering" w:customStyle="1" w:styleId="NoList16">
    <w:name w:val="No List16"/>
    <w:next w:val="NoList"/>
    <w:uiPriority w:val="99"/>
    <w:semiHidden/>
    <w:unhideWhenUsed/>
  </w:style>
  <w:style w:type="numbering" w:customStyle="1" w:styleId="Style43">
    <w:name w:val="Style43"/>
    <w:uiPriority w:val="99"/>
  </w:style>
  <w:style w:type="numbering" w:customStyle="1" w:styleId="NoList17">
    <w:name w:val="No List17"/>
    <w:next w:val="NoList"/>
    <w:uiPriority w:val="99"/>
    <w:semiHidden/>
  </w:style>
  <w:style w:type="numbering" w:customStyle="1" w:styleId="NoList1131">
    <w:name w:val="No List1131"/>
    <w:next w:val="NoList"/>
    <w:semiHidden/>
    <w:unhideWhenUsed/>
  </w:style>
  <w:style w:type="numbering" w:customStyle="1" w:styleId="NoList231">
    <w:name w:val="No List231"/>
    <w:next w:val="NoList"/>
    <w:uiPriority w:val="99"/>
    <w:semiHidden/>
    <w:unhideWhenUsed/>
  </w:style>
  <w:style w:type="numbering" w:customStyle="1" w:styleId="NoList3211">
    <w:name w:val="No List3211"/>
    <w:next w:val="NoList"/>
    <w:uiPriority w:val="99"/>
    <w:semiHidden/>
    <w:unhideWhenUsed/>
  </w:style>
  <w:style w:type="numbering" w:customStyle="1" w:styleId="NoList1113">
    <w:name w:val="No List1113"/>
    <w:next w:val="NoList"/>
    <w:uiPriority w:val="99"/>
    <w:semiHidden/>
  </w:style>
  <w:style w:type="numbering" w:customStyle="1" w:styleId="NoList11112">
    <w:name w:val="No List11112"/>
    <w:next w:val="NoList"/>
    <w:uiPriority w:val="99"/>
    <w:semiHidden/>
  </w:style>
  <w:style w:type="numbering" w:customStyle="1" w:styleId="NoList122">
    <w:name w:val="No List122"/>
    <w:next w:val="NoList"/>
    <w:uiPriority w:val="99"/>
    <w:semiHidden/>
  </w:style>
  <w:style w:type="numbering" w:customStyle="1" w:styleId="NoList212">
    <w:name w:val="No List212"/>
    <w:next w:val="NoList"/>
    <w:uiPriority w:val="99"/>
    <w:semiHidden/>
  </w:style>
  <w:style w:type="numbering" w:customStyle="1" w:styleId="Style412">
    <w:name w:val="Style412"/>
    <w:uiPriority w:val="99"/>
  </w:style>
  <w:style w:type="numbering" w:customStyle="1" w:styleId="Bng2">
    <w:name w:val="Bảng2"/>
    <w:uiPriority w:val="99"/>
  </w:style>
  <w:style w:type="numbering" w:customStyle="1" w:styleId="DanhMuchBang2">
    <w:name w:val="Danh Much Bang2"/>
    <w:uiPriority w:val="99"/>
  </w:style>
  <w:style w:type="numbering" w:customStyle="1" w:styleId="NoList4111">
    <w:name w:val="No List4111"/>
    <w:next w:val="NoList"/>
    <w:uiPriority w:val="99"/>
    <w:semiHidden/>
    <w:unhideWhenUsed/>
  </w:style>
  <w:style w:type="numbering" w:customStyle="1" w:styleId="NoList5111">
    <w:name w:val="No List51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NoList101">
    <w:name w:val="No List101"/>
    <w:next w:val="NoList"/>
    <w:uiPriority w:val="99"/>
    <w:semiHidden/>
    <w:unhideWhenUsed/>
  </w:style>
  <w:style w:type="numbering" w:customStyle="1" w:styleId="NoList1311">
    <w:name w:val="No List1311"/>
    <w:next w:val="NoList"/>
    <w:uiPriority w:val="99"/>
    <w:semiHidden/>
    <w:unhideWhenUsed/>
  </w:style>
  <w:style w:type="numbering" w:customStyle="1" w:styleId="NoList11211">
    <w:name w:val="No List11211"/>
    <w:next w:val="NoList"/>
    <w:semiHidden/>
    <w:unhideWhenUsed/>
  </w:style>
  <w:style w:type="numbering" w:customStyle="1" w:styleId="NoList22111">
    <w:name w:val="No List22111"/>
    <w:next w:val="NoList"/>
    <w:uiPriority w:val="99"/>
    <w:semiHidden/>
    <w:unhideWhenUsed/>
  </w:style>
  <w:style w:type="numbering" w:customStyle="1" w:styleId="NoList31111">
    <w:name w:val="No List31111"/>
    <w:next w:val="NoList"/>
    <w:uiPriority w:val="99"/>
    <w:semiHidden/>
    <w:unhideWhenUsed/>
  </w:style>
  <w:style w:type="numbering" w:customStyle="1" w:styleId="NoList11121">
    <w:name w:val="No List11121"/>
    <w:next w:val="NoList"/>
    <w:uiPriority w:val="99"/>
    <w:semiHidden/>
  </w:style>
  <w:style w:type="numbering" w:customStyle="1" w:styleId="NoList1111111111">
    <w:name w:val="No List1111111111"/>
    <w:next w:val="NoList"/>
    <w:uiPriority w:val="99"/>
    <w:semiHidden/>
  </w:style>
  <w:style w:type="numbering" w:customStyle="1" w:styleId="NoList121111">
    <w:name w:val="No List121111"/>
    <w:next w:val="NoList"/>
    <w:uiPriority w:val="99"/>
    <w:semiHidden/>
  </w:style>
  <w:style w:type="numbering" w:customStyle="1" w:styleId="NoList2111111">
    <w:name w:val="No List2111111"/>
    <w:next w:val="NoList"/>
    <w:uiPriority w:val="99"/>
    <w:semiHidden/>
  </w:style>
  <w:style w:type="numbering" w:customStyle="1" w:styleId="Style4211">
    <w:name w:val="Style4211"/>
    <w:uiPriority w:val="99"/>
  </w:style>
  <w:style w:type="numbering" w:customStyle="1" w:styleId="Style41111">
    <w:name w:val="Style41111"/>
    <w:uiPriority w:val="99"/>
  </w:style>
  <w:style w:type="numbering" w:customStyle="1" w:styleId="Bng111">
    <w:name w:val="Bảng111"/>
    <w:uiPriority w:val="99"/>
  </w:style>
  <w:style w:type="numbering" w:customStyle="1" w:styleId="DanhMuchBang11">
    <w:name w:val="Danh Much Bang11"/>
    <w:uiPriority w:val="99"/>
  </w:style>
  <w:style w:type="numbering" w:customStyle="1" w:styleId="NoList141">
    <w:name w:val="No List141"/>
    <w:next w:val="NoList"/>
    <w:uiPriority w:val="99"/>
    <w:semiHidden/>
    <w:unhideWhenUsed/>
  </w:style>
  <w:style w:type="numbering" w:customStyle="1" w:styleId="NoList151">
    <w:name w:val="No List151"/>
    <w:next w:val="NoList"/>
    <w:uiPriority w:val="99"/>
    <w:semiHidden/>
    <w:unhideWhenUsed/>
  </w:style>
  <w:style w:type="numbering" w:customStyle="1" w:styleId="NoList18">
    <w:name w:val="No List18"/>
    <w:next w:val="NoList"/>
    <w:uiPriority w:val="99"/>
    <w:semiHidden/>
    <w:unhideWhenUsed/>
  </w:style>
  <w:style w:type="numbering" w:customStyle="1" w:styleId="Khngco3">
    <w:name w:val="Không có3"/>
    <w:next w:val="NoList"/>
    <w:uiPriority w:val="99"/>
    <w:semiHidden/>
    <w:unhideWhenUsed/>
  </w:style>
  <w:style w:type="numbering" w:customStyle="1" w:styleId="Khngco12">
    <w:name w:val="Không có12"/>
    <w:next w:val="NoList"/>
    <w:uiPriority w:val="99"/>
    <w:semiHidden/>
    <w:unhideWhenUsed/>
  </w:style>
  <w:style w:type="numbering" w:customStyle="1" w:styleId="NoList19">
    <w:name w:val="No List19"/>
    <w:next w:val="NoList"/>
    <w:uiPriority w:val="99"/>
    <w:semiHidden/>
    <w:unhideWhenUsed/>
  </w:style>
  <w:style w:type="numbering" w:customStyle="1" w:styleId="NoList24">
    <w:name w:val="No List24"/>
    <w:next w:val="NoList"/>
    <w:semiHidden/>
    <w:unhideWhenUsed/>
  </w:style>
  <w:style w:type="numbering" w:customStyle="1" w:styleId="NoList34">
    <w:name w:val="No List34"/>
    <w:next w:val="NoList"/>
    <w:uiPriority w:val="99"/>
    <w:semiHidden/>
    <w:unhideWhenUsed/>
  </w:style>
  <w:style w:type="numbering" w:customStyle="1" w:styleId="NoList43">
    <w:name w:val="No List43"/>
    <w:next w:val="NoList"/>
    <w:uiPriority w:val="99"/>
    <w:semiHidden/>
    <w:unhideWhenUsed/>
  </w:style>
  <w:style w:type="numbering" w:customStyle="1" w:styleId="Khngco21">
    <w:name w:val="Không có21"/>
    <w:next w:val="NoList"/>
    <w:uiPriority w:val="99"/>
    <w:semiHidden/>
    <w:unhideWhenUsed/>
  </w:style>
  <w:style w:type="numbering" w:customStyle="1" w:styleId="NoList114">
    <w:name w:val="No List114"/>
    <w:next w:val="NoList"/>
    <w:uiPriority w:val="99"/>
    <w:semiHidden/>
    <w:unhideWhenUsed/>
  </w:style>
  <w:style w:type="numbering" w:customStyle="1" w:styleId="NoList1114">
    <w:name w:val="No List1114"/>
    <w:next w:val="NoList"/>
    <w:uiPriority w:val="99"/>
    <w:semiHidden/>
    <w:unhideWhenUsed/>
  </w:style>
  <w:style w:type="numbering" w:customStyle="1" w:styleId="NoList213">
    <w:name w:val="No List213"/>
    <w:next w:val="NoList"/>
    <w:uiPriority w:val="99"/>
    <w:semiHidden/>
    <w:unhideWhenUsed/>
  </w:style>
  <w:style w:type="numbering" w:customStyle="1" w:styleId="NoList312">
    <w:name w:val="No List312"/>
    <w:next w:val="NoList"/>
    <w:uiPriority w:val="99"/>
    <w:semiHidden/>
    <w:unhideWhenUsed/>
  </w:style>
  <w:style w:type="numbering" w:customStyle="1" w:styleId="NoList123">
    <w:name w:val="No List123"/>
    <w:next w:val="NoList"/>
    <w:uiPriority w:val="99"/>
    <w:semiHidden/>
    <w:unhideWhenUsed/>
  </w:style>
  <w:style w:type="numbering" w:customStyle="1" w:styleId="NoList1122">
    <w:name w:val="No List1122"/>
    <w:next w:val="NoList"/>
    <w:uiPriority w:val="99"/>
    <w:semiHidden/>
    <w:unhideWhenUsed/>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52">
    <w:name w:val="No List52"/>
    <w:next w:val="NoList"/>
    <w:uiPriority w:val="99"/>
    <w:semiHidden/>
    <w:unhideWhenUsed/>
  </w:style>
  <w:style w:type="numbering" w:customStyle="1" w:styleId="Style44">
    <w:name w:val="Style44"/>
    <w:uiPriority w:val="99"/>
  </w:style>
  <w:style w:type="numbering" w:customStyle="1" w:styleId="NoList132">
    <w:name w:val="No List132"/>
    <w:next w:val="NoList"/>
    <w:uiPriority w:val="99"/>
    <w:semiHidden/>
  </w:style>
  <w:style w:type="numbering" w:customStyle="1" w:styleId="NoList1132">
    <w:name w:val="No List1132"/>
    <w:next w:val="NoList"/>
    <w:semiHidden/>
    <w:unhideWhenUsed/>
  </w:style>
  <w:style w:type="numbering" w:customStyle="1" w:styleId="NoList232">
    <w:name w:val="No List232"/>
    <w:next w:val="NoList"/>
    <w:uiPriority w:val="99"/>
    <w:semiHidden/>
    <w:unhideWhenUsed/>
  </w:style>
  <w:style w:type="numbering" w:customStyle="1" w:styleId="NoList331">
    <w:name w:val="No List331"/>
    <w:next w:val="NoList"/>
    <w:uiPriority w:val="99"/>
    <w:semiHidden/>
    <w:unhideWhenUsed/>
  </w:style>
  <w:style w:type="numbering" w:customStyle="1" w:styleId="NoList11113">
    <w:name w:val="No List11113"/>
    <w:next w:val="NoList"/>
    <w:uiPriority w:val="99"/>
    <w:semiHidden/>
  </w:style>
  <w:style w:type="numbering" w:customStyle="1" w:styleId="NoList111112">
    <w:name w:val="No List111112"/>
    <w:next w:val="NoList"/>
    <w:uiPriority w:val="99"/>
    <w:semiHidden/>
  </w:style>
  <w:style w:type="numbering" w:customStyle="1" w:styleId="NoList1212">
    <w:name w:val="No List1212"/>
    <w:next w:val="NoList"/>
    <w:uiPriority w:val="99"/>
    <w:semiHidden/>
  </w:style>
  <w:style w:type="numbering" w:customStyle="1" w:styleId="NoList2112">
    <w:name w:val="No List2112"/>
    <w:next w:val="NoList"/>
    <w:uiPriority w:val="99"/>
    <w:semiHidden/>
  </w:style>
  <w:style w:type="numbering" w:customStyle="1" w:styleId="Style413">
    <w:name w:val="Style413"/>
    <w:uiPriority w:val="99"/>
  </w:style>
  <w:style w:type="numbering" w:customStyle="1" w:styleId="Bng3">
    <w:name w:val="Bảng3"/>
    <w:uiPriority w:val="99"/>
  </w:style>
  <w:style w:type="numbering" w:customStyle="1" w:styleId="DanhMuchBang3">
    <w:name w:val="Danh Much Bang3"/>
    <w:uiPriority w:val="99"/>
  </w:style>
  <w:style w:type="numbering" w:customStyle="1" w:styleId="NoList412">
    <w:name w:val="No List412"/>
    <w:next w:val="NoList"/>
    <w:uiPriority w:val="99"/>
    <w:semiHidden/>
    <w:unhideWhenUsed/>
  </w:style>
  <w:style w:type="numbering" w:customStyle="1" w:styleId="NoList512">
    <w:name w:val="No List51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numbering" w:customStyle="1" w:styleId="NoList102">
    <w:name w:val="No List102"/>
    <w:next w:val="NoList"/>
    <w:uiPriority w:val="99"/>
    <w:semiHidden/>
    <w:unhideWhenUsed/>
  </w:style>
  <w:style w:type="numbering" w:customStyle="1" w:styleId="NoList1312">
    <w:name w:val="No List1312"/>
    <w:next w:val="NoList"/>
    <w:uiPriority w:val="99"/>
    <w:semiHidden/>
    <w:unhideWhenUsed/>
  </w:style>
  <w:style w:type="numbering" w:customStyle="1" w:styleId="NoList11212">
    <w:name w:val="No List11212"/>
    <w:next w:val="NoList"/>
    <w:semiHidden/>
    <w:unhideWhenUsed/>
  </w:style>
  <w:style w:type="numbering" w:customStyle="1" w:styleId="NoList2212">
    <w:name w:val="No List2212"/>
    <w:next w:val="NoList"/>
    <w:uiPriority w:val="99"/>
    <w:semiHidden/>
    <w:unhideWhenUsed/>
  </w:style>
  <w:style w:type="numbering" w:customStyle="1" w:styleId="NoList3112">
    <w:name w:val="No List3112"/>
    <w:next w:val="NoList"/>
    <w:uiPriority w:val="99"/>
    <w:semiHidden/>
    <w:unhideWhenUsed/>
  </w:style>
  <w:style w:type="numbering" w:customStyle="1" w:styleId="NoList11122">
    <w:name w:val="No List11122"/>
    <w:next w:val="NoList"/>
    <w:uiPriority w:val="99"/>
    <w:semiHidden/>
  </w:style>
  <w:style w:type="numbering" w:customStyle="1" w:styleId="NoList1111112">
    <w:name w:val="No List1111112"/>
    <w:next w:val="NoList"/>
    <w:uiPriority w:val="99"/>
    <w:semiHidden/>
  </w:style>
  <w:style w:type="numbering" w:customStyle="1" w:styleId="NoList12112">
    <w:name w:val="No List12112"/>
    <w:next w:val="NoList"/>
    <w:uiPriority w:val="99"/>
    <w:semiHidden/>
  </w:style>
  <w:style w:type="numbering" w:customStyle="1" w:styleId="NoList21112">
    <w:name w:val="No List21112"/>
    <w:next w:val="NoList"/>
    <w:uiPriority w:val="99"/>
    <w:semiHidden/>
  </w:style>
  <w:style w:type="numbering" w:customStyle="1" w:styleId="Style422">
    <w:name w:val="Style422"/>
    <w:uiPriority w:val="99"/>
  </w:style>
  <w:style w:type="numbering" w:customStyle="1" w:styleId="Style4112">
    <w:name w:val="Style4112"/>
    <w:uiPriority w:val="99"/>
  </w:style>
  <w:style w:type="numbering" w:customStyle="1" w:styleId="Bng12">
    <w:name w:val="Bảng12"/>
    <w:uiPriority w:val="99"/>
  </w:style>
  <w:style w:type="numbering" w:customStyle="1" w:styleId="DanhMuchBang12">
    <w:name w:val="Danh Much Bang12"/>
    <w:uiPriority w:val="99"/>
  </w:style>
  <w:style w:type="numbering" w:customStyle="1" w:styleId="NoList142">
    <w:name w:val="No List142"/>
    <w:next w:val="NoList"/>
    <w:uiPriority w:val="99"/>
    <w:semiHidden/>
    <w:unhideWhenUsed/>
  </w:style>
  <w:style w:type="numbering" w:customStyle="1" w:styleId="NoList152">
    <w:name w:val="No List152"/>
    <w:next w:val="NoList"/>
    <w:uiPriority w:val="99"/>
    <w:semiHidden/>
    <w:unhideWhenUsed/>
  </w:style>
  <w:style w:type="numbering" w:customStyle="1" w:styleId="NoList161">
    <w:name w:val="No List161"/>
    <w:next w:val="NoList"/>
    <w:uiPriority w:val="99"/>
    <w:semiHidden/>
    <w:unhideWhenUsed/>
  </w:style>
  <w:style w:type="numbering" w:customStyle="1" w:styleId="Style431">
    <w:name w:val="Style431"/>
    <w:uiPriority w:val="99"/>
  </w:style>
  <w:style w:type="numbering" w:customStyle="1" w:styleId="NoList171">
    <w:name w:val="No List171"/>
    <w:next w:val="NoList"/>
    <w:uiPriority w:val="99"/>
    <w:semiHidden/>
  </w:style>
  <w:style w:type="numbering" w:customStyle="1" w:styleId="NoList11311">
    <w:name w:val="No List11311"/>
    <w:next w:val="NoList"/>
    <w:semiHidden/>
    <w:unhideWhenUsed/>
  </w:style>
  <w:style w:type="numbering" w:customStyle="1" w:styleId="NoList2311">
    <w:name w:val="No List2311"/>
    <w:next w:val="NoList"/>
    <w:uiPriority w:val="99"/>
    <w:semiHidden/>
    <w:unhideWhenUsed/>
  </w:style>
  <w:style w:type="numbering" w:customStyle="1" w:styleId="NoList3212">
    <w:name w:val="No List3212"/>
    <w:next w:val="NoList"/>
    <w:uiPriority w:val="99"/>
    <w:semiHidden/>
    <w:unhideWhenUsed/>
  </w:style>
  <w:style w:type="numbering" w:customStyle="1" w:styleId="NoList11131">
    <w:name w:val="No List11131"/>
    <w:next w:val="NoList"/>
    <w:uiPriority w:val="99"/>
    <w:semiHidden/>
  </w:style>
  <w:style w:type="numbering" w:customStyle="1" w:styleId="NoList111121">
    <w:name w:val="No List111121"/>
    <w:next w:val="NoList"/>
    <w:uiPriority w:val="99"/>
    <w:semiHidden/>
  </w:style>
  <w:style w:type="numbering" w:customStyle="1" w:styleId="NoList1221">
    <w:name w:val="No List1221"/>
    <w:next w:val="NoList"/>
    <w:uiPriority w:val="99"/>
    <w:semiHidden/>
  </w:style>
  <w:style w:type="numbering" w:customStyle="1" w:styleId="NoList2121">
    <w:name w:val="No List2121"/>
    <w:next w:val="NoList"/>
    <w:uiPriority w:val="99"/>
    <w:semiHidden/>
  </w:style>
  <w:style w:type="numbering" w:customStyle="1" w:styleId="Style4121">
    <w:name w:val="Style4121"/>
    <w:uiPriority w:val="99"/>
  </w:style>
  <w:style w:type="numbering" w:customStyle="1" w:styleId="Bng21">
    <w:name w:val="Bảng21"/>
    <w:uiPriority w:val="99"/>
  </w:style>
  <w:style w:type="numbering" w:customStyle="1" w:styleId="DanhMuchBang21">
    <w:name w:val="Danh Much Bang21"/>
    <w:uiPriority w:val="99"/>
  </w:style>
  <w:style w:type="numbering" w:customStyle="1" w:styleId="NoList4112">
    <w:name w:val="No List4112"/>
    <w:next w:val="NoList"/>
    <w:uiPriority w:val="99"/>
    <w:semiHidden/>
    <w:unhideWhenUsed/>
  </w:style>
  <w:style w:type="numbering" w:customStyle="1" w:styleId="NoList5112">
    <w:name w:val="No List51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1">
    <w:name w:val="No List811"/>
    <w:next w:val="NoList"/>
    <w:uiPriority w:val="99"/>
    <w:semiHidden/>
    <w:unhideWhenUsed/>
  </w:style>
  <w:style w:type="numbering" w:customStyle="1" w:styleId="NoList911">
    <w:name w:val="No List911"/>
    <w:next w:val="NoList"/>
    <w:uiPriority w:val="99"/>
    <w:semiHidden/>
    <w:unhideWhenUsed/>
  </w:style>
  <w:style w:type="numbering" w:customStyle="1" w:styleId="NoList1011">
    <w:name w:val="No List1011"/>
    <w:next w:val="NoList"/>
    <w:uiPriority w:val="99"/>
    <w:semiHidden/>
    <w:unhideWhenUsed/>
  </w:style>
  <w:style w:type="numbering" w:customStyle="1" w:styleId="NoList13111">
    <w:name w:val="No List13111"/>
    <w:next w:val="NoList"/>
    <w:uiPriority w:val="99"/>
    <w:semiHidden/>
    <w:unhideWhenUsed/>
  </w:style>
  <w:style w:type="numbering" w:customStyle="1" w:styleId="NoList112111">
    <w:name w:val="No List112111"/>
    <w:next w:val="NoList"/>
    <w:semiHidden/>
    <w:unhideWhenUsed/>
  </w:style>
  <w:style w:type="numbering" w:customStyle="1" w:styleId="NoList22112">
    <w:name w:val="No List22112"/>
    <w:next w:val="NoList"/>
    <w:uiPriority w:val="99"/>
    <w:semiHidden/>
    <w:unhideWhenUsed/>
  </w:style>
  <w:style w:type="numbering" w:customStyle="1" w:styleId="NoList31112">
    <w:name w:val="No List31112"/>
    <w:next w:val="NoList"/>
    <w:uiPriority w:val="99"/>
    <w:semiHidden/>
    <w:unhideWhenUsed/>
  </w:style>
  <w:style w:type="numbering" w:customStyle="1" w:styleId="NoList111211">
    <w:name w:val="No List111211"/>
    <w:next w:val="NoList"/>
    <w:uiPriority w:val="99"/>
    <w:semiHidden/>
  </w:style>
  <w:style w:type="numbering" w:customStyle="1" w:styleId="NoList11111112">
    <w:name w:val="No List11111112"/>
    <w:next w:val="NoList"/>
    <w:uiPriority w:val="99"/>
    <w:semiHidden/>
  </w:style>
  <w:style w:type="numbering" w:customStyle="1" w:styleId="NoList121112">
    <w:name w:val="No List121112"/>
    <w:next w:val="NoList"/>
    <w:uiPriority w:val="99"/>
    <w:semiHidden/>
  </w:style>
  <w:style w:type="numbering" w:customStyle="1" w:styleId="NoList211112">
    <w:name w:val="No List211112"/>
    <w:next w:val="NoList"/>
    <w:uiPriority w:val="99"/>
    <w:semiHidden/>
  </w:style>
  <w:style w:type="numbering" w:customStyle="1" w:styleId="Style42111">
    <w:name w:val="Style42111"/>
    <w:uiPriority w:val="99"/>
  </w:style>
  <w:style w:type="numbering" w:customStyle="1" w:styleId="Style411111">
    <w:name w:val="Style411111"/>
    <w:uiPriority w:val="99"/>
  </w:style>
  <w:style w:type="numbering" w:customStyle="1" w:styleId="Bng1111">
    <w:name w:val="Bảng1111"/>
    <w:uiPriority w:val="99"/>
  </w:style>
  <w:style w:type="numbering" w:customStyle="1" w:styleId="DanhMuchBang111">
    <w:name w:val="Danh Much Bang111"/>
    <w:uiPriority w:val="99"/>
  </w:style>
  <w:style w:type="numbering" w:customStyle="1" w:styleId="NoList1411">
    <w:name w:val="No List1411"/>
    <w:next w:val="NoList"/>
    <w:uiPriority w:val="99"/>
    <w:semiHidden/>
    <w:unhideWhenUsed/>
  </w:style>
  <w:style w:type="numbering" w:customStyle="1" w:styleId="NoList1511">
    <w:name w:val="No List1511"/>
    <w:next w:val="NoList"/>
    <w:uiPriority w:val="99"/>
    <w:semiHidden/>
    <w:unhideWhenUsed/>
  </w:style>
  <w:style w:type="numbering" w:customStyle="1" w:styleId="NoList181">
    <w:name w:val="No List181"/>
    <w:next w:val="NoList"/>
    <w:uiPriority w:val="99"/>
    <w:semiHidden/>
    <w:unhideWhenUsed/>
  </w:style>
  <w:style w:type="numbering" w:customStyle="1" w:styleId="Khngco4">
    <w:name w:val="Không có4"/>
    <w:next w:val="NoList"/>
    <w:uiPriority w:val="99"/>
    <w:semiHidden/>
    <w:unhideWhenUsed/>
  </w:style>
  <w:style w:type="numbering" w:customStyle="1" w:styleId="Khngco13">
    <w:name w:val="Không có13"/>
    <w:next w:val="NoList"/>
    <w:uiPriority w:val="99"/>
    <w:semiHidden/>
    <w:unhideWhenUsed/>
  </w:style>
  <w:style w:type="numbering" w:customStyle="1" w:styleId="NoList110">
    <w:name w:val="No List110"/>
    <w:next w:val="NoList"/>
    <w:uiPriority w:val="99"/>
    <w:semiHidden/>
    <w:unhideWhenUsed/>
  </w:style>
  <w:style w:type="numbering" w:customStyle="1" w:styleId="NoList25">
    <w:name w:val="No List25"/>
    <w:next w:val="NoList"/>
    <w:semiHidden/>
    <w:unhideWhenUsed/>
  </w:style>
  <w:style w:type="numbering" w:customStyle="1" w:styleId="NoList35">
    <w:name w:val="No List35"/>
    <w:next w:val="NoList"/>
    <w:uiPriority w:val="99"/>
    <w:semiHidden/>
    <w:unhideWhenUsed/>
  </w:style>
  <w:style w:type="numbering" w:customStyle="1" w:styleId="NoList44">
    <w:name w:val="No List44"/>
    <w:next w:val="NoList"/>
    <w:uiPriority w:val="99"/>
    <w:semiHidden/>
    <w:unhideWhenUsed/>
  </w:style>
  <w:style w:type="numbering" w:customStyle="1" w:styleId="Khngco22">
    <w:name w:val="Không có22"/>
    <w:next w:val="NoList"/>
    <w:uiPriority w:val="99"/>
    <w:semiHidden/>
    <w:unhideWhenUsed/>
  </w:style>
  <w:style w:type="numbering" w:customStyle="1" w:styleId="NoList115">
    <w:name w:val="No List115"/>
    <w:next w:val="NoList"/>
    <w:uiPriority w:val="99"/>
    <w:semiHidden/>
    <w:unhideWhenUsed/>
  </w:style>
  <w:style w:type="numbering" w:customStyle="1" w:styleId="NoList1115">
    <w:name w:val="No List1115"/>
    <w:next w:val="NoList"/>
    <w:uiPriority w:val="99"/>
    <w:semiHidden/>
    <w:unhideWhenUsed/>
  </w:style>
  <w:style w:type="numbering" w:customStyle="1" w:styleId="NoList214">
    <w:name w:val="No List214"/>
    <w:next w:val="NoList"/>
    <w:uiPriority w:val="99"/>
    <w:semiHidden/>
    <w:unhideWhenUsed/>
  </w:style>
  <w:style w:type="numbering" w:customStyle="1" w:styleId="NoList313">
    <w:name w:val="No List313"/>
    <w:next w:val="NoList"/>
    <w:uiPriority w:val="99"/>
    <w:semiHidden/>
    <w:unhideWhenUsed/>
  </w:style>
  <w:style w:type="numbering" w:customStyle="1" w:styleId="NoList124">
    <w:name w:val="No List124"/>
    <w:next w:val="NoList"/>
    <w:uiPriority w:val="99"/>
    <w:semiHidden/>
    <w:unhideWhenUsed/>
  </w:style>
  <w:style w:type="numbering" w:customStyle="1" w:styleId="NoList1123">
    <w:name w:val="No List1123"/>
    <w:next w:val="NoList"/>
    <w:uiPriority w:val="99"/>
    <w:semiHidden/>
    <w:unhideWhenUsed/>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53">
    <w:name w:val="No List53"/>
    <w:next w:val="NoList"/>
    <w:uiPriority w:val="99"/>
    <w:semiHidden/>
    <w:unhideWhenUsed/>
  </w:style>
  <w:style w:type="numbering" w:customStyle="1" w:styleId="Style451">
    <w:name w:val="Style451"/>
    <w:uiPriority w:val="99"/>
  </w:style>
  <w:style w:type="numbering" w:customStyle="1" w:styleId="NoList133">
    <w:name w:val="No List133"/>
    <w:next w:val="NoList"/>
    <w:uiPriority w:val="99"/>
    <w:semiHidden/>
  </w:style>
  <w:style w:type="numbering" w:customStyle="1" w:styleId="NoList1133">
    <w:name w:val="No List1133"/>
    <w:next w:val="NoList"/>
    <w:semiHidden/>
    <w:unhideWhenUsed/>
  </w:style>
  <w:style w:type="numbering" w:customStyle="1" w:styleId="NoList233">
    <w:name w:val="No List233"/>
    <w:next w:val="NoList"/>
    <w:uiPriority w:val="99"/>
    <w:semiHidden/>
    <w:unhideWhenUsed/>
  </w:style>
  <w:style w:type="numbering" w:customStyle="1" w:styleId="NoList332">
    <w:name w:val="No List332"/>
    <w:next w:val="NoList"/>
    <w:uiPriority w:val="99"/>
    <w:semiHidden/>
    <w:unhideWhenUsed/>
  </w:style>
  <w:style w:type="numbering" w:customStyle="1" w:styleId="NoList11114">
    <w:name w:val="No List11114"/>
    <w:next w:val="NoList"/>
    <w:uiPriority w:val="99"/>
    <w:semiHidden/>
  </w:style>
  <w:style w:type="numbering" w:customStyle="1" w:styleId="NoList111113">
    <w:name w:val="No List111113"/>
    <w:next w:val="NoList"/>
    <w:uiPriority w:val="99"/>
    <w:semiHidden/>
  </w:style>
  <w:style w:type="numbering" w:customStyle="1" w:styleId="NoList1213">
    <w:name w:val="No List1213"/>
    <w:next w:val="NoList"/>
    <w:uiPriority w:val="99"/>
    <w:semiHidden/>
  </w:style>
  <w:style w:type="numbering" w:customStyle="1" w:styleId="NoList2113">
    <w:name w:val="No List2113"/>
    <w:next w:val="NoList"/>
    <w:uiPriority w:val="99"/>
    <w:semiHidden/>
  </w:style>
  <w:style w:type="numbering" w:customStyle="1" w:styleId="Style414">
    <w:name w:val="Style414"/>
    <w:uiPriority w:val="99"/>
  </w:style>
  <w:style w:type="numbering" w:customStyle="1" w:styleId="Bng41">
    <w:name w:val="Bảng41"/>
    <w:uiPriority w:val="99"/>
  </w:style>
  <w:style w:type="numbering" w:customStyle="1" w:styleId="DanhMuchBang4">
    <w:name w:val="Danh Much Bang4"/>
    <w:uiPriority w:val="99"/>
  </w:style>
  <w:style w:type="numbering" w:customStyle="1" w:styleId="NoList413">
    <w:name w:val="No List413"/>
    <w:next w:val="NoList"/>
    <w:uiPriority w:val="99"/>
    <w:semiHidden/>
    <w:unhideWhenUsed/>
  </w:style>
  <w:style w:type="numbering" w:customStyle="1" w:styleId="NoList513">
    <w:name w:val="No List51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numbering" w:customStyle="1" w:styleId="NoList103">
    <w:name w:val="No List103"/>
    <w:next w:val="NoList"/>
    <w:uiPriority w:val="99"/>
    <w:semiHidden/>
    <w:unhideWhenUsed/>
  </w:style>
  <w:style w:type="numbering" w:customStyle="1" w:styleId="NoList1313">
    <w:name w:val="No List1313"/>
    <w:next w:val="NoList"/>
    <w:uiPriority w:val="99"/>
    <w:semiHidden/>
    <w:unhideWhenUsed/>
  </w:style>
  <w:style w:type="numbering" w:customStyle="1" w:styleId="NoList11213">
    <w:name w:val="No List11213"/>
    <w:next w:val="NoList"/>
    <w:semiHidden/>
    <w:unhideWhenUsed/>
  </w:style>
  <w:style w:type="numbering" w:customStyle="1" w:styleId="NoList2213">
    <w:name w:val="No List2213"/>
    <w:next w:val="NoList"/>
    <w:uiPriority w:val="99"/>
    <w:semiHidden/>
    <w:unhideWhenUsed/>
  </w:style>
  <w:style w:type="numbering" w:customStyle="1" w:styleId="NoList3113">
    <w:name w:val="No List3113"/>
    <w:next w:val="NoList"/>
    <w:uiPriority w:val="99"/>
    <w:semiHidden/>
    <w:unhideWhenUsed/>
  </w:style>
  <w:style w:type="numbering" w:customStyle="1" w:styleId="NoList11123">
    <w:name w:val="No List11123"/>
    <w:next w:val="NoList"/>
    <w:uiPriority w:val="99"/>
    <w:semiHidden/>
  </w:style>
  <w:style w:type="numbering" w:customStyle="1" w:styleId="NoList1111113">
    <w:name w:val="No List1111113"/>
    <w:next w:val="NoList"/>
    <w:uiPriority w:val="99"/>
    <w:semiHidden/>
  </w:style>
  <w:style w:type="numbering" w:customStyle="1" w:styleId="NoList12113">
    <w:name w:val="No List12113"/>
    <w:next w:val="NoList"/>
    <w:uiPriority w:val="99"/>
    <w:semiHidden/>
  </w:style>
  <w:style w:type="numbering" w:customStyle="1" w:styleId="NoList21113">
    <w:name w:val="No List21113"/>
    <w:next w:val="NoList"/>
    <w:uiPriority w:val="99"/>
    <w:semiHidden/>
  </w:style>
  <w:style w:type="numbering" w:customStyle="1" w:styleId="Style423">
    <w:name w:val="Style423"/>
    <w:uiPriority w:val="99"/>
  </w:style>
  <w:style w:type="numbering" w:customStyle="1" w:styleId="Style4113">
    <w:name w:val="Style4113"/>
    <w:uiPriority w:val="99"/>
  </w:style>
  <w:style w:type="numbering" w:customStyle="1" w:styleId="Bng13">
    <w:name w:val="Bảng13"/>
    <w:uiPriority w:val="99"/>
  </w:style>
  <w:style w:type="numbering" w:customStyle="1" w:styleId="DanhMuchBang13">
    <w:name w:val="Danh Much Bang13"/>
    <w:uiPriority w:val="99"/>
  </w:style>
  <w:style w:type="numbering" w:customStyle="1" w:styleId="NoList143">
    <w:name w:val="No List143"/>
    <w:next w:val="NoList"/>
    <w:uiPriority w:val="99"/>
    <w:semiHidden/>
    <w:unhideWhenUsed/>
  </w:style>
  <w:style w:type="numbering" w:customStyle="1" w:styleId="NoList153">
    <w:name w:val="No List153"/>
    <w:next w:val="NoList"/>
    <w:uiPriority w:val="99"/>
    <w:semiHidden/>
    <w:unhideWhenUsed/>
  </w:style>
  <w:style w:type="numbering" w:customStyle="1" w:styleId="NoList162">
    <w:name w:val="No List162"/>
    <w:next w:val="NoList"/>
    <w:uiPriority w:val="99"/>
    <w:semiHidden/>
    <w:unhideWhenUsed/>
  </w:style>
  <w:style w:type="numbering" w:customStyle="1" w:styleId="Style432">
    <w:name w:val="Style432"/>
    <w:uiPriority w:val="99"/>
  </w:style>
  <w:style w:type="numbering" w:customStyle="1" w:styleId="NoList172">
    <w:name w:val="No List172"/>
    <w:next w:val="NoList"/>
    <w:uiPriority w:val="99"/>
    <w:semiHidden/>
  </w:style>
  <w:style w:type="numbering" w:customStyle="1" w:styleId="NoList11312">
    <w:name w:val="No List11312"/>
    <w:next w:val="NoList"/>
    <w:semiHidden/>
    <w:unhideWhenUsed/>
  </w:style>
  <w:style w:type="numbering" w:customStyle="1" w:styleId="NoList2312">
    <w:name w:val="No List2312"/>
    <w:next w:val="NoList"/>
    <w:uiPriority w:val="99"/>
    <w:semiHidden/>
    <w:unhideWhenUsed/>
  </w:style>
  <w:style w:type="numbering" w:customStyle="1" w:styleId="NoList3213">
    <w:name w:val="No List3213"/>
    <w:next w:val="NoList"/>
    <w:uiPriority w:val="99"/>
    <w:semiHidden/>
    <w:unhideWhenUsed/>
  </w:style>
  <w:style w:type="numbering" w:customStyle="1" w:styleId="NoList11132">
    <w:name w:val="No List11132"/>
    <w:next w:val="NoList"/>
    <w:uiPriority w:val="99"/>
    <w:semiHidden/>
  </w:style>
  <w:style w:type="numbering" w:customStyle="1" w:styleId="NoList111122">
    <w:name w:val="No List111122"/>
    <w:next w:val="NoList"/>
    <w:uiPriority w:val="99"/>
    <w:semiHidden/>
  </w:style>
  <w:style w:type="numbering" w:customStyle="1" w:styleId="NoList1222">
    <w:name w:val="No List1222"/>
    <w:next w:val="NoList"/>
    <w:uiPriority w:val="99"/>
    <w:semiHidden/>
  </w:style>
  <w:style w:type="numbering" w:customStyle="1" w:styleId="NoList2122">
    <w:name w:val="No List2122"/>
    <w:next w:val="NoList"/>
    <w:uiPriority w:val="99"/>
    <w:semiHidden/>
  </w:style>
  <w:style w:type="numbering" w:customStyle="1" w:styleId="Style4122">
    <w:name w:val="Style4122"/>
    <w:uiPriority w:val="99"/>
  </w:style>
  <w:style w:type="numbering" w:customStyle="1" w:styleId="Bng22">
    <w:name w:val="Bảng22"/>
    <w:uiPriority w:val="99"/>
  </w:style>
  <w:style w:type="numbering" w:customStyle="1" w:styleId="DanhMuchBang22">
    <w:name w:val="Danh Much Bang22"/>
    <w:uiPriority w:val="99"/>
  </w:style>
  <w:style w:type="numbering" w:customStyle="1" w:styleId="NoList4113">
    <w:name w:val="No List4113"/>
    <w:next w:val="NoList"/>
    <w:uiPriority w:val="99"/>
    <w:semiHidden/>
    <w:unhideWhenUsed/>
  </w:style>
  <w:style w:type="numbering" w:customStyle="1" w:styleId="NoList5113">
    <w:name w:val="No List51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2">
    <w:name w:val="No List812"/>
    <w:next w:val="NoList"/>
    <w:uiPriority w:val="99"/>
    <w:semiHidden/>
    <w:unhideWhenUsed/>
  </w:style>
  <w:style w:type="numbering" w:customStyle="1" w:styleId="NoList912">
    <w:name w:val="No List912"/>
    <w:next w:val="NoList"/>
    <w:uiPriority w:val="99"/>
    <w:semiHidden/>
    <w:unhideWhenUsed/>
  </w:style>
  <w:style w:type="numbering" w:customStyle="1" w:styleId="NoList1012">
    <w:name w:val="No List1012"/>
    <w:next w:val="NoList"/>
    <w:uiPriority w:val="99"/>
    <w:semiHidden/>
    <w:unhideWhenUsed/>
  </w:style>
  <w:style w:type="numbering" w:customStyle="1" w:styleId="NoList13112">
    <w:name w:val="No List13112"/>
    <w:next w:val="NoList"/>
    <w:uiPriority w:val="99"/>
    <w:semiHidden/>
    <w:unhideWhenUsed/>
  </w:style>
  <w:style w:type="numbering" w:customStyle="1" w:styleId="NoList112112">
    <w:name w:val="No List112112"/>
    <w:next w:val="NoList"/>
    <w:semiHidden/>
    <w:unhideWhenUsed/>
  </w:style>
  <w:style w:type="numbering" w:customStyle="1" w:styleId="NoList22113">
    <w:name w:val="No List22113"/>
    <w:next w:val="NoList"/>
    <w:uiPriority w:val="99"/>
    <w:semiHidden/>
    <w:unhideWhenUsed/>
  </w:style>
  <w:style w:type="numbering" w:customStyle="1" w:styleId="NoList31113">
    <w:name w:val="No List31113"/>
    <w:next w:val="NoList"/>
    <w:uiPriority w:val="99"/>
    <w:semiHidden/>
    <w:unhideWhenUsed/>
  </w:style>
  <w:style w:type="numbering" w:customStyle="1" w:styleId="NoList111212">
    <w:name w:val="No List111212"/>
    <w:next w:val="NoList"/>
    <w:uiPriority w:val="99"/>
    <w:semiHidden/>
  </w:style>
  <w:style w:type="numbering" w:customStyle="1" w:styleId="NoList11111113">
    <w:name w:val="No List11111113"/>
    <w:next w:val="NoList"/>
    <w:uiPriority w:val="99"/>
    <w:semiHidden/>
  </w:style>
  <w:style w:type="numbering" w:customStyle="1" w:styleId="NoList121113">
    <w:name w:val="No List121113"/>
    <w:next w:val="NoList"/>
    <w:uiPriority w:val="99"/>
    <w:semiHidden/>
  </w:style>
  <w:style w:type="numbering" w:customStyle="1" w:styleId="NoList211113">
    <w:name w:val="No List211113"/>
    <w:next w:val="NoList"/>
    <w:uiPriority w:val="99"/>
    <w:semiHidden/>
  </w:style>
  <w:style w:type="numbering" w:customStyle="1" w:styleId="Style4212">
    <w:name w:val="Style4212"/>
    <w:uiPriority w:val="99"/>
  </w:style>
  <w:style w:type="numbering" w:customStyle="1" w:styleId="Style41112">
    <w:name w:val="Style41112"/>
    <w:uiPriority w:val="99"/>
  </w:style>
  <w:style w:type="numbering" w:customStyle="1" w:styleId="Bng112">
    <w:name w:val="Bảng112"/>
    <w:uiPriority w:val="99"/>
  </w:style>
  <w:style w:type="numbering" w:customStyle="1" w:styleId="DanhMuchBang112">
    <w:name w:val="Danh Much Bang112"/>
    <w:uiPriority w:val="99"/>
  </w:style>
  <w:style w:type="numbering" w:customStyle="1" w:styleId="NoList1412">
    <w:name w:val="No List1412"/>
    <w:next w:val="NoList"/>
    <w:uiPriority w:val="99"/>
    <w:semiHidden/>
    <w:unhideWhenUsed/>
  </w:style>
  <w:style w:type="numbering" w:customStyle="1" w:styleId="NoList1512">
    <w:name w:val="No List1512"/>
    <w:next w:val="NoList"/>
    <w:uiPriority w:val="99"/>
    <w:semiHidden/>
    <w:unhideWhenUsed/>
  </w:style>
  <w:style w:type="numbering" w:customStyle="1" w:styleId="NoList182">
    <w:name w:val="No List182"/>
    <w:next w:val="NoList"/>
    <w:uiPriority w:val="99"/>
    <w:semiHidden/>
    <w:unhideWhenUsed/>
  </w:style>
  <w:style w:type="numbering" w:customStyle="1" w:styleId="Khngco5">
    <w:name w:val="Không có5"/>
    <w:next w:val="NoList"/>
    <w:uiPriority w:val="99"/>
    <w:semiHidden/>
    <w:unhideWhenUsed/>
  </w:style>
  <w:style w:type="numbering" w:customStyle="1" w:styleId="Khngco6">
    <w:name w:val="Không có6"/>
    <w:next w:val="NoList"/>
    <w:uiPriority w:val="99"/>
    <w:semiHidden/>
    <w:unhideWhenUsed/>
  </w:style>
  <w:style w:type="character" w:customStyle="1" w:styleId="ThnVnbanChar1">
    <w:name w:val="Thân Văn bản Char1"/>
    <w:aliases w:val="Body Text Char1 Char2,Body Text Char Char Char2,Body Text Char Char Char Char2,Body Text Char Char Char Char Char1,B-text1.5 Char1,b Char1"/>
    <w:semiHidden/>
    <w:rPr>
      <w:rFonts w:ascii="Tahoma" w:eastAsia="MS Mincho" w:hAnsi="Tahoma" w:cs="Tahoma"/>
      <w:b/>
      <w:bCs/>
      <w:color w:val="FFFFFF"/>
      <w:spacing w:val="20"/>
      <w:sz w:val="22"/>
      <w:szCs w:val="22"/>
      <w:lang w:val="en-GB" w:eastAsia="zh-CN"/>
    </w:rPr>
  </w:style>
  <w:style w:type="table" w:customStyle="1" w:styleId="TnnMausang12">
    <w:name w:val="Tô nền Màu sáng12"/>
    <w:basedOn w:val="TableNormal"/>
    <w:next w:val="LightShading"/>
    <w:uiPriority w:val="60"/>
    <w:semiHidden/>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12">
    <w:name w:val="Danh sách Màu sáng12"/>
    <w:basedOn w:val="TableNormal"/>
    <w:next w:val="LightList"/>
    <w:uiPriority w:val="61"/>
    <w:semiHidden/>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12">
    <w:name w:val="Lưới Màu sáng12"/>
    <w:basedOn w:val="TableNormal"/>
    <w:next w:val="LightGrid"/>
    <w:uiPriority w:val="62"/>
    <w:semiHidden/>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12">
    <w:name w:val="Tô nền Vừa 112"/>
    <w:basedOn w:val="TableNormal"/>
    <w:next w:val="MediumShading1"/>
    <w:uiPriority w:val="63"/>
    <w:semiHidden/>
    <w:unhideWhenUsed/>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12">
    <w:name w:val="Tô nền Vừa 212"/>
    <w:basedOn w:val="TableNormal"/>
    <w:next w:val="MediumShading2"/>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12">
    <w:name w:val="Danh sách Vừa 112"/>
    <w:basedOn w:val="TableNormal"/>
    <w:next w:val="MediumList1"/>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11">
    <w:name w:val="Danh sách Vừa 211"/>
    <w:basedOn w:val="TableNormal"/>
    <w:next w:val="MediumList2"/>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Va211">
    <w:name w:val="Lưới Vừa 211"/>
    <w:basedOn w:val="TableNormal"/>
    <w:next w:val="MediumGrid2"/>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Va312">
    <w:name w:val="Lưới Vừa 312"/>
    <w:basedOn w:val="TableNormal"/>
    <w:next w:val="MediumGrid3"/>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12">
    <w:name w:val="Danh sách Sẫm12"/>
    <w:basedOn w:val="TableNormal"/>
    <w:next w:val="DarkList"/>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12">
    <w:name w:val="Tô nền Sặc sỡ12"/>
    <w:basedOn w:val="TableNormal"/>
    <w:next w:val="ColorfulShading"/>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2">
    <w:name w:val="Danh sách Sặc sỡ12"/>
    <w:basedOn w:val="TableNormal"/>
    <w:next w:val="ColorfulList"/>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12">
    <w:name w:val="Lưới Sặc sỡ12"/>
    <w:basedOn w:val="TableNormal"/>
    <w:next w:val="ColorfulGrid"/>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2">
    <w:name w:val="Tô nền Màu sáng - Nhấn mạnh 112"/>
    <w:basedOn w:val="TableNormal"/>
    <w:next w:val="LightShading-Accent1"/>
    <w:uiPriority w:val="60"/>
    <w:semiHidden/>
    <w:unhideWhenUsed/>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12">
    <w:name w:val="Danh sách Màu sáng - Nhấn mạnh 112"/>
    <w:basedOn w:val="TableNormal"/>
    <w:next w:val="LightList-Accent1"/>
    <w:uiPriority w:val="61"/>
    <w:semiHidden/>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12">
    <w:name w:val="Lưới Màu sáng - Nhấn mạnh 112"/>
    <w:basedOn w:val="TableNormal"/>
    <w:next w:val="LightGrid-Accent1"/>
    <w:uiPriority w:val="62"/>
    <w:semiHidden/>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12">
    <w:name w:val="Tô nền Vừa 1 - Nhấn mạnh 112"/>
    <w:basedOn w:val="TableNormal"/>
    <w:next w:val="MediumShading1-Accent1"/>
    <w:uiPriority w:val="63"/>
    <w:semiHidden/>
    <w:unhideWhenUsed/>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12">
    <w:name w:val="Tô nền Vừa 2 - Nhấn mạnh 112"/>
    <w:basedOn w:val="TableNormal"/>
    <w:next w:val="MediumShading2-Accent1"/>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12">
    <w:name w:val="Danh sách Vừa 1 - Nhấn mạnh 112"/>
    <w:basedOn w:val="TableNormal"/>
    <w:next w:val="MediumList1-Accent1"/>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11">
    <w:name w:val="Danh sách Vừa 2 - Nhấn mạnh 111"/>
    <w:basedOn w:val="TableNormal"/>
    <w:next w:val="MediumList2-Accent1"/>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Va2-Nhnmanh111">
    <w:name w:val="Lưới Vừa 2 - Nhấn mạnh 111"/>
    <w:basedOn w:val="TableNormal"/>
    <w:next w:val="MediumGrid2-Accent1"/>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Va3-Nhnmanh112">
    <w:name w:val="Lưới Vừa 3 - Nhấn mạnh 112"/>
    <w:basedOn w:val="TableNormal"/>
    <w:next w:val="MediumGrid3-Accent1"/>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12">
    <w:name w:val="Danh sách Sẫm - Nhấn mạnh 112"/>
    <w:basedOn w:val="TableNormal"/>
    <w:next w:val="DarkList-Accent1"/>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12">
    <w:name w:val="Tô nền Sặc sỡ - Nhấn mạnh 112"/>
    <w:basedOn w:val="TableNormal"/>
    <w:next w:val="ColorfulShading-Accent1"/>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2">
    <w:name w:val="Danh sách Sặc sỡ - Nhấn mạnh 112"/>
    <w:basedOn w:val="TableNormal"/>
    <w:next w:val="ColorfulList-Accent1"/>
    <w:uiPriority w:val="34"/>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12">
    <w:name w:val="Lưới Sặc sỡ - Nhấn mạnh 112"/>
    <w:basedOn w:val="TableNormal"/>
    <w:next w:val="ColorfulGrid-Accent1"/>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2">
    <w:name w:val="Tô nền Màu sáng - Nhấn mạnh 212"/>
    <w:basedOn w:val="TableNormal"/>
    <w:next w:val="LightShading-Accent2"/>
    <w:uiPriority w:val="60"/>
    <w:semiHidden/>
    <w:unhideWhenUsed/>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12">
    <w:name w:val="Danh sách Màu sáng - Nhấn mạnh 212"/>
    <w:basedOn w:val="TableNormal"/>
    <w:next w:val="LightList-Accent2"/>
    <w:uiPriority w:val="61"/>
    <w:semiHidden/>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12">
    <w:name w:val="Lưới Màu sáng - Nhấn mạnh 212"/>
    <w:basedOn w:val="TableNormal"/>
    <w:next w:val="LightGrid-Accent2"/>
    <w:uiPriority w:val="62"/>
    <w:semiHidden/>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12">
    <w:name w:val="Tô nền Vừa 1 - Nhấn mạnh 212"/>
    <w:basedOn w:val="TableNormal"/>
    <w:next w:val="MediumShading1-Accent2"/>
    <w:uiPriority w:val="63"/>
    <w:semiHidden/>
    <w:unhideWhenUsed/>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12">
    <w:name w:val="Tô nền Vừa 2 - Nhấn mạnh 212"/>
    <w:basedOn w:val="TableNormal"/>
    <w:next w:val="MediumShading2-Accent2"/>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12">
    <w:name w:val="Danh sách Vừa 1 - Nhấn mạnh 212"/>
    <w:basedOn w:val="TableNormal"/>
    <w:next w:val="MediumList1-Accent2"/>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11">
    <w:name w:val="Danh sách Vừa 2 - Nhấn mạnh 211"/>
    <w:basedOn w:val="TableNormal"/>
    <w:next w:val="MediumList2-Accent2"/>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Va2-Nhnmanh211">
    <w:name w:val="Lưới Vừa 2 - Nhấn mạnh 211"/>
    <w:basedOn w:val="TableNormal"/>
    <w:next w:val="MediumGrid2-Accent2"/>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LiVa3-Nhnmanh212">
    <w:name w:val="Lưới Vừa 3 - Nhấn mạnh 212"/>
    <w:basedOn w:val="TableNormal"/>
    <w:next w:val="MediumGrid3-Accent2"/>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12">
    <w:name w:val="Danh sách Sẫm - Nhấn mạnh 212"/>
    <w:basedOn w:val="TableNormal"/>
    <w:next w:val="DarkList-Accent2"/>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12">
    <w:name w:val="Tô nền Sặc sỡ - Nhấn mạnh 212"/>
    <w:basedOn w:val="TableNormal"/>
    <w:next w:val="ColorfulShading-Accent2"/>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2">
    <w:name w:val="Danh sách Sặc sỡ - Nhấn mạnh 212"/>
    <w:basedOn w:val="TableNormal"/>
    <w:next w:val="ColorfulList-Accent2"/>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12">
    <w:name w:val="Lưới Sặc sỡ - Nhấn mạnh 212"/>
    <w:basedOn w:val="TableNormal"/>
    <w:next w:val="ColorfulGrid-Accent2"/>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2">
    <w:name w:val="Tô nền Màu sáng - Nhấn mạnh 312"/>
    <w:basedOn w:val="TableNormal"/>
    <w:next w:val="LightShading-Accent3"/>
    <w:uiPriority w:val="60"/>
    <w:semiHidden/>
    <w:unhideWhenUsed/>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12">
    <w:name w:val="Danh sách Màu sáng - Nhấn mạnh 312"/>
    <w:basedOn w:val="TableNormal"/>
    <w:next w:val="LightList-Accent3"/>
    <w:uiPriority w:val="61"/>
    <w:semiHidden/>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12">
    <w:name w:val="Lưới Màu sáng - Nhấn mạnh 312"/>
    <w:basedOn w:val="TableNormal"/>
    <w:next w:val="LightGrid-Accent3"/>
    <w:uiPriority w:val="62"/>
    <w:semiHidden/>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12">
    <w:name w:val="Tô nền Vừa 1 - Nhấn mạnh 312"/>
    <w:basedOn w:val="TableNormal"/>
    <w:next w:val="MediumShading1-Accent3"/>
    <w:uiPriority w:val="63"/>
    <w:semiHidden/>
    <w:unhideWhenUsed/>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12">
    <w:name w:val="Tô nền Vừa 2 - Nhấn mạnh 312"/>
    <w:basedOn w:val="TableNormal"/>
    <w:next w:val="MediumShading2-Accent3"/>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12">
    <w:name w:val="Danh sách Vừa 1 - Nhấn mạnh 312"/>
    <w:basedOn w:val="TableNormal"/>
    <w:next w:val="MediumList1-Accent3"/>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11">
    <w:name w:val="Danh sách Vừa 2 - Nhấn mạnh 311"/>
    <w:basedOn w:val="TableNormal"/>
    <w:next w:val="MediumList2-Accent3"/>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Va2-Nhnmanh311">
    <w:name w:val="Lưới Vừa 2 - Nhấn mạnh 311"/>
    <w:basedOn w:val="TableNormal"/>
    <w:next w:val="MediumGrid2-Accent3"/>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LiVa3-Nhnmanh312">
    <w:name w:val="Lưới Vừa 3 - Nhấn mạnh 312"/>
    <w:basedOn w:val="TableNormal"/>
    <w:next w:val="MediumGrid3-Accent3"/>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12">
    <w:name w:val="Danh sách Sẫm - Nhấn mạnh 312"/>
    <w:basedOn w:val="TableNormal"/>
    <w:next w:val="DarkList-Accent3"/>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12">
    <w:name w:val="Tô nền Sặc sỡ - Nhấn mạnh 312"/>
    <w:basedOn w:val="TableNormal"/>
    <w:next w:val="ColorfulShading-Accent3"/>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2">
    <w:name w:val="Danh sách Sặc sỡ - Nhấn mạnh 312"/>
    <w:basedOn w:val="TableNormal"/>
    <w:next w:val="ColorfulList-Accent3"/>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12">
    <w:name w:val="Lưới Sặc sỡ - Nhấn mạnh 312"/>
    <w:basedOn w:val="TableNormal"/>
    <w:next w:val="ColorfulGrid-Accent3"/>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2">
    <w:name w:val="Tô nền Màu sáng - Nhấn mạnh 412"/>
    <w:basedOn w:val="TableNormal"/>
    <w:next w:val="LightShading-Accent4"/>
    <w:uiPriority w:val="60"/>
    <w:semiHidden/>
    <w:unhideWhenUsed/>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12">
    <w:name w:val="Danh sách Màu sáng - Nhấn mạnh 412"/>
    <w:basedOn w:val="TableNormal"/>
    <w:next w:val="LightList-Accent4"/>
    <w:uiPriority w:val="61"/>
    <w:semiHidden/>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12">
    <w:name w:val="Lưới Màu sáng - Nhấn mạnh 412"/>
    <w:basedOn w:val="TableNormal"/>
    <w:next w:val="LightGrid-Accent4"/>
    <w:uiPriority w:val="62"/>
    <w:semiHidden/>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12">
    <w:name w:val="Tô nền Vừa 1 - Nhấn mạnh 412"/>
    <w:basedOn w:val="TableNormal"/>
    <w:next w:val="MediumShading1-Accent4"/>
    <w:uiPriority w:val="63"/>
    <w:semiHidden/>
    <w:unhideWhenUsed/>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12">
    <w:name w:val="Tô nền Vừa 2 - Nhấn mạnh 412"/>
    <w:basedOn w:val="TableNormal"/>
    <w:next w:val="MediumShading2-Accent4"/>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12">
    <w:name w:val="Danh sách Vừa 1 - Nhấn mạnh 412"/>
    <w:basedOn w:val="TableNormal"/>
    <w:next w:val="MediumList1-Accent4"/>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11">
    <w:name w:val="Danh sách Vừa 2 - Nhấn mạnh 411"/>
    <w:basedOn w:val="TableNormal"/>
    <w:next w:val="MediumList2-Accent4"/>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Va2-Nhnmanh411">
    <w:name w:val="Lưới Vừa 2 - Nhấn mạnh 411"/>
    <w:basedOn w:val="TableNormal"/>
    <w:next w:val="MediumGrid2-Accent4"/>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Va3-Nhnmanh412">
    <w:name w:val="Lưới Vừa 3 - Nhấn mạnh 412"/>
    <w:basedOn w:val="TableNormal"/>
    <w:next w:val="MediumGrid3-Accent4"/>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12">
    <w:name w:val="Danh sách Sẫm - Nhấn mạnh 412"/>
    <w:basedOn w:val="TableNormal"/>
    <w:next w:val="DarkList-Accent4"/>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12">
    <w:name w:val="Tô nền Sặc sỡ - Nhấn mạnh 412"/>
    <w:basedOn w:val="TableNormal"/>
    <w:next w:val="ColorfulShading-Accent4"/>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2">
    <w:name w:val="Danh sách Sặc sỡ - Nhấn mạnh 412"/>
    <w:basedOn w:val="TableNormal"/>
    <w:next w:val="ColorfulList-Accent4"/>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12">
    <w:name w:val="Lưới Sặc sỡ - Nhấn mạnh 412"/>
    <w:basedOn w:val="TableNormal"/>
    <w:next w:val="ColorfulGrid-Accent4"/>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2">
    <w:name w:val="Tô nền Màu sáng - Nhấn mạnh 512"/>
    <w:basedOn w:val="TableNormal"/>
    <w:next w:val="LightShading-Accent5"/>
    <w:uiPriority w:val="60"/>
    <w:semiHidden/>
    <w:unhideWhenUsed/>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12">
    <w:name w:val="Danh sách Màu sáng - Nhấn mạnh 512"/>
    <w:basedOn w:val="TableNormal"/>
    <w:next w:val="LightList-Accent5"/>
    <w:uiPriority w:val="61"/>
    <w:semiHidden/>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12">
    <w:name w:val="Lưới Màu sáng - Nhấn mạnh 512"/>
    <w:basedOn w:val="TableNormal"/>
    <w:next w:val="LightGrid-Accent5"/>
    <w:uiPriority w:val="62"/>
    <w:semiHidden/>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12">
    <w:name w:val="Tô nền Vừa 1 - Nhấn mạnh 512"/>
    <w:basedOn w:val="TableNormal"/>
    <w:next w:val="MediumShading1-Accent5"/>
    <w:uiPriority w:val="63"/>
    <w:semiHidden/>
    <w:unhideWhenUsed/>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12">
    <w:name w:val="Tô nền Vừa 2 - Nhấn mạnh 512"/>
    <w:basedOn w:val="TableNormal"/>
    <w:next w:val="MediumShading2-Accent5"/>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12">
    <w:name w:val="Danh sách Vừa 1 - Nhấn mạnh 512"/>
    <w:basedOn w:val="TableNormal"/>
    <w:next w:val="MediumList1-Accent5"/>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11">
    <w:name w:val="Danh sách Vừa 2 - Nhấn mạnh 511"/>
    <w:basedOn w:val="TableNormal"/>
    <w:next w:val="MediumList2-Accent5"/>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Va2-Nhnmanh511">
    <w:name w:val="Lưới Vừa 2 - Nhấn mạnh 511"/>
    <w:basedOn w:val="TableNormal"/>
    <w:next w:val="MediumGrid2-Accent5"/>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LiVa3-Nhnmanh512">
    <w:name w:val="Lưới Vừa 3 - Nhấn mạnh 512"/>
    <w:basedOn w:val="TableNormal"/>
    <w:next w:val="MediumGrid3-Accent5"/>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12">
    <w:name w:val="Danh sách Sẫm - Nhấn mạnh 512"/>
    <w:basedOn w:val="TableNormal"/>
    <w:next w:val="DarkList-Accent5"/>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12">
    <w:name w:val="Tô nền Sặc sỡ - Nhấn mạnh 512"/>
    <w:basedOn w:val="TableNormal"/>
    <w:next w:val="ColorfulShading-Accent5"/>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2">
    <w:name w:val="Danh sách Sặc sỡ - Nhấn mạnh 512"/>
    <w:basedOn w:val="TableNormal"/>
    <w:next w:val="ColorfulList-Accent5"/>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12">
    <w:name w:val="Lưới Sặc sỡ - Nhấn mạnh 512"/>
    <w:basedOn w:val="TableNormal"/>
    <w:next w:val="ColorfulGrid-Accent5"/>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2">
    <w:name w:val="Tô nền Màu sáng - Nhấn mạnh 612"/>
    <w:basedOn w:val="TableNormal"/>
    <w:next w:val="LightShading-Accent6"/>
    <w:uiPriority w:val="60"/>
    <w:semiHidden/>
    <w:unhideWhenUsed/>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12">
    <w:name w:val="Danh sách Màu sáng - Nhấn mạnh 612"/>
    <w:basedOn w:val="TableNormal"/>
    <w:next w:val="LightList-Accent6"/>
    <w:uiPriority w:val="61"/>
    <w:semiHidden/>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12">
    <w:name w:val="Lưới Màu sáng - Nhấn mạnh 612"/>
    <w:basedOn w:val="TableNormal"/>
    <w:next w:val="LightGrid-Accent6"/>
    <w:uiPriority w:val="62"/>
    <w:semiHidden/>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12">
    <w:name w:val="Tô nền Vừa 1 - Nhấn mạnh 612"/>
    <w:basedOn w:val="TableNormal"/>
    <w:next w:val="MediumShading1-Accent6"/>
    <w:uiPriority w:val="63"/>
    <w:semiHidden/>
    <w:unhideWhenUsed/>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12">
    <w:name w:val="Tô nền Vừa 2 - Nhấn mạnh 612"/>
    <w:basedOn w:val="TableNormal"/>
    <w:next w:val="MediumShading2-Accent6"/>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12">
    <w:name w:val="Danh sách Vừa 1 - Nhấn mạnh 612"/>
    <w:basedOn w:val="TableNormal"/>
    <w:next w:val="MediumList1-Accent6"/>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11">
    <w:name w:val="Danh sách Vừa 2 - Nhấn mạnh 611"/>
    <w:basedOn w:val="TableNormal"/>
    <w:next w:val="MediumList2-Accent6"/>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LiVa2-Nhnmanh611">
    <w:name w:val="Lưới Vừa 2 - Nhấn mạnh 611"/>
    <w:basedOn w:val="TableNormal"/>
    <w:next w:val="MediumGrid2-Accent6"/>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LiVa3-Nhnmanh612">
    <w:name w:val="Lưới Vừa 3 - Nhấn mạnh 612"/>
    <w:basedOn w:val="TableNormal"/>
    <w:next w:val="MediumGrid3-Accent6"/>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12">
    <w:name w:val="Danh sách Sẫm - Nhấn mạnh 612"/>
    <w:basedOn w:val="TableNormal"/>
    <w:next w:val="DarkList-Accent6"/>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12">
    <w:name w:val="Tô nền Sặc sỡ - Nhấn mạnh 612"/>
    <w:basedOn w:val="TableNormal"/>
    <w:next w:val="ColorfulShading-Accent6"/>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2">
    <w:name w:val="Danh sách Sặc sỡ - Nhấn mạnh 612"/>
    <w:basedOn w:val="TableNormal"/>
    <w:next w:val="ColorfulList-Accent6"/>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12">
    <w:name w:val="Lưới Sặc sỡ - Nhấn mạnh 612"/>
    <w:basedOn w:val="TableNormal"/>
    <w:next w:val="ColorfulGrid-Accent6"/>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ghtList111">
    <w:name w:val="Light List111"/>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1">
    <w:name w:val="Light List - Accent 1111"/>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11">
    <w:name w:val="Light List - Accent 2111"/>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11">
    <w:name w:val="Light List - Accent 3111"/>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11">
    <w:name w:val="Light List - Accent 4111"/>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11">
    <w:name w:val="Light List - Accent 5111"/>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11">
    <w:name w:val="Light List - Accent 6111"/>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11">
    <w:name w:val="Medium Shading 1111"/>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1">
    <w:name w:val="Medium Shading 1 - Accent 1111"/>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11">
    <w:name w:val="Medium Shading 1 - Accent 2111"/>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11">
    <w:name w:val="Medium Shading 1 - Accent 3111"/>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11">
    <w:name w:val="Medium Shading 1 - Accent 4111"/>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11">
    <w:name w:val="Medium Shading 1 - Accent 5111"/>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11">
    <w:name w:val="Medium Shading 1 - Accent 6111"/>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11">
    <w:name w:val="Medium Shading 2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1">
    <w:name w:val="Medium Shading 2 - Accent 1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11">
    <w:name w:val="Medium Shading 2 - Accent 2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11">
    <w:name w:val="Medium Shading 2 - Accent 3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11">
    <w:name w:val="Medium Shading 2 - Accent 4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11">
    <w:name w:val="Medium Shading 2 - Accent 5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11">
    <w:name w:val="Medium Shading 2 - Accent 611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11">
    <w:name w:val="Medium List 1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1">
    <w:name w:val="Medium List 1 - Accent 1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11">
    <w:name w:val="Medium List 1 - Accent 2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11">
    <w:name w:val="Medium List 1 - Accent 3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11">
    <w:name w:val="Medium List 1 - Accent 4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11">
    <w:name w:val="Medium List 1 - Accent 5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11">
    <w:name w:val="Medium List 1 - Accent 611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11">
    <w:name w:val="Medium Grid 2111"/>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11">
    <w:name w:val="Medium Grid 2 - Accent 1111"/>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11">
    <w:name w:val="Medium Grid 2 - Accent 2111"/>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11">
    <w:name w:val="Medium Grid 2 - Accent 3111"/>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11">
    <w:name w:val="Medium Grid 2 - Accent 4111"/>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11">
    <w:name w:val="Medium Grid 2 - Accent 5111"/>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11">
    <w:name w:val="Medium Grid 2 - Accent 6111"/>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11">
    <w:name w:val="Medium Grid 3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11">
    <w:name w:val="Medium Grid 3 - Accent 1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11">
    <w:name w:val="Medium Grid 3 - Accent 2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11">
    <w:name w:val="Medium Grid 3 - Accent 3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11">
    <w:name w:val="Medium Grid 3 - Accent 4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11">
    <w:name w:val="Medium Grid 3 - Accent 5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11">
    <w:name w:val="Medium Grid 3 - Accent 611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111">
    <w:name w:val="Colorful Shading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11">
    <w:name w:val="Colorful Shading - Accent 1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11">
    <w:name w:val="Colorful Shading - Accent 2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11">
    <w:name w:val="Colorful Shading - Accent 3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11">
    <w:name w:val="Colorful Shading - Accent 4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11">
    <w:name w:val="Colorful Shading - Accent 5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11">
    <w:name w:val="Colorful Shading - Accent 611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11">
    <w:name w:val="Colorful List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11">
    <w:name w:val="Colorful List - Accent 12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11">
    <w:name w:val="Colorful List - Accent 2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11">
    <w:name w:val="Colorful List - Accent 3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11">
    <w:name w:val="Colorful List - Accent 4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11">
    <w:name w:val="Colorful List - Accent 5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11">
    <w:name w:val="Colorful List - Accent 611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11">
    <w:name w:val="Colorful Grid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11">
    <w:name w:val="Colorful Grid - Accent 1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11">
    <w:name w:val="Colorful Grid - Accent 2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11">
    <w:name w:val="Colorful Grid - Accent 3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11">
    <w:name w:val="Colorful Grid - Accent 4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11">
    <w:name w:val="Colorful Grid - Accent 5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11">
    <w:name w:val="Colorful Grid - Accent 611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DanhMuchBang41">
    <w:name w:val="Danh Much Bang41"/>
    <w:uiPriority w:val="99"/>
  </w:style>
  <w:style w:type="numbering" w:customStyle="1" w:styleId="MyList22">
    <w:name w:val="My List22"/>
  </w:style>
  <w:style w:type="numbering" w:customStyle="1" w:styleId="Style522">
    <w:name w:val="Style522"/>
    <w:uiPriority w:val="99"/>
  </w:style>
  <w:style w:type="numbering" w:customStyle="1" w:styleId="Style4241">
    <w:name w:val="Style4241"/>
    <w:uiPriority w:val="99"/>
  </w:style>
  <w:style w:type="numbering" w:customStyle="1" w:styleId="Style41411">
    <w:name w:val="Style41411"/>
    <w:uiPriority w:val="99"/>
  </w:style>
  <w:style w:type="numbering" w:customStyle="1" w:styleId="Style46">
    <w:name w:val="Style46"/>
    <w:uiPriority w:val="99"/>
  </w:style>
  <w:style w:type="numbering" w:customStyle="1" w:styleId="Style415">
    <w:name w:val="Style415"/>
    <w:uiPriority w:val="99"/>
  </w:style>
  <w:style w:type="numbering" w:customStyle="1" w:styleId="Style322">
    <w:name w:val="Style322"/>
    <w:uiPriority w:val="99"/>
  </w:style>
  <w:style w:type="numbering" w:customStyle="1" w:styleId="Bng5">
    <w:name w:val="Bảng5"/>
    <w:uiPriority w:val="99"/>
  </w:style>
  <w:style w:type="numbering" w:customStyle="1" w:styleId="Bng411">
    <w:name w:val="Bảng411"/>
    <w:uiPriority w:val="99"/>
  </w:style>
  <w:style w:type="numbering" w:customStyle="1" w:styleId="Style622">
    <w:name w:val="Style622"/>
    <w:uiPriority w:val="99"/>
  </w:style>
  <w:style w:type="numbering" w:customStyle="1" w:styleId="Style722">
    <w:name w:val="Style722"/>
    <w:uiPriority w:val="99"/>
  </w:style>
  <w:style w:type="numbering" w:customStyle="1" w:styleId="MyList1">
    <w:name w:val="My List1"/>
  </w:style>
  <w:style w:type="numbering" w:customStyle="1" w:styleId="Style222">
    <w:name w:val="Style222"/>
    <w:uiPriority w:val="99"/>
  </w:style>
  <w:style w:type="numbering" w:customStyle="1" w:styleId="DanhMuchBang5">
    <w:name w:val="Danh Much Bang5"/>
    <w:uiPriority w:val="99"/>
  </w:style>
  <w:style w:type="numbering" w:customStyle="1" w:styleId="Style4511">
    <w:name w:val="Style4511"/>
    <w:uiPriority w:val="99"/>
  </w:style>
  <w:style w:type="table" w:customStyle="1" w:styleId="TnnMausang21">
    <w:name w:val="Tô nền Màu sáng21"/>
    <w:basedOn w:val="TableNormal"/>
    <w:next w:val="LightShading"/>
    <w:uiPriority w:val="60"/>
    <w:semiHidden/>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21">
    <w:name w:val="Danh sách Màu sáng21"/>
    <w:basedOn w:val="TableNormal"/>
    <w:next w:val="LightList"/>
    <w:uiPriority w:val="61"/>
    <w:semiHidden/>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21">
    <w:name w:val="Lưới Màu sáng21"/>
    <w:basedOn w:val="TableNormal"/>
    <w:next w:val="LightGrid"/>
    <w:uiPriority w:val="62"/>
    <w:semiHidden/>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21">
    <w:name w:val="Tô nền Vừa 121"/>
    <w:basedOn w:val="TableNormal"/>
    <w:next w:val="MediumShading1"/>
    <w:uiPriority w:val="63"/>
    <w:semiHidden/>
    <w:unhideWhenUsed/>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21">
    <w:name w:val="Tô nền Vừa 221"/>
    <w:basedOn w:val="TableNormal"/>
    <w:next w:val="MediumShading2"/>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21">
    <w:name w:val="Danh sách Vừa 121"/>
    <w:basedOn w:val="TableNormal"/>
    <w:next w:val="MediumList1"/>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21">
    <w:name w:val="Danh sách Vừa 221"/>
    <w:basedOn w:val="TableNormal"/>
    <w:next w:val="MediumList2"/>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Va221">
    <w:name w:val="Lưới Vừa 221"/>
    <w:basedOn w:val="TableNormal"/>
    <w:next w:val="MediumGrid2"/>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Va321">
    <w:name w:val="Lưới Vừa 321"/>
    <w:basedOn w:val="TableNormal"/>
    <w:next w:val="MediumGrid3"/>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21">
    <w:name w:val="Danh sách Sẫm21"/>
    <w:basedOn w:val="TableNormal"/>
    <w:next w:val="DarkList"/>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21">
    <w:name w:val="Tô nền Sặc sỡ21"/>
    <w:basedOn w:val="TableNormal"/>
    <w:next w:val="ColorfulShading"/>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21">
    <w:name w:val="Danh sách Sặc sỡ21"/>
    <w:basedOn w:val="TableNormal"/>
    <w:next w:val="ColorfulList"/>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21">
    <w:name w:val="Lưới Sặc sỡ21"/>
    <w:basedOn w:val="TableNormal"/>
    <w:next w:val="ColorfulGrid"/>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21">
    <w:name w:val="Tô nền Màu sáng - Nhấn mạnh 121"/>
    <w:basedOn w:val="TableNormal"/>
    <w:next w:val="LightShading-Accent1"/>
    <w:uiPriority w:val="60"/>
    <w:semiHidden/>
    <w:unhideWhenUsed/>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21">
    <w:name w:val="Danh sách Màu sáng - Nhấn mạnh 121"/>
    <w:basedOn w:val="TableNormal"/>
    <w:next w:val="LightList-Accent1"/>
    <w:uiPriority w:val="61"/>
    <w:semiHidden/>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21">
    <w:name w:val="Lưới Màu sáng - Nhấn mạnh 121"/>
    <w:basedOn w:val="TableNormal"/>
    <w:next w:val="LightGrid-Accent1"/>
    <w:uiPriority w:val="62"/>
    <w:semiHidden/>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21">
    <w:name w:val="Tô nền Vừa 1 - Nhấn mạnh 121"/>
    <w:basedOn w:val="TableNormal"/>
    <w:next w:val="MediumShading1-Accent1"/>
    <w:uiPriority w:val="63"/>
    <w:semiHidden/>
    <w:unhideWhenUsed/>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21">
    <w:name w:val="Tô nền Vừa 2 - Nhấn mạnh 121"/>
    <w:basedOn w:val="TableNormal"/>
    <w:next w:val="MediumShading2-Accent1"/>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21">
    <w:name w:val="Danh sách Vừa 1 - Nhấn mạnh 121"/>
    <w:basedOn w:val="TableNormal"/>
    <w:next w:val="MediumList1-Accent1"/>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21">
    <w:name w:val="Danh sách Vừa 2 - Nhấn mạnh 121"/>
    <w:basedOn w:val="TableNormal"/>
    <w:next w:val="MediumList2-Accent1"/>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Va2-Nhnmanh121">
    <w:name w:val="Lưới Vừa 2 - Nhấn mạnh 121"/>
    <w:basedOn w:val="TableNormal"/>
    <w:next w:val="MediumGrid2-Accent1"/>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Va3-Nhnmanh121">
    <w:name w:val="Lưới Vừa 3 - Nhấn mạnh 121"/>
    <w:basedOn w:val="TableNormal"/>
    <w:next w:val="MediumGrid3-Accent1"/>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21">
    <w:name w:val="Danh sách Sẫm - Nhấn mạnh 121"/>
    <w:basedOn w:val="TableNormal"/>
    <w:next w:val="DarkList-Accent1"/>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21">
    <w:name w:val="Tô nền Sặc sỡ - Nhấn mạnh 121"/>
    <w:basedOn w:val="TableNormal"/>
    <w:next w:val="ColorfulShading-Accent1"/>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21">
    <w:name w:val="Danh sách Sặc sỡ - Nhấn mạnh 121"/>
    <w:basedOn w:val="TableNormal"/>
    <w:next w:val="ColorfulList-Accent1"/>
    <w:uiPriority w:val="34"/>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21">
    <w:name w:val="Lưới Sặc sỡ - Nhấn mạnh 121"/>
    <w:basedOn w:val="TableNormal"/>
    <w:next w:val="ColorfulGrid-Accent1"/>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21">
    <w:name w:val="Tô nền Màu sáng - Nhấn mạnh 221"/>
    <w:basedOn w:val="TableNormal"/>
    <w:next w:val="LightShading-Accent2"/>
    <w:uiPriority w:val="60"/>
    <w:semiHidden/>
    <w:unhideWhenUsed/>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21">
    <w:name w:val="Danh sách Màu sáng - Nhấn mạnh 221"/>
    <w:basedOn w:val="TableNormal"/>
    <w:next w:val="LightList-Accent2"/>
    <w:uiPriority w:val="61"/>
    <w:semiHidden/>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21">
    <w:name w:val="Lưới Màu sáng - Nhấn mạnh 221"/>
    <w:basedOn w:val="TableNormal"/>
    <w:next w:val="LightGrid-Accent2"/>
    <w:uiPriority w:val="62"/>
    <w:semiHidden/>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21">
    <w:name w:val="Tô nền Vừa 1 - Nhấn mạnh 221"/>
    <w:basedOn w:val="TableNormal"/>
    <w:next w:val="MediumShading1-Accent2"/>
    <w:uiPriority w:val="63"/>
    <w:semiHidden/>
    <w:unhideWhenUsed/>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21">
    <w:name w:val="Tô nền Vừa 2 - Nhấn mạnh 221"/>
    <w:basedOn w:val="TableNormal"/>
    <w:next w:val="MediumShading2-Accent2"/>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21">
    <w:name w:val="Danh sách Vừa 1 - Nhấn mạnh 221"/>
    <w:basedOn w:val="TableNormal"/>
    <w:next w:val="MediumList1-Accent2"/>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21">
    <w:name w:val="Danh sách Vừa 2 - Nhấn mạnh 221"/>
    <w:basedOn w:val="TableNormal"/>
    <w:next w:val="MediumList2-Accent2"/>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Va2-Nhnmanh221">
    <w:name w:val="Lưới Vừa 2 - Nhấn mạnh 221"/>
    <w:basedOn w:val="TableNormal"/>
    <w:next w:val="MediumGrid2-Accent2"/>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LiVa3-Nhnmanh221">
    <w:name w:val="Lưới Vừa 3 - Nhấn mạnh 221"/>
    <w:basedOn w:val="TableNormal"/>
    <w:next w:val="MediumGrid3-Accent2"/>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21">
    <w:name w:val="Danh sách Sẫm - Nhấn mạnh 221"/>
    <w:basedOn w:val="TableNormal"/>
    <w:next w:val="DarkList-Accent2"/>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21">
    <w:name w:val="Tô nền Sặc sỡ - Nhấn mạnh 221"/>
    <w:basedOn w:val="TableNormal"/>
    <w:next w:val="ColorfulShading-Accent2"/>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21">
    <w:name w:val="Danh sách Sặc sỡ - Nhấn mạnh 221"/>
    <w:basedOn w:val="TableNormal"/>
    <w:next w:val="ColorfulList-Accent2"/>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21">
    <w:name w:val="Lưới Sặc sỡ - Nhấn mạnh 221"/>
    <w:basedOn w:val="TableNormal"/>
    <w:next w:val="ColorfulGrid-Accent2"/>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21">
    <w:name w:val="Tô nền Màu sáng - Nhấn mạnh 321"/>
    <w:basedOn w:val="TableNormal"/>
    <w:next w:val="LightShading-Accent3"/>
    <w:uiPriority w:val="60"/>
    <w:semiHidden/>
    <w:unhideWhenUsed/>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21">
    <w:name w:val="Danh sách Màu sáng - Nhấn mạnh 321"/>
    <w:basedOn w:val="TableNormal"/>
    <w:next w:val="LightList-Accent3"/>
    <w:uiPriority w:val="61"/>
    <w:semiHidden/>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21">
    <w:name w:val="Lưới Màu sáng - Nhấn mạnh 321"/>
    <w:basedOn w:val="TableNormal"/>
    <w:next w:val="LightGrid-Accent3"/>
    <w:uiPriority w:val="62"/>
    <w:semiHidden/>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21">
    <w:name w:val="Tô nền Vừa 1 - Nhấn mạnh 321"/>
    <w:basedOn w:val="TableNormal"/>
    <w:next w:val="MediumShading1-Accent3"/>
    <w:uiPriority w:val="63"/>
    <w:semiHidden/>
    <w:unhideWhenUsed/>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21">
    <w:name w:val="Tô nền Vừa 2 - Nhấn mạnh 321"/>
    <w:basedOn w:val="TableNormal"/>
    <w:next w:val="MediumShading2-Accent3"/>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21">
    <w:name w:val="Danh sách Vừa 1 - Nhấn mạnh 321"/>
    <w:basedOn w:val="TableNormal"/>
    <w:next w:val="MediumList1-Accent3"/>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21">
    <w:name w:val="Danh sách Vừa 2 - Nhấn mạnh 321"/>
    <w:basedOn w:val="TableNormal"/>
    <w:next w:val="MediumList2-Accent3"/>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Va2-Nhnmanh321">
    <w:name w:val="Lưới Vừa 2 - Nhấn mạnh 321"/>
    <w:basedOn w:val="TableNormal"/>
    <w:next w:val="MediumGrid2-Accent3"/>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LiVa3-Nhnmanh321">
    <w:name w:val="Lưới Vừa 3 - Nhấn mạnh 321"/>
    <w:basedOn w:val="TableNormal"/>
    <w:next w:val="MediumGrid3-Accent3"/>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21">
    <w:name w:val="Danh sách Sẫm - Nhấn mạnh 321"/>
    <w:basedOn w:val="TableNormal"/>
    <w:next w:val="DarkList-Accent3"/>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21">
    <w:name w:val="Tô nền Sặc sỡ - Nhấn mạnh 321"/>
    <w:basedOn w:val="TableNormal"/>
    <w:next w:val="ColorfulShading-Accent3"/>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21">
    <w:name w:val="Danh sách Sặc sỡ - Nhấn mạnh 321"/>
    <w:basedOn w:val="TableNormal"/>
    <w:next w:val="ColorfulList-Accent3"/>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21">
    <w:name w:val="Lưới Sặc sỡ - Nhấn mạnh 321"/>
    <w:basedOn w:val="TableNormal"/>
    <w:next w:val="ColorfulGrid-Accent3"/>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21">
    <w:name w:val="Tô nền Màu sáng - Nhấn mạnh 421"/>
    <w:basedOn w:val="TableNormal"/>
    <w:next w:val="LightShading-Accent4"/>
    <w:uiPriority w:val="60"/>
    <w:semiHidden/>
    <w:unhideWhenUsed/>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21">
    <w:name w:val="Danh sách Màu sáng - Nhấn mạnh 421"/>
    <w:basedOn w:val="TableNormal"/>
    <w:next w:val="LightList-Accent4"/>
    <w:uiPriority w:val="61"/>
    <w:semiHidden/>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21">
    <w:name w:val="Lưới Màu sáng - Nhấn mạnh 421"/>
    <w:basedOn w:val="TableNormal"/>
    <w:next w:val="LightGrid-Accent4"/>
    <w:uiPriority w:val="62"/>
    <w:semiHidden/>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21">
    <w:name w:val="Tô nền Vừa 1 - Nhấn mạnh 421"/>
    <w:basedOn w:val="TableNormal"/>
    <w:next w:val="MediumShading1-Accent4"/>
    <w:uiPriority w:val="63"/>
    <w:semiHidden/>
    <w:unhideWhenUsed/>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21">
    <w:name w:val="Tô nền Vừa 2 - Nhấn mạnh 421"/>
    <w:basedOn w:val="TableNormal"/>
    <w:next w:val="MediumShading2-Accent4"/>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21">
    <w:name w:val="Danh sách Vừa 1 - Nhấn mạnh 421"/>
    <w:basedOn w:val="TableNormal"/>
    <w:next w:val="MediumList1-Accent4"/>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21">
    <w:name w:val="Danh sách Vừa 2 - Nhấn mạnh 421"/>
    <w:basedOn w:val="TableNormal"/>
    <w:next w:val="MediumList2-Accent4"/>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Va2-Nhnmanh421">
    <w:name w:val="Lưới Vừa 2 - Nhấn mạnh 421"/>
    <w:basedOn w:val="TableNormal"/>
    <w:next w:val="MediumGrid2-Accent4"/>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LiVa3-Nhnmanh421">
    <w:name w:val="Lưới Vừa 3 - Nhấn mạnh 421"/>
    <w:basedOn w:val="TableNormal"/>
    <w:next w:val="MediumGrid3-Accent4"/>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21">
    <w:name w:val="Danh sách Sẫm - Nhấn mạnh 421"/>
    <w:basedOn w:val="TableNormal"/>
    <w:next w:val="DarkList-Accent4"/>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21">
    <w:name w:val="Tô nền Sặc sỡ - Nhấn mạnh 421"/>
    <w:basedOn w:val="TableNormal"/>
    <w:next w:val="ColorfulShading-Accent4"/>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21">
    <w:name w:val="Danh sách Sặc sỡ - Nhấn mạnh 421"/>
    <w:basedOn w:val="TableNormal"/>
    <w:next w:val="ColorfulList-Accent4"/>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21">
    <w:name w:val="Lưới Sặc sỡ - Nhấn mạnh 421"/>
    <w:basedOn w:val="TableNormal"/>
    <w:next w:val="ColorfulGrid-Accent4"/>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21">
    <w:name w:val="Tô nền Màu sáng - Nhấn mạnh 521"/>
    <w:basedOn w:val="TableNormal"/>
    <w:next w:val="LightShading-Accent5"/>
    <w:uiPriority w:val="60"/>
    <w:semiHidden/>
    <w:unhideWhenUsed/>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21">
    <w:name w:val="Danh sách Màu sáng - Nhấn mạnh 521"/>
    <w:basedOn w:val="TableNormal"/>
    <w:next w:val="LightList-Accent5"/>
    <w:uiPriority w:val="61"/>
    <w:semiHidden/>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21">
    <w:name w:val="Lưới Màu sáng - Nhấn mạnh 521"/>
    <w:basedOn w:val="TableNormal"/>
    <w:next w:val="LightGrid-Accent5"/>
    <w:uiPriority w:val="62"/>
    <w:semiHidden/>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21">
    <w:name w:val="Tô nền Vừa 1 - Nhấn mạnh 521"/>
    <w:basedOn w:val="TableNormal"/>
    <w:next w:val="MediumShading1-Accent5"/>
    <w:uiPriority w:val="63"/>
    <w:semiHidden/>
    <w:unhideWhenUsed/>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21">
    <w:name w:val="Tô nền Vừa 2 - Nhấn mạnh 521"/>
    <w:basedOn w:val="TableNormal"/>
    <w:next w:val="MediumShading2-Accent5"/>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21">
    <w:name w:val="Danh sách Vừa 1 - Nhấn mạnh 521"/>
    <w:basedOn w:val="TableNormal"/>
    <w:next w:val="MediumList1-Accent5"/>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21">
    <w:name w:val="Danh sách Vừa 2 - Nhấn mạnh 521"/>
    <w:basedOn w:val="TableNormal"/>
    <w:next w:val="MediumList2-Accent5"/>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Va2-Nhnmanh521">
    <w:name w:val="Lưới Vừa 2 - Nhấn mạnh 521"/>
    <w:basedOn w:val="TableNormal"/>
    <w:next w:val="MediumGrid2-Accent5"/>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LiVa3-Nhnmanh521">
    <w:name w:val="Lưới Vừa 3 - Nhấn mạnh 521"/>
    <w:basedOn w:val="TableNormal"/>
    <w:next w:val="MediumGrid3-Accent5"/>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21">
    <w:name w:val="Danh sách Sẫm - Nhấn mạnh 521"/>
    <w:basedOn w:val="TableNormal"/>
    <w:next w:val="DarkList-Accent5"/>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21">
    <w:name w:val="Tô nền Sặc sỡ - Nhấn mạnh 521"/>
    <w:basedOn w:val="TableNormal"/>
    <w:next w:val="ColorfulShading-Accent5"/>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21">
    <w:name w:val="Danh sách Sặc sỡ - Nhấn mạnh 521"/>
    <w:basedOn w:val="TableNormal"/>
    <w:next w:val="ColorfulList-Accent5"/>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21">
    <w:name w:val="Lưới Sặc sỡ - Nhấn mạnh 521"/>
    <w:basedOn w:val="TableNormal"/>
    <w:next w:val="ColorfulGrid-Accent5"/>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21">
    <w:name w:val="Tô nền Màu sáng - Nhấn mạnh 621"/>
    <w:basedOn w:val="TableNormal"/>
    <w:next w:val="LightShading-Accent6"/>
    <w:uiPriority w:val="60"/>
    <w:semiHidden/>
    <w:unhideWhenUsed/>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21">
    <w:name w:val="Danh sách Màu sáng - Nhấn mạnh 621"/>
    <w:basedOn w:val="TableNormal"/>
    <w:next w:val="LightList-Accent6"/>
    <w:uiPriority w:val="61"/>
    <w:semiHidden/>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21">
    <w:name w:val="Lưới Màu sáng - Nhấn mạnh 621"/>
    <w:basedOn w:val="TableNormal"/>
    <w:next w:val="LightGrid-Accent6"/>
    <w:uiPriority w:val="62"/>
    <w:semiHidden/>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21">
    <w:name w:val="Tô nền Vừa 1 - Nhấn mạnh 621"/>
    <w:basedOn w:val="TableNormal"/>
    <w:next w:val="MediumShading1-Accent6"/>
    <w:uiPriority w:val="63"/>
    <w:semiHidden/>
    <w:unhideWhenUsed/>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21">
    <w:name w:val="Tô nền Vừa 2 - Nhấn mạnh 621"/>
    <w:basedOn w:val="TableNormal"/>
    <w:next w:val="MediumShading2-Accent6"/>
    <w:uiPriority w:val="64"/>
    <w:semiHidden/>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21">
    <w:name w:val="Danh sách Vừa 1 - Nhấn mạnh 621"/>
    <w:basedOn w:val="TableNormal"/>
    <w:next w:val="MediumList1-Accent6"/>
    <w:uiPriority w:val="65"/>
    <w:semiHidden/>
    <w:unhideWhenUsed/>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21">
    <w:name w:val="Danh sách Vừa 2 - Nhấn mạnh 621"/>
    <w:basedOn w:val="TableNormal"/>
    <w:next w:val="MediumList2-Accent6"/>
    <w:uiPriority w:val="66"/>
    <w:semiHidden/>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LiVa2-Nhnmanh621">
    <w:name w:val="Lưới Vừa 2 - Nhấn mạnh 621"/>
    <w:basedOn w:val="TableNormal"/>
    <w:next w:val="MediumGrid2-Accent6"/>
    <w:uiPriority w:val="68"/>
    <w:semiHidden/>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LiVa3-Nhnmanh621">
    <w:name w:val="Lưới Vừa 3 - Nhấn mạnh 621"/>
    <w:basedOn w:val="TableNormal"/>
    <w:next w:val="MediumGrid3-Accent6"/>
    <w:uiPriority w:val="69"/>
    <w:semiHidden/>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21">
    <w:name w:val="Danh sách Sẫm - Nhấn mạnh 621"/>
    <w:basedOn w:val="TableNormal"/>
    <w:next w:val="DarkList-Accent6"/>
    <w:uiPriority w:val="70"/>
    <w:semiHidden/>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21">
    <w:name w:val="Tô nền Sặc sỡ - Nhấn mạnh 621"/>
    <w:basedOn w:val="TableNormal"/>
    <w:next w:val="ColorfulShading-Accent6"/>
    <w:uiPriority w:val="71"/>
    <w:semiHidden/>
    <w:unhideWhenUsed/>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21">
    <w:name w:val="Danh sách Sặc sỡ - Nhấn mạnh 621"/>
    <w:basedOn w:val="TableNormal"/>
    <w:next w:val="ColorfulList-Accent6"/>
    <w:uiPriority w:val="72"/>
    <w:semiHidden/>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21">
    <w:name w:val="Lưới Sặc sỡ - Nhấn mạnh 621"/>
    <w:basedOn w:val="TableNormal"/>
    <w:next w:val="ColorfulGrid-Accent6"/>
    <w:uiPriority w:val="73"/>
    <w:semiHidden/>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ghtList121">
    <w:name w:val="Light List121"/>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21">
    <w:name w:val="Light List - Accent 1121"/>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21">
    <w:name w:val="Light List - Accent 2121"/>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21">
    <w:name w:val="Light List - Accent 3121"/>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21">
    <w:name w:val="Light List - Accent 4121"/>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21">
    <w:name w:val="Light List - Accent 5121"/>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21">
    <w:name w:val="Light List - Accent 6121"/>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21">
    <w:name w:val="Medium Shading 1121"/>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21">
    <w:name w:val="Medium Shading 1 - Accent 1121"/>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21">
    <w:name w:val="Medium Shading 1 - Accent 2121"/>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21">
    <w:name w:val="Medium Shading 1 - Accent 3121"/>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21">
    <w:name w:val="Medium Shading 1 - Accent 4121"/>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21">
    <w:name w:val="Medium Shading 1 - Accent 5121"/>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21">
    <w:name w:val="Medium Shading 1 - Accent 6121"/>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21">
    <w:name w:val="Medium Shading 2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21">
    <w:name w:val="Medium Shading 2 - Accent 1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21">
    <w:name w:val="Medium Shading 2 - Accent 2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21">
    <w:name w:val="Medium Shading 2 - Accent 3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21">
    <w:name w:val="Medium Shading 2 - Accent 4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21">
    <w:name w:val="Medium Shading 2 - Accent 5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21">
    <w:name w:val="Medium Shading 2 - Accent 6121"/>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21">
    <w:name w:val="Medium List 1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21">
    <w:name w:val="Medium List 1 - Accent 1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21">
    <w:name w:val="Medium List 1 - Accent 2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21">
    <w:name w:val="Medium List 1 - Accent 3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21">
    <w:name w:val="Medium List 1 - Accent 4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21">
    <w:name w:val="Medium List 1 - Accent 5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21">
    <w:name w:val="Medium List 1 - Accent 6121"/>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21">
    <w:name w:val="Medium Grid 2121"/>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21">
    <w:name w:val="Medium Grid 2 - Accent 1121"/>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21">
    <w:name w:val="Medium Grid 2 - Accent 2121"/>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21">
    <w:name w:val="Medium Grid 2 - Accent 3121"/>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21">
    <w:name w:val="Medium Grid 2 - Accent 4121"/>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21">
    <w:name w:val="Medium Grid 2 - Accent 5121"/>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21">
    <w:name w:val="Medium Grid 2 - Accent 6121"/>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21">
    <w:name w:val="Medium Grid 3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21">
    <w:name w:val="Medium Grid 3 - Accent 1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21">
    <w:name w:val="Medium Grid 3 - Accent 2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21">
    <w:name w:val="Medium Grid 3 - Accent 3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21">
    <w:name w:val="Medium Grid 3 - Accent 4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21">
    <w:name w:val="Medium Grid 3 - Accent 5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21">
    <w:name w:val="Medium Grid 3 - Accent 6121"/>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121">
    <w:name w:val="Colorful Shading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21">
    <w:name w:val="Colorful Shading - Accent 1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21">
    <w:name w:val="Colorful Shading - Accent 2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21">
    <w:name w:val="Colorful Shading - Accent 3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21">
    <w:name w:val="Colorful Shading - Accent 4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21">
    <w:name w:val="Colorful Shading - Accent 5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21">
    <w:name w:val="Colorful Shading - Accent 6121"/>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21">
    <w:name w:val="Colorful List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21">
    <w:name w:val="Colorful List - Accent 12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21">
    <w:name w:val="Colorful List - Accent 2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21">
    <w:name w:val="Colorful List - Accent 3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21">
    <w:name w:val="Colorful List - Accent 4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21">
    <w:name w:val="Colorful List - Accent 5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21">
    <w:name w:val="Colorful List - Accent 6121"/>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21">
    <w:name w:val="Colorful Grid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21">
    <w:name w:val="Colorful Grid - Accent 1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21">
    <w:name w:val="Colorful Grid - Accent 2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21">
    <w:name w:val="Colorful Grid - Accent 3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21">
    <w:name w:val="Colorful Grid - Accent 4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21">
    <w:name w:val="Colorful Grid - Accent 5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21">
    <w:name w:val="Colorful Grid - Accent 6121"/>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DanhMuchBang421">
    <w:name w:val="Danh Much Bang421"/>
    <w:uiPriority w:val="99"/>
  </w:style>
  <w:style w:type="numbering" w:customStyle="1" w:styleId="MyList211">
    <w:name w:val="My List211"/>
    <w:pPr>
      <w:numPr>
        <w:numId w:val="63"/>
      </w:numPr>
    </w:pPr>
  </w:style>
  <w:style w:type="numbering" w:customStyle="1" w:styleId="Style5211">
    <w:name w:val="Style5211"/>
    <w:uiPriority w:val="99"/>
  </w:style>
  <w:style w:type="numbering" w:customStyle="1" w:styleId="Style4251">
    <w:name w:val="Style4251"/>
    <w:uiPriority w:val="99"/>
  </w:style>
  <w:style w:type="numbering" w:customStyle="1" w:styleId="Style41421">
    <w:name w:val="Style41421"/>
    <w:uiPriority w:val="99"/>
  </w:style>
  <w:style w:type="numbering" w:customStyle="1" w:styleId="Style471">
    <w:name w:val="Style471"/>
    <w:uiPriority w:val="99"/>
  </w:style>
  <w:style w:type="numbering" w:customStyle="1" w:styleId="Style4161">
    <w:name w:val="Style4161"/>
    <w:uiPriority w:val="99"/>
  </w:style>
  <w:style w:type="numbering" w:customStyle="1" w:styleId="Style3211">
    <w:name w:val="Style3211"/>
    <w:uiPriority w:val="99"/>
  </w:style>
  <w:style w:type="numbering" w:customStyle="1" w:styleId="Bng61">
    <w:name w:val="Bảng61"/>
    <w:uiPriority w:val="99"/>
  </w:style>
  <w:style w:type="numbering" w:customStyle="1" w:styleId="Bng421">
    <w:name w:val="Bảng421"/>
    <w:uiPriority w:val="99"/>
  </w:style>
  <w:style w:type="numbering" w:customStyle="1" w:styleId="Style6211">
    <w:name w:val="Style6211"/>
    <w:uiPriority w:val="99"/>
  </w:style>
  <w:style w:type="numbering" w:customStyle="1" w:styleId="Style7211">
    <w:name w:val="Style7211"/>
    <w:uiPriority w:val="99"/>
  </w:style>
  <w:style w:type="numbering" w:customStyle="1" w:styleId="MyList11">
    <w:name w:val="My List11"/>
  </w:style>
  <w:style w:type="numbering" w:customStyle="1" w:styleId="Style2211">
    <w:name w:val="Style2211"/>
    <w:uiPriority w:val="99"/>
  </w:style>
  <w:style w:type="numbering" w:customStyle="1" w:styleId="DanhMuchBang61">
    <w:name w:val="Danh Much Bang61"/>
    <w:uiPriority w:val="99"/>
  </w:style>
  <w:style w:type="numbering" w:customStyle="1" w:styleId="Style4521">
    <w:name w:val="Style4521"/>
    <w:uiPriority w:val="99"/>
    <w:pPr>
      <w:numPr>
        <w:numId w:val="58"/>
      </w:numPr>
    </w:pPr>
  </w:style>
  <w:style w:type="numbering" w:customStyle="1" w:styleId="Khngco7">
    <w:name w:val="Không có7"/>
    <w:next w:val="NoList"/>
    <w:uiPriority w:val="99"/>
    <w:semiHidden/>
    <w:unhideWhenUsed/>
  </w:style>
  <w:style w:type="numbering" w:customStyle="1" w:styleId="Khngco14">
    <w:name w:val="Không có14"/>
    <w:next w:val="NoList"/>
    <w:uiPriority w:val="99"/>
    <w:semiHidden/>
    <w:unhideWhenUsed/>
  </w:style>
  <w:style w:type="numbering" w:customStyle="1" w:styleId="NoList116">
    <w:name w:val="No List116"/>
    <w:next w:val="NoList"/>
    <w:uiPriority w:val="99"/>
    <w:semiHidden/>
    <w:unhideWhenUsed/>
  </w:style>
  <w:style w:type="numbering" w:customStyle="1" w:styleId="NoList26">
    <w:name w:val="No List26"/>
    <w:next w:val="NoList"/>
    <w:semiHidden/>
    <w:unhideWhenUsed/>
  </w:style>
  <w:style w:type="numbering" w:customStyle="1" w:styleId="NoList36">
    <w:name w:val="No List36"/>
    <w:next w:val="NoList"/>
    <w:uiPriority w:val="99"/>
    <w:semiHidden/>
    <w:unhideWhenUsed/>
  </w:style>
  <w:style w:type="numbering" w:customStyle="1" w:styleId="NoList45">
    <w:name w:val="No List45"/>
    <w:next w:val="NoList"/>
    <w:uiPriority w:val="99"/>
    <w:semiHidden/>
    <w:unhideWhenUsed/>
  </w:style>
  <w:style w:type="numbering" w:customStyle="1" w:styleId="Khngco23">
    <w:name w:val="Không có23"/>
    <w:next w:val="NoList"/>
    <w:uiPriority w:val="99"/>
    <w:semiHidden/>
    <w:unhideWhenUsed/>
  </w:style>
  <w:style w:type="numbering" w:customStyle="1" w:styleId="NoList117">
    <w:name w:val="No List117"/>
    <w:next w:val="NoList"/>
    <w:uiPriority w:val="99"/>
    <w:semiHidden/>
    <w:unhideWhenUsed/>
  </w:style>
  <w:style w:type="numbering" w:customStyle="1" w:styleId="NoList1116">
    <w:name w:val="No List1116"/>
    <w:next w:val="NoList"/>
    <w:uiPriority w:val="99"/>
    <w:semiHidden/>
    <w:unhideWhenUsed/>
  </w:style>
  <w:style w:type="numbering" w:customStyle="1" w:styleId="NoList215">
    <w:name w:val="No List215"/>
    <w:next w:val="NoList"/>
    <w:uiPriority w:val="99"/>
    <w:semiHidden/>
    <w:unhideWhenUsed/>
  </w:style>
  <w:style w:type="numbering" w:customStyle="1" w:styleId="NoList314">
    <w:name w:val="No List314"/>
    <w:next w:val="NoList"/>
    <w:uiPriority w:val="99"/>
    <w:semiHidden/>
    <w:unhideWhenUsed/>
  </w:style>
  <w:style w:type="numbering" w:customStyle="1" w:styleId="NoList125">
    <w:name w:val="No List125"/>
    <w:next w:val="NoList"/>
    <w:uiPriority w:val="99"/>
    <w:semiHidden/>
    <w:unhideWhenUsed/>
  </w:style>
  <w:style w:type="numbering" w:customStyle="1" w:styleId="NoList1124">
    <w:name w:val="No List1124"/>
    <w:next w:val="NoList"/>
    <w:uiPriority w:val="99"/>
    <w:semiHidden/>
    <w:unhideWhenUsed/>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54">
    <w:name w:val="No List54"/>
    <w:next w:val="NoList"/>
    <w:uiPriority w:val="99"/>
    <w:semiHidden/>
    <w:unhideWhenUsed/>
  </w:style>
  <w:style w:type="table" w:customStyle="1" w:styleId="McFormatbng41">
    <w:name w:val="Mục Format  bảng41"/>
    <w:pPr>
      <w:jc w:val="center"/>
    </w:pPr>
    <w:rPr>
      <w:rFonts w:eastAsia="Calibri"/>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numbering" w:customStyle="1" w:styleId="Style481">
    <w:name w:val="Style481"/>
    <w:uiPriority w:val="99"/>
  </w:style>
  <w:style w:type="numbering" w:customStyle="1" w:styleId="NoList134">
    <w:name w:val="No List134"/>
    <w:next w:val="NoList"/>
    <w:uiPriority w:val="99"/>
    <w:semiHidden/>
  </w:style>
  <w:style w:type="numbering" w:customStyle="1" w:styleId="NoList1134">
    <w:name w:val="No List1134"/>
    <w:next w:val="NoList"/>
    <w:semiHidden/>
    <w:unhideWhenUsed/>
  </w:style>
  <w:style w:type="numbering" w:customStyle="1" w:styleId="NoList234">
    <w:name w:val="No List234"/>
    <w:next w:val="NoList"/>
    <w:uiPriority w:val="99"/>
    <w:semiHidden/>
    <w:unhideWhenUsed/>
  </w:style>
  <w:style w:type="numbering" w:customStyle="1" w:styleId="NoList333">
    <w:name w:val="No List333"/>
    <w:next w:val="NoList"/>
    <w:uiPriority w:val="99"/>
    <w:semiHidden/>
    <w:unhideWhenUsed/>
  </w:style>
  <w:style w:type="numbering" w:customStyle="1" w:styleId="NoList11115">
    <w:name w:val="No List11115"/>
    <w:next w:val="NoList"/>
    <w:uiPriority w:val="99"/>
    <w:semiHidden/>
  </w:style>
  <w:style w:type="numbering" w:customStyle="1" w:styleId="NoList111114">
    <w:name w:val="No List111114"/>
    <w:next w:val="NoList"/>
    <w:uiPriority w:val="99"/>
    <w:semiHidden/>
  </w:style>
  <w:style w:type="numbering" w:customStyle="1" w:styleId="NoList1214">
    <w:name w:val="No List1214"/>
    <w:next w:val="NoList"/>
    <w:uiPriority w:val="99"/>
    <w:semiHidden/>
  </w:style>
  <w:style w:type="numbering" w:customStyle="1" w:styleId="NoList2114">
    <w:name w:val="No List2114"/>
    <w:next w:val="NoList"/>
    <w:uiPriority w:val="99"/>
    <w:semiHidden/>
  </w:style>
  <w:style w:type="numbering" w:customStyle="1" w:styleId="Style4171">
    <w:name w:val="Style4171"/>
    <w:uiPriority w:val="99"/>
    <w:pPr>
      <w:numPr>
        <w:numId w:val="64"/>
      </w:numPr>
    </w:pPr>
  </w:style>
  <w:style w:type="numbering" w:customStyle="1" w:styleId="Bng71">
    <w:name w:val="Bảng71"/>
    <w:uiPriority w:val="99"/>
    <w:pPr>
      <w:numPr>
        <w:numId w:val="60"/>
      </w:numPr>
    </w:pPr>
  </w:style>
  <w:style w:type="numbering" w:customStyle="1" w:styleId="DanhMuchBang71">
    <w:name w:val="Danh Much Bang71"/>
    <w:uiPriority w:val="99"/>
  </w:style>
  <w:style w:type="numbering" w:customStyle="1" w:styleId="NoList414">
    <w:name w:val="No List414"/>
    <w:next w:val="NoList"/>
    <w:uiPriority w:val="99"/>
    <w:semiHidden/>
    <w:unhideWhenUsed/>
  </w:style>
  <w:style w:type="numbering" w:customStyle="1" w:styleId="NoList514">
    <w:name w:val="No List51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4">
    <w:name w:val="No List84"/>
    <w:next w:val="NoList"/>
    <w:uiPriority w:val="99"/>
    <w:semiHidden/>
    <w:unhideWhenUsed/>
  </w:style>
  <w:style w:type="numbering" w:customStyle="1" w:styleId="NoList94">
    <w:name w:val="No List94"/>
    <w:next w:val="NoList"/>
    <w:uiPriority w:val="99"/>
    <w:semiHidden/>
    <w:unhideWhenUsed/>
  </w:style>
  <w:style w:type="numbering" w:customStyle="1" w:styleId="NoList104">
    <w:name w:val="No List104"/>
    <w:next w:val="NoList"/>
    <w:uiPriority w:val="99"/>
    <w:semiHidden/>
    <w:unhideWhenUsed/>
  </w:style>
  <w:style w:type="numbering" w:customStyle="1" w:styleId="NoList1314">
    <w:name w:val="No List1314"/>
    <w:next w:val="NoList"/>
    <w:uiPriority w:val="99"/>
    <w:semiHidden/>
    <w:unhideWhenUsed/>
  </w:style>
  <w:style w:type="numbering" w:customStyle="1" w:styleId="NoList11214">
    <w:name w:val="No List11214"/>
    <w:next w:val="NoList"/>
    <w:semiHidden/>
    <w:unhideWhenUsed/>
  </w:style>
  <w:style w:type="numbering" w:customStyle="1" w:styleId="NoList2214">
    <w:name w:val="No List2214"/>
    <w:next w:val="NoList"/>
    <w:uiPriority w:val="99"/>
    <w:semiHidden/>
    <w:unhideWhenUsed/>
  </w:style>
  <w:style w:type="numbering" w:customStyle="1" w:styleId="NoList3114">
    <w:name w:val="No List3114"/>
    <w:next w:val="NoList"/>
    <w:uiPriority w:val="99"/>
    <w:semiHidden/>
    <w:unhideWhenUsed/>
  </w:style>
  <w:style w:type="numbering" w:customStyle="1" w:styleId="NoList11124">
    <w:name w:val="No List11124"/>
    <w:next w:val="NoList"/>
    <w:uiPriority w:val="99"/>
    <w:semiHidden/>
  </w:style>
  <w:style w:type="numbering" w:customStyle="1" w:styleId="NoList1111114">
    <w:name w:val="No List1111114"/>
    <w:next w:val="NoList"/>
    <w:uiPriority w:val="99"/>
    <w:semiHidden/>
  </w:style>
  <w:style w:type="numbering" w:customStyle="1" w:styleId="NoList12114">
    <w:name w:val="No List12114"/>
    <w:next w:val="NoList"/>
    <w:uiPriority w:val="99"/>
    <w:semiHidden/>
  </w:style>
  <w:style w:type="numbering" w:customStyle="1" w:styleId="NoList21114">
    <w:name w:val="No List21114"/>
    <w:next w:val="NoList"/>
    <w:uiPriority w:val="99"/>
    <w:semiHidden/>
  </w:style>
  <w:style w:type="table" w:customStyle="1" w:styleId="MediumGrid1-Accent211112">
    <w:name w:val="Medium Grid 1 - Accent 211112"/>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112">
    <w:name w:val="Medium Grid 1 - Accent 22112"/>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Style426">
    <w:name w:val="Style426"/>
    <w:uiPriority w:val="99"/>
  </w:style>
  <w:style w:type="numbering" w:customStyle="1" w:styleId="Style4114">
    <w:name w:val="Style4114"/>
    <w:uiPriority w:val="99"/>
  </w:style>
  <w:style w:type="numbering" w:customStyle="1" w:styleId="Bng14">
    <w:name w:val="Bảng14"/>
    <w:uiPriority w:val="99"/>
  </w:style>
  <w:style w:type="numbering" w:customStyle="1" w:styleId="DanhMuchBang14">
    <w:name w:val="Danh Much Bang14"/>
    <w:uiPriority w:val="99"/>
  </w:style>
  <w:style w:type="numbering" w:customStyle="1" w:styleId="NoList144">
    <w:name w:val="No List144"/>
    <w:next w:val="NoList"/>
    <w:uiPriority w:val="99"/>
    <w:semiHidden/>
    <w:unhideWhenUsed/>
  </w:style>
  <w:style w:type="numbering" w:customStyle="1" w:styleId="NoList154">
    <w:name w:val="No List154"/>
    <w:next w:val="NoList"/>
    <w:uiPriority w:val="99"/>
    <w:semiHidden/>
    <w:unhideWhenUsed/>
  </w:style>
  <w:style w:type="numbering" w:customStyle="1" w:styleId="NoList163">
    <w:name w:val="No List163"/>
    <w:next w:val="NoList"/>
    <w:uiPriority w:val="99"/>
    <w:semiHidden/>
    <w:unhideWhenUsed/>
  </w:style>
  <w:style w:type="numbering" w:customStyle="1" w:styleId="Style433">
    <w:name w:val="Style433"/>
    <w:uiPriority w:val="99"/>
  </w:style>
  <w:style w:type="numbering" w:customStyle="1" w:styleId="NoList173">
    <w:name w:val="No List173"/>
    <w:next w:val="NoList"/>
    <w:uiPriority w:val="99"/>
    <w:semiHidden/>
  </w:style>
  <w:style w:type="numbering" w:customStyle="1" w:styleId="NoList11313">
    <w:name w:val="No List11313"/>
    <w:next w:val="NoList"/>
    <w:semiHidden/>
    <w:unhideWhenUsed/>
  </w:style>
  <w:style w:type="numbering" w:customStyle="1" w:styleId="NoList2313">
    <w:name w:val="No List2313"/>
    <w:next w:val="NoList"/>
    <w:uiPriority w:val="99"/>
    <w:semiHidden/>
    <w:unhideWhenUsed/>
  </w:style>
  <w:style w:type="numbering" w:customStyle="1" w:styleId="NoList3214">
    <w:name w:val="No List3214"/>
    <w:next w:val="NoList"/>
    <w:uiPriority w:val="99"/>
    <w:semiHidden/>
    <w:unhideWhenUsed/>
  </w:style>
  <w:style w:type="numbering" w:customStyle="1" w:styleId="NoList11133">
    <w:name w:val="No List11133"/>
    <w:next w:val="NoList"/>
    <w:uiPriority w:val="99"/>
    <w:semiHidden/>
  </w:style>
  <w:style w:type="numbering" w:customStyle="1" w:styleId="NoList111123">
    <w:name w:val="No List111123"/>
    <w:next w:val="NoList"/>
    <w:uiPriority w:val="99"/>
    <w:semiHidden/>
  </w:style>
  <w:style w:type="numbering" w:customStyle="1" w:styleId="NoList1223">
    <w:name w:val="No List1223"/>
    <w:next w:val="NoList"/>
    <w:uiPriority w:val="99"/>
    <w:semiHidden/>
  </w:style>
  <w:style w:type="numbering" w:customStyle="1" w:styleId="NoList2123">
    <w:name w:val="No List2123"/>
    <w:next w:val="NoList"/>
    <w:uiPriority w:val="99"/>
    <w:semiHidden/>
  </w:style>
  <w:style w:type="numbering" w:customStyle="1" w:styleId="Style4123">
    <w:name w:val="Style4123"/>
    <w:uiPriority w:val="99"/>
  </w:style>
  <w:style w:type="numbering" w:customStyle="1" w:styleId="Bng23">
    <w:name w:val="Bảng23"/>
    <w:uiPriority w:val="99"/>
  </w:style>
  <w:style w:type="numbering" w:customStyle="1" w:styleId="DanhMuchBang23">
    <w:name w:val="Danh Much Bang23"/>
    <w:uiPriority w:val="99"/>
  </w:style>
  <w:style w:type="numbering" w:customStyle="1" w:styleId="NoList4114">
    <w:name w:val="No List4114"/>
    <w:next w:val="NoList"/>
    <w:uiPriority w:val="99"/>
    <w:semiHidden/>
    <w:unhideWhenUsed/>
  </w:style>
  <w:style w:type="numbering" w:customStyle="1" w:styleId="NoList5114">
    <w:name w:val="No List5114"/>
    <w:next w:val="NoList"/>
    <w:uiPriority w:val="99"/>
    <w:semiHidden/>
    <w:unhideWhenUsed/>
  </w:style>
  <w:style w:type="numbering" w:customStyle="1" w:styleId="NoList614">
    <w:name w:val="No List614"/>
    <w:next w:val="NoList"/>
    <w:uiPriority w:val="99"/>
    <w:semiHidden/>
    <w:unhideWhenUsed/>
  </w:style>
  <w:style w:type="numbering" w:customStyle="1" w:styleId="NoList714">
    <w:name w:val="No List714"/>
    <w:next w:val="NoList"/>
    <w:uiPriority w:val="99"/>
    <w:semiHidden/>
    <w:unhideWhenUsed/>
  </w:style>
  <w:style w:type="numbering" w:customStyle="1" w:styleId="NoList813">
    <w:name w:val="No List813"/>
    <w:next w:val="NoList"/>
    <w:uiPriority w:val="99"/>
    <w:semiHidden/>
    <w:unhideWhenUsed/>
  </w:style>
  <w:style w:type="numbering" w:customStyle="1" w:styleId="NoList913">
    <w:name w:val="No List913"/>
    <w:next w:val="NoList"/>
    <w:uiPriority w:val="99"/>
    <w:semiHidden/>
    <w:unhideWhenUsed/>
  </w:style>
  <w:style w:type="numbering" w:customStyle="1" w:styleId="NoList1013">
    <w:name w:val="No List1013"/>
    <w:next w:val="NoList"/>
    <w:uiPriority w:val="99"/>
    <w:semiHidden/>
    <w:unhideWhenUsed/>
  </w:style>
  <w:style w:type="numbering" w:customStyle="1" w:styleId="NoList13113">
    <w:name w:val="No List13113"/>
    <w:next w:val="NoList"/>
    <w:uiPriority w:val="99"/>
    <w:semiHidden/>
    <w:unhideWhenUsed/>
  </w:style>
  <w:style w:type="numbering" w:customStyle="1" w:styleId="NoList112113">
    <w:name w:val="No List112113"/>
    <w:next w:val="NoList"/>
    <w:semiHidden/>
    <w:unhideWhenUsed/>
  </w:style>
  <w:style w:type="numbering" w:customStyle="1" w:styleId="NoList22114">
    <w:name w:val="No List22114"/>
    <w:next w:val="NoList"/>
    <w:uiPriority w:val="99"/>
    <w:semiHidden/>
    <w:unhideWhenUsed/>
  </w:style>
  <w:style w:type="numbering" w:customStyle="1" w:styleId="NoList31114">
    <w:name w:val="No List31114"/>
    <w:next w:val="NoList"/>
    <w:uiPriority w:val="99"/>
    <w:semiHidden/>
    <w:unhideWhenUsed/>
  </w:style>
  <w:style w:type="numbering" w:customStyle="1" w:styleId="NoList111213">
    <w:name w:val="No List111213"/>
    <w:next w:val="NoList"/>
    <w:uiPriority w:val="99"/>
    <w:semiHidden/>
  </w:style>
  <w:style w:type="numbering" w:customStyle="1" w:styleId="NoList11111114">
    <w:name w:val="No List11111114"/>
    <w:next w:val="NoList"/>
    <w:uiPriority w:val="99"/>
    <w:semiHidden/>
  </w:style>
  <w:style w:type="numbering" w:customStyle="1" w:styleId="NoList121114">
    <w:name w:val="No List121114"/>
    <w:next w:val="NoList"/>
    <w:uiPriority w:val="99"/>
    <w:semiHidden/>
  </w:style>
  <w:style w:type="numbering" w:customStyle="1" w:styleId="NoList211114">
    <w:name w:val="No List211114"/>
    <w:next w:val="NoList"/>
    <w:uiPriority w:val="99"/>
    <w:semiHidden/>
  </w:style>
  <w:style w:type="numbering" w:customStyle="1" w:styleId="Style4213">
    <w:name w:val="Style4213"/>
    <w:uiPriority w:val="99"/>
  </w:style>
  <w:style w:type="numbering" w:customStyle="1" w:styleId="Style41113">
    <w:name w:val="Style41113"/>
    <w:uiPriority w:val="99"/>
  </w:style>
  <w:style w:type="numbering" w:customStyle="1" w:styleId="Bng113">
    <w:name w:val="Bảng113"/>
    <w:uiPriority w:val="99"/>
  </w:style>
  <w:style w:type="numbering" w:customStyle="1" w:styleId="DanhMuchBang113">
    <w:name w:val="Danh Much Bang113"/>
    <w:uiPriority w:val="99"/>
  </w:style>
  <w:style w:type="numbering" w:customStyle="1" w:styleId="NoList1413">
    <w:name w:val="No List1413"/>
    <w:next w:val="NoList"/>
    <w:uiPriority w:val="99"/>
    <w:semiHidden/>
    <w:unhideWhenUsed/>
  </w:style>
  <w:style w:type="numbering" w:customStyle="1" w:styleId="NoList1513">
    <w:name w:val="No List1513"/>
    <w:next w:val="NoList"/>
    <w:uiPriority w:val="99"/>
    <w:semiHidden/>
    <w:unhideWhenUsed/>
  </w:style>
  <w:style w:type="numbering" w:customStyle="1" w:styleId="NoList183">
    <w:name w:val="No List183"/>
    <w:next w:val="NoList"/>
    <w:uiPriority w:val="99"/>
    <w:semiHidden/>
    <w:unhideWhenUsed/>
  </w:style>
  <w:style w:type="numbering" w:customStyle="1" w:styleId="Khngco31">
    <w:name w:val="Không có31"/>
    <w:next w:val="NoList"/>
    <w:uiPriority w:val="99"/>
    <w:semiHidden/>
    <w:unhideWhenUsed/>
  </w:style>
  <w:style w:type="numbering" w:customStyle="1" w:styleId="NoList191">
    <w:name w:val="No List191"/>
    <w:next w:val="NoList"/>
    <w:uiPriority w:val="99"/>
    <w:semiHidden/>
    <w:unhideWhenUsed/>
  </w:style>
  <w:style w:type="numbering" w:customStyle="1" w:styleId="NoList241">
    <w:name w:val="No List241"/>
    <w:next w:val="NoList"/>
    <w:uiPriority w:val="99"/>
    <w:semiHidden/>
    <w:unhideWhenUsed/>
  </w:style>
  <w:style w:type="numbering" w:customStyle="1" w:styleId="NoList341">
    <w:name w:val="No List341"/>
    <w:next w:val="NoList"/>
    <w:uiPriority w:val="99"/>
    <w:semiHidden/>
    <w:unhideWhenUsed/>
  </w:style>
  <w:style w:type="numbering" w:customStyle="1" w:styleId="NoList421">
    <w:name w:val="No List421"/>
    <w:next w:val="NoList"/>
    <w:uiPriority w:val="99"/>
    <w:semiHidden/>
    <w:unhideWhenUsed/>
  </w:style>
  <w:style w:type="numbering" w:customStyle="1" w:styleId="Khngco41">
    <w:name w:val="Không có41"/>
    <w:next w:val="NoList"/>
    <w:uiPriority w:val="99"/>
    <w:semiHidden/>
    <w:unhideWhenUsed/>
  </w:style>
  <w:style w:type="numbering" w:customStyle="1" w:styleId="NoList1101">
    <w:name w:val="No List1101"/>
    <w:next w:val="NoList"/>
    <w:uiPriority w:val="99"/>
    <w:semiHidden/>
    <w:unhideWhenUsed/>
  </w:style>
  <w:style w:type="numbering" w:customStyle="1" w:styleId="Style4411">
    <w:name w:val="Style4411"/>
    <w:uiPriority w:val="99"/>
  </w:style>
  <w:style w:type="numbering" w:customStyle="1" w:styleId="Style41311">
    <w:name w:val="Style41311"/>
    <w:uiPriority w:val="99"/>
    <w:pPr>
      <w:numPr>
        <w:numId w:val="57"/>
      </w:numPr>
    </w:pPr>
  </w:style>
  <w:style w:type="numbering" w:customStyle="1" w:styleId="Bng311">
    <w:name w:val="Bảng311"/>
    <w:uiPriority w:val="99"/>
  </w:style>
  <w:style w:type="numbering" w:customStyle="1" w:styleId="DanhMuchBang311">
    <w:name w:val="Danh Much Bang311"/>
    <w:uiPriority w:val="99"/>
    <w:pPr>
      <w:numPr>
        <w:numId w:val="59"/>
      </w:numPr>
    </w:pPr>
  </w:style>
  <w:style w:type="numbering" w:customStyle="1" w:styleId="Khngco51">
    <w:name w:val="Không có51"/>
    <w:next w:val="NoList"/>
    <w:uiPriority w:val="99"/>
    <w:semiHidden/>
    <w:unhideWhenUsed/>
  </w:style>
  <w:style w:type="table" w:customStyle="1" w:styleId="TnnMausang111">
    <w:name w:val="Tô nền Màu sáng111"/>
    <w:basedOn w:val="TableNormal"/>
    <w:next w:val="LightShading"/>
    <w:uiPriority w:val="60"/>
    <w:semiHidden/>
    <w:unhideWhenUsed/>
    <w:rPr>
      <w:rFonts w:ascii="Cambria" w:eastAsia="MS Mincho" w:hAnsi="Cambria"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DanhsachMausang111">
    <w:name w:val="Danh sách Màu sáng111"/>
    <w:basedOn w:val="TableNormal"/>
    <w:next w:val="LightList"/>
    <w:uiPriority w:val="61"/>
    <w:semiHidden/>
    <w:unhideWhenUsed/>
    <w:rPr>
      <w:rFonts w:ascii="Cambria" w:eastAsia="MS Mincho" w:hAnsi="Cambria"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Mausang111">
    <w:name w:val="Lưới Màu sáng111"/>
    <w:basedOn w:val="TableNormal"/>
    <w:next w:val="LightGrid"/>
    <w:uiPriority w:val="62"/>
    <w:semiHidden/>
    <w:unhideWhenUsed/>
    <w:rPr>
      <w:rFonts w:ascii="Cambria" w:eastAsia="MS Mincho" w:hAnsi="Cambria"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nnVa1111">
    <w:name w:val="Tô nền Vừa 1111"/>
    <w:basedOn w:val="TableNormal"/>
    <w:next w:val="MediumShading1"/>
    <w:uiPriority w:val="63"/>
    <w:semiHidden/>
    <w:unhideWhenUsed/>
    <w:rPr>
      <w:rFonts w:ascii="Cambria" w:eastAsia="MS Mincho" w:hAnsi="Cambria" w:cs="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nnVa2111">
    <w:name w:val="Tô nền Vừa 2111"/>
    <w:basedOn w:val="TableNormal"/>
    <w:next w:val="MediumShading2"/>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111">
    <w:name w:val="Danh sách Vừa 1111"/>
    <w:basedOn w:val="TableNormal"/>
    <w:next w:val="MediumList1"/>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Va3111">
    <w:name w:val="Lưới Vừa 3111"/>
    <w:basedOn w:val="TableNormal"/>
    <w:next w:val="MediumGrid3"/>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nhsachSm111">
    <w:name w:val="Danh sách Sẫm111"/>
    <w:basedOn w:val="TableNormal"/>
    <w:next w:val="DarkList"/>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nnScs111">
    <w:name w:val="Tô nền Sặc sỡ111"/>
    <w:basedOn w:val="TableNormal"/>
    <w:next w:val="ColorfulShading"/>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11">
    <w:name w:val="Danh sách Sặc sỡ111"/>
    <w:basedOn w:val="TableNormal"/>
    <w:next w:val="ColorfulList"/>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cs111">
    <w:name w:val="Lưới Sặc sỡ111"/>
    <w:basedOn w:val="TableNormal"/>
    <w:next w:val="ColorfulGrid"/>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11">
    <w:name w:val="Tô nền Màu sáng - Nhấn mạnh 1111"/>
    <w:basedOn w:val="TableNormal"/>
    <w:next w:val="LightShading-Accent1"/>
    <w:uiPriority w:val="60"/>
    <w:semiHidden/>
    <w:unhideWhenUsed/>
    <w:rPr>
      <w:rFonts w:ascii="Cambria" w:eastAsia="MS Mincho" w:hAnsi="Cambria" w:cs="Calibri"/>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DanhsachMausang-Nhnmanh1111">
    <w:name w:val="Danh sách Màu sáng - Nhấn mạnh 1111"/>
    <w:basedOn w:val="TableNormal"/>
    <w:next w:val="LightList-Accent1"/>
    <w:uiPriority w:val="61"/>
    <w:semiHidden/>
    <w:unhideWhenUsed/>
    <w:rPr>
      <w:rFonts w:ascii="Cambria" w:eastAsia="MS Mincho" w:hAnsi="Cambria"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Mausang-Nhnmanh1111">
    <w:name w:val="Lưới Màu sáng - Nhấn mạnh 1111"/>
    <w:basedOn w:val="TableNormal"/>
    <w:next w:val="LightGrid-Accent1"/>
    <w:uiPriority w:val="62"/>
    <w:semiHidden/>
    <w:unhideWhenUsed/>
    <w:rPr>
      <w:rFonts w:ascii="Cambria" w:eastAsia="MS Mincho" w:hAnsi="Cambria"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nnVa1-Nhnmanh1111">
    <w:name w:val="Tô nền Vừa 1 - Nhấn mạnh 1111"/>
    <w:basedOn w:val="TableNormal"/>
    <w:next w:val="MediumShading1-Accent1"/>
    <w:uiPriority w:val="63"/>
    <w:semiHidden/>
    <w:unhideWhenUsed/>
    <w:rPr>
      <w:rFonts w:ascii="Cambria" w:eastAsia="MS Mincho" w:hAnsi="Cambria" w:cs="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nnVa2-Nhnmanh1111">
    <w:name w:val="Tô nền Vừa 2 - Nhấn mạnh 1111"/>
    <w:basedOn w:val="TableNormal"/>
    <w:next w:val="MediumShading2-Accent1"/>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1111">
    <w:name w:val="Danh sách Vừa 1 - Nhấn mạnh 1111"/>
    <w:basedOn w:val="TableNormal"/>
    <w:next w:val="MediumList1-Accent1"/>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Va3-Nhnmanh1111">
    <w:name w:val="Lưới Vừa 3 - Nhấn mạnh 1111"/>
    <w:basedOn w:val="TableNormal"/>
    <w:next w:val="MediumGrid3-Accent1"/>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DanhsachSm-Nhnmanh1111">
    <w:name w:val="Danh sách Sẫm - Nhấn mạnh 1111"/>
    <w:basedOn w:val="TableNormal"/>
    <w:next w:val="DarkList-Accent1"/>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TnnScs-Nhnmanh1111">
    <w:name w:val="Tô nền Sặc sỡ - Nhấn mạnh 1111"/>
    <w:basedOn w:val="TableNormal"/>
    <w:next w:val="ColorfulShading-Accent1"/>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11">
    <w:name w:val="Danh sách Sặc sỡ - Nhấn mạnh 1111"/>
    <w:basedOn w:val="TableNormal"/>
    <w:next w:val="ColorfulList-Accent1"/>
    <w:uiPriority w:val="34"/>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cs-Nhnmanh1111">
    <w:name w:val="Lưới Sặc sỡ - Nhấn mạnh 1111"/>
    <w:basedOn w:val="TableNormal"/>
    <w:next w:val="ColorfulGrid-Accent1"/>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11">
    <w:name w:val="Tô nền Màu sáng - Nhấn mạnh 2111"/>
    <w:basedOn w:val="TableNormal"/>
    <w:next w:val="LightShading-Accent2"/>
    <w:uiPriority w:val="60"/>
    <w:semiHidden/>
    <w:unhideWhenUsed/>
    <w:rPr>
      <w:rFonts w:ascii="Cambria" w:eastAsia="MS Mincho" w:hAnsi="Cambria" w:cs="Calibri"/>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DanhsachMausang-Nhnmanh2111">
    <w:name w:val="Danh sách Màu sáng - Nhấn mạnh 2111"/>
    <w:basedOn w:val="TableNormal"/>
    <w:next w:val="LightList-Accent2"/>
    <w:uiPriority w:val="61"/>
    <w:semiHidden/>
    <w:unhideWhenUsed/>
    <w:rPr>
      <w:rFonts w:ascii="Cambria" w:eastAsia="MS Mincho" w:hAnsi="Cambria"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Mausang-Nhnmanh2111">
    <w:name w:val="Lưới Màu sáng - Nhấn mạnh 2111"/>
    <w:basedOn w:val="TableNormal"/>
    <w:next w:val="LightGrid-Accent2"/>
    <w:uiPriority w:val="62"/>
    <w:semiHidden/>
    <w:unhideWhenUsed/>
    <w:rPr>
      <w:rFonts w:ascii="Cambria" w:eastAsia="MS Mincho" w:hAnsi="Cambria"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nnVa1-Nhnmanh2111">
    <w:name w:val="Tô nền Vừa 1 - Nhấn mạnh 2111"/>
    <w:basedOn w:val="TableNormal"/>
    <w:next w:val="MediumShading1-Accent2"/>
    <w:uiPriority w:val="63"/>
    <w:semiHidden/>
    <w:unhideWhenUsed/>
    <w:rPr>
      <w:rFonts w:ascii="Cambria" w:eastAsia="MS Mincho" w:hAnsi="Cambria" w:cs="Calibri"/>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nnVa2-Nhnmanh2111">
    <w:name w:val="Tô nền Vừa 2 - Nhấn mạnh 2111"/>
    <w:basedOn w:val="TableNormal"/>
    <w:next w:val="MediumShading2-Accent2"/>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2111">
    <w:name w:val="Danh sách Vừa 1 - Nhấn mạnh 2111"/>
    <w:basedOn w:val="TableNormal"/>
    <w:next w:val="MediumList1-Accent2"/>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Va3-Nhnmanh2111">
    <w:name w:val="Lưới Vừa 3 - Nhấn mạnh 2111"/>
    <w:basedOn w:val="TableNormal"/>
    <w:next w:val="MediumGrid3-Accent2"/>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DanhsachSm-Nhnmanh2111">
    <w:name w:val="Danh sách Sẫm - Nhấn mạnh 2111"/>
    <w:basedOn w:val="TableNormal"/>
    <w:next w:val="DarkList-Accent2"/>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TnnScs-Nhnmanh2111">
    <w:name w:val="Tô nền Sặc sỡ - Nhấn mạnh 2111"/>
    <w:basedOn w:val="TableNormal"/>
    <w:next w:val="ColorfulShading-Accent2"/>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11">
    <w:name w:val="Danh sách Sặc sỡ - Nhấn mạnh 2111"/>
    <w:basedOn w:val="TableNormal"/>
    <w:next w:val="ColorfulList-Accent2"/>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cs-Nhnmanh2111">
    <w:name w:val="Lưới Sặc sỡ - Nhấn mạnh 2111"/>
    <w:basedOn w:val="TableNormal"/>
    <w:next w:val="ColorfulGrid-Accent2"/>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11">
    <w:name w:val="Tô nền Màu sáng - Nhấn mạnh 3111"/>
    <w:basedOn w:val="TableNormal"/>
    <w:next w:val="LightShading-Accent3"/>
    <w:uiPriority w:val="60"/>
    <w:semiHidden/>
    <w:unhideWhenUsed/>
    <w:rPr>
      <w:rFonts w:ascii="Cambria" w:eastAsia="MS Mincho" w:hAnsi="Cambria" w:cs="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DanhsachMausang-Nhnmanh3111">
    <w:name w:val="Danh sách Màu sáng - Nhấn mạnh 3111"/>
    <w:basedOn w:val="TableNormal"/>
    <w:next w:val="LightList-Accent3"/>
    <w:uiPriority w:val="61"/>
    <w:semiHidden/>
    <w:unhideWhenUsed/>
    <w:rPr>
      <w:rFonts w:ascii="Cambria" w:eastAsia="MS Mincho" w:hAnsi="Cambria"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Mausang-Nhnmanh3111">
    <w:name w:val="Lưới Màu sáng - Nhấn mạnh 3111"/>
    <w:basedOn w:val="TableNormal"/>
    <w:next w:val="LightGrid-Accent3"/>
    <w:uiPriority w:val="62"/>
    <w:semiHidden/>
    <w:unhideWhenUsed/>
    <w:rPr>
      <w:rFonts w:ascii="Cambria" w:eastAsia="MS Mincho" w:hAnsi="Cambria"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nnVa1-Nhnmanh3111">
    <w:name w:val="Tô nền Vừa 1 - Nhấn mạnh 3111"/>
    <w:basedOn w:val="TableNormal"/>
    <w:next w:val="MediumShading1-Accent3"/>
    <w:uiPriority w:val="63"/>
    <w:semiHidden/>
    <w:unhideWhenUsed/>
    <w:rPr>
      <w:rFonts w:ascii="Cambria" w:eastAsia="MS Mincho" w:hAnsi="Cambria" w:cs="Calibri"/>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nnVa2-Nhnmanh3111">
    <w:name w:val="Tô nền Vừa 2 - Nhấn mạnh 3111"/>
    <w:basedOn w:val="TableNormal"/>
    <w:next w:val="MediumShading2-Accent3"/>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3111">
    <w:name w:val="Danh sách Vừa 1 - Nhấn mạnh 3111"/>
    <w:basedOn w:val="TableNormal"/>
    <w:next w:val="MediumList1-Accent3"/>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Va3-Nhnmanh3111">
    <w:name w:val="Lưới Vừa 3 - Nhấn mạnh 3111"/>
    <w:basedOn w:val="TableNormal"/>
    <w:next w:val="MediumGrid3-Accent3"/>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DanhsachSm-Nhnmanh3111">
    <w:name w:val="Danh sách Sẫm - Nhấn mạnh 3111"/>
    <w:basedOn w:val="TableNormal"/>
    <w:next w:val="DarkList-Accent3"/>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TnnScs-Nhnmanh3111">
    <w:name w:val="Tô nền Sặc sỡ - Nhấn mạnh 3111"/>
    <w:basedOn w:val="TableNormal"/>
    <w:next w:val="ColorfulShading-Accent3"/>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11">
    <w:name w:val="Danh sách Sặc sỡ - Nhấn mạnh 3111"/>
    <w:basedOn w:val="TableNormal"/>
    <w:next w:val="ColorfulList-Accent3"/>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cs-Nhnmanh3111">
    <w:name w:val="Lưới Sặc sỡ - Nhấn mạnh 3111"/>
    <w:basedOn w:val="TableNormal"/>
    <w:next w:val="ColorfulGrid-Accent3"/>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11">
    <w:name w:val="Tô nền Màu sáng - Nhấn mạnh 4111"/>
    <w:basedOn w:val="TableNormal"/>
    <w:next w:val="LightShading-Accent4"/>
    <w:uiPriority w:val="60"/>
    <w:semiHidden/>
    <w:unhideWhenUsed/>
    <w:rPr>
      <w:rFonts w:ascii="Cambria" w:eastAsia="MS Mincho" w:hAnsi="Cambria" w:cs="Calibri"/>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DanhsachMausang-Nhnmanh4111">
    <w:name w:val="Danh sách Màu sáng - Nhấn mạnh 4111"/>
    <w:basedOn w:val="TableNormal"/>
    <w:next w:val="LightList-Accent4"/>
    <w:uiPriority w:val="61"/>
    <w:semiHidden/>
    <w:unhideWhenUsed/>
    <w:rPr>
      <w:rFonts w:ascii="Cambria" w:eastAsia="MS Mincho" w:hAnsi="Cambria" w:cs="Calibri"/>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Mausang-Nhnmanh4111">
    <w:name w:val="Lưới Màu sáng - Nhấn mạnh 4111"/>
    <w:basedOn w:val="TableNormal"/>
    <w:next w:val="LightGrid-Accent4"/>
    <w:uiPriority w:val="62"/>
    <w:semiHidden/>
    <w:unhideWhenUsed/>
    <w:rPr>
      <w:rFonts w:ascii="Cambria" w:eastAsia="MS Mincho" w:hAnsi="Cambria" w:cs="Calibri"/>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nnVa1-Nhnmanh4111">
    <w:name w:val="Tô nền Vừa 1 - Nhấn mạnh 4111"/>
    <w:basedOn w:val="TableNormal"/>
    <w:next w:val="MediumShading1-Accent4"/>
    <w:uiPriority w:val="63"/>
    <w:semiHidden/>
    <w:unhideWhenUsed/>
    <w:rPr>
      <w:rFonts w:ascii="Cambria" w:eastAsia="MS Mincho" w:hAnsi="Cambria" w:cs="Calibri"/>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nnVa2-Nhnmanh4111">
    <w:name w:val="Tô nền Vừa 2 - Nhấn mạnh 4111"/>
    <w:basedOn w:val="TableNormal"/>
    <w:next w:val="MediumShading2-Accent4"/>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4111">
    <w:name w:val="Danh sách Vừa 1 - Nhấn mạnh 4111"/>
    <w:basedOn w:val="TableNormal"/>
    <w:next w:val="MediumList1-Accent4"/>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Va3-Nhnmanh4111">
    <w:name w:val="Lưới Vừa 3 - Nhấn mạnh 4111"/>
    <w:basedOn w:val="TableNormal"/>
    <w:next w:val="MediumGrid3-Accent4"/>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DanhsachSm-Nhnmanh4111">
    <w:name w:val="Danh sách Sẫm - Nhấn mạnh 4111"/>
    <w:basedOn w:val="TableNormal"/>
    <w:next w:val="DarkList-Accent4"/>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TnnScs-Nhnmanh4111">
    <w:name w:val="Tô nền Sặc sỡ - Nhấn mạnh 4111"/>
    <w:basedOn w:val="TableNormal"/>
    <w:next w:val="ColorfulShading-Accent4"/>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11">
    <w:name w:val="Danh sách Sặc sỡ - Nhấn mạnh 4111"/>
    <w:basedOn w:val="TableNormal"/>
    <w:next w:val="ColorfulList-Accent4"/>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cs-Nhnmanh4111">
    <w:name w:val="Lưới Sặc sỡ - Nhấn mạnh 4111"/>
    <w:basedOn w:val="TableNormal"/>
    <w:next w:val="ColorfulGrid-Accent4"/>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11">
    <w:name w:val="Tô nền Màu sáng - Nhấn mạnh 5111"/>
    <w:basedOn w:val="TableNormal"/>
    <w:next w:val="LightShading-Accent5"/>
    <w:uiPriority w:val="60"/>
    <w:semiHidden/>
    <w:unhideWhenUsed/>
    <w:rPr>
      <w:rFonts w:ascii="Cambria" w:eastAsia="MS Mincho" w:hAnsi="Cambria" w:cs="Calibri"/>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DanhsachMausang-Nhnmanh5111">
    <w:name w:val="Danh sách Màu sáng - Nhấn mạnh 5111"/>
    <w:basedOn w:val="TableNormal"/>
    <w:next w:val="LightList-Accent5"/>
    <w:uiPriority w:val="61"/>
    <w:semiHidden/>
    <w:unhideWhenUsed/>
    <w:rPr>
      <w:rFonts w:ascii="Cambria" w:eastAsia="MS Mincho" w:hAnsi="Cambria"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Mausang-Nhnmanh5111">
    <w:name w:val="Lưới Màu sáng - Nhấn mạnh 5111"/>
    <w:basedOn w:val="TableNormal"/>
    <w:next w:val="LightGrid-Accent5"/>
    <w:uiPriority w:val="62"/>
    <w:semiHidden/>
    <w:unhideWhenUsed/>
    <w:rPr>
      <w:rFonts w:ascii="Cambria" w:eastAsia="MS Mincho" w:hAnsi="Cambria"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nnVa1-Nhnmanh5111">
    <w:name w:val="Tô nền Vừa 1 - Nhấn mạnh 5111"/>
    <w:basedOn w:val="TableNormal"/>
    <w:next w:val="MediumShading1-Accent5"/>
    <w:uiPriority w:val="63"/>
    <w:semiHidden/>
    <w:unhideWhenUsed/>
    <w:rPr>
      <w:rFonts w:ascii="Cambria" w:eastAsia="MS Mincho" w:hAnsi="Cambria" w:cs="Calibri"/>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nnVa2-Nhnmanh5111">
    <w:name w:val="Tô nền Vừa 2 - Nhấn mạnh 5111"/>
    <w:basedOn w:val="TableNormal"/>
    <w:next w:val="MediumShading2-Accent5"/>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5111">
    <w:name w:val="Danh sách Vừa 1 - Nhấn mạnh 5111"/>
    <w:basedOn w:val="TableNormal"/>
    <w:next w:val="MediumList1-Accent5"/>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Va3-Nhnmanh5111">
    <w:name w:val="Lưới Vừa 3 - Nhấn mạnh 5111"/>
    <w:basedOn w:val="TableNormal"/>
    <w:next w:val="MediumGrid3-Accent5"/>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DanhsachSm-Nhnmanh5111">
    <w:name w:val="Danh sách Sẫm - Nhấn mạnh 5111"/>
    <w:basedOn w:val="TableNormal"/>
    <w:next w:val="DarkList-Accent5"/>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TnnScs-Nhnmanh5111">
    <w:name w:val="Tô nền Sặc sỡ - Nhấn mạnh 5111"/>
    <w:basedOn w:val="TableNormal"/>
    <w:next w:val="ColorfulShading-Accent5"/>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11">
    <w:name w:val="Danh sách Sặc sỡ - Nhấn mạnh 5111"/>
    <w:basedOn w:val="TableNormal"/>
    <w:next w:val="ColorfulList-Accent5"/>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cs-Nhnmanh5111">
    <w:name w:val="Lưới Sặc sỡ - Nhấn mạnh 5111"/>
    <w:basedOn w:val="TableNormal"/>
    <w:next w:val="ColorfulGrid-Accent5"/>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11">
    <w:name w:val="Tô nền Màu sáng - Nhấn mạnh 6111"/>
    <w:basedOn w:val="TableNormal"/>
    <w:next w:val="LightShading-Accent6"/>
    <w:uiPriority w:val="60"/>
    <w:semiHidden/>
    <w:unhideWhenUsed/>
    <w:rPr>
      <w:rFonts w:ascii="Cambria" w:eastAsia="MS Mincho" w:hAnsi="Cambria" w:cs="Calibri"/>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nhsachMausang-Nhnmanh6111">
    <w:name w:val="Danh sách Màu sáng - Nhấn mạnh 6111"/>
    <w:basedOn w:val="TableNormal"/>
    <w:next w:val="LightList-Accent6"/>
    <w:uiPriority w:val="61"/>
    <w:semiHidden/>
    <w:unhideWhenUsed/>
    <w:rPr>
      <w:rFonts w:ascii="Cambria" w:eastAsia="MS Mincho" w:hAnsi="Cambria" w:cs="Calibri"/>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Mausang-Nhnmanh6111">
    <w:name w:val="Lưới Màu sáng - Nhấn mạnh 6111"/>
    <w:basedOn w:val="TableNormal"/>
    <w:next w:val="LightGrid-Accent6"/>
    <w:uiPriority w:val="62"/>
    <w:semiHidden/>
    <w:unhideWhenUsed/>
    <w:rPr>
      <w:rFonts w:ascii="Cambria" w:eastAsia="MS Mincho" w:hAnsi="Cambria" w:cs="Calibri"/>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nnVa1-Nhnmanh6111">
    <w:name w:val="Tô nền Vừa 1 - Nhấn mạnh 6111"/>
    <w:basedOn w:val="TableNormal"/>
    <w:next w:val="MediumShading1-Accent6"/>
    <w:uiPriority w:val="63"/>
    <w:semiHidden/>
    <w:unhideWhenUsed/>
    <w:rPr>
      <w:rFonts w:ascii="Cambria" w:eastAsia="MS Mincho" w:hAnsi="Cambria" w:cs="Calibri"/>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nnVa2-Nhnmanh6111">
    <w:name w:val="Tô nền Vừa 2 - Nhấn mạnh 6111"/>
    <w:basedOn w:val="TableNormal"/>
    <w:next w:val="MediumShading2-Accent6"/>
    <w:uiPriority w:val="64"/>
    <w:semiHidden/>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DanhsachVa1-Nhnmanh6111">
    <w:name w:val="Danh sách Vừa 1 - Nhấn mạnh 6111"/>
    <w:basedOn w:val="TableNormal"/>
    <w:next w:val="MediumList1-Accent6"/>
    <w:uiPriority w:val="65"/>
    <w:semiHidden/>
    <w:unhideWhenUsed/>
    <w:rPr>
      <w:rFonts w:ascii="Cambria" w:eastAsia="MS Mincho" w:hAnsi="Cambria" w:cs="Calibri"/>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Va3-Nhnmanh6111">
    <w:name w:val="Lưới Vừa 3 - Nhấn mạnh 6111"/>
    <w:basedOn w:val="TableNormal"/>
    <w:next w:val="MediumGrid3-Accent6"/>
    <w:uiPriority w:val="69"/>
    <w:semiHidden/>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nhsachSm-Nhnmanh6111">
    <w:name w:val="Danh sách Sẫm - Nhấn mạnh 6111"/>
    <w:basedOn w:val="TableNormal"/>
    <w:next w:val="DarkList-Accent6"/>
    <w:uiPriority w:val="70"/>
    <w:semiHidden/>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nnScs-Nhnmanh6111">
    <w:name w:val="Tô nền Sặc sỡ - Nhấn mạnh 6111"/>
    <w:basedOn w:val="TableNormal"/>
    <w:next w:val="ColorfulShading-Accent6"/>
    <w:uiPriority w:val="71"/>
    <w:semiHidden/>
    <w:unhideWhenUsed/>
    <w:rPr>
      <w:rFonts w:ascii="Cambria" w:eastAsia="MS Mincho" w:hAnsi="Cambria" w:cs="Calibri"/>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11">
    <w:name w:val="Danh sách Sặc sỡ - Nhấn mạnh 6111"/>
    <w:basedOn w:val="TableNormal"/>
    <w:next w:val="ColorfulList-Accent6"/>
    <w:uiPriority w:val="72"/>
    <w:semiHidden/>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cs-Nhnmanh6111">
    <w:name w:val="Lưới Sặc sỡ - Nhấn mạnh 6111"/>
    <w:basedOn w:val="TableNormal"/>
    <w:next w:val="ColorfulGrid-Accent6"/>
    <w:uiPriority w:val="73"/>
    <w:semiHidden/>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Style4531">
    <w:name w:val="Style4531"/>
    <w:uiPriority w:val="99"/>
  </w:style>
  <w:style w:type="numbering" w:customStyle="1" w:styleId="Style41431">
    <w:name w:val="Style41431"/>
    <w:uiPriority w:val="99"/>
    <w:pPr>
      <w:numPr>
        <w:numId w:val="61"/>
      </w:numPr>
    </w:pPr>
  </w:style>
  <w:style w:type="numbering" w:customStyle="1" w:styleId="Bng431">
    <w:name w:val="Bảng431"/>
    <w:uiPriority w:val="99"/>
  </w:style>
  <w:style w:type="numbering" w:customStyle="1" w:styleId="DanhMuchBang431">
    <w:name w:val="Danh Much Bang431"/>
    <w:uiPriority w:val="99"/>
    <w:pPr>
      <w:numPr>
        <w:numId w:val="62"/>
      </w:numPr>
    </w:pPr>
  </w:style>
  <w:style w:type="numbering" w:customStyle="1" w:styleId="NoList20">
    <w:name w:val="No List20"/>
    <w:next w:val="NoList"/>
    <w:uiPriority w:val="99"/>
    <w:semiHidden/>
    <w:unhideWhenUsed/>
  </w:style>
  <w:style w:type="table" w:customStyle="1" w:styleId="TableGrid8">
    <w:name w:val="Table Grid8"/>
    <w:basedOn w:val="TableNormal"/>
    <w:next w:val="TableGrid"/>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 12"/>
    <w:basedOn w:val="TableNormal"/>
    <w:next w:val="TableGrid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LightShading2">
    <w:name w:val="Light Shading2"/>
    <w:basedOn w:val="TableNormal"/>
    <w:next w:val="LightShading"/>
    <w:uiPriority w:val="60"/>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style>
  <w:style w:type="table" w:customStyle="1" w:styleId="LightShading-Accent12">
    <w:name w:val="Light Shading - Accent 12"/>
    <w:basedOn w:val="TableNormal"/>
    <w:next w:val="LightShading-Accent1"/>
    <w:uiPriority w:val="60"/>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style>
  <w:style w:type="table" w:customStyle="1" w:styleId="LightShading-Accent22">
    <w:name w:val="Light Shading - Accent 22"/>
    <w:basedOn w:val="TableNormal"/>
    <w:next w:val="LightShading-Accent2"/>
    <w:uiPriority w:val="60"/>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LightShading-Accent32">
    <w:name w:val="Light Shading - Accent 32"/>
    <w:basedOn w:val="TableNormal"/>
    <w:next w:val="LightShading-Accent3"/>
    <w:uiPriority w:val="60"/>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style>
  <w:style w:type="table" w:customStyle="1" w:styleId="LightShading-Accent42">
    <w:name w:val="Light Shading - Accent 42"/>
    <w:basedOn w:val="TableNormal"/>
    <w:next w:val="LightShading-Accent4"/>
    <w:uiPriority w:val="60"/>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style>
  <w:style w:type="table" w:customStyle="1" w:styleId="LightShading-Accent52">
    <w:name w:val="Light Shading - Accent 52"/>
    <w:basedOn w:val="TableNormal"/>
    <w:next w:val="LightShading-Accent5"/>
    <w:uiPriority w:val="60"/>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style>
  <w:style w:type="table" w:customStyle="1" w:styleId="LightShading-Accent62">
    <w:name w:val="Light Shading - Accent 62"/>
    <w:basedOn w:val="TableNormal"/>
    <w:next w:val="LightShading-Accent6"/>
    <w:uiPriority w:val="60"/>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style>
  <w:style w:type="table" w:customStyle="1" w:styleId="LightList3">
    <w:name w:val="Light List3"/>
    <w:basedOn w:val="TableNormal"/>
    <w:next w:val="LightList"/>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ghtList-Accent13">
    <w:name w:val="Light List - Accent 13"/>
    <w:basedOn w:val="TableNormal"/>
    <w:next w:val="LightList-Accent1"/>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ghtList-Accent23">
    <w:name w:val="Light List - Accent 23"/>
    <w:basedOn w:val="TableNormal"/>
    <w:next w:val="LightList-Accent2"/>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ghtList-Accent33">
    <w:name w:val="Light List - Accent 33"/>
    <w:basedOn w:val="TableNormal"/>
    <w:next w:val="LightList-Accent3"/>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ghtList-Accent43">
    <w:name w:val="Light List - Accent 43"/>
    <w:basedOn w:val="TableNormal"/>
    <w:next w:val="LightList-Accent4"/>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ghtList-Accent53">
    <w:name w:val="Light List - Accent 53"/>
    <w:basedOn w:val="TableNormal"/>
    <w:next w:val="LightList-Accent5"/>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ghtList-Accent63">
    <w:name w:val="Light List - Accent 63"/>
    <w:basedOn w:val="TableNormal"/>
    <w:next w:val="LightList-Accent6"/>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LightGrid2">
    <w:name w:val="Light Grid2"/>
    <w:basedOn w:val="TableNormal"/>
    <w:next w:val="LightGrid"/>
    <w:uiPriority w:val="62"/>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tcPr>
    </w:tblStylePr>
  </w:style>
  <w:style w:type="table" w:customStyle="1" w:styleId="LightGrid-Accent12">
    <w:name w:val="Light Grid - Accent 12"/>
    <w:basedOn w:val="TableNormal"/>
    <w:next w:val="LightGrid-Accent1"/>
    <w:uiPriority w:val="62"/>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tcPr>
    </w:tblStylePr>
  </w:style>
  <w:style w:type="table" w:customStyle="1" w:styleId="LightGrid-Accent22">
    <w:name w:val="Light Grid - Accent 22"/>
    <w:basedOn w:val="TableNormal"/>
    <w:next w:val="LightGrid-Accent2"/>
    <w:uiPriority w:val="62"/>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tcPr>
    </w:tblStylePr>
  </w:style>
  <w:style w:type="table" w:customStyle="1" w:styleId="LightGrid-Accent32">
    <w:name w:val="Light Grid - Accent 32"/>
    <w:basedOn w:val="TableNormal"/>
    <w:next w:val="LightGrid-Accent3"/>
    <w:uiPriority w:val="62"/>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tcPr>
    </w:tblStylePr>
  </w:style>
  <w:style w:type="table" w:customStyle="1" w:styleId="LightGrid-Accent42">
    <w:name w:val="Light Grid - Accent 42"/>
    <w:basedOn w:val="TableNormal"/>
    <w:next w:val="LightGrid-Accent4"/>
    <w:uiPriority w:val="62"/>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LightGrid-Accent52">
    <w:name w:val="Light Grid - Accent 52"/>
    <w:basedOn w:val="TableNormal"/>
    <w:next w:val="LightGrid-Accent5"/>
    <w:uiPriority w:val="62"/>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customStyle="1" w:styleId="LightGrid-Accent62">
    <w:name w:val="Light Grid - Accent 62"/>
    <w:basedOn w:val="TableNormal"/>
    <w:next w:val="LightGrid-Accent6"/>
    <w:uiPriority w:val="62"/>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Helv" w:eastAsia="Courier New" w:hAnsi="Helv"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l2br w:val="none" w:sz="0" w:space="0" w:color="auto"/>
          <w:tr2bl w:val="none" w:sz="0" w:space="0" w:color="auto"/>
        </w:tcBorders>
      </w:tcPr>
    </w:tblStylePr>
    <w:tblStylePr w:type="lastRow">
      <w:pPr>
        <w:spacing w:before="0" w:after="0" w:line="240" w:lineRule="auto"/>
      </w:pPr>
      <w:rPr>
        <w:rFonts w:ascii="Helv" w:eastAsia="Courier New" w:hAnsi="Helv"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l2br w:val="none" w:sz="0" w:space="0" w:color="auto"/>
          <w:tr2bl w:val="none" w:sz="0" w:space="0" w:color="auto"/>
        </w:tcBorders>
      </w:tcPr>
    </w:tblStylePr>
    <w:tblStylePr w:type="firstCol">
      <w:rPr>
        <w:rFonts w:ascii="Helv" w:eastAsia="Courier New" w:hAnsi="Helv" w:cs="Times New Roman"/>
        <w:b/>
        <w:bCs/>
      </w:rPr>
    </w:tblStylePr>
    <w:tblStylePr w:type="lastCol">
      <w:rPr>
        <w:rFonts w:ascii="Helv" w:eastAsia="Courier New" w:hAnsi="Helv" w:cs="Times New Roman"/>
        <w:b/>
        <w:bCs/>
      </w:rPr>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tcPr>
    </w:tblStylePr>
  </w:style>
  <w:style w:type="table" w:customStyle="1" w:styleId="MediumShading13">
    <w:name w:val="Medium Shading 13"/>
    <w:basedOn w:val="TableNormal"/>
    <w:next w:val="MediumShading1"/>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13">
    <w:name w:val="Medium Shading 1 - Accent 13"/>
    <w:basedOn w:val="TableNormal"/>
    <w:next w:val="MediumShading1-Accent1"/>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23">
    <w:name w:val="Medium Shading 1 - Accent 23"/>
    <w:basedOn w:val="TableNormal"/>
    <w:next w:val="MediumShading1-Accent2"/>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33">
    <w:name w:val="Medium Shading 1 - Accent 33"/>
    <w:basedOn w:val="TableNormal"/>
    <w:next w:val="MediumShading1-Accent3"/>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43">
    <w:name w:val="Medium Shading 1 - Accent 43"/>
    <w:basedOn w:val="TableNormal"/>
    <w:next w:val="MediumShading1-Accent4"/>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53">
    <w:name w:val="Medium Shading 1 - Accent 53"/>
    <w:basedOn w:val="TableNormal"/>
    <w:next w:val="MediumShading1-Accent5"/>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63">
    <w:name w:val="Medium Shading 1 - Accent 63"/>
    <w:basedOn w:val="TableNormal"/>
    <w:next w:val="MediumShading1-Accent6"/>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23">
    <w:name w:val="Medium Shading 23"/>
    <w:basedOn w:val="TableNormal"/>
    <w:next w:val="MediumShading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13">
    <w:name w:val="Medium Shading 2 - Accent 13"/>
    <w:basedOn w:val="TableNormal"/>
    <w:next w:val="MediumShading2-Accent1"/>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23">
    <w:name w:val="Medium Shading 2 - Accent 23"/>
    <w:basedOn w:val="TableNormal"/>
    <w:next w:val="MediumShading2-Accent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33">
    <w:name w:val="Medium Shading 2 - Accent 33"/>
    <w:basedOn w:val="TableNormal"/>
    <w:next w:val="MediumShading2-Accent3"/>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43">
    <w:name w:val="Medium Shading 2 - Accent 43"/>
    <w:basedOn w:val="TableNormal"/>
    <w:next w:val="MediumShading2-Accent4"/>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53">
    <w:name w:val="Medium Shading 2 - Accent 53"/>
    <w:basedOn w:val="TableNormal"/>
    <w:next w:val="MediumShading2-Accent5"/>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63">
    <w:name w:val="Medium Shading 2 - Accent 63"/>
    <w:basedOn w:val="TableNormal"/>
    <w:next w:val="MediumShading2-Accent6"/>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List13">
    <w:name w:val="Medium List 13"/>
    <w:basedOn w:val="TableNormal"/>
    <w:next w:val="MediumList1"/>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next w:val="MediumList1-Accent1"/>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3">
    <w:name w:val="Medium List 1 - Accent 23"/>
    <w:basedOn w:val="TableNormal"/>
    <w:next w:val="MediumList1-Accent2"/>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3">
    <w:name w:val="Medium List 1 - Accent 33"/>
    <w:basedOn w:val="TableNormal"/>
    <w:next w:val="MediumList1-Accent3"/>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3">
    <w:name w:val="Medium List 1 - Accent 43"/>
    <w:basedOn w:val="TableNormal"/>
    <w:next w:val="MediumList1-Accent4"/>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3">
    <w:name w:val="Medium List 1 - Accent 53"/>
    <w:basedOn w:val="TableNormal"/>
    <w:next w:val="MediumList1-Accent5"/>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3">
    <w:name w:val="Medium List 1 - Accent 63"/>
    <w:basedOn w:val="TableNormal"/>
    <w:next w:val="MediumList1-Accent6"/>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2">
    <w:name w:val="Medium List 22"/>
    <w:basedOn w:val="TableNormal"/>
    <w:next w:val="MediumList2"/>
    <w:uiPriority w:val="66"/>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000000"/>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000000"/>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000000"/>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C0C0C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12">
    <w:name w:val="Medium List 2 - Accent 12"/>
    <w:basedOn w:val="TableNormal"/>
    <w:next w:val="MediumList2-Accent1"/>
    <w:uiPriority w:val="66"/>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F81B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F81B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F81B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3DFEE"/>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22">
    <w:name w:val="Medium List 2 - Accent 22"/>
    <w:basedOn w:val="TableNormal"/>
    <w:next w:val="MediumList2-Accent2"/>
    <w:uiPriority w:val="66"/>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C0504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C0504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C0504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FD3D2"/>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32">
    <w:name w:val="Medium List 2 - Accent 32"/>
    <w:basedOn w:val="TableNormal"/>
    <w:next w:val="MediumList2-Accent3"/>
    <w:uiPriority w:val="66"/>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9BBB59"/>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9BBB59"/>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9BBB59"/>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6EED5"/>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42">
    <w:name w:val="Medium List 2 - Accent 42"/>
    <w:basedOn w:val="TableNormal"/>
    <w:next w:val="MediumList2-Accent4"/>
    <w:uiPriority w:val="66"/>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8064A2"/>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8064A2"/>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8064A2"/>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FD8E8"/>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52">
    <w:name w:val="Medium List 2 - Accent 52"/>
    <w:basedOn w:val="TableNormal"/>
    <w:next w:val="MediumList2-Accent5"/>
    <w:uiPriority w:val="66"/>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BACC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BACC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BACC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2EAF1"/>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List2-Accent62">
    <w:name w:val="Medium List 2 - Accent 62"/>
    <w:basedOn w:val="TableNormal"/>
    <w:next w:val="MediumList2-Accent6"/>
    <w:uiPriority w:val="66"/>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F7964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F7964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F7964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FDE4D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Grid12">
    <w:name w:val="Medium Grid 12"/>
    <w:basedOn w:val="TableNormal"/>
    <w:next w:val="MediumGrid1"/>
    <w:uiPriority w:val="67"/>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3">
    <w:name w:val="Medium Grid 1 - Accent 23"/>
    <w:basedOn w:val="TableNormal"/>
    <w:next w:val="MediumGrid1-Accent2"/>
    <w:uiPriority w:val="34"/>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2">
    <w:name w:val="Medium Grid 1 - Accent 32"/>
    <w:basedOn w:val="TableNormal"/>
    <w:next w:val="MediumGrid1-Accent3"/>
    <w:uiPriority w:val="67"/>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2">
    <w:name w:val="Medium Grid 1 - Accent 42"/>
    <w:basedOn w:val="TableNormal"/>
    <w:next w:val="MediumGrid1-Accent4"/>
    <w:uiPriority w:val="67"/>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2">
    <w:name w:val="Medium Grid 1 - Accent 52"/>
    <w:basedOn w:val="TableNormal"/>
    <w:next w:val="MediumGrid1-Accent5"/>
    <w:uiPriority w:val="67"/>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2">
    <w:name w:val="Medium Grid 1 - Accent 62"/>
    <w:basedOn w:val="TableNormal"/>
    <w:next w:val="MediumGrid1-Accent6"/>
    <w:uiPriority w:val="67"/>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3">
    <w:name w:val="Medium Grid 23"/>
    <w:basedOn w:val="TableNormal"/>
    <w:next w:val="MediumGrid2"/>
    <w:uiPriority w:val="68"/>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MediumGrid2-Accent13">
    <w:name w:val="Medium Grid 2 - Accent 13"/>
    <w:basedOn w:val="TableNormal"/>
    <w:next w:val="MediumGrid2-Accent1"/>
    <w:uiPriority w:val="68"/>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MediumGrid2-Accent23">
    <w:name w:val="Medium Grid 2 - Accent 23"/>
    <w:basedOn w:val="TableNormal"/>
    <w:next w:val="MediumGrid2-Accent2"/>
    <w:uiPriority w:val="68"/>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MediumGrid2-Accent33">
    <w:name w:val="Medium Grid 2 - Accent 33"/>
    <w:basedOn w:val="TableNormal"/>
    <w:next w:val="MediumGrid2-Accent3"/>
    <w:uiPriority w:val="68"/>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MediumGrid2-Accent43">
    <w:name w:val="Medium Grid 2 - Accent 43"/>
    <w:basedOn w:val="TableNormal"/>
    <w:next w:val="MediumGrid2-Accent4"/>
    <w:uiPriority w:val="68"/>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MediumGrid2-Accent53">
    <w:name w:val="Medium Grid 2 - Accent 53"/>
    <w:basedOn w:val="TableNormal"/>
    <w:next w:val="MediumGrid2-Accent5"/>
    <w:uiPriority w:val="68"/>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MediumGrid2-Accent63">
    <w:name w:val="Medium Grid 2 - Accent 63"/>
    <w:basedOn w:val="TableNormal"/>
    <w:next w:val="MediumGrid2-Accent6"/>
    <w:uiPriority w:val="68"/>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MediumGrid33">
    <w:name w:val="Medium Grid 33"/>
    <w:basedOn w:val="TableNormal"/>
    <w:next w:val="MediumGrid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MediumGrid3-Accent13">
    <w:name w:val="Medium Grid 3 - Accent 13"/>
    <w:basedOn w:val="TableNormal"/>
    <w:next w:val="MediumGrid3-Accent1"/>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MediumGrid3-Accent23">
    <w:name w:val="Medium Grid 3 - Accent 23"/>
    <w:basedOn w:val="TableNormal"/>
    <w:next w:val="MediumGrid3-Accent2"/>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MediumGrid3-Accent33">
    <w:name w:val="Medium Grid 3 - Accent 33"/>
    <w:basedOn w:val="TableNormal"/>
    <w:next w:val="MediumGrid3-Accent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MediumGrid3-Accent43">
    <w:name w:val="Medium Grid 3 - Accent 43"/>
    <w:basedOn w:val="TableNormal"/>
    <w:next w:val="MediumGrid3-Accent4"/>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MediumGrid3-Accent53">
    <w:name w:val="Medium Grid 3 - Accent 53"/>
    <w:basedOn w:val="TableNormal"/>
    <w:next w:val="MediumGrid3-Accent5"/>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MediumGrid3-Accent63">
    <w:name w:val="Medium Grid 3 - Accent 63"/>
    <w:basedOn w:val="TableNormal"/>
    <w:next w:val="MediumGrid3-Accent6"/>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DarkList2">
    <w:name w:val="Dark List2"/>
    <w:basedOn w:val="TableNormal"/>
    <w:next w:val="DarkList"/>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00000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000000"/>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000000"/>
      </w:tcPr>
    </w:tblStylePr>
  </w:style>
  <w:style w:type="table" w:customStyle="1" w:styleId="DarkList-Accent12">
    <w:name w:val="Dark List - Accent 12"/>
    <w:basedOn w:val="TableNormal"/>
    <w:next w:val="DarkList-Accent1"/>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43F6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65F91"/>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65F91"/>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65F91"/>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65F91"/>
      </w:tcPr>
    </w:tblStylePr>
  </w:style>
  <w:style w:type="table" w:customStyle="1" w:styleId="DarkList-Accent22">
    <w:name w:val="Dark List - Accent 22"/>
    <w:basedOn w:val="TableNormal"/>
    <w:next w:val="DarkList-Accent2"/>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622423"/>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943634"/>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943634"/>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943634"/>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943634"/>
      </w:tcPr>
    </w:tblStylePr>
  </w:style>
  <w:style w:type="table" w:customStyle="1" w:styleId="DarkList-Accent32">
    <w:name w:val="Dark List - Accent 32"/>
    <w:basedOn w:val="TableNormal"/>
    <w:next w:val="DarkList-Accent3"/>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4E6128"/>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76923C"/>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76923C"/>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76923C"/>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76923C"/>
      </w:tcPr>
    </w:tblStylePr>
  </w:style>
  <w:style w:type="table" w:customStyle="1" w:styleId="DarkList-Accent42">
    <w:name w:val="Dark List - Accent 42"/>
    <w:basedOn w:val="TableNormal"/>
    <w:next w:val="DarkList-Accent4"/>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3F3151"/>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5F497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5F497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5F497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5F497A"/>
      </w:tcPr>
    </w:tblStylePr>
  </w:style>
  <w:style w:type="table" w:customStyle="1" w:styleId="DarkList-Accent52">
    <w:name w:val="Dark List - Accent 52"/>
    <w:basedOn w:val="TableNormal"/>
    <w:next w:val="DarkList-Accent5"/>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05867"/>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1849B"/>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1849B"/>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1849B"/>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1849B"/>
      </w:tcPr>
    </w:tblStylePr>
  </w:style>
  <w:style w:type="table" w:customStyle="1" w:styleId="DarkList-Accent62">
    <w:name w:val="Dark List - Accent 62"/>
    <w:basedOn w:val="TableNormal"/>
    <w:next w:val="DarkList-Accent6"/>
    <w:uiPriority w:val="70"/>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974706"/>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E36C0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E36C0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36C0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E36C0A"/>
      </w:tcPr>
    </w:tblStylePr>
  </w:style>
  <w:style w:type="table" w:customStyle="1" w:styleId="ColorfulShading3">
    <w:name w:val="Colorful Shading3"/>
    <w:basedOn w:val="TableNormal"/>
    <w:next w:val="ColorfulShading"/>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3">
    <w:name w:val="Colorful Shading - Accent 13"/>
    <w:basedOn w:val="TableNormal"/>
    <w:next w:val="ColorfulShading-Accent1"/>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3">
    <w:name w:val="Colorful Shading - Accent 23"/>
    <w:basedOn w:val="TableNormal"/>
    <w:next w:val="ColorfulShading-Accent2"/>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3">
    <w:name w:val="Colorful Shading - Accent 33"/>
    <w:basedOn w:val="TableNormal"/>
    <w:next w:val="ColorfulShading-Accent3"/>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3">
    <w:name w:val="Colorful Shading - Accent 43"/>
    <w:basedOn w:val="TableNormal"/>
    <w:next w:val="ColorfulShading-Accent4"/>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3">
    <w:name w:val="Colorful Shading - Accent 53"/>
    <w:basedOn w:val="TableNormal"/>
    <w:next w:val="ColorfulShading-Accent5"/>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3">
    <w:name w:val="Colorful Shading - Accent 63"/>
    <w:basedOn w:val="TableNormal"/>
    <w:next w:val="ColorfulShading-Accent6"/>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3">
    <w:name w:val="Colorful List3"/>
    <w:basedOn w:val="TableNormal"/>
    <w:next w:val="ColorfulList"/>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ColorfulList-Accent14">
    <w:name w:val="Colorful List - Accent 14"/>
    <w:basedOn w:val="TableNormal"/>
    <w:next w:val="ColorfulList-Accent1"/>
    <w:uiPriority w:val="34"/>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ColorfulList-Accent23">
    <w:name w:val="Colorful List - Accent 23"/>
    <w:basedOn w:val="TableNormal"/>
    <w:next w:val="ColorfulList-Accent2"/>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ColorfulList-Accent33">
    <w:name w:val="Colorful List - Accent 33"/>
    <w:basedOn w:val="TableNormal"/>
    <w:next w:val="ColorfulList-Accent3"/>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ColorfulList-Accent43">
    <w:name w:val="Colorful List - Accent 43"/>
    <w:basedOn w:val="TableNormal"/>
    <w:next w:val="ColorfulList-Accent4"/>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ColorfulList-Accent53">
    <w:name w:val="Colorful List - Accent 53"/>
    <w:basedOn w:val="TableNormal"/>
    <w:next w:val="ColorfulList-Accent5"/>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ColorfulList-Accent63">
    <w:name w:val="Colorful List - Accent 63"/>
    <w:basedOn w:val="TableNormal"/>
    <w:next w:val="ColorfulList-Accent6"/>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ColorfulGrid3">
    <w:name w:val="Colorful Grid3"/>
    <w:basedOn w:val="TableNormal"/>
    <w:next w:val="ColorfulGrid"/>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3">
    <w:name w:val="Colorful Grid - Accent 13"/>
    <w:basedOn w:val="TableNormal"/>
    <w:next w:val="ColorfulGrid-Accent1"/>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3">
    <w:name w:val="Colorful Grid - Accent 23"/>
    <w:basedOn w:val="TableNormal"/>
    <w:next w:val="ColorfulGrid-Accent2"/>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3">
    <w:name w:val="Colorful Grid - Accent 33"/>
    <w:basedOn w:val="TableNormal"/>
    <w:next w:val="ColorfulGrid-Accent3"/>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3">
    <w:name w:val="Colorful Grid - Accent 43"/>
    <w:basedOn w:val="TableNormal"/>
    <w:next w:val="ColorfulGrid-Accent4"/>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3">
    <w:name w:val="Colorful Grid - Accent 53"/>
    <w:basedOn w:val="TableNormal"/>
    <w:next w:val="ColorfulGrid-Accent5"/>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3">
    <w:name w:val="Colorful Grid - Accent 63"/>
    <w:basedOn w:val="TableNormal"/>
    <w:next w:val="ColorfulGrid-Accent6"/>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Normal4">
    <w:name w:val="TableNormal4"/>
    <w:pPr>
      <w:spacing w:before="120" w:after="120" w:line="266" w:lineRule="auto"/>
      <w:ind w:firstLine="720"/>
    </w:pPr>
    <w:rPr>
      <w:sz w:val="26"/>
      <w:szCs w:val="26"/>
      <w:lang w:val="en"/>
    </w:rPr>
    <w:tblPr>
      <w:tblCellMar>
        <w:top w:w="100" w:type="dxa"/>
        <w:left w:w="100" w:type="dxa"/>
        <w:bottom w:w="100" w:type="dxa"/>
        <w:right w:w="100" w:type="dxa"/>
      </w:tblCellMar>
    </w:tblPr>
  </w:style>
  <w:style w:type="table" w:customStyle="1" w:styleId="LightList14">
    <w:name w:val="Light List14"/>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ghtList-Accent114">
    <w:name w:val="Light List - Accent 114"/>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ghtList-Accent214">
    <w:name w:val="Light List - Accent 214"/>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ghtList-Accent314">
    <w:name w:val="Light List - Accent 314"/>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ghtList-Accent414">
    <w:name w:val="Light List - Accent 414"/>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ghtList-Accent514">
    <w:name w:val="Light List - Accent 514"/>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ghtList-Accent614">
    <w:name w:val="Light List - Accent 614"/>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MediumShading114">
    <w:name w:val="Medium Shading 114"/>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114">
    <w:name w:val="Medium Shading 1 - Accent 114"/>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214">
    <w:name w:val="Medium Shading 1 - Accent 214"/>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314">
    <w:name w:val="Medium Shading 1 - Accent 314"/>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414">
    <w:name w:val="Medium Shading 1 - Accent 414"/>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514">
    <w:name w:val="Medium Shading 1 - Accent 514"/>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614">
    <w:name w:val="Medium Shading 1 - Accent 614"/>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214">
    <w:name w:val="Medium Shading 2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114">
    <w:name w:val="Medium Shading 2 - Accent 1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214">
    <w:name w:val="Medium Shading 2 - Accent 2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314">
    <w:name w:val="Medium Shading 2 - Accent 3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414">
    <w:name w:val="Medium Shading 2 - Accent 4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514">
    <w:name w:val="Medium Shading 2 - Accent 5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614">
    <w:name w:val="Medium Shading 2 - Accent 614"/>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List114">
    <w:name w:val="Medium List 1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4">
    <w:name w:val="Medium List 1 - Accent 1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4">
    <w:name w:val="Medium List 1 - Accent 2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4">
    <w:name w:val="Medium List 1 - Accent 3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4">
    <w:name w:val="Medium List 1 - Accent 4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4">
    <w:name w:val="Medium List 1 - Accent 5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4">
    <w:name w:val="Medium List 1 - Accent 614"/>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4">
    <w:name w:val="Medium Grid 214"/>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MediumGrid2-Accent114">
    <w:name w:val="Medium Grid 2 - Accent 114"/>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MediumGrid2-Accent214">
    <w:name w:val="Medium Grid 2 - Accent 214"/>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MediumGrid2-Accent314">
    <w:name w:val="Medium Grid 2 - Accent 314"/>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MediumGrid2-Accent414">
    <w:name w:val="Medium Grid 2 - Accent 414"/>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MediumGrid2-Accent514">
    <w:name w:val="Medium Grid 2 - Accent 514"/>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MediumGrid2-Accent614">
    <w:name w:val="Medium Grid 2 - Accent 614"/>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MediumGrid313">
    <w:name w:val="Medium Grid 3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MediumGrid3-Accent113">
    <w:name w:val="Medium Grid 3 - Accent 1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MediumGrid3-Accent213">
    <w:name w:val="Medium Grid 3 - Accent 2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MediumGrid3-Accent313">
    <w:name w:val="Medium Grid 3 - Accent 3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MediumGrid3-Accent413">
    <w:name w:val="Medium Grid 3 - Accent 4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MediumGrid3-Accent513">
    <w:name w:val="Medium Grid 3 - Accent 5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MediumGrid3-Accent613">
    <w:name w:val="Medium Grid 3 - Accent 613"/>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ColorfulShading13">
    <w:name w:val="Colorful Shading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3">
    <w:name w:val="Colorful Shading - Accent 1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3">
    <w:name w:val="Colorful Shading - Accent 2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3">
    <w:name w:val="Colorful Shading - Accent 3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3">
    <w:name w:val="Colorful Shading - Accent 4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3">
    <w:name w:val="Colorful Shading - Accent 5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3">
    <w:name w:val="Colorful Shading - Accent 613"/>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3">
    <w:name w:val="Colorful List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ColorfulList-Accent123">
    <w:name w:val="Colorful List - Accent 12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ColorfulList-Accent213">
    <w:name w:val="Colorful List - Accent 2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ColorfulList-Accent313">
    <w:name w:val="Colorful List - Accent 3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ColorfulList-Accent413">
    <w:name w:val="Colorful List - Accent 4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ColorfulList-Accent513">
    <w:name w:val="Colorful List - Accent 5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ColorfulList-Accent613">
    <w:name w:val="Colorful List - Accent 613"/>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ColorfulGrid13">
    <w:name w:val="Colorful Grid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3">
    <w:name w:val="Colorful Grid - Accent 1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3">
    <w:name w:val="Colorful Grid - Accent 2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3">
    <w:name w:val="Colorful Grid - Accent 3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3">
    <w:name w:val="Colorful Grid - Accent 4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3">
    <w:name w:val="Colorful Grid - Accent 5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3">
    <w:name w:val="Colorful Grid - Accent 613"/>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HocTable16">
    <w:name w:val="HocTable16"/>
    <w:basedOn w:val="TableNormal"/>
    <w:uiPriority w:val="59"/>
    <w:qFormat/>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HocTable113">
    <w:name w:val="HocTable113"/>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chunV5">
    <w:name w:val="B¶ng chuÈn_V5"/>
    <w:semiHidden/>
    <w:pPr>
      <w:jc w:val="center"/>
    </w:pPr>
    <w:rPr>
      <w:rFonts w:ascii=".VnTime" w:eastAsia="Calibri" w:hAnsi=".VnTime" w:cs=".VnTime"/>
      <w:sz w:val="24"/>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trPr>
      <w:jc w:val="center"/>
    </w:trPr>
  </w:style>
  <w:style w:type="table" w:customStyle="1" w:styleId="McFormatbng6">
    <w:name w:val="Mục Format  bảng6"/>
    <w:pPr>
      <w:jc w:val="center"/>
    </w:pPr>
    <w:rPr>
      <w:rFonts w:eastAsia="Calibri"/>
      <w:sz w:val="28"/>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table" w:customStyle="1" w:styleId="MediumGrid1-Accent2114">
    <w:name w:val="Medium Grid 1 - Accent 2114"/>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4">
    <w:name w:val="Medium Grid 1 - Accent 224"/>
    <w:uiPriority w:val="34"/>
    <w:semiHidden/>
    <w:rPr>
      <w:rFonts w:cs="Calibri"/>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PlainTable212">
    <w:name w:val="Plain Table 212"/>
    <w:basedOn w:val="TableNormal"/>
    <w:uiPriority w:val="42"/>
    <w:rPr>
      <w:rFonts w:eastAsia="Calibri"/>
      <w:sz w:val="22"/>
      <w:szCs w:val="22"/>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22">
    <w:name w:val="Plain Table 222"/>
    <w:basedOn w:val="TableNormal"/>
    <w:uiPriority w:val="42"/>
    <w:rPr>
      <w:rFonts w:ascii="Cambria" w:eastAsia="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33">
    <w:name w:val="Plain Table 233"/>
    <w:basedOn w:val="TableNormal"/>
    <w:uiPriority w:val="42"/>
    <w:rPr>
      <w:rFonts w:ascii="Cambria" w:eastAsia="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312">
    <w:name w:val="Plain Table 2312"/>
    <w:basedOn w:val="TableNormal"/>
    <w:uiPriority w:val="42"/>
    <w:rPr>
      <w:rFonts w:ascii="Cambria" w:eastAsia="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42">
    <w:name w:val="Plain Table 242"/>
    <w:basedOn w:val="TableNormal"/>
    <w:uiPriority w:val="42"/>
    <w:rPr>
      <w:rFonts w:ascii="Cambria" w:eastAsia="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Grid1-Accent21113">
    <w:name w:val="Medium Grid 1 - Accent 21113"/>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13">
    <w:name w:val="Medium Grid 1 - Accent 2213"/>
    <w:uiPriority w:val="34"/>
    <w:semiHidden/>
    <w:rPr>
      <w:sz w:val="28"/>
      <w:szCs w:val="24"/>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Bangdangli111">
    <w:name w:val="Bảng dạng lưới 111"/>
    <w:basedOn w:val="TableNormal"/>
    <w:unhideWhenUse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nnMausang13">
    <w:name w:val="Tô nền Màu sáng13"/>
    <w:basedOn w:val="TableNormal"/>
    <w:uiPriority w:val="60"/>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style>
  <w:style w:type="table" w:customStyle="1" w:styleId="DanhsachMausang13">
    <w:name w:val="Danh sách Màu sáng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Mausang13">
    <w:name w:val="Lưới Màu sáng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tcPr>
    </w:tblStylePr>
  </w:style>
  <w:style w:type="table" w:customStyle="1" w:styleId="TnnVa113">
    <w:name w:val="Tô nền Vừa 1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13">
    <w:name w:val="Tô nền Vừa 2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13">
    <w:name w:val="Danh sách Vừa 1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12">
    <w:name w:val="Danh sách Vừa 2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000000"/>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000000"/>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000000"/>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C0C0C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12">
    <w:name w:val="Lưới Vừa 2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LiVa313">
    <w:name w:val="Lưới Vừa 3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DanhsachSm13">
    <w:name w:val="Danh sách Sẫm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00000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000000"/>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000000"/>
      </w:tcPr>
    </w:tblStylePr>
  </w:style>
  <w:style w:type="table" w:customStyle="1" w:styleId="TnnScs13">
    <w:name w:val="Tô nền Sặc sỡ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3">
    <w:name w:val="Danh sách Sặc sỡ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LiScs13">
    <w:name w:val="Lưới Sặc sỡ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3">
    <w:name w:val="Tô nền Màu sáng - Nhấn mạnh 113"/>
    <w:basedOn w:val="TableNormal"/>
    <w:uiPriority w:val="60"/>
    <w:unhideWhenUsed/>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style>
  <w:style w:type="table" w:customStyle="1" w:styleId="DanhsachMausang-Nhnmanh113">
    <w:name w:val="Danh sách Màu sáng - Nhấn mạnh 1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Mausang-Nhnmanh113">
    <w:name w:val="Lưới Màu sáng - Nhấn mạnh 1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tcPr>
    </w:tblStylePr>
  </w:style>
  <w:style w:type="table" w:customStyle="1" w:styleId="TnnVa1-Nhnmanh113">
    <w:name w:val="Tô nền Vừa 1 - Nhấn mạnh 1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113">
    <w:name w:val="Tô nền Vừa 2 - Nhấn mạnh 1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113">
    <w:name w:val="Danh sách Vừa 1 - Nhấn mạnh 1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12">
    <w:name w:val="Danh sách Vừa 2 - Nhấn mạnh 1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F81B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F81B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F81B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3DFEE"/>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112">
    <w:name w:val="Lưới Vừa 2 - Nhấn mạnh 1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LiVa3-Nhnmanh113">
    <w:name w:val="Lưới Vừa 3 - Nhấn mạnh 1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DanhsachSm-Nhnmanh113">
    <w:name w:val="Danh sách Sẫm - Nhấn mạnh 1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43F6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65F91"/>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65F91"/>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65F91"/>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65F91"/>
      </w:tcPr>
    </w:tblStylePr>
  </w:style>
  <w:style w:type="table" w:customStyle="1" w:styleId="TnnScs-Nhnmanh113">
    <w:name w:val="Tô nền Sặc sỡ - Nhấn mạnh 1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3">
    <w:name w:val="Danh sách Sặc sỡ - Nhấn mạnh 113"/>
    <w:basedOn w:val="TableNormal"/>
    <w:uiPriority w:val="34"/>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LiScs-Nhnmanh113">
    <w:name w:val="Lưới Sặc sỡ - Nhấn mạnh 113"/>
    <w:basedOn w:val="TableNormal"/>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3">
    <w:name w:val="Tô nền Màu sáng - Nhấn mạnh 213"/>
    <w:basedOn w:val="TableNormal"/>
    <w:uiPriority w:val="60"/>
    <w:unhideWhenUsed/>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DanhsachMausang-Nhnmanh213">
    <w:name w:val="Danh sách Màu sáng - Nhấn mạnh 2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Mausang-Nhnmanh213">
    <w:name w:val="Lưới Màu sáng - Nhấn mạnh 2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tcPr>
    </w:tblStylePr>
  </w:style>
  <w:style w:type="table" w:customStyle="1" w:styleId="TnnVa1-Nhnmanh213">
    <w:name w:val="Tô nền Vừa 1 - Nhấn mạnh 2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213">
    <w:name w:val="Tô nền Vừa 2 - Nhấn mạnh 2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213">
    <w:name w:val="Danh sách Vừa 1 - Nhấn mạnh 2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12">
    <w:name w:val="Danh sách Vừa 2 - Nhấn mạnh 2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C0504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C0504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C0504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FD3D2"/>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212">
    <w:name w:val="Lưới Vừa 2 - Nhấn mạnh 2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LiVa3-Nhnmanh213">
    <w:name w:val="Lưới Vừa 3 - Nhấn mạnh 2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DanhsachSm-Nhnmanh213">
    <w:name w:val="Danh sách Sẫm - Nhấn mạnh 2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622423"/>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943634"/>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943634"/>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943634"/>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943634"/>
      </w:tcPr>
    </w:tblStylePr>
  </w:style>
  <w:style w:type="table" w:customStyle="1" w:styleId="TnnScs-Nhnmanh213">
    <w:name w:val="Tô nền Sặc sỡ - Nhấn mạnh 2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3">
    <w:name w:val="Danh sách Sặc sỡ - Nhấn mạnh 2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LiScs-Nhnmanh213">
    <w:name w:val="Lưới Sặc sỡ - Nhấn mạnh 2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3">
    <w:name w:val="Tô nền Màu sáng - Nhấn mạnh 313"/>
    <w:basedOn w:val="TableNormal"/>
    <w:uiPriority w:val="60"/>
    <w:unhideWhenUsed/>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style>
  <w:style w:type="table" w:customStyle="1" w:styleId="DanhsachMausang-Nhnmanh313">
    <w:name w:val="Danh sách Màu sáng - Nhấn mạnh 3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Mausang-Nhnmanh313">
    <w:name w:val="Lưới Màu sáng - Nhấn mạnh 3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tcPr>
    </w:tblStylePr>
  </w:style>
  <w:style w:type="table" w:customStyle="1" w:styleId="TnnVa1-Nhnmanh313">
    <w:name w:val="Tô nền Vừa 1 - Nhấn mạnh 3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313">
    <w:name w:val="Tô nền Vừa 2 - Nhấn mạnh 3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313">
    <w:name w:val="Danh sách Vừa 1 - Nhấn mạnh 3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12">
    <w:name w:val="Danh sách Vừa 2 - Nhấn mạnh 3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9BBB59"/>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9BBB59"/>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9BBB59"/>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6EED5"/>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312">
    <w:name w:val="Lưới Vừa 2 - Nhấn mạnh 3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LiVa3-Nhnmanh313">
    <w:name w:val="Lưới Vừa 3 - Nhấn mạnh 3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DanhsachSm-Nhnmanh313">
    <w:name w:val="Danh sách Sẫm - Nhấn mạnh 3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4E6128"/>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76923C"/>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76923C"/>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76923C"/>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76923C"/>
      </w:tcPr>
    </w:tblStylePr>
  </w:style>
  <w:style w:type="table" w:customStyle="1" w:styleId="TnnScs-Nhnmanh313">
    <w:name w:val="Tô nền Sặc sỡ - Nhấn mạnh 3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3">
    <w:name w:val="Danh sách Sặc sỡ - Nhấn mạnh 3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LiScs-Nhnmanh313">
    <w:name w:val="Lưới Sặc sỡ - Nhấn mạnh 3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3">
    <w:name w:val="Tô nền Màu sáng - Nhấn mạnh 413"/>
    <w:basedOn w:val="TableNormal"/>
    <w:uiPriority w:val="60"/>
    <w:unhideWhenUsed/>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style>
  <w:style w:type="table" w:customStyle="1" w:styleId="DanhsachMausang-Nhnmanh413">
    <w:name w:val="Danh sách Màu sáng - Nhấn mạnh 4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Mausang-Nhnmanh413">
    <w:name w:val="Lưới Màu sáng - Nhấn mạnh 4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TnnVa1-Nhnmanh413">
    <w:name w:val="Tô nền Vừa 1 - Nhấn mạnh 4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413">
    <w:name w:val="Tô nền Vừa 2 - Nhấn mạnh 4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413">
    <w:name w:val="Danh sách Vừa 1 - Nhấn mạnh 4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12">
    <w:name w:val="Danh sách Vừa 2 - Nhấn mạnh 4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8064A2"/>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8064A2"/>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8064A2"/>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FD8E8"/>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412">
    <w:name w:val="Lưới Vừa 2 - Nhấn mạnh 4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LiVa3-Nhnmanh413">
    <w:name w:val="Lưới Vừa 3 - Nhấn mạnh 4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DanhsachSm-Nhnmanh413">
    <w:name w:val="Danh sách Sẫm - Nhấn mạnh 4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3F3151"/>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5F497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5F497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5F497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5F497A"/>
      </w:tcPr>
    </w:tblStylePr>
  </w:style>
  <w:style w:type="table" w:customStyle="1" w:styleId="TnnScs-Nhnmanh413">
    <w:name w:val="Tô nền Sặc sỡ - Nhấn mạnh 4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3">
    <w:name w:val="Danh sách Sặc sỡ - Nhấn mạnh 4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LiScs-Nhnmanh413">
    <w:name w:val="Lưới Sặc sỡ - Nhấn mạnh 4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3">
    <w:name w:val="Tô nền Màu sáng - Nhấn mạnh 513"/>
    <w:basedOn w:val="TableNormal"/>
    <w:uiPriority w:val="60"/>
    <w:unhideWhenUsed/>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style>
  <w:style w:type="table" w:customStyle="1" w:styleId="DanhsachMausang-Nhnmanh513">
    <w:name w:val="Danh sách Màu sáng - Nhấn mạnh 5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Mausang-Nhnmanh513">
    <w:name w:val="Lưới Màu sáng - Nhấn mạnh 5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customStyle="1" w:styleId="TnnVa1-Nhnmanh513">
    <w:name w:val="Tô nền Vừa 1 - Nhấn mạnh 5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513">
    <w:name w:val="Tô nền Vừa 2 - Nhấn mạnh 5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513">
    <w:name w:val="Danh sách Vừa 1 - Nhấn mạnh 5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12">
    <w:name w:val="Danh sách Vừa 2 - Nhấn mạnh 5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BACC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BACC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BACC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2EAF1"/>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512">
    <w:name w:val="Lưới Vừa 2 - Nhấn mạnh 5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LiVa3-Nhnmanh513">
    <w:name w:val="Lưới Vừa 3 - Nhấn mạnh 5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DanhsachSm-Nhnmanh513">
    <w:name w:val="Danh sách Sẫm - Nhấn mạnh 5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05867"/>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1849B"/>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1849B"/>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1849B"/>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1849B"/>
      </w:tcPr>
    </w:tblStylePr>
  </w:style>
  <w:style w:type="table" w:customStyle="1" w:styleId="TnnScs-Nhnmanh513">
    <w:name w:val="Tô nền Sặc sỡ - Nhấn mạnh 5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3">
    <w:name w:val="Danh sách Sặc sỡ - Nhấn mạnh 5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LiScs-Nhnmanh513">
    <w:name w:val="Lưới Sặc sỡ - Nhấn mạnh 5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3">
    <w:name w:val="Tô nền Màu sáng - Nhấn mạnh 613"/>
    <w:basedOn w:val="TableNormal"/>
    <w:uiPriority w:val="60"/>
    <w:unhideWhenUsed/>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style>
  <w:style w:type="table" w:customStyle="1" w:styleId="DanhsachMausang-Nhnmanh613">
    <w:name w:val="Danh sách Màu sáng - Nhấn mạnh 613"/>
    <w:basedOn w:val="TableNormal"/>
    <w:uiPriority w:val="61"/>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LiMausang-Nhnmanh613">
    <w:name w:val="Lưới Màu sáng - Nhấn mạnh 613"/>
    <w:basedOn w:val="TableNormal"/>
    <w:uiPriority w:val="62"/>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tcPr>
    </w:tblStylePr>
  </w:style>
  <w:style w:type="table" w:customStyle="1" w:styleId="TnnVa1-Nhnmanh613">
    <w:name w:val="Tô nền Vừa 1 - Nhấn mạnh 613"/>
    <w:basedOn w:val="TableNormal"/>
    <w:uiPriority w:val="63"/>
    <w:unhideWhenUsed/>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613">
    <w:name w:val="Tô nền Vừa 2 - Nhấn mạnh 613"/>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613">
    <w:name w:val="Danh sách Vừa 1 - Nhấn mạnh 613"/>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12">
    <w:name w:val="Danh sách Vừa 2 - Nhấn mạnh 61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F7964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F7964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F7964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FDE4D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612">
    <w:name w:val="Lưới Vừa 2 - Nhấn mạnh 61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LiVa3-Nhnmanh613">
    <w:name w:val="Lưới Vừa 3 - Nhấn mạnh 613"/>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DanhsachSm-Nhnmanh613">
    <w:name w:val="Danh sách Sẫm - Nhấn mạnh 613"/>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974706"/>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E36C0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E36C0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36C0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E36C0A"/>
      </w:tcPr>
    </w:tblStylePr>
  </w:style>
  <w:style w:type="table" w:customStyle="1" w:styleId="TnnScs-Nhnmanh613">
    <w:name w:val="Tô nền Sặc sỡ - Nhấn mạnh 613"/>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3">
    <w:name w:val="Danh sách Sặc sỡ - Nhấn mạnh 613"/>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LiScs-Nhnmanh613">
    <w:name w:val="Lưới Sặc sỡ - Nhấn mạnh 613"/>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ghtList112">
    <w:name w:val="Light List112"/>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ghtList-Accent1112">
    <w:name w:val="Light List - Accent 1112"/>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ghtList-Accent2112">
    <w:name w:val="Light List - Accent 2112"/>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ghtList-Accent3112">
    <w:name w:val="Light List - Accent 3112"/>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ghtList-Accent4112">
    <w:name w:val="Light List - Accent 4112"/>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ghtList-Accent5112">
    <w:name w:val="Light List - Accent 5112"/>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ghtList-Accent6112">
    <w:name w:val="Light List - Accent 6112"/>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MediumShading1112">
    <w:name w:val="Medium Shading 1112"/>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1112">
    <w:name w:val="Medium Shading 1 - Accent 1112"/>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2112">
    <w:name w:val="Medium Shading 1 - Accent 2112"/>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3112">
    <w:name w:val="Medium Shading 1 - Accent 3112"/>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4112">
    <w:name w:val="Medium Shading 1 - Accent 4112"/>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5112">
    <w:name w:val="Medium Shading 1 - Accent 5112"/>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6112">
    <w:name w:val="Medium Shading 1 - Accent 6112"/>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2112">
    <w:name w:val="Medium Shading 2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1112">
    <w:name w:val="Medium Shading 2 - Accent 1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2112">
    <w:name w:val="Medium Shading 2 - Accent 2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3112">
    <w:name w:val="Medium Shading 2 - Accent 3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4112">
    <w:name w:val="Medium Shading 2 - Accent 4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5112">
    <w:name w:val="Medium Shading 2 - Accent 5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6112">
    <w:name w:val="Medium Shading 2 - Accent 611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List1112">
    <w:name w:val="Medium List 1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12">
    <w:name w:val="Medium List 1 - Accent 1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12">
    <w:name w:val="Medium List 1 - Accent 2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12">
    <w:name w:val="Medium List 1 - Accent 3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12">
    <w:name w:val="Medium List 1 - Accent 4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12">
    <w:name w:val="Medium List 1 - Accent 5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12">
    <w:name w:val="Medium List 1 - Accent 611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12">
    <w:name w:val="Medium Grid 2112"/>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MediumGrid2-Accent1112">
    <w:name w:val="Medium Grid 2 - Accent 1112"/>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MediumGrid2-Accent2112">
    <w:name w:val="Medium Grid 2 - Accent 2112"/>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MediumGrid2-Accent3112">
    <w:name w:val="Medium Grid 2 - Accent 3112"/>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MediumGrid2-Accent4112">
    <w:name w:val="Medium Grid 2 - Accent 4112"/>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MediumGrid2-Accent5112">
    <w:name w:val="Medium Grid 2 - Accent 5112"/>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MediumGrid2-Accent6112">
    <w:name w:val="Medium Grid 2 - Accent 6112"/>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MediumGrid3112">
    <w:name w:val="Medium Grid 3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MediumGrid3-Accent1112">
    <w:name w:val="Medium Grid 3 - Accent 1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MediumGrid3-Accent2112">
    <w:name w:val="Medium Grid 3 - Accent 2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MediumGrid3-Accent3112">
    <w:name w:val="Medium Grid 3 - Accent 3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MediumGrid3-Accent4112">
    <w:name w:val="Medium Grid 3 - Accent 4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MediumGrid3-Accent5112">
    <w:name w:val="Medium Grid 3 - Accent 5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MediumGrid3-Accent6112">
    <w:name w:val="Medium Grid 3 - Accent 611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ColorfulShading112">
    <w:name w:val="Colorful Shading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12">
    <w:name w:val="Colorful Shading - Accent 1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12">
    <w:name w:val="Colorful Shading - Accent 2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12">
    <w:name w:val="Colorful Shading - Accent 3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12">
    <w:name w:val="Colorful Shading - Accent 4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12">
    <w:name w:val="Colorful Shading - Accent 5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12">
    <w:name w:val="Colorful Shading - Accent 611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12">
    <w:name w:val="Colorful List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ColorfulList-Accent1212">
    <w:name w:val="Colorful List - Accent 12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ColorfulList-Accent2112">
    <w:name w:val="Colorful List - Accent 2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ColorfulList-Accent3112">
    <w:name w:val="Colorful List - Accent 3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ColorfulList-Accent4112">
    <w:name w:val="Colorful List - Accent 4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ColorfulList-Accent5112">
    <w:name w:val="Colorful List - Accent 5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ColorfulList-Accent6112">
    <w:name w:val="Colorful List - Accent 611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ColorfulGrid112">
    <w:name w:val="Colorful Grid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12">
    <w:name w:val="Colorful Grid - Accent 1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12">
    <w:name w:val="Colorful Grid - Accent 2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12">
    <w:name w:val="Colorful Grid - Accent 3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12">
    <w:name w:val="Colorful Grid - Accent 4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12">
    <w:name w:val="Colorful Grid - Accent 5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12">
    <w:name w:val="Colorful Grid - Accent 611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angdangli121">
    <w:name w:val="Bảng dạng lưới 121"/>
    <w:basedOn w:val="TableNormal"/>
    <w:unhideWhenUse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nnMausang22">
    <w:name w:val="Tô nền Màu sáng22"/>
    <w:basedOn w:val="TableNormal"/>
    <w:uiPriority w:val="60"/>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style>
  <w:style w:type="table" w:customStyle="1" w:styleId="DanhsachMausang22">
    <w:name w:val="Danh sách Màu sáng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Mausang22">
    <w:name w:val="Lưới Màu sáng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tcPr>
    </w:tblStylePr>
  </w:style>
  <w:style w:type="table" w:customStyle="1" w:styleId="TnnVa122">
    <w:name w:val="Tô nền Vừa 1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22">
    <w:name w:val="Tô nền Vừa 2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22">
    <w:name w:val="Danh sách Vừa 1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DanhsachVa222">
    <w:name w:val="Danh sách Vừa 2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000000"/>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000000"/>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000000"/>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C0C0C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22">
    <w:name w:val="Lưới Vừa 2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LiVa322">
    <w:name w:val="Lưới Vừa 3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DanhsachSm22">
    <w:name w:val="Danh sách Sẫm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00000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000000"/>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000000"/>
      </w:tcPr>
    </w:tblStylePr>
  </w:style>
  <w:style w:type="table" w:customStyle="1" w:styleId="TnnScs22">
    <w:name w:val="Tô nền Sặc sỡ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22">
    <w:name w:val="Danh sách Sặc sỡ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LiScs22">
    <w:name w:val="Lưới Sặc sỡ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22">
    <w:name w:val="Tô nền Màu sáng - Nhấn mạnh 122"/>
    <w:basedOn w:val="TableNormal"/>
    <w:uiPriority w:val="60"/>
    <w:unhideWhenUsed/>
    <w:rPr>
      <w:rFonts w:ascii="Cambria" w:eastAsia="MS Mincho" w:hAnsi="Cambria"/>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style>
  <w:style w:type="table" w:customStyle="1" w:styleId="DanhsachMausang-Nhnmanh122">
    <w:name w:val="Danh sách Màu sáng - Nhấn mạnh 1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Mausang-Nhnmanh122">
    <w:name w:val="Lưới Màu sáng - Nhấn mạnh 1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tcPr>
    </w:tblStylePr>
  </w:style>
  <w:style w:type="table" w:customStyle="1" w:styleId="TnnVa1-Nhnmanh122">
    <w:name w:val="Tô nền Vừa 1 - Nhấn mạnh 1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122">
    <w:name w:val="Tô nền Vừa 2 - Nhấn mạnh 1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122">
    <w:name w:val="Danh sách Vừa 1 - Nhấn mạnh 1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DanhsachVa2-Nhnmanh122">
    <w:name w:val="Danh sách Vừa 2 - Nhấn mạnh 1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F81B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F81B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F81B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3DFEE"/>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122">
    <w:name w:val="Lưới Vừa 2 - Nhấn mạnh 1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LiVa3-Nhnmanh122">
    <w:name w:val="Lưới Vừa 3 - Nhấn mạnh 1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DanhsachSm-Nhnmanh122">
    <w:name w:val="Danh sách Sẫm - Nhấn mạnh 1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43F6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65F91"/>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65F91"/>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65F91"/>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65F91"/>
      </w:tcPr>
    </w:tblStylePr>
  </w:style>
  <w:style w:type="table" w:customStyle="1" w:styleId="TnnScs-Nhnmanh122">
    <w:name w:val="Tô nền Sặc sỡ - Nhấn mạnh 1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22">
    <w:name w:val="Danh sách Sặc sỡ - Nhấn mạnh 122"/>
    <w:basedOn w:val="TableNormal"/>
    <w:uiPriority w:val="34"/>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LiScs-Nhnmanh122">
    <w:name w:val="Lưới Sặc sỡ - Nhấn mạnh 122"/>
    <w:basedOn w:val="TableNormal"/>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22">
    <w:name w:val="Tô nền Màu sáng - Nhấn mạnh 222"/>
    <w:basedOn w:val="TableNormal"/>
    <w:uiPriority w:val="60"/>
    <w:unhideWhenUsed/>
    <w:rPr>
      <w:rFonts w:ascii="Cambria" w:eastAsia="MS Mincho" w:hAnsi="Cambria"/>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DanhsachMausang-Nhnmanh222">
    <w:name w:val="Danh sách Màu sáng - Nhấn mạnh 2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Mausang-Nhnmanh222">
    <w:name w:val="Lưới Màu sáng - Nhấn mạnh 2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tcPr>
    </w:tblStylePr>
  </w:style>
  <w:style w:type="table" w:customStyle="1" w:styleId="TnnVa1-Nhnmanh222">
    <w:name w:val="Tô nền Vừa 1 - Nhấn mạnh 2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222">
    <w:name w:val="Tô nền Vừa 2 - Nhấn mạnh 2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222">
    <w:name w:val="Danh sách Vừa 1 - Nhấn mạnh 2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DanhsachVa2-Nhnmanh222">
    <w:name w:val="Danh sách Vừa 2 - Nhấn mạnh 2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C0504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C0504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C0504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FD3D2"/>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222">
    <w:name w:val="Lưới Vừa 2 - Nhấn mạnh 2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LiVa3-Nhnmanh222">
    <w:name w:val="Lưới Vừa 3 - Nhấn mạnh 2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DanhsachSm-Nhnmanh222">
    <w:name w:val="Danh sách Sẫm - Nhấn mạnh 2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622423"/>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943634"/>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943634"/>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943634"/>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943634"/>
      </w:tcPr>
    </w:tblStylePr>
  </w:style>
  <w:style w:type="table" w:customStyle="1" w:styleId="TnnScs-Nhnmanh222">
    <w:name w:val="Tô nền Sặc sỡ - Nhấn mạnh 2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22">
    <w:name w:val="Danh sách Sặc sỡ - Nhấn mạnh 2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LiScs-Nhnmanh222">
    <w:name w:val="Lưới Sặc sỡ - Nhấn mạnh 2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22">
    <w:name w:val="Tô nền Màu sáng - Nhấn mạnh 322"/>
    <w:basedOn w:val="TableNormal"/>
    <w:uiPriority w:val="60"/>
    <w:unhideWhenUsed/>
    <w:rPr>
      <w:rFonts w:ascii="Cambria" w:eastAsia="MS Mincho" w:hAnsi="Cambria"/>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style>
  <w:style w:type="table" w:customStyle="1" w:styleId="DanhsachMausang-Nhnmanh322">
    <w:name w:val="Danh sách Màu sáng - Nhấn mạnh 3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Mausang-Nhnmanh322">
    <w:name w:val="Lưới Màu sáng - Nhấn mạnh 3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tcPr>
    </w:tblStylePr>
  </w:style>
  <w:style w:type="table" w:customStyle="1" w:styleId="TnnVa1-Nhnmanh322">
    <w:name w:val="Tô nền Vừa 1 - Nhấn mạnh 3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322">
    <w:name w:val="Tô nền Vừa 2 - Nhấn mạnh 3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322">
    <w:name w:val="Danh sách Vừa 1 - Nhấn mạnh 3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DanhsachVa2-Nhnmanh322">
    <w:name w:val="Danh sách Vừa 2 - Nhấn mạnh 3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9BBB59"/>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9BBB59"/>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9BBB59"/>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E6EED5"/>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322">
    <w:name w:val="Lưới Vừa 2 - Nhấn mạnh 3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LiVa3-Nhnmanh322">
    <w:name w:val="Lưới Vừa 3 - Nhấn mạnh 3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DanhsachSm-Nhnmanh322">
    <w:name w:val="Danh sách Sẫm - Nhấn mạnh 3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4E6128"/>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76923C"/>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76923C"/>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76923C"/>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76923C"/>
      </w:tcPr>
    </w:tblStylePr>
  </w:style>
  <w:style w:type="table" w:customStyle="1" w:styleId="TnnScs-Nhnmanh322">
    <w:name w:val="Tô nền Sặc sỡ - Nhấn mạnh 3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22">
    <w:name w:val="Danh sách Sặc sỡ - Nhấn mạnh 3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LiScs-Nhnmanh322">
    <w:name w:val="Lưới Sặc sỡ - Nhấn mạnh 3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22">
    <w:name w:val="Tô nền Màu sáng - Nhấn mạnh 422"/>
    <w:basedOn w:val="TableNormal"/>
    <w:uiPriority w:val="60"/>
    <w:unhideWhenUsed/>
    <w:rPr>
      <w:rFonts w:ascii="Cambria" w:eastAsia="MS Mincho" w:hAnsi="Cambria"/>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style>
  <w:style w:type="table" w:customStyle="1" w:styleId="DanhsachMausang-Nhnmanh422">
    <w:name w:val="Danh sách Màu sáng - Nhấn mạnh 4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Mausang-Nhnmanh422">
    <w:name w:val="Lưới Màu sáng - Nhấn mạnh 4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TnnVa1-Nhnmanh422">
    <w:name w:val="Tô nền Vừa 1 - Nhấn mạnh 4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422">
    <w:name w:val="Tô nền Vừa 2 - Nhấn mạnh 4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422">
    <w:name w:val="Danh sách Vừa 1 - Nhấn mạnh 4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DanhsachVa2-Nhnmanh422">
    <w:name w:val="Danh sách Vừa 2 - Nhấn mạnh 4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8064A2"/>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8064A2"/>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8064A2"/>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FD8E8"/>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422">
    <w:name w:val="Lưới Vừa 2 - Nhấn mạnh 4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LiVa3-Nhnmanh422">
    <w:name w:val="Lưới Vừa 3 - Nhấn mạnh 4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DanhsachSm-Nhnmanh422">
    <w:name w:val="Danh sách Sẫm - Nhấn mạnh 4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3F3151"/>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5F497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5F497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5F497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5F497A"/>
      </w:tcPr>
    </w:tblStylePr>
  </w:style>
  <w:style w:type="table" w:customStyle="1" w:styleId="TnnScs-Nhnmanh422">
    <w:name w:val="Tô nền Sặc sỡ - Nhấn mạnh 4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22">
    <w:name w:val="Danh sách Sặc sỡ - Nhấn mạnh 4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LiScs-Nhnmanh422">
    <w:name w:val="Lưới Sặc sỡ - Nhấn mạnh 4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22">
    <w:name w:val="Tô nền Màu sáng - Nhấn mạnh 522"/>
    <w:basedOn w:val="TableNormal"/>
    <w:uiPriority w:val="60"/>
    <w:unhideWhenUsed/>
    <w:rPr>
      <w:rFonts w:ascii="Cambria" w:eastAsia="MS Mincho" w:hAnsi="Cambria"/>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style>
  <w:style w:type="table" w:customStyle="1" w:styleId="DanhsachMausang-Nhnmanh522">
    <w:name w:val="Danh sách Màu sáng - Nhấn mạnh 5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Mausang-Nhnmanh522">
    <w:name w:val="Lưới Màu sáng - Nhấn mạnh 5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customStyle="1" w:styleId="TnnVa1-Nhnmanh522">
    <w:name w:val="Tô nền Vừa 1 - Nhấn mạnh 5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522">
    <w:name w:val="Tô nền Vừa 2 - Nhấn mạnh 5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522">
    <w:name w:val="Danh sách Vừa 1 - Nhấn mạnh 5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DanhsachVa2-Nhnmanh522">
    <w:name w:val="Danh sách Vừa 2 - Nhấn mạnh 5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BACC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BACC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BACC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2EAF1"/>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522">
    <w:name w:val="Lưới Vừa 2 - Nhấn mạnh 5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LiVa3-Nhnmanh522">
    <w:name w:val="Lưới Vừa 3 - Nhấn mạnh 5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DanhsachSm-Nhnmanh522">
    <w:name w:val="Danh sách Sẫm - Nhấn mạnh 5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05867"/>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1849B"/>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1849B"/>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1849B"/>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1849B"/>
      </w:tcPr>
    </w:tblStylePr>
  </w:style>
  <w:style w:type="table" w:customStyle="1" w:styleId="TnnScs-Nhnmanh522">
    <w:name w:val="Tô nền Sặc sỡ - Nhấn mạnh 5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22">
    <w:name w:val="Danh sách Sặc sỡ - Nhấn mạnh 5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LiScs-Nhnmanh522">
    <w:name w:val="Lưới Sặc sỡ - Nhấn mạnh 5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22">
    <w:name w:val="Tô nền Màu sáng - Nhấn mạnh 622"/>
    <w:basedOn w:val="TableNormal"/>
    <w:uiPriority w:val="60"/>
    <w:unhideWhenUsed/>
    <w:rPr>
      <w:rFonts w:ascii="Cambria" w:eastAsia="MS Mincho" w:hAnsi="Cambria"/>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style>
  <w:style w:type="table" w:customStyle="1" w:styleId="DanhsachMausang-Nhnmanh622">
    <w:name w:val="Danh sách Màu sáng - Nhấn mạnh 622"/>
    <w:basedOn w:val="TableNormal"/>
    <w:uiPriority w:val="61"/>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LiMausang-Nhnmanh622">
    <w:name w:val="Lưới Màu sáng - Nhấn mạnh 622"/>
    <w:basedOn w:val="TableNormal"/>
    <w:uiPriority w:val="62"/>
    <w:unhideWhenUsed/>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tcPr>
    </w:tblStylePr>
  </w:style>
  <w:style w:type="table" w:customStyle="1" w:styleId="TnnVa1-Nhnmanh622">
    <w:name w:val="Tô nền Vừa 1 - Nhấn mạnh 622"/>
    <w:basedOn w:val="TableNormal"/>
    <w:uiPriority w:val="63"/>
    <w:unhideWhenUsed/>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622">
    <w:name w:val="Tô nền Vừa 2 - Nhấn mạnh 622"/>
    <w:basedOn w:val="TableNormal"/>
    <w:uiPriority w:val="64"/>
    <w:unhideWhenUsed/>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622">
    <w:name w:val="Danh sách Vừa 1 - Nhấn mạnh 622"/>
    <w:basedOn w:val="TableNormal"/>
    <w:uiPriority w:val="65"/>
    <w:unhideWhenUsed/>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DanhsachVa2-Nhnmanh622">
    <w:name w:val="Danh sách Vừa 2 - Nhấn mạnh 622"/>
    <w:basedOn w:val="TableNormal"/>
    <w:uiPriority w:val="66"/>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F79646"/>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F79646"/>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F79646"/>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FDE4D0"/>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LiVa2-Nhnmanh622">
    <w:name w:val="Lưới Vừa 2 - Nhấn mạnh 622"/>
    <w:basedOn w:val="TableNormal"/>
    <w:uiPriority w:val="68"/>
    <w:unhideWhenUsed/>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LiVa3-Nhnmanh622">
    <w:name w:val="Lưới Vừa 3 - Nhấn mạnh 622"/>
    <w:basedOn w:val="TableNormal"/>
    <w:uiPriority w:val="69"/>
    <w:unhideWhenUsed/>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DanhsachSm-Nhnmanh622">
    <w:name w:val="Danh sách Sẫm - Nhấn mạnh 622"/>
    <w:basedOn w:val="TableNormal"/>
    <w:uiPriority w:val="70"/>
    <w:unhideWhenUsed/>
    <w:rPr>
      <w:rFonts w:ascii="Cambria" w:eastAsia="MS Mincho" w:hAnsi="Cambria"/>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974706"/>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E36C0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E36C0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36C0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E36C0A"/>
      </w:tcPr>
    </w:tblStylePr>
  </w:style>
  <w:style w:type="table" w:customStyle="1" w:styleId="TnnScs-Nhnmanh622">
    <w:name w:val="Tô nền Sặc sỡ - Nhấn mạnh 622"/>
    <w:basedOn w:val="TableNormal"/>
    <w:uiPriority w:val="71"/>
    <w:unhideWhenUsed/>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22">
    <w:name w:val="Danh sách Sặc sỡ - Nhấn mạnh 622"/>
    <w:basedOn w:val="TableNormal"/>
    <w:uiPriority w:val="72"/>
    <w:unhideWhenUsed/>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LiScs-Nhnmanh622">
    <w:name w:val="Lưới Sặc sỡ - Nhấn mạnh 622"/>
    <w:basedOn w:val="TableNormal"/>
    <w:uiPriority w:val="73"/>
    <w:unhideWhenUsed/>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ghtList122">
    <w:name w:val="Light List122"/>
    <w:basedOn w:val="TableNormal"/>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ghtList-Accent1122">
    <w:name w:val="Light List - Accent 1122"/>
    <w:basedOn w:val="TableNormal"/>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ghtList-Accent2122">
    <w:name w:val="Light List - Accent 2122"/>
    <w:basedOn w:val="TableNormal"/>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ghtList-Accent3122">
    <w:name w:val="Light List - Accent 3122"/>
    <w:basedOn w:val="TableNormal"/>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ghtList-Accent4122">
    <w:name w:val="Light List - Accent 4122"/>
    <w:basedOn w:val="TableNormal"/>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ghtList-Accent5122">
    <w:name w:val="Light List - Accent 5122"/>
    <w:basedOn w:val="TableNormal"/>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ghtList-Accent6122">
    <w:name w:val="Light List - Accent 6122"/>
    <w:basedOn w:val="TableNormal"/>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MediumShading1122">
    <w:name w:val="Medium Shading 1122"/>
    <w:basedOn w:val="TableNormal"/>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1122">
    <w:name w:val="Medium Shading 1 - Accent 1122"/>
    <w:basedOn w:val="TableNormal"/>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2122">
    <w:name w:val="Medium Shading 1 - Accent 2122"/>
    <w:basedOn w:val="TableNormal"/>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3122">
    <w:name w:val="Medium Shading 1 - Accent 3122"/>
    <w:basedOn w:val="TableNormal"/>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4122">
    <w:name w:val="Medium Shading 1 - Accent 4122"/>
    <w:basedOn w:val="TableNormal"/>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5122">
    <w:name w:val="Medium Shading 1 - Accent 5122"/>
    <w:basedOn w:val="TableNormal"/>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1-Accent6122">
    <w:name w:val="Medium Shading 1 - Accent 6122"/>
    <w:basedOn w:val="TableNormal"/>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Shading2122">
    <w:name w:val="Medium Shading 2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1122">
    <w:name w:val="Medium Shading 2 - Accent 1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2122">
    <w:name w:val="Medium Shading 2 - Accent 2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3122">
    <w:name w:val="Medium Shading 2 - Accent 3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4122">
    <w:name w:val="Medium Shading 2 - Accent 4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5122">
    <w:name w:val="Medium Shading 2 - Accent 5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Shading2-Accent6122">
    <w:name w:val="Medium Shading 2 - Accent 6122"/>
    <w:basedOn w:val="TableNormal"/>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MediumList1122">
    <w:name w:val="Medium List 1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22">
    <w:name w:val="Medium List 1 - Accent 1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22">
    <w:name w:val="Medium List 1 - Accent 2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22">
    <w:name w:val="Medium List 1 - Accent 3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22">
    <w:name w:val="Medium List 1 - Accent 4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22">
    <w:name w:val="Medium List 1 - Accent 5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22">
    <w:name w:val="Medium List 1 - Accent 6122"/>
    <w:basedOn w:val="TableNormal"/>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122">
    <w:name w:val="Medium Grid 2122"/>
    <w:basedOn w:val="TableNormal"/>
    <w:uiPriority w:val="68"/>
    <w:rPr>
      <w:rFonts w:eastAsia="MS Gothic"/>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MediumGrid2-Accent1122">
    <w:name w:val="Medium Grid 2 - Accent 1122"/>
    <w:basedOn w:val="TableNormal"/>
    <w:uiPriority w:val="68"/>
    <w:rPr>
      <w:rFonts w:eastAsia="MS Gothic"/>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A7BFDE"/>
      </w:tcPr>
    </w:tblStylePr>
    <w:tblStylePr w:type="band1Horz">
      <w:tblPr/>
      <w:tcPr>
        <w:tcBorders>
          <w:top w:val="none" w:sz="0" w:space="0" w:color="auto"/>
          <w:left w:val="none" w:sz="0" w:space="0" w:color="auto"/>
          <w:bottom w:val="none" w:sz="0" w:space="0" w:color="auto"/>
          <w:right w:val="none" w:sz="0" w:space="0" w:color="auto"/>
          <w:insideH w:val="single" w:sz="6" w:space="0" w:color="4F81BD"/>
          <w:insideV w:val="single" w:sz="6" w:space="0" w:color="4F81BD"/>
          <w:tl2br w:val="none" w:sz="0" w:space="0" w:color="auto"/>
          <w:tr2bl w:val="none" w:sz="0" w:space="0" w:color="auto"/>
        </w:tcBorders>
        <w:shd w:val="clear" w:color="auto" w:fill="A7BFDE"/>
      </w:tcPr>
    </w:tblStylePr>
    <w:tblStylePr w:type="nwCell">
      <w:tblPr/>
      <w:tcPr>
        <w:shd w:val="clear" w:color="auto" w:fill="FFFFFF"/>
      </w:tcPr>
    </w:tblStylePr>
  </w:style>
  <w:style w:type="table" w:customStyle="1" w:styleId="MediumGrid2-Accent2122">
    <w:name w:val="Medium Grid 2 - Accent 2122"/>
    <w:basedOn w:val="TableNormal"/>
    <w:uiPriority w:val="68"/>
    <w:rPr>
      <w:rFonts w:eastAsia="MS Gothic"/>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2DBDB"/>
      </w:tcPr>
    </w:tblStylePr>
    <w:tblStylePr w:type="band1Vert">
      <w:tblPr/>
      <w:tcPr>
        <w:shd w:val="clear" w:color="auto" w:fill="DFA7A6"/>
      </w:tcPr>
    </w:tblStylePr>
    <w:tblStylePr w:type="band1Horz">
      <w:tblPr/>
      <w:tcPr>
        <w:tcBorders>
          <w:top w:val="none" w:sz="0" w:space="0" w:color="auto"/>
          <w:left w:val="none" w:sz="0" w:space="0" w:color="auto"/>
          <w:bottom w:val="none" w:sz="0" w:space="0" w:color="auto"/>
          <w:right w:val="none" w:sz="0" w:space="0" w:color="auto"/>
          <w:insideH w:val="single" w:sz="6" w:space="0" w:color="C0504D"/>
          <w:insideV w:val="single" w:sz="6" w:space="0" w:color="C0504D"/>
          <w:tl2br w:val="none" w:sz="0" w:space="0" w:color="auto"/>
          <w:tr2bl w:val="none" w:sz="0" w:space="0" w:color="auto"/>
        </w:tcBorders>
        <w:shd w:val="clear" w:color="auto" w:fill="DFA7A6"/>
      </w:tcPr>
    </w:tblStylePr>
    <w:tblStylePr w:type="nwCell">
      <w:tblPr/>
      <w:tcPr>
        <w:shd w:val="clear" w:color="auto" w:fill="FFFFFF"/>
      </w:tcPr>
    </w:tblStylePr>
  </w:style>
  <w:style w:type="table" w:customStyle="1" w:styleId="MediumGrid2-Accent3122">
    <w:name w:val="Medium Grid 2 - Accent 3122"/>
    <w:basedOn w:val="TableNormal"/>
    <w:uiPriority w:val="68"/>
    <w:rPr>
      <w:rFonts w:eastAsia="MS Gothic"/>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AF1DD"/>
      </w:tcPr>
    </w:tblStylePr>
    <w:tblStylePr w:type="band1Vert">
      <w:tblPr/>
      <w:tcPr>
        <w:shd w:val="clear" w:color="auto" w:fill="CDDDAC"/>
      </w:tcPr>
    </w:tblStylePr>
    <w:tblStylePr w:type="band1Horz">
      <w:tblPr/>
      <w:tcPr>
        <w:tcBorders>
          <w:top w:val="none" w:sz="0" w:space="0" w:color="auto"/>
          <w:left w:val="none" w:sz="0" w:space="0" w:color="auto"/>
          <w:bottom w:val="none" w:sz="0" w:space="0" w:color="auto"/>
          <w:right w:val="none" w:sz="0" w:space="0" w:color="auto"/>
          <w:insideH w:val="single" w:sz="6" w:space="0" w:color="9BBB59"/>
          <w:insideV w:val="single" w:sz="6" w:space="0" w:color="9BBB59"/>
          <w:tl2br w:val="none" w:sz="0" w:space="0" w:color="auto"/>
          <w:tr2bl w:val="none" w:sz="0" w:space="0" w:color="auto"/>
        </w:tcBorders>
        <w:shd w:val="clear" w:color="auto" w:fill="CDDDAC"/>
      </w:tcPr>
    </w:tblStylePr>
    <w:tblStylePr w:type="nwCell">
      <w:tblPr/>
      <w:tcPr>
        <w:shd w:val="clear" w:color="auto" w:fill="FFFFFF"/>
      </w:tcPr>
    </w:tblStylePr>
  </w:style>
  <w:style w:type="table" w:customStyle="1" w:styleId="MediumGrid2-Accent4122">
    <w:name w:val="Medium Grid 2 - Accent 4122"/>
    <w:basedOn w:val="TableNormal"/>
    <w:uiPriority w:val="68"/>
    <w:rPr>
      <w:rFonts w:eastAsia="MS Gothic"/>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shd w:val="clear" w:color="auto" w:fill="BFB1D0"/>
      </w:tcPr>
    </w:tblStylePr>
    <w:tblStylePr w:type="band1Horz">
      <w:tblPr/>
      <w:tcPr>
        <w:tcBorders>
          <w:top w:val="none" w:sz="0" w:space="0" w:color="auto"/>
          <w:left w:val="none" w:sz="0" w:space="0" w:color="auto"/>
          <w:bottom w:val="none" w:sz="0" w:space="0" w:color="auto"/>
          <w:right w:val="none" w:sz="0" w:space="0" w:color="auto"/>
          <w:insideH w:val="single" w:sz="6" w:space="0" w:color="8064A2"/>
          <w:insideV w:val="single" w:sz="6" w:space="0" w:color="8064A2"/>
          <w:tl2br w:val="none" w:sz="0" w:space="0" w:color="auto"/>
          <w:tr2bl w:val="none" w:sz="0" w:space="0" w:color="auto"/>
        </w:tcBorders>
        <w:shd w:val="clear" w:color="auto" w:fill="BFB1D0"/>
      </w:tcPr>
    </w:tblStylePr>
    <w:tblStylePr w:type="nwCell">
      <w:tblPr/>
      <w:tcPr>
        <w:shd w:val="clear" w:color="auto" w:fill="FFFFFF"/>
      </w:tcPr>
    </w:tblStylePr>
  </w:style>
  <w:style w:type="table" w:customStyle="1" w:styleId="MediumGrid2-Accent5122">
    <w:name w:val="Medium Grid 2 - Accent 5122"/>
    <w:basedOn w:val="TableNormal"/>
    <w:uiPriority w:val="68"/>
    <w:rPr>
      <w:rFonts w:eastAsia="MS Gothic"/>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AEEF3"/>
      </w:tcPr>
    </w:tblStylePr>
    <w:tblStylePr w:type="band1Vert">
      <w:tblPr/>
      <w:tcPr>
        <w:shd w:val="clear" w:color="auto" w:fill="A5D5E2"/>
      </w:tcPr>
    </w:tblStylePr>
    <w:tblStylePr w:type="band1Horz">
      <w:tblPr/>
      <w:tcPr>
        <w:tcBorders>
          <w:top w:val="none" w:sz="0" w:space="0" w:color="auto"/>
          <w:left w:val="none" w:sz="0" w:space="0" w:color="auto"/>
          <w:bottom w:val="none" w:sz="0" w:space="0" w:color="auto"/>
          <w:right w:val="none" w:sz="0" w:space="0" w:color="auto"/>
          <w:insideH w:val="single" w:sz="6" w:space="0" w:color="4BACC6"/>
          <w:insideV w:val="single" w:sz="6" w:space="0" w:color="4BACC6"/>
          <w:tl2br w:val="none" w:sz="0" w:space="0" w:color="auto"/>
          <w:tr2bl w:val="none" w:sz="0" w:space="0" w:color="auto"/>
        </w:tcBorders>
        <w:shd w:val="clear" w:color="auto" w:fill="A5D5E2"/>
      </w:tcPr>
    </w:tblStylePr>
    <w:tblStylePr w:type="nwCell">
      <w:tblPr/>
      <w:tcPr>
        <w:shd w:val="clear" w:color="auto" w:fill="FFFFFF"/>
      </w:tcPr>
    </w:tblStylePr>
  </w:style>
  <w:style w:type="table" w:customStyle="1" w:styleId="MediumGrid2-Accent6122">
    <w:name w:val="Medium Grid 2 - Accent 6122"/>
    <w:basedOn w:val="TableNormal"/>
    <w:uiPriority w:val="68"/>
    <w:rPr>
      <w:rFonts w:eastAsia="MS Gothic"/>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FDE9D9"/>
      </w:tcPr>
    </w:tblStylePr>
    <w:tblStylePr w:type="band1Vert">
      <w:tblPr/>
      <w:tcPr>
        <w:shd w:val="clear" w:color="auto" w:fill="FBCAA2"/>
      </w:tcPr>
    </w:tblStylePr>
    <w:tblStylePr w:type="band1Horz">
      <w:tblPr/>
      <w:tcPr>
        <w:tcBorders>
          <w:top w:val="none" w:sz="0" w:space="0" w:color="auto"/>
          <w:left w:val="none" w:sz="0" w:space="0" w:color="auto"/>
          <w:bottom w:val="none" w:sz="0" w:space="0" w:color="auto"/>
          <w:right w:val="none" w:sz="0" w:space="0" w:color="auto"/>
          <w:insideH w:val="single" w:sz="6" w:space="0" w:color="F79646"/>
          <w:insideV w:val="single" w:sz="6" w:space="0" w:color="F79646"/>
          <w:tl2br w:val="none" w:sz="0" w:space="0" w:color="auto"/>
          <w:tr2bl w:val="none" w:sz="0" w:space="0" w:color="auto"/>
        </w:tcBorders>
        <w:shd w:val="clear" w:color="auto" w:fill="FBCAA2"/>
      </w:tcPr>
    </w:tblStylePr>
    <w:tblStylePr w:type="nwCell">
      <w:tblPr/>
      <w:tcPr>
        <w:shd w:val="clear" w:color="auto" w:fill="FFFFFF"/>
      </w:tcPr>
    </w:tblStylePr>
  </w:style>
  <w:style w:type="table" w:customStyle="1" w:styleId="MediumGrid3122">
    <w:name w:val="Medium Grid 3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MediumGrid3-Accent1122">
    <w:name w:val="Medium Grid 3 - Accent 1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MediumGrid3-Accent2122">
    <w:name w:val="Medium Grid 3 - Accent 2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MediumGrid3-Accent3122">
    <w:name w:val="Medium Grid 3 - Accent 3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MediumGrid3-Accent4122">
    <w:name w:val="Medium Grid 3 - Accent 4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MediumGrid3-Accent5122">
    <w:name w:val="Medium Grid 3 - Accent 5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MediumGrid3-Accent6122">
    <w:name w:val="Medium Grid 3 - Accent 6122"/>
    <w:basedOn w:val="TableNormal"/>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ColorfulShading122">
    <w:name w:val="Colorful Shading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22">
    <w:name w:val="Colorful Shading - Accent 1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22">
    <w:name w:val="Colorful Shading - Accent 2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22">
    <w:name w:val="Colorful Shading - Accent 3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22">
    <w:name w:val="Colorful Shading - Accent 4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22">
    <w:name w:val="Colorful Shading - Accent 5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22">
    <w:name w:val="Colorful Shading - Accent 6122"/>
    <w:basedOn w:val="TableNormal"/>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22">
    <w:name w:val="Colorful List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ColorfulList-Accent1222">
    <w:name w:val="Colorful List - Accent 12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ColorfulList-Accent2122">
    <w:name w:val="Colorful List - Accent 2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ColorfulList-Accent3122">
    <w:name w:val="Colorful List - Accent 3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ColorfulList-Accent4122">
    <w:name w:val="Colorful List - Accent 4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ColorfulList-Accent5122">
    <w:name w:val="Colorful List - Accent 5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ColorfulList-Accent6122">
    <w:name w:val="Colorful List - Accent 6122"/>
    <w:basedOn w:val="TableNormal"/>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ColorfulGrid122">
    <w:name w:val="Colorful Grid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22">
    <w:name w:val="Colorful Grid - Accent 1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22">
    <w:name w:val="Colorful Grid - Accent 2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22">
    <w:name w:val="Colorful Grid - Accent 3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22">
    <w:name w:val="Colorful Grid - Accent 4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22">
    <w:name w:val="Colorful Grid - Accent 5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22">
    <w:name w:val="Colorful Grid - Accent 6122"/>
    <w:basedOn w:val="TableNormal"/>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McFormatbng42">
    <w:name w:val="Mục Format  bảng42"/>
    <w:pPr>
      <w:jc w:val="center"/>
    </w:pPr>
    <w:rPr>
      <w:rFonts w:eastAsia="Calibri"/>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table" w:customStyle="1" w:styleId="PlainTable2111">
    <w:name w:val="Plain Table 2111"/>
    <w:basedOn w:val="TableNormal"/>
    <w:uiPriority w:val="42"/>
    <w:rPr>
      <w:rFonts w:ascii="Calibri" w:eastAsia="Calibri" w:hAnsi="Calibri"/>
      <w:sz w:val="22"/>
      <w:szCs w:val="22"/>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MediumGrid1-Accent211113">
    <w:name w:val="Medium Grid 1 - Accent 211113"/>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2113">
    <w:name w:val="Medium Grid 1 - Accent 22113"/>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nnMausang112">
    <w:name w:val="Tô nền Màu sáng112"/>
    <w:basedOn w:val="TableNormal"/>
    <w:uiPriority w:val="60"/>
    <w:unhideWhenUsed/>
    <w:rPr>
      <w:rFonts w:ascii="Cambria" w:eastAsia="MS Mincho" w:hAnsi="Cambria"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C0C0"/>
      </w:tcPr>
    </w:tblStylePr>
  </w:style>
  <w:style w:type="table" w:customStyle="1" w:styleId="DanhsachMausang112">
    <w:name w:val="Danh sách Màu sáng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style>
  <w:style w:type="table" w:customStyle="1" w:styleId="LiMausang112">
    <w:name w:val="Lưới Màu sáng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000000"/>
          <w:left w:val="single" w:sz="8" w:space="0" w:color="000000"/>
          <w:bottom w:val="single" w:sz="8" w:space="0" w:color="000000"/>
          <w:right w:val="single" w:sz="8" w:space="0" w:color="000000"/>
          <w:insideH w:val="none" w:sz="0" w:space="0" w:color="auto"/>
          <w:insideV w:val="none" w:sz="0" w:space="0" w:color="auto"/>
          <w:tl2br w:val="none" w:sz="0" w:space="0" w:color="auto"/>
          <w:tr2bl w:val="none" w:sz="0" w:space="0" w:color="auto"/>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one" w:sz="0" w:space="0" w:color="auto"/>
          <w:insideV w:val="single" w:sz="8" w:space="0" w:color="000000"/>
          <w:tl2br w:val="none" w:sz="0" w:space="0" w:color="auto"/>
          <w:tr2bl w:val="none" w:sz="0" w:space="0" w:color="auto"/>
        </w:tcBorders>
      </w:tcPr>
    </w:tblStylePr>
  </w:style>
  <w:style w:type="table" w:customStyle="1" w:styleId="TnnVa1112">
    <w:name w:val="Tô nền Vừa 1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C0C0C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112">
    <w:name w:val="Tô nền Vừa 2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000000"/>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000000"/>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112">
    <w:name w:val="Danh sách Vừa 1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none" w:sz="0" w:space="0" w:color="auto"/>
          <w:bottom w:val="single" w:sz="8" w:space="0" w:color="000000"/>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LiVa111">
    <w:name w:val="Lưới Vừa 1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Va3112">
    <w:name w:val="Lưới Vừa 3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000000"/>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808080"/>
      </w:tcPr>
    </w:tblStylePr>
  </w:style>
  <w:style w:type="table" w:customStyle="1" w:styleId="DanhsachSm112">
    <w:name w:val="Danh sách Sẫm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00000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000000"/>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000000"/>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000000"/>
      </w:tcPr>
    </w:tblStylePr>
  </w:style>
  <w:style w:type="table" w:customStyle="1" w:styleId="TnnScs112">
    <w:name w:val="Tô nền Sặc sỡ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000000"/>
      </w:tcPr>
    </w:tblStylePr>
    <w:tblStylePr w:type="firstCol">
      <w:rPr>
        <w:color w:val="FFFFFF"/>
      </w:rPr>
      <w:tblPr/>
      <w:tcPr>
        <w:tcBorders>
          <w:top w:val="nil"/>
          <w:left w:val="nil"/>
          <w:bottom w:val="nil"/>
          <w:right w:val="nil"/>
          <w:insideH w:val="single" w:sz="4" w:space="0" w:color="000000"/>
          <w:insideV w:val="nil"/>
          <w:tl2br w:val="none" w:sz="0" w:space="0" w:color="auto"/>
          <w:tr2bl w:val="none" w:sz="0" w:space="0" w:color="auto"/>
        </w:tcBorders>
        <w:shd w:val="clear" w:color="auto" w:fill="00000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nhsachScs112">
    <w:name w:val="Danh sách Sặc sỡ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C0C0C0"/>
      </w:tcPr>
    </w:tblStylePr>
    <w:tblStylePr w:type="band1Horz">
      <w:tblPr/>
      <w:tcPr>
        <w:shd w:val="clear" w:color="auto" w:fill="CCCCCC"/>
      </w:tcPr>
    </w:tblStylePr>
  </w:style>
  <w:style w:type="table" w:customStyle="1" w:styleId="LiScs112">
    <w:name w:val="Lưới Sặc sỡ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nnMausang-Nhnmanh1112">
    <w:name w:val="Tô nền Màu sáng - Nhấn mạnh 1112"/>
    <w:basedOn w:val="TableNormal"/>
    <w:uiPriority w:val="60"/>
    <w:unhideWhenUsed/>
    <w:rPr>
      <w:rFonts w:ascii="Cambria" w:eastAsia="MS Mincho" w:hAnsi="Cambria" w:cs="Calibri"/>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style>
  <w:style w:type="table" w:customStyle="1" w:styleId="DanhsachMausang-Nhnmanh1112">
    <w:name w:val="Danh sách Màu sáng - Nhấn mạnh 1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style>
  <w:style w:type="table" w:customStyle="1" w:styleId="LiMausang-Nhnmanh1112">
    <w:name w:val="Lưới Màu sáng - Nhấn mạnh 1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F81BD"/>
          <w:left w:val="single" w:sz="8" w:space="0" w:color="4F81BD"/>
          <w:bottom w:val="single" w:sz="8" w:space="0" w:color="4F81BD"/>
          <w:right w:val="single" w:sz="8" w:space="0" w:color="4F81BD"/>
          <w:insideH w:val="none" w:sz="0" w:space="0" w:color="auto"/>
          <w:insideV w:val="none" w:sz="0" w:space="0" w:color="auto"/>
          <w:tl2br w:val="none" w:sz="0" w:space="0" w:color="auto"/>
          <w:tr2bl w:val="none" w:sz="0" w:space="0" w:color="auto"/>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H w:val="none" w:sz="0" w:space="0" w:color="auto"/>
          <w:insideV w:val="single" w:sz="8" w:space="0" w:color="4F81BD"/>
          <w:tl2br w:val="none" w:sz="0" w:space="0" w:color="auto"/>
          <w:tr2bl w:val="none" w:sz="0" w:space="0" w:color="auto"/>
        </w:tcBorders>
      </w:tcPr>
    </w:tblStylePr>
  </w:style>
  <w:style w:type="table" w:customStyle="1" w:styleId="TnnVa1-Nhnmanh1112">
    <w:name w:val="Tô nền Vừa 1 - Nhấn mạnh 1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3DFEE"/>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1112">
    <w:name w:val="Tô nền Vừa 2 - Nhấn mạnh 1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1112">
    <w:name w:val="Danh sách Vừa 1 - Nhấn mạnh 1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none" w:sz="0" w:space="0" w:color="auto"/>
          <w:bottom w:val="single" w:sz="8" w:space="0" w:color="4F81B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LiVa1-Nhnmanh111">
    <w:name w:val="Lưới Vừa 1 - Nhấn mạnh 1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Va3-Nhnmanh1112">
    <w:name w:val="Lưới Vừa 3 - Nhấn mạnh 1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F81B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7BFDE"/>
      </w:tcPr>
    </w:tblStylePr>
  </w:style>
  <w:style w:type="table" w:customStyle="1" w:styleId="DanhsachSm-Nhnmanh1112">
    <w:name w:val="Danh sách Sẫm - Nhấn mạnh 1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43F60"/>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65F91"/>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65F91"/>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65F91"/>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65F91"/>
      </w:tcPr>
    </w:tblStylePr>
  </w:style>
  <w:style w:type="table" w:customStyle="1" w:styleId="TnnScs-Nhnmanh1112">
    <w:name w:val="Tô nền Sặc sỡ - Nhấn mạnh 1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C4C74"/>
      </w:tcPr>
    </w:tblStylePr>
    <w:tblStylePr w:type="firstCol">
      <w:rPr>
        <w:color w:val="FFFFFF"/>
      </w:rPr>
      <w:tblPr/>
      <w:tcPr>
        <w:tcBorders>
          <w:top w:val="nil"/>
          <w:left w:val="nil"/>
          <w:bottom w:val="nil"/>
          <w:right w:val="nil"/>
          <w:insideH w:val="single" w:sz="4" w:space="0" w:color="2C4C74"/>
          <w:insideV w:val="nil"/>
          <w:tl2br w:val="none" w:sz="0" w:space="0" w:color="auto"/>
          <w:tr2bl w:val="none" w:sz="0" w:space="0" w:color="auto"/>
        </w:tcBorders>
        <w:shd w:val="clear" w:color="auto" w:fill="2C4C74"/>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DanhsachScs-Nhnmanh1112">
    <w:name w:val="Danh sách Sặc sỡ - Nhấn mạnh 1112"/>
    <w:basedOn w:val="TableNormal"/>
    <w:uiPriority w:val="34"/>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LiScs-Nhnmanh1112">
    <w:name w:val="Lưới Sặc sỡ - Nhấn mạnh 1112"/>
    <w:basedOn w:val="TableNormal"/>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nnMausang-Nhnmanh2112">
    <w:name w:val="Tô nền Màu sáng - Nhấn mạnh 2112"/>
    <w:basedOn w:val="TableNormal"/>
    <w:uiPriority w:val="60"/>
    <w:unhideWhenUsed/>
    <w:rPr>
      <w:rFonts w:ascii="Cambria" w:eastAsia="MS Mincho" w:hAnsi="Cambria" w:cs="Calibri"/>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DanhsachMausang-Nhnmanh2112">
    <w:name w:val="Danh sách Màu sáng - Nhấn mạnh 2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LiMausang-Nhnmanh2112">
    <w:name w:val="Lưới Màu sáng - Nhấn mạnh 2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H w:val="none" w:sz="0" w:space="0" w:color="auto"/>
          <w:insideV w:val="single" w:sz="8" w:space="0" w:color="C0504D"/>
          <w:tl2br w:val="none" w:sz="0" w:space="0" w:color="auto"/>
          <w:tr2bl w:val="none" w:sz="0" w:space="0" w:color="auto"/>
        </w:tcBorders>
      </w:tcPr>
    </w:tblStylePr>
  </w:style>
  <w:style w:type="table" w:customStyle="1" w:styleId="TnnVa1-Nhnmanh2112">
    <w:name w:val="Tô nền Vừa 1 - Nhấn mạnh 2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2112">
    <w:name w:val="Tô nền Vừa 2 - Nhấn mạnh 2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C0504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2112">
    <w:name w:val="Danh sách Vừa 1 - Nhấn mạnh 2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C0504D"/>
          <w:left w:val="none" w:sz="0" w:space="0" w:color="auto"/>
          <w:bottom w:val="single" w:sz="8" w:space="0" w:color="C0504D"/>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FD3D2"/>
      </w:tcPr>
    </w:tblStylePr>
    <w:tblStylePr w:type="band1Horz">
      <w:tblPr/>
      <w:tcPr>
        <w:shd w:val="clear" w:color="auto" w:fill="EFD3D2"/>
      </w:tcPr>
    </w:tblStylePr>
  </w:style>
  <w:style w:type="table" w:customStyle="1" w:styleId="LiVa1-Nhnmanh211">
    <w:name w:val="Lưới Vừa 1 - Nhấn mạnh 211"/>
    <w:basedOn w:val="TableNormal"/>
    <w:uiPriority w:val="34"/>
    <w:unhideWhenUsed/>
    <w:rPr>
      <w:rFonts w:ascii="Cambria" w:eastAsia="MS Mincho" w:hAnsi="Cambria" w:cs="Calibri"/>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LiVa3-Nhnmanh2112">
    <w:name w:val="Lưới Vừa 3 - Nhấn mạnh 2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C0504D"/>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DFA7A6"/>
      </w:tcPr>
    </w:tblStylePr>
  </w:style>
  <w:style w:type="table" w:customStyle="1" w:styleId="DanhsachSm-Nhnmanh2112">
    <w:name w:val="Danh sách Sẫm - Nhấn mạnh 2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622423"/>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943634"/>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943634"/>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943634"/>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943634"/>
      </w:tcPr>
    </w:tblStylePr>
  </w:style>
  <w:style w:type="table" w:customStyle="1" w:styleId="TnnScs-Nhnmanh2112">
    <w:name w:val="Tô nền Sặc sỡ - Nhấn mạnh 2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772C2A"/>
      </w:tcPr>
    </w:tblStylePr>
    <w:tblStylePr w:type="firstCol">
      <w:rPr>
        <w:color w:val="FFFFFF"/>
      </w:rPr>
      <w:tblPr/>
      <w:tcPr>
        <w:tcBorders>
          <w:top w:val="nil"/>
          <w:left w:val="nil"/>
          <w:bottom w:val="nil"/>
          <w:right w:val="nil"/>
          <w:insideH w:val="single" w:sz="4" w:space="0" w:color="772C2A"/>
          <w:insideV w:val="nil"/>
          <w:tl2br w:val="none" w:sz="0" w:space="0" w:color="auto"/>
          <w:tr2bl w:val="none" w:sz="0" w:space="0" w:color="auto"/>
        </w:tcBorders>
        <w:shd w:val="clear" w:color="auto" w:fill="772C2A"/>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DanhsachScs-Nhnmanh2112">
    <w:name w:val="Danh sách Sặc sỡ - Nhấn mạnh 2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FD3D2"/>
      </w:tcPr>
    </w:tblStylePr>
    <w:tblStylePr w:type="band1Horz">
      <w:tblPr/>
      <w:tcPr>
        <w:shd w:val="clear" w:color="auto" w:fill="F2DBDB"/>
      </w:tcPr>
    </w:tblStylePr>
  </w:style>
  <w:style w:type="table" w:customStyle="1" w:styleId="LiScs-Nhnmanh2112">
    <w:name w:val="Lưới Sặc sỡ - Nhấn mạnh 2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TnnMausang-Nhnmanh3112">
    <w:name w:val="Tô nền Màu sáng - Nhấn mạnh 3112"/>
    <w:basedOn w:val="TableNormal"/>
    <w:uiPriority w:val="60"/>
    <w:unhideWhenUsed/>
    <w:rPr>
      <w:rFonts w:ascii="Cambria" w:eastAsia="MS Mincho" w:hAnsi="Cambria" w:cs="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style>
  <w:style w:type="table" w:customStyle="1" w:styleId="DanhsachMausang-Nhnmanh3112">
    <w:name w:val="Danh sách Màu sáng - Nhấn mạnh 3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customStyle="1" w:styleId="LiMausang-Nhnmanh3112">
    <w:name w:val="Lưới Màu sáng - Nhấn mạnh 3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tcPr>
    </w:tblStylePr>
  </w:style>
  <w:style w:type="table" w:customStyle="1" w:styleId="TnnVa1-Nhnmanh3112">
    <w:name w:val="Tô nền Vừa 1 - Nhấn mạnh 3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E6EED5"/>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3112">
    <w:name w:val="Tô nền Vừa 2 - Nhấn mạnh 3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9BBB59"/>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9BBB59"/>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3112">
    <w:name w:val="Danh sách Vừa 1 - Nhấn mạnh 3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9BBB59"/>
          <w:left w:val="none" w:sz="0" w:space="0" w:color="auto"/>
          <w:bottom w:val="single" w:sz="8" w:space="0" w:color="9BBB59"/>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E6EED5"/>
      </w:tcPr>
    </w:tblStylePr>
    <w:tblStylePr w:type="band1Horz">
      <w:tblPr/>
      <w:tcPr>
        <w:shd w:val="clear" w:color="auto" w:fill="E6EED5"/>
      </w:tcPr>
    </w:tblStylePr>
  </w:style>
  <w:style w:type="table" w:customStyle="1" w:styleId="LiVa1-Nhnmanh311">
    <w:name w:val="Lưới Vừa 1 - Nhấn mạnh 3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LiVa3-Nhnmanh3112">
    <w:name w:val="Lưới Vừa 3 - Nhấn mạnh 3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DanhsachSm-Nhnmanh3112">
    <w:name w:val="Danh sách Sẫm - Nhấn mạnh 3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4E6128"/>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76923C"/>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76923C"/>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76923C"/>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76923C"/>
      </w:tcPr>
    </w:tblStylePr>
  </w:style>
  <w:style w:type="table" w:customStyle="1" w:styleId="TnnScs-Nhnmanh3112">
    <w:name w:val="Tô nền Sặc sỡ - Nhấn mạnh 3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5E7530"/>
      </w:tcPr>
    </w:tblStylePr>
    <w:tblStylePr w:type="firstCol">
      <w:rPr>
        <w:color w:val="FFFFFF"/>
      </w:rPr>
      <w:tblPr/>
      <w:tcPr>
        <w:tcBorders>
          <w:top w:val="nil"/>
          <w:left w:val="nil"/>
          <w:bottom w:val="nil"/>
          <w:right w:val="nil"/>
          <w:insideH w:val="single" w:sz="4" w:space="0" w:color="5E7530"/>
          <w:insideV w:val="nil"/>
          <w:tl2br w:val="none" w:sz="0" w:space="0" w:color="auto"/>
          <w:tr2bl w:val="none" w:sz="0" w:space="0" w:color="auto"/>
        </w:tcBorders>
        <w:shd w:val="clear" w:color="auto" w:fill="5E7530"/>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DanhsachScs-Nhnmanh3112">
    <w:name w:val="Danh sách Sặc sỡ - Nhấn mạnh 3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664E82"/>
      </w:tcPr>
    </w:tblStylePr>
    <w:tblStylePr w:type="lastRow">
      <w:rPr>
        <w:b/>
        <w:bCs/>
        <w:color w:val="664E82"/>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6EED5"/>
      </w:tcPr>
    </w:tblStylePr>
    <w:tblStylePr w:type="band1Horz">
      <w:tblPr/>
      <w:tcPr>
        <w:shd w:val="clear" w:color="auto" w:fill="EAF1DD"/>
      </w:tcPr>
    </w:tblStylePr>
  </w:style>
  <w:style w:type="table" w:customStyle="1" w:styleId="LiScs-Nhnmanh3112">
    <w:name w:val="Lưới Sặc sỡ - Nhấn mạnh 3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TnnMausang-Nhnmanh4112">
    <w:name w:val="Tô nền Màu sáng - Nhấn mạnh 4112"/>
    <w:basedOn w:val="TableNormal"/>
    <w:uiPriority w:val="60"/>
    <w:unhideWhenUsed/>
    <w:rPr>
      <w:rFonts w:ascii="Cambria" w:eastAsia="MS Mincho" w:hAnsi="Cambria" w:cs="Calibri"/>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FD8E8"/>
      </w:tcPr>
    </w:tblStylePr>
  </w:style>
  <w:style w:type="table" w:customStyle="1" w:styleId="DanhsachMausang-Nhnmanh4112">
    <w:name w:val="Danh sách Màu sáng - Nhấn mạnh 4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style>
  <w:style w:type="table" w:customStyle="1" w:styleId="LiMausang-Nhnmanh4112">
    <w:name w:val="Lưới Màu sáng - Nhấn mạnh 4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TnnVa1-Nhnmanh4112">
    <w:name w:val="Tô nền Vừa 1 - Nhấn mạnh 4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FD8E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4112">
    <w:name w:val="Tô nền Vừa 2 - Nhấn mạnh 4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4112">
    <w:name w:val="Danh sách Vừa 1 - Nhấn mạnh 4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8064A2"/>
          <w:left w:val="none" w:sz="0" w:space="0" w:color="auto"/>
          <w:bottom w:val="single" w:sz="8" w:space="0" w:color="8064A2"/>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FD8E8"/>
      </w:tcPr>
    </w:tblStylePr>
    <w:tblStylePr w:type="band1Horz">
      <w:tblPr/>
      <w:tcPr>
        <w:shd w:val="clear" w:color="auto" w:fill="DFD8E8"/>
      </w:tcPr>
    </w:tblStylePr>
  </w:style>
  <w:style w:type="table" w:customStyle="1" w:styleId="LiVa1-Nhnmanh411">
    <w:name w:val="Lưới Vừa 1 - Nhấn mạnh 4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LiVa3-Nhnmanh4112">
    <w:name w:val="Lưới Vừa 3 - Nhấn mạnh 4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8064A2"/>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BFB1D0"/>
      </w:tcPr>
    </w:tblStylePr>
  </w:style>
  <w:style w:type="table" w:customStyle="1" w:styleId="DanhsachSm-Nhnmanh4112">
    <w:name w:val="Danh sách Sẫm - Nhấn mạnh 4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3F3151"/>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5F497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5F497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5F497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5F497A"/>
      </w:tcPr>
    </w:tblStylePr>
  </w:style>
  <w:style w:type="table" w:customStyle="1" w:styleId="TnnScs-Nhnmanh4112">
    <w:name w:val="Tô nền Sặc sỡ - Nhấn mạnh 4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4C3B62"/>
      </w:tcPr>
    </w:tblStylePr>
    <w:tblStylePr w:type="firstCol">
      <w:rPr>
        <w:color w:val="FFFFFF"/>
      </w:rPr>
      <w:tblPr/>
      <w:tcPr>
        <w:tcBorders>
          <w:top w:val="nil"/>
          <w:left w:val="nil"/>
          <w:bottom w:val="nil"/>
          <w:right w:val="nil"/>
          <w:insideH w:val="single" w:sz="4" w:space="0" w:color="4C3B62"/>
          <w:insideV w:val="nil"/>
          <w:tl2br w:val="none" w:sz="0" w:space="0" w:color="auto"/>
          <w:tr2bl w:val="none" w:sz="0" w:space="0" w:color="auto"/>
        </w:tcBorders>
        <w:shd w:val="clear" w:color="auto" w:fill="4C3B62"/>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DanhsachScs-Nhnmanh4112">
    <w:name w:val="Danh sách Sặc sỡ - Nhấn mạnh 4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7E9C40"/>
      </w:tcPr>
    </w:tblStylePr>
    <w:tblStylePr w:type="lastRow">
      <w:rPr>
        <w:b/>
        <w:bCs/>
        <w:color w:val="7E9C4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FD8E8"/>
      </w:tcPr>
    </w:tblStylePr>
    <w:tblStylePr w:type="band1Horz">
      <w:tblPr/>
      <w:tcPr>
        <w:shd w:val="clear" w:color="auto" w:fill="E5DFEC"/>
      </w:tcPr>
    </w:tblStylePr>
  </w:style>
  <w:style w:type="table" w:customStyle="1" w:styleId="LiScs-Nhnmanh4112">
    <w:name w:val="Lưới Sặc sỡ - Nhấn mạnh 4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nnMausang-Nhnmanh5112">
    <w:name w:val="Tô nền Màu sáng - Nhấn mạnh 5112"/>
    <w:basedOn w:val="TableNormal"/>
    <w:uiPriority w:val="60"/>
    <w:unhideWhenUsed/>
    <w:rPr>
      <w:rFonts w:ascii="Cambria" w:eastAsia="MS Mincho" w:hAnsi="Cambria" w:cs="Calibri"/>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2EAF1"/>
      </w:tcPr>
    </w:tblStylePr>
  </w:style>
  <w:style w:type="table" w:customStyle="1" w:styleId="DanhsachMausang-Nhnmanh5112">
    <w:name w:val="Danh sách Màu sáng - Nhấn mạnh 5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style>
  <w:style w:type="table" w:customStyle="1" w:styleId="LiMausang-Nhnmanh5112">
    <w:name w:val="Lưới Màu sáng - Nhấn mạnh 5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customStyle="1" w:styleId="TnnVa1-Nhnmanh5112">
    <w:name w:val="Tô nền Vừa 1 - Nhấn mạnh 5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2EAF1"/>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5112">
    <w:name w:val="Tô nền Vừa 2 - Nhấn mạnh 5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5112">
    <w:name w:val="Danh sách Vừa 1 - Nhấn mạnh 5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BACC6"/>
          <w:left w:val="none" w:sz="0" w:space="0" w:color="auto"/>
          <w:bottom w:val="single" w:sz="8" w:space="0" w:color="4BACC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2EAF1"/>
      </w:tcPr>
    </w:tblStylePr>
    <w:tblStylePr w:type="band1Horz">
      <w:tblPr/>
      <w:tcPr>
        <w:shd w:val="clear" w:color="auto" w:fill="D2EAF1"/>
      </w:tcPr>
    </w:tblStylePr>
  </w:style>
  <w:style w:type="table" w:customStyle="1" w:styleId="LiVa1-Nhnmanh511">
    <w:name w:val="Lưới Vừa 1 - Nhấn mạnh 5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Va3-Nhnmanh5112">
    <w:name w:val="Lưới Vừa 3 - Nhấn mạnh 5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 w:type="table" w:customStyle="1" w:styleId="DanhsachSm-Nhnmanh5112">
    <w:name w:val="Danh sách Sẫm - Nhấn mạnh 5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205867"/>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31849B"/>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31849B"/>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31849B"/>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31849B"/>
      </w:tcPr>
    </w:tblStylePr>
  </w:style>
  <w:style w:type="table" w:customStyle="1" w:styleId="TnnScs-Nhnmanh5112">
    <w:name w:val="Tô nền Sặc sỡ - Nhấn mạnh 5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276A7C"/>
      </w:tcPr>
    </w:tblStylePr>
    <w:tblStylePr w:type="firstCol">
      <w:rPr>
        <w:color w:val="FFFFFF"/>
      </w:rPr>
      <w:tblPr/>
      <w:tcPr>
        <w:tcBorders>
          <w:top w:val="nil"/>
          <w:left w:val="nil"/>
          <w:bottom w:val="nil"/>
          <w:right w:val="nil"/>
          <w:insideH w:val="single" w:sz="4" w:space="0" w:color="276A7C"/>
          <w:insideV w:val="nil"/>
          <w:tl2br w:val="none" w:sz="0" w:space="0" w:color="auto"/>
          <w:tr2bl w:val="none" w:sz="0" w:space="0" w:color="auto"/>
        </w:tcBorders>
        <w:shd w:val="clear" w:color="auto" w:fill="276A7C"/>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DanhsachScs-Nhnmanh5112">
    <w:name w:val="Danh sách Sặc sỡ - Nhấn mạnh 5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F2730A"/>
      </w:tcPr>
    </w:tblStylePr>
    <w:tblStylePr w:type="lastRow">
      <w:rPr>
        <w:b/>
        <w:bCs/>
        <w:color w:val="F2730A"/>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2EAF1"/>
      </w:tcPr>
    </w:tblStylePr>
    <w:tblStylePr w:type="band1Horz">
      <w:tblPr/>
      <w:tcPr>
        <w:shd w:val="clear" w:color="auto" w:fill="DAEEF3"/>
      </w:tcPr>
    </w:tblStylePr>
  </w:style>
  <w:style w:type="table" w:customStyle="1" w:styleId="LiScs-Nhnmanh5112">
    <w:name w:val="Lưới Sặc sỡ - Nhấn mạnh 5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TnnMausang-Nhnmanh6112">
    <w:name w:val="Tô nền Màu sáng - Nhấn mạnh 6112"/>
    <w:basedOn w:val="TableNormal"/>
    <w:uiPriority w:val="60"/>
    <w:unhideWhenUsed/>
    <w:rPr>
      <w:rFonts w:ascii="Cambria" w:eastAsia="MS Mincho" w:hAnsi="Cambria" w:cs="Calibri"/>
      <w:color w:val="E36C0A"/>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DE4D0"/>
      </w:tcPr>
    </w:tblStylePr>
  </w:style>
  <w:style w:type="table" w:customStyle="1" w:styleId="DanhsachMausang-Nhnmanh6112">
    <w:name w:val="Danh sách Màu sáng - Nhấn mạnh 6112"/>
    <w:basedOn w:val="TableNormal"/>
    <w:uiPriority w:val="61"/>
    <w:unhideWhenUsed/>
    <w:rPr>
      <w:rFonts w:ascii="Cambria" w:eastAsia="MS Mincho" w:hAnsi="Cambria" w:cs="Calibri"/>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style>
  <w:style w:type="table" w:customStyle="1" w:styleId="LiMausang-Nhnmanh6112">
    <w:name w:val="Lưới Màu sáng - Nhấn mạnh 6112"/>
    <w:basedOn w:val="TableNormal"/>
    <w:uiPriority w:val="62"/>
    <w:unhideWhenUsed/>
    <w:rPr>
      <w:rFonts w:ascii="Cambria" w:eastAsia="MS Mincho" w:hAnsi="Cambria" w:cs="Calibri"/>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Helv" w:eastAsia="Courier New" w:hAnsi="Helv"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l2br w:val="none" w:sz="0" w:space="0" w:color="auto"/>
          <w:tr2bl w:val="none" w:sz="0" w:space="0" w:color="auto"/>
        </w:tcBorders>
      </w:tcPr>
    </w:tblStylePr>
    <w:tblStylePr w:type="lastRow">
      <w:pPr>
        <w:spacing w:beforeLines="0" w:before="0" w:beforeAutospacing="0" w:afterLines="0" w:after="0" w:afterAutospacing="0" w:line="240" w:lineRule="auto"/>
      </w:pPr>
      <w:rPr>
        <w:rFonts w:ascii="Helv" w:eastAsia="Courier New" w:hAnsi="Helv"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l2br w:val="none" w:sz="0" w:space="0" w:color="auto"/>
          <w:tr2bl w:val="none" w:sz="0" w:space="0" w:color="auto"/>
        </w:tcBorders>
      </w:tcPr>
    </w:tblStylePr>
    <w:tblStylePr w:type="firstCol">
      <w:rPr>
        <w:rFonts w:ascii="Helv" w:eastAsia="Courier New" w:hAnsi="Helv" w:cs="Times New Roman" w:hint="default"/>
        <w:b/>
        <w:bCs/>
      </w:rPr>
    </w:tblStylePr>
    <w:tblStylePr w:type="lastCol">
      <w:rPr>
        <w:rFonts w:ascii="Helv" w:eastAsia="Courier New" w:hAnsi="Helv" w:cs="Times New Roman" w:hint="default"/>
        <w:b/>
        <w:bCs/>
      </w:rPr>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F79646"/>
          <w:left w:val="single" w:sz="8" w:space="0" w:color="F79646"/>
          <w:bottom w:val="single" w:sz="8" w:space="0" w:color="F79646"/>
          <w:right w:val="single" w:sz="8" w:space="0" w:color="F79646"/>
          <w:insideH w:val="none" w:sz="0" w:space="0" w:color="auto"/>
          <w:insideV w:val="none" w:sz="0" w:space="0" w:color="auto"/>
          <w:tl2br w:val="none" w:sz="0" w:space="0" w:color="auto"/>
          <w:tr2bl w:val="none" w:sz="0" w:space="0" w:color="auto"/>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H w:val="none" w:sz="0" w:space="0" w:color="auto"/>
          <w:insideV w:val="single" w:sz="8" w:space="0" w:color="F79646"/>
          <w:tl2br w:val="none" w:sz="0" w:space="0" w:color="auto"/>
          <w:tr2bl w:val="none" w:sz="0" w:space="0" w:color="auto"/>
        </w:tcBorders>
      </w:tcPr>
    </w:tblStylePr>
  </w:style>
  <w:style w:type="table" w:customStyle="1" w:styleId="TnnVa1-Nhnmanh6112">
    <w:name w:val="Tô nền Vừa 1 - Nhấn mạnh 6112"/>
    <w:basedOn w:val="TableNormal"/>
    <w:uiPriority w:val="63"/>
    <w:unhideWhenUsed/>
    <w:rPr>
      <w:rFonts w:ascii="Cambria" w:eastAsia="MS Mincho" w:hAnsi="Cambria" w:cs="Calibri"/>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FDE4D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TnnVa2-Nhnmanh6112">
    <w:name w:val="Tô nền Vừa 2 - Nhấn mạnh 6112"/>
    <w:basedOn w:val="TableNormal"/>
    <w:uiPriority w:val="64"/>
    <w:unhideWhenUsed/>
    <w:rPr>
      <w:rFonts w:ascii="Cambria" w:eastAsia="MS Mincho" w:hAnsi="Cambria" w:cs="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F7964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F7964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DanhsachVa1-Nhnmanh6112">
    <w:name w:val="Danh sách Vừa 1 - Nhấn mạnh 6112"/>
    <w:basedOn w:val="TableNormal"/>
    <w:uiPriority w:val="65"/>
    <w:unhideWhenUsed/>
    <w:rPr>
      <w:rFonts w:ascii="Cambria" w:eastAsia="MS Mincho" w:hAnsi="Cambria" w:cs="Calibri"/>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Helv" w:eastAsia="Courier New" w:hAnsi="Helv" w:cs="Times New Roman" w:hint="default"/>
      </w:rPr>
      <w:tblPr/>
      <w:tcPr>
        <w:tcBorders>
          <w:top w:val="nil"/>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F79646"/>
          <w:left w:val="none" w:sz="0" w:space="0" w:color="auto"/>
          <w:bottom w:val="single" w:sz="8" w:space="0" w:color="F79646"/>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DE4D0"/>
      </w:tcPr>
    </w:tblStylePr>
    <w:tblStylePr w:type="band1Horz">
      <w:tblPr/>
      <w:tcPr>
        <w:shd w:val="clear" w:color="auto" w:fill="FDE4D0"/>
      </w:tcPr>
    </w:tblStylePr>
  </w:style>
  <w:style w:type="table" w:customStyle="1" w:styleId="LiVa1-Nhnmanh611">
    <w:name w:val="Lưới Vừa 1 - Nhấn mạnh 611"/>
    <w:basedOn w:val="TableNormal"/>
    <w:uiPriority w:val="67"/>
    <w:unhideWhenUsed/>
    <w:rPr>
      <w:rFonts w:ascii="Cambria" w:eastAsia="MS Mincho" w:hAnsi="Cambria" w:cs="Calibri"/>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Va3-Nhnmanh6112">
    <w:name w:val="Lưới Vừa 3 - Nhấn mạnh 6112"/>
    <w:basedOn w:val="TableNormal"/>
    <w:uiPriority w:val="69"/>
    <w:unhideWhenUsed/>
    <w:rPr>
      <w:rFonts w:ascii="Cambria" w:eastAsia="MS Mincho" w:hAnsi="Cambria" w:cs="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F7964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BCAA2"/>
      </w:tcPr>
    </w:tblStylePr>
  </w:style>
  <w:style w:type="table" w:customStyle="1" w:styleId="DanhsachSm-Nhnmanh6112">
    <w:name w:val="Danh sách Sẫm - Nhấn mạnh 6112"/>
    <w:basedOn w:val="TableNormal"/>
    <w:uiPriority w:val="70"/>
    <w:unhideWhenUsed/>
    <w:rPr>
      <w:rFonts w:ascii="Cambria" w:eastAsia="MS Mincho" w:hAnsi="Cambria" w:cs="Calibri"/>
      <w:color w:val="FFFFFF"/>
      <w:sz w:val="22"/>
      <w:szCs w:val="22"/>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l2br w:val="none" w:sz="0" w:space="0" w:color="auto"/>
          <w:tr2bl w:val="none" w:sz="0" w:space="0" w:color="auto"/>
        </w:tcBorders>
        <w:shd w:val="clear" w:color="auto" w:fill="000000"/>
      </w:tcPr>
    </w:tblStylePr>
    <w:tblStylePr w:type="lastRow">
      <w:tblPr/>
      <w:tcPr>
        <w:tcBorders>
          <w:top w:val="single" w:sz="18" w:space="0" w:color="FFFFFF"/>
          <w:left w:val="nil"/>
          <w:bottom w:val="nil"/>
          <w:right w:val="nil"/>
          <w:insideH w:val="nil"/>
          <w:insideV w:val="nil"/>
          <w:tl2br w:val="none" w:sz="0" w:space="0" w:color="auto"/>
          <w:tr2bl w:val="none" w:sz="0" w:space="0" w:color="auto"/>
        </w:tcBorders>
        <w:shd w:val="clear" w:color="auto" w:fill="974706"/>
      </w:tcPr>
    </w:tblStylePr>
    <w:tblStylePr w:type="firstCol">
      <w:tblPr/>
      <w:tcPr>
        <w:tcBorders>
          <w:top w:val="nil"/>
          <w:left w:val="nil"/>
          <w:bottom w:val="nil"/>
          <w:right w:val="single" w:sz="18" w:space="0" w:color="FFFFFF"/>
          <w:insideH w:val="nil"/>
          <w:insideV w:val="nil"/>
          <w:tl2br w:val="none" w:sz="0" w:space="0" w:color="auto"/>
          <w:tr2bl w:val="none" w:sz="0" w:space="0" w:color="auto"/>
        </w:tcBorders>
        <w:shd w:val="clear" w:color="auto" w:fill="E36C0A"/>
      </w:tcPr>
    </w:tblStylePr>
    <w:tblStylePr w:type="lastCol">
      <w:tblPr/>
      <w:tcPr>
        <w:tcBorders>
          <w:top w:val="nil"/>
          <w:left w:val="single" w:sz="18" w:space="0" w:color="FFFFFF"/>
          <w:bottom w:val="nil"/>
          <w:right w:val="nil"/>
          <w:insideH w:val="nil"/>
          <w:insideV w:val="nil"/>
          <w:tl2br w:val="none" w:sz="0" w:space="0" w:color="auto"/>
          <w:tr2bl w:val="none" w:sz="0" w:space="0" w:color="auto"/>
        </w:tcBorders>
        <w:shd w:val="clear" w:color="auto" w:fill="E36C0A"/>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E36C0A"/>
      </w:tcPr>
    </w:tblStylePr>
    <w:tblStylePr w:type="band1Horz">
      <w:tblPr/>
      <w:tcPr>
        <w:tcBorders>
          <w:top w:val="nil"/>
          <w:left w:val="nil"/>
          <w:bottom w:val="nil"/>
          <w:right w:val="nil"/>
          <w:insideH w:val="nil"/>
          <w:insideV w:val="nil"/>
          <w:tl2br w:val="none" w:sz="0" w:space="0" w:color="auto"/>
          <w:tr2bl w:val="none" w:sz="0" w:space="0" w:color="auto"/>
        </w:tcBorders>
        <w:shd w:val="clear" w:color="auto" w:fill="E36C0A"/>
      </w:tcPr>
    </w:tblStylePr>
  </w:style>
  <w:style w:type="table" w:customStyle="1" w:styleId="TnnScs-Nhnmanh6112">
    <w:name w:val="Tô nền Sặc sỡ - Nhấn mạnh 6112"/>
    <w:basedOn w:val="TableNormal"/>
    <w:uiPriority w:val="71"/>
    <w:unhideWhenUsed/>
    <w:rPr>
      <w:rFonts w:ascii="Cambria" w:eastAsia="MS Mincho" w:hAnsi="Cambria" w:cs="Calibri"/>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l2br w:val="none" w:sz="0" w:space="0" w:color="auto"/>
          <w:tr2bl w:val="none" w:sz="0" w:space="0" w:color="auto"/>
        </w:tcBorders>
        <w:shd w:val="clear" w:color="auto" w:fill="FFFFFF"/>
      </w:tcPr>
    </w:tblStylePr>
    <w:tblStylePr w:type="lastRow">
      <w:rPr>
        <w:b/>
        <w:bCs/>
        <w:color w:val="FFFFFF"/>
      </w:rPr>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65608"/>
      </w:tcPr>
    </w:tblStylePr>
    <w:tblStylePr w:type="firstCol">
      <w:rPr>
        <w:color w:val="FFFFFF"/>
      </w:rPr>
      <w:tblPr/>
      <w:tcPr>
        <w:tcBorders>
          <w:top w:val="nil"/>
          <w:left w:val="nil"/>
          <w:bottom w:val="nil"/>
          <w:right w:val="nil"/>
          <w:insideH w:val="single" w:sz="4" w:space="0" w:color="B65608"/>
          <w:insideV w:val="nil"/>
          <w:tl2br w:val="none" w:sz="0" w:space="0" w:color="auto"/>
          <w:tr2bl w:val="none" w:sz="0" w:space="0" w:color="auto"/>
        </w:tcBorders>
        <w:shd w:val="clear" w:color="auto" w:fill="B65608"/>
      </w:tcPr>
    </w:tblStylePr>
    <w:tblStylePr w:type="lastCol">
      <w:rPr>
        <w:color w:val="FFFFFF"/>
      </w:rPr>
      <w:tblPr/>
      <w:tcPr>
        <w:tcBorders>
          <w:top w:val="nil"/>
          <w:left w:val="nil"/>
          <w:bottom w:val="nil"/>
          <w:right w:val="nil"/>
          <w:insideH w:val="nil"/>
          <w:insideV w:val="nil"/>
          <w:tl2br w:val="none" w:sz="0" w:space="0" w:color="auto"/>
          <w:tr2bl w:val="none" w:sz="0" w:space="0" w:color="auto"/>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nhsachScs-Nhnmanh6112">
    <w:name w:val="Danh sách Sặc sỡ - Nhấn mạnh 6112"/>
    <w:basedOn w:val="TableNormal"/>
    <w:uiPriority w:val="72"/>
    <w:unhideWhenUsed/>
    <w:rPr>
      <w:rFonts w:ascii="Cambria" w:eastAsia="MS Mincho" w:hAnsi="Cambria" w:cs="Calibri"/>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348DA5"/>
      </w:tcPr>
    </w:tblStylePr>
    <w:tblStylePr w:type="lastRow">
      <w:rPr>
        <w:b/>
        <w:bCs/>
        <w:color w:val="348DA5"/>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FDE4D0"/>
      </w:tcPr>
    </w:tblStylePr>
    <w:tblStylePr w:type="band1Horz">
      <w:tblPr/>
      <w:tcPr>
        <w:shd w:val="clear" w:color="auto" w:fill="FDE9D9"/>
      </w:tcPr>
    </w:tblStylePr>
  </w:style>
  <w:style w:type="table" w:customStyle="1" w:styleId="LiScs-Nhnmanh6112">
    <w:name w:val="Lưới Sặc sỡ - Nhấn mạnh 6112"/>
    <w:basedOn w:val="TableNormal"/>
    <w:uiPriority w:val="73"/>
    <w:unhideWhenUsed/>
    <w:rPr>
      <w:rFonts w:ascii="Cambria" w:eastAsia="MS Mincho" w:hAnsi="Cambria" w:cs="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PlainTable2211">
    <w:name w:val="Plain Table 2211"/>
    <w:basedOn w:val="TableNormal"/>
    <w:uiPriority w:val="42"/>
    <w:rPr>
      <w:rFonts w:ascii="Cambria" w:eastAsia="Cambria" w:hAnsi="Cambria" w:cs="Calibri"/>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321">
    <w:name w:val="Plain Table 2321"/>
    <w:basedOn w:val="TableNormal"/>
    <w:uiPriority w:val="42"/>
    <w:rPr>
      <w:rFonts w:ascii="Cambria" w:eastAsia="Cambria" w:hAnsi="Cambria" w:cs="Calibri"/>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3111">
    <w:name w:val="Plain Table 23111"/>
    <w:basedOn w:val="TableNormal"/>
    <w:uiPriority w:val="42"/>
    <w:rPr>
      <w:rFonts w:ascii="Cambria" w:eastAsia="Cambria" w:hAnsi="Cambria" w:cs="Calibri"/>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PlainTable2411">
    <w:name w:val="Plain Table 2411"/>
    <w:basedOn w:val="TableNormal"/>
    <w:uiPriority w:val="42"/>
    <w:rPr>
      <w:rFonts w:ascii="Cambria" w:eastAsia="Cambria" w:hAnsi="Cambria" w:cs="Calibri"/>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table" w:customStyle="1" w:styleId="TableGridLight2">
    <w:name w:val="Table Grid Light2"/>
    <w:basedOn w:val="TableNormal"/>
    <w:next w:val="GridTableLight"/>
    <w:uiPriority w:val="40"/>
    <w:rPr>
      <w:rFonts w:ascii="Calibri" w:eastAsia="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ghtList4">
    <w:name w:val="Light List4"/>
    <w:basedOn w:val="TableNormal"/>
    <w:next w:val="LightList"/>
    <w:uiPriority w:val="61"/>
    <w:rPr>
      <w:rFonts w:ascii="Cambria" w:eastAsia="MS Mincho" w:hAnsi="Cambria"/>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4">
    <w:name w:val="Light List - Accent 14"/>
    <w:basedOn w:val="TableNormal"/>
    <w:next w:val="LightList-Accent1"/>
    <w:uiPriority w:val="61"/>
    <w:rPr>
      <w:rFonts w:ascii="Cambria" w:eastAsia="MS Mincho" w:hAnsi="Cambria"/>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4">
    <w:name w:val="Light List - Accent 24"/>
    <w:basedOn w:val="TableNormal"/>
    <w:next w:val="LightList-Accent2"/>
    <w:uiPriority w:val="61"/>
    <w:rPr>
      <w:rFonts w:ascii="Cambria" w:eastAsia="MS Mincho" w:hAnsi="Cambria"/>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4">
    <w:name w:val="Light List - Accent 34"/>
    <w:basedOn w:val="TableNormal"/>
    <w:next w:val="LightList-Accent3"/>
    <w:uiPriority w:val="61"/>
    <w:rPr>
      <w:rFonts w:ascii="Cambria" w:eastAsia="MS Mincho" w:hAnsi="Cambria"/>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4">
    <w:name w:val="Light List - Accent 44"/>
    <w:basedOn w:val="TableNormal"/>
    <w:next w:val="LightList-Accent4"/>
    <w:uiPriority w:val="61"/>
    <w:rPr>
      <w:rFonts w:ascii="Cambria" w:eastAsia="MS Mincho" w:hAnsi="Cambria"/>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4">
    <w:name w:val="Light List - Accent 54"/>
    <w:basedOn w:val="TableNormal"/>
    <w:next w:val="LightList-Accent5"/>
    <w:uiPriority w:val="61"/>
    <w:rPr>
      <w:rFonts w:ascii="Cambria" w:eastAsia="MS Mincho" w:hAnsi="Cambria"/>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4">
    <w:name w:val="Light List - Accent 64"/>
    <w:basedOn w:val="TableNormal"/>
    <w:next w:val="LightList-Accent6"/>
    <w:uiPriority w:val="61"/>
    <w:rPr>
      <w:rFonts w:ascii="Cambria" w:eastAsia="MS Mincho" w:hAnsi="Cambria"/>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4">
    <w:name w:val="Medium Shading 14"/>
    <w:basedOn w:val="TableNormal"/>
    <w:next w:val="MediumShading1"/>
    <w:uiPriority w:val="63"/>
    <w:rPr>
      <w:rFonts w:ascii="Cambria" w:eastAsia="MS Mincho" w:hAnsi="Cambria"/>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4">
    <w:name w:val="Medium Shading 1 - Accent 14"/>
    <w:basedOn w:val="TableNormal"/>
    <w:next w:val="MediumShading1-Accent1"/>
    <w:uiPriority w:val="63"/>
    <w:rPr>
      <w:rFonts w:ascii="Cambria" w:eastAsia="MS Mincho" w:hAnsi="Cambria"/>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4">
    <w:name w:val="Medium Shading 1 - Accent 24"/>
    <w:basedOn w:val="TableNormal"/>
    <w:next w:val="MediumShading1-Accent2"/>
    <w:uiPriority w:val="63"/>
    <w:rPr>
      <w:rFonts w:ascii="Cambria" w:eastAsia="MS Mincho" w:hAnsi="Cambria"/>
      <w:sz w:val="22"/>
      <w:szCs w:val="22"/>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4">
    <w:name w:val="Medium Shading 1 - Accent 34"/>
    <w:basedOn w:val="TableNormal"/>
    <w:next w:val="MediumShading1-Accent3"/>
    <w:uiPriority w:val="63"/>
    <w:rPr>
      <w:rFonts w:ascii="Cambria" w:eastAsia="MS Mincho" w:hAnsi="Cambria"/>
      <w:sz w:val="22"/>
      <w:szCs w:val="22"/>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4">
    <w:name w:val="Medium Shading 1 - Accent 44"/>
    <w:basedOn w:val="TableNormal"/>
    <w:next w:val="MediumShading1-Accent4"/>
    <w:uiPriority w:val="63"/>
    <w:rPr>
      <w:rFonts w:ascii="Cambria" w:eastAsia="MS Mincho" w:hAnsi="Cambria"/>
      <w:sz w:val="22"/>
      <w:szCs w:val="22"/>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4">
    <w:name w:val="Medium Shading 1 - Accent 54"/>
    <w:basedOn w:val="TableNormal"/>
    <w:next w:val="MediumShading1-Accent5"/>
    <w:uiPriority w:val="63"/>
    <w:rPr>
      <w:rFonts w:ascii="Cambria" w:eastAsia="MS Mincho" w:hAnsi="Cambria"/>
      <w:sz w:val="22"/>
      <w:szCs w:val="22"/>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4">
    <w:name w:val="Medium Shading 1 - Accent 64"/>
    <w:basedOn w:val="TableNormal"/>
    <w:next w:val="MediumShading1-Accent6"/>
    <w:uiPriority w:val="63"/>
    <w:rPr>
      <w:rFonts w:ascii="Cambria" w:eastAsia="MS Mincho" w:hAnsi="Cambria"/>
      <w:sz w:val="22"/>
      <w:szCs w:val="22"/>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4">
    <w:name w:val="Medium Shading 24"/>
    <w:basedOn w:val="TableNormal"/>
    <w:next w:val="MediumShading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4">
    <w:name w:val="Medium Shading 2 - Accent 14"/>
    <w:basedOn w:val="TableNormal"/>
    <w:next w:val="MediumShading2-Accent1"/>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4">
    <w:name w:val="Medium Shading 2 - Accent 24"/>
    <w:basedOn w:val="TableNormal"/>
    <w:next w:val="MediumShading2-Accent2"/>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4">
    <w:name w:val="Medium Shading 2 - Accent 34"/>
    <w:basedOn w:val="TableNormal"/>
    <w:next w:val="MediumShading2-Accent3"/>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4">
    <w:name w:val="Medium Shading 2 - Accent 44"/>
    <w:basedOn w:val="TableNormal"/>
    <w:next w:val="MediumShading2-Accent4"/>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4">
    <w:name w:val="Medium Shading 2 - Accent 54"/>
    <w:basedOn w:val="TableNormal"/>
    <w:next w:val="MediumShading2-Accent5"/>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4">
    <w:name w:val="Medium Shading 2 - Accent 64"/>
    <w:basedOn w:val="TableNormal"/>
    <w:next w:val="MediumShading2-Accent6"/>
    <w:uiPriority w:val="64"/>
    <w:rPr>
      <w:rFonts w:ascii="Cambria" w:eastAsia="MS Mincho" w:hAnsi="Cambria"/>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4">
    <w:name w:val="Medium List 14"/>
    <w:basedOn w:val="TableNormal"/>
    <w:next w:val="MediumList1"/>
    <w:uiPriority w:val="65"/>
    <w:rPr>
      <w:rFonts w:ascii="Cambria" w:eastAsia="MS Mincho" w:hAnsi="Cambria"/>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4">
    <w:name w:val="Medium List 1 - Accent 14"/>
    <w:basedOn w:val="TableNormal"/>
    <w:next w:val="MediumList1-Accent1"/>
    <w:uiPriority w:val="65"/>
    <w:rPr>
      <w:rFonts w:ascii="Cambria" w:eastAsia="MS Mincho" w:hAnsi="Cambria"/>
      <w:color w:val="000000"/>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4">
    <w:name w:val="Medium List 1 - Accent 24"/>
    <w:basedOn w:val="TableNormal"/>
    <w:next w:val="MediumList1-Accent2"/>
    <w:uiPriority w:val="65"/>
    <w:rPr>
      <w:rFonts w:ascii="Cambria" w:eastAsia="MS Mincho" w:hAnsi="Cambria"/>
      <w:color w:val="000000"/>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4">
    <w:name w:val="Medium List 1 - Accent 34"/>
    <w:basedOn w:val="TableNormal"/>
    <w:next w:val="MediumList1-Accent3"/>
    <w:uiPriority w:val="65"/>
    <w:rPr>
      <w:rFonts w:ascii="Cambria" w:eastAsia="MS Mincho" w:hAnsi="Cambria"/>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4">
    <w:name w:val="Medium List 1 - Accent 44"/>
    <w:basedOn w:val="TableNormal"/>
    <w:next w:val="MediumList1-Accent4"/>
    <w:uiPriority w:val="65"/>
    <w:rPr>
      <w:rFonts w:ascii="Cambria" w:eastAsia="MS Mincho" w:hAnsi="Cambria"/>
      <w:color w:val="000000"/>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4">
    <w:name w:val="Medium List 1 - Accent 54"/>
    <w:basedOn w:val="TableNormal"/>
    <w:next w:val="MediumList1-Accent5"/>
    <w:uiPriority w:val="65"/>
    <w:rPr>
      <w:rFonts w:ascii="Cambria" w:eastAsia="MS Mincho" w:hAnsi="Cambria"/>
      <w:color w:val="000000"/>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4">
    <w:name w:val="Medium List 1 - Accent 64"/>
    <w:basedOn w:val="TableNormal"/>
    <w:next w:val="MediumList1-Accent6"/>
    <w:uiPriority w:val="65"/>
    <w:rPr>
      <w:rFonts w:ascii="Cambria" w:eastAsia="MS Mincho" w:hAnsi="Cambria"/>
      <w:color w:val="000000"/>
      <w:sz w:val="22"/>
      <w:szCs w:val="22"/>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24">
    <w:name w:val="Medium Grid 24"/>
    <w:basedOn w:val="TableNormal"/>
    <w:next w:val="MediumGrid2"/>
    <w:uiPriority w:val="68"/>
    <w:rPr>
      <w:rFonts w:ascii="Calibri" w:eastAsia="MS Gothic" w:hAnsi="Calibri"/>
      <w:color w:val="000000"/>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4">
    <w:name w:val="Medium Grid 2 - Accent 14"/>
    <w:basedOn w:val="TableNormal"/>
    <w:next w:val="MediumGrid2-Accent1"/>
    <w:uiPriority w:val="68"/>
    <w:rPr>
      <w:rFonts w:ascii="Calibri" w:eastAsia="MS Gothic" w:hAnsi="Calibri"/>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4">
    <w:name w:val="Medium Grid 2 - Accent 24"/>
    <w:basedOn w:val="TableNormal"/>
    <w:next w:val="MediumGrid2-Accent2"/>
    <w:uiPriority w:val="68"/>
    <w:rPr>
      <w:rFonts w:ascii="Calibri" w:eastAsia="MS Gothic" w:hAnsi="Calibri"/>
      <w:color w:val="000000"/>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4">
    <w:name w:val="Medium Grid 2 - Accent 34"/>
    <w:basedOn w:val="TableNormal"/>
    <w:next w:val="MediumGrid2-Accent3"/>
    <w:uiPriority w:val="68"/>
    <w:rPr>
      <w:rFonts w:ascii="Calibri" w:eastAsia="MS Gothic" w:hAnsi="Calibri"/>
      <w:color w:val="000000"/>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4">
    <w:name w:val="Medium Grid 2 - Accent 44"/>
    <w:basedOn w:val="TableNormal"/>
    <w:next w:val="MediumGrid2-Accent4"/>
    <w:uiPriority w:val="68"/>
    <w:rPr>
      <w:rFonts w:ascii="Calibri" w:eastAsia="MS Gothic" w:hAnsi="Calibri"/>
      <w:color w:val="000000"/>
      <w:sz w:val="22"/>
      <w:szCs w:val="22"/>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4">
    <w:name w:val="Medium Grid 2 - Accent 54"/>
    <w:basedOn w:val="TableNormal"/>
    <w:next w:val="MediumGrid2-Accent5"/>
    <w:uiPriority w:val="68"/>
    <w:rPr>
      <w:rFonts w:ascii="Calibri" w:eastAsia="MS Gothic" w:hAnsi="Calibri"/>
      <w:color w:val="000000"/>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4">
    <w:name w:val="Medium Grid 2 - Accent 64"/>
    <w:basedOn w:val="TableNormal"/>
    <w:next w:val="MediumGrid2-Accent6"/>
    <w:uiPriority w:val="68"/>
    <w:rPr>
      <w:rFonts w:ascii="Calibri" w:eastAsia="MS Gothic" w:hAnsi="Calibri"/>
      <w:color w:val="000000"/>
      <w:sz w:val="22"/>
      <w:szCs w:val="22"/>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4">
    <w:name w:val="Medium Grid 34"/>
    <w:basedOn w:val="TableNormal"/>
    <w:next w:val="MediumGrid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4">
    <w:name w:val="Medium Grid 3 - Accent 14"/>
    <w:basedOn w:val="TableNormal"/>
    <w:next w:val="MediumGrid3-Accent1"/>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4">
    <w:name w:val="Medium Grid 3 - Accent 24"/>
    <w:basedOn w:val="TableNormal"/>
    <w:next w:val="MediumGrid3-Accent2"/>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4">
    <w:name w:val="Medium Grid 3 - Accent 34"/>
    <w:basedOn w:val="TableNormal"/>
    <w:next w:val="MediumGrid3-Accent3"/>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4">
    <w:name w:val="Medium Grid 3 - Accent 44"/>
    <w:basedOn w:val="TableNormal"/>
    <w:next w:val="MediumGrid3-Accent4"/>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4">
    <w:name w:val="Medium Grid 3 - Accent 54"/>
    <w:basedOn w:val="TableNormal"/>
    <w:next w:val="MediumGrid3-Accent5"/>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4">
    <w:name w:val="Medium Grid 3 - Accent 64"/>
    <w:basedOn w:val="TableNormal"/>
    <w:next w:val="MediumGrid3-Accent6"/>
    <w:uiPriority w:val="69"/>
    <w:rPr>
      <w:rFonts w:ascii="Cambria" w:eastAsia="MS Mincho" w:hAnsi="Cambria"/>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olorfulShading4">
    <w:name w:val="Colorful Shading4"/>
    <w:basedOn w:val="TableNormal"/>
    <w:next w:val="ColorfulShading"/>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4">
    <w:name w:val="Colorful Shading - Accent 14"/>
    <w:basedOn w:val="TableNormal"/>
    <w:next w:val="ColorfulShading-Accent1"/>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4">
    <w:name w:val="Colorful Shading - Accent 24"/>
    <w:basedOn w:val="TableNormal"/>
    <w:next w:val="ColorfulShading-Accent2"/>
    <w:uiPriority w:val="71"/>
    <w:rPr>
      <w:rFonts w:ascii="Cambria" w:eastAsia="MS Mincho" w:hAnsi="Cambria"/>
      <w:color w:val="000000"/>
      <w:sz w:val="22"/>
      <w:szCs w:val="22"/>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4">
    <w:name w:val="Colorful Shading - Accent 34"/>
    <w:basedOn w:val="TableNormal"/>
    <w:next w:val="ColorfulShading-Accent3"/>
    <w:uiPriority w:val="71"/>
    <w:rPr>
      <w:rFonts w:ascii="Cambria" w:eastAsia="MS Mincho" w:hAnsi="Cambria"/>
      <w:color w:val="000000"/>
      <w:sz w:val="22"/>
      <w:szCs w:val="22"/>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4">
    <w:name w:val="Colorful Shading - Accent 44"/>
    <w:basedOn w:val="TableNormal"/>
    <w:next w:val="ColorfulShading-Accent4"/>
    <w:uiPriority w:val="71"/>
    <w:rPr>
      <w:rFonts w:ascii="Cambria" w:eastAsia="MS Mincho" w:hAnsi="Cambria"/>
      <w:color w:val="000000"/>
      <w:sz w:val="22"/>
      <w:szCs w:val="22"/>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4">
    <w:name w:val="Colorful Shading - Accent 54"/>
    <w:basedOn w:val="TableNormal"/>
    <w:next w:val="ColorfulShading-Accent5"/>
    <w:uiPriority w:val="71"/>
    <w:rPr>
      <w:rFonts w:ascii="Cambria" w:eastAsia="MS Mincho" w:hAnsi="Cambria"/>
      <w:color w:val="000000"/>
      <w:sz w:val="22"/>
      <w:szCs w:val="22"/>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4">
    <w:name w:val="Colorful Shading - Accent 64"/>
    <w:basedOn w:val="TableNormal"/>
    <w:next w:val="ColorfulShading-Accent6"/>
    <w:uiPriority w:val="71"/>
    <w:rPr>
      <w:rFonts w:ascii="Cambria" w:eastAsia="MS Mincho" w:hAnsi="Cambria"/>
      <w:color w:val="000000"/>
      <w:sz w:val="22"/>
      <w:szCs w:val="22"/>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4">
    <w:name w:val="Colorful List4"/>
    <w:basedOn w:val="TableNormal"/>
    <w:next w:val="ColorfulList"/>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5">
    <w:name w:val="Colorful List - Accent 15"/>
    <w:basedOn w:val="TableNormal"/>
    <w:next w:val="ColorfulList-Accent1"/>
    <w:uiPriority w:val="34"/>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4">
    <w:name w:val="Colorful List - Accent 24"/>
    <w:basedOn w:val="TableNormal"/>
    <w:next w:val="ColorfulList-Accent2"/>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4">
    <w:name w:val="Colorful List - Accent 34"/>
    <w:basedOn w:val="TableNormal"/>
    <w:next w:val="ColorfulList-Accent3"/>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4">
    <w:name w:val="Colorful List - Accent 44"/>
    <w:basedOn w:val="TableNormal"/>
    <w:next w:val="ColorfulList-Accent4"/>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4">
    <w:name w:val="Colorful List - Accent 54"/>
    <w:basedOn w:val="TableNormal"/>
    <w:next w:val="ColorfulList-Accent5"/>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4">
    <w:name w:val="Colorful List - Accent 64"/>
    <w:basedOn w:val="TableNormal"/>
    <w:next w:val="ColorfulList-Accent6"/>
    <w:uiPriority w:val="72"/>
    <w:rPr>
      <w:rFonts w:ascii="Cambria" w:eastAsia="MS Mincho" w:hAnsi="Cambria"/>
      <w:color w:val="000000"/>
      <w:sz w:val="22"/>
      <w:szCs w:val="22"/>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4">
    <w:name w:val="Colorful Grid4"/>
    <w:basedOn w:val="TableNormal"/>
    <w:next w:val="ColorfulGrid"/>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4">
    <w:name w:val="Colorful Grid - Accent 14"/>
    <w:basedOn w:val="TableNormal"/>
    <w:next w:val="ColorfulGrid-Accent1"/>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4">
    <w:name w:val="Colorful Grid - Accent 24"/>
    <w:basedOn w:val="TableNormal"/>
    <w:next w:val="ColorfulGrid-Accent2"/>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4">
    <w:name w:val="Colorful Grid - Accent 34"/>
    <w:basedOn w:val="TableNormal"/>
    <w:next w:val="ColorfulGrid-Accent3"/>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4">
    <w:name w:val="Colorful Grid - Accent 44"/>
    <w:basedOn w:val="TableNormal"/>
    <w:next w:val="ColorfulGrid-Accent4"/>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4">
    <w:name w:val="Colorful Grid - Accent 54"/>
    <w:basedOn w:val="TableNormal"/>
    <w:next w:val="ColorfulGrid-Accent5"/>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4">
    <w:name w:val="Colorful Grid - Accent 64"/>
    <w:basedOn w:val="TableNormal"/>
    <w:next w:val="ColorfulGrid-Accent6"/>
    <w:uiPriority w:val="73"/>
    <w:rPr>
      <w:rFonts w:ascii="Cambria" w:eastAsia="MS Mincho" w:hAnsi="Cambria"/>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Normal5">
    <w:name w:val="TableNormal5"/>
    <w:pPr>
      <w:spacing w:before="120" w:after="120" w:line="266" w:lineRule="auto"/>
      <w:ind w:firstLine="720"/>
    </w:pPr>
    <w:rPr>
      <w:sz w:val="26"/>
      <w:szCs w:val="26"/>
      <w:lang w:val="en"/>
    </w:rPr>
    <w:tblPr>
      <w:tblCellMar>
        <w:top w:w="100" w:type="dxa"/>
        <w:left w:w="100" w:type="dxa"/>
        <w:bottom w:w="100" w:type="dxa"/>
        <w:right w:w="100" w:type="dxa"/>
      </w:tblCellMar>
    </w:tblPr>
  </w:style>
  <w:style w:type="table" w:customStyle="1" w:styleId="TableGrid16">
    <w:name w:val="Table Grid16"/>
    <w:basedOn w:val="TableNormal"/>
    <w:next w:val="Table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6">
    <w:name w:val="Heading 3 Char6"/>
    <w:aliases w:val="3 bullet Char5,b Char5,2 Char5,Heading 3 Char Char Char5,Char Char11,Heading 3 Char1 Char Char5,Head3 Char5,Heading 3 Char1 Char14,Heading 3 Char Char Char Char Char14,Heading 3 Char Char Char Char Char Char5,Heading 31.2.1 Char5"/>
    <w:locked/>
    <w:rPr>
      <w:rFonts w:ascii="Cambria" w:hAnsi="Cambria" w:cs="Cambria"/>
      <w:b/>
      <w:bCs/>
      <w:sz w:val="26"/>
      <w:szCs w:val="26"/>
    </w:rPr>
  </w:style>
  <w:style w:type="table" w:customStyle="1" w:styleId="BngchunV6">
    <w:name w:val="B¶ng chuÈn_V6"/>
    <w:semiHidden/>
    <w:pPr>
      <w:jc w:val="center"/>
    </w:pPr>
    <w:rPr>
      <w:rFonts w:ascii=".VnTime" w:eastAsia="Calibri" w:hAnsi=".VnTime" w:cs=".VnTime"/>
      <w:sz w:val="24"/>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trPr>
      <w:jc w:val="center"/>
    </w:trPr>
  </w:style>
  <w:style w:type="table" w:customStyle="1" w:styleId="McFormatbng7">
    <w:name w:val="Mục Format  bảng7"/>
    <w:pPr>
      <w:jc w:val="center"/>
    </w:pPr>
    <w:rPr>
      <w:rFonts w:eastAsia="Calibri"/>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trPr>
      <w:cantSplit/>
      <w:jc w:val="center"/>
    </w:trPr>
  </w:style>
  <w:style w:type="numbering" w:customStyle="1" w:styleId="Style49">
    <w:name w:val="Style49"/>
    <w:uiPriority w:val="99"/>
  </w:style>
  <w:style w:type="table" w:customStyle="1" w:styleId="TableGrid1112">
    <w:name w:val="Table Grid1112"/>
    <w:basedOn w:val="TableNormal"/>
    <w:next w:val="TableGrid"/>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3">
    <w:name w:val="Table Grid213"/>
    <w:basedOn w:val="TableNormal"/>
    <w:next w:val="TableGrid"/>
    <w:uiPriority w:val="5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3">
    <w:name w:val="Table Grid33"/>
    <w:basedOn w:val="TableNormal"/>
    <w:next w:val="TableGrid"/>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25">
    <w:name w:val="Medium Grid 1 - Accent 225"/>
    <w:uiPriority w:val="34"/>
    <w:semiHidden/>
    <w:rPr>
      <w:rFonts w:ascii="Calibri" w:hAnsi="Calibri" w:cs="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ediumGrid1-Accent2122">
    <w:name w:val="Medium Grid 1 - Accent 2122"/>
    <w:uiPriority w:val="34"/>
    <w:semiHidden/>
    <w:rPr>
      <w:rFonts w:ascii="Calibri" w:eastAsia="Calibri" w:hAnsi="Calibri"/>
      <w:sz w:val="22"/>
      <w:szCs w:val="28"/>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TableGrid220">
    <w:name w:val="TableGrid22"/>
    <w:rPr>
      <w:rFonts w:ascii="Calibri" w:hAnsi="Calibri"/>
      <w:sz w:val="22"/>
      <w:szCs w:val="22"/>
    </w:rPr>
    <w:tblPr>
      <w:tblCellMar>
        <w:top w:w="0" w:type="dxa"/>
        <w:left w:w="0" w:type="dxa"/>
        <w:bottom w:w="0" w:type="dxa"/>
        <w:right w:w="0" w:type="dxa"/>
      </w:tblCellMar>
    </w:tblPr>
  </w:style>
  <w:style w:type="table" w:customStyle="1" w:styleId="PlainTable213">
    <w:name w:val="Plain Table 213"/>
    <w:basedOn w:val="TableNormal"/>
    <w:uiPriority w:val="42"/>
    <w:rPr>
      <w:rFonts w:ascii="Calibri" w:eastAsia="Calibri" w:hAnsi="Calibri"/>
      <w:sz w:val="22"/>
      <w:szCs w:val="22"/>
      <w:lang w:val="vi-VN" w:eastAsia="vi-V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Style418">
    <w:name w:val="Style418"/>
    <w:uiPriority w:val="99"/>
  </w:style>
  <w:style w:type="numbering" w:customStyle="1" w:styleId="Bng8">
    <w:name w:val="Bảng8"/>
    <w:uiPriority w:val="99"/>
  </w:style>
  <w:style w:type="numbering" w:customStyle="1" w:styleId="DanhMuchBang8">
    <w:name w:val="Danh Much Bang8"/>
    <w:uiPriority w:val="99"/>
  </w:style>
  <w:style w:type="table" w:customStyle="1" w:styleId="TableGrid142">
    <w:name w:val="Table Grid142"/>
    <w:basedOn w:val="TableNormal"/>
    <w:next w:val="TableGrid"/>
    <w:uiPriority w:val="5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2">
    <w:name w:val="Table Grid2112"/>
    <w:basedOn w:val="TableNormal"/>
    <w:next w:val="TableGrid"/>
    <w:uiPriority w:val="5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2">
    <w:name w:val="Table Grid312"/>
    <w:basedOn w:val="TableNormal"/>
    <w:next w:val="TableGrid"/>
    <w:uiPriority w:val="5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1-Accent21114">
    <w:name w:val="Medium Grid 1 - Accent 21114"/>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table" w:customStyle="1" w:styleId="McFormatbng12">
    <w:name w:val="Mục Format  bảng12"/>
    <w:pPr>
      <w:jc w:val="center"/>
    </w:pPr>
    <w:rPr>
      <w:rFonts w:eastAsia="Calibri"/>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ediumGrid1-Accent2214">
    <w:name w:val="Medium Grid 1 - Accent 2214"/>
    <w:uiPriority w:val="34"/>
    <w:semiHidden/>
    <w:rPr>
      <w:rFonts w:ascii="Calibri" w:hAnsi="Calibri"/>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Style427">
    <w:name w:val="Style427"/>
    <w:uiPriority w:val="99"/>
  </w:style>
  <w:style w:type="numbering" w:customStyle="1" w:styleId="Style4115">
    <w:name w:val="Style4115"/>
    <w:uiPriority w:val="99"/>
  </w:style>
  <w:style w:type="numbering" w:customStyle="1" w:styleId="Bng15">
    <w:name w:val="Bảng15"/>
    <w:uiPriority w:val="99"/>
  </w:style>
  <w:style w:type="table" w:customStyle="1" w:styleId="TableGrid52">
    <w:name w:val="Table Grid52"/>
    <w:basedOn w:val="TableNormal"/>
    <w:next w:val="TableGrid"/>
    <w:uiPriority w:val="59"/>
    <w:rPr>
      <w:rFonts w:ascii="Calibri" w:eastAsia="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Pr>
      <w:rFonts w:ascii="Calibri" w:eastAsia="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2132">
    <w:name w:val="Medium Grid 1 - Accent 2132"/>
    <w:uiPriority w:val="34"/>
    <w:semiHidden/>
    <w:rPr>
      <w:rFonts w:ascii="Calibri" w:eastAsia="Calibri" w:hAnsi="Calibri"/>
      <w:sz w:val="22"/>
      <w:szCs w:val="22"/>
      <w:lang w:eastAsia="ja-JP"/>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numbering" w:customStyle="1" w:styleId="NoList27">
    <w:name w:val="No List27"/>
    <w:next w:val="NoList"/>
    <w:uiPriority w:val="99"/>
    <w:semiHidden/>
    <w:unhideWhenUsed/>
  </w:style>
  <w:style w:type="numbering" w:customStyle="1" w:styleId="NoList28">
    <w:name w:val="No List28"/>
    <w:next w:val="NoList"/>
    <w:uiPriority w:val="99"/>
    <w:semiHidden/>
    <w:unhideWhenUsed/>
  </w:style>
  <w:style w:type="numbering" w:customStyle="1" w:styleId="Style4252">
    <w:name w:val="Style4252"/>
    <w:uiPriority w:val="99"/>
    <w:pPr>
      <w:numPr>
        <w:numId w:val="1"/>
      </w:numPr>
    </w:pPr>
  </w:style>
  <w:style w:type="numbering" w:customStyle="1" w:styleId="Style41422">
    <w:name w:val="Style41422"/>
    <w:uiPriority w:val="99"/>
    <w:pPr>
      <w:numPr>
        <w:numId w:val="3"/>
      </w:numPr>
    </w:pPr>
  </w:style>
  <w:style w:type="numbering" w:customStyle="1" w:styleId="Style4162">
    <w:name w:val="Style4162"/>
    <w:uiPriority w:val="99"/>
    <w:pPr>
      <w:numPr>
        <w:numId w:val="7"/>
      </w:numPr>
    </w:pPr>
  </w:style>
  <w:style w:type="numbering" w:customStyle="1" w:styleId="Style3212">
    <w:name w:val="Style3212"/>
    <w:uiPriority w:val="99"/>
    <w:pPr>
      <w:numPr>
        <w:numId w:val="8"/>
      </w:numPr>
    </w:pPr>
  </w:style>
  <w:style w:type="numbering" w:customStyle="1" w:styleId="Bng62">
    <w:name w:val="Bảng62"/>
    <w:uiPriority w:val="99"/>
    <w:pPr>
      <w:numPr>
        <w:numId w:val="9"/>
      </w:numPr>
    </w:pPr>
  </w:style>
  <w:style w:type="numbering" w:customStyle="1" w:styleId="Style6212">
    <w:name w:val="Style6212"/>
    <w:uiPriority w:val="99"/>
  </w:style>
  <w:style w:type="numbering" w:customStyle="1" w:styleId="Style7212">
    <w:name w:val="Style7212"/>
    <w:uiPriority w:val="99"/>
    <w:pPr>
      <w:numPr>
        <w:numId w:val="10"/>
      </w:numPr>
    </w:pPr>
  </w:style>
  <w:style w:type="numbering" w:customStyle="1" w:styleId="Style41312">
    <w:name w:val="Style41312"/>
    <w:uiPriority w:val="99"/>
    <w:pPr>
      <w:numPr>
        <w:numId w:val="11"/>
      </w:numPr>
    </w:pPr>
  </w:style>
  <w:style w:type="numbering" w:customStyle="1" w:styleId="Style2212">
    <w:name w:val="Style2212"/>
    <w:uiPriority w:val="99"/>
    <w:pPr>
      <w:numPr>
        <w:numId w:val="12"/>
      </w:numPr>
    </w:pPr>
  </w:style>
  <w:style w:type="numbering" w:customStyle="1" w:styleId="DanhMuchBang62">
    <w:name w:val="Danh Much Bang62"/>
    <w:uiPriority w:val="99"/>
  </w:style>
  <w:style w:type="numbering" w:customStyle="1" w:styleId="Style4172">
    <w:name w:val="Style4172"/>
    <w:uiPriority w:val="99"/>
    <w:pPr>
      <w:numPr>
        <w:numId w:val="13"/>
      </w:numPr>
    </w:pPr>
  </w:style>
  <w:style w:type="numbering" w:customStyle="1" w:styleId="Style4522">
    <w:name w:val="Style4522"/>
    <w:uiPriority w:val="99"/>
    <w:pPr>
      <w:numPr>
        <w:numId w:val="14"/>
      </w:numPr>
    </w:pPr>
  </w:style>
  <w:style w:type="numbering" w:customStyle="1" w:styleId="Bng312">
    <w:name w:val="Bảng312"/>
    <w:uiPriority w:val="99"/>
    <w:pPr>
      <w:numPr>
        <w:numId w:val="15"/>
      </w:numPr>
    </w:pPr>
  </w:style>
  <w:style w:type="numbering" w:customStyle="1" w:styleId="DanhMuchBang312">
    <w:name w:val="Danh Much Bang312"/>
    <w:uiPriority w:val="99"/>
    <w:pPr>
      <w:numPr>
        <w:numId w:val="16"/>
      </w:numPr>
    </w:pPr>
  </w:style>
  <w:style w:type="numbering" w:customStyle="1" w:styleId="Bng72">
    <w:name w:val="Bảng72"/>
    <w:uiPriority w:val="99"/>
    <w:pPr>
      <w:numPr>
        <w:numId w:val="17"/>
      </w:numPr>
    </w:pPr>
  </w:style>
  <w:style w:type="numbering" w:customStyle="1" w:styleId="DanhMuchBang72">
    <w:name w:val="Danh Much Bang72"/>
    <w:uiPriority w:val="99"/>
    <w:pPr>
      <w:numPr>
        <w:numId w:val="18"/>
      </w:numPr>
    </w:pPr>
  </w:style>
  <w:style w:type="numbering" w:customStyle="1" w:styleId="Bng432">
    <w:name w:val="Bảng432"/>
    <w:uiPriority w:val="99"/>
    <w:pPr>
      <w:numPr>
        <w:numId w:val="19"/>
      </w:numPr>
    </w:pPr>
  </w:style>
  <w:style w:type="numbering" w:customStyle="1" w:styleId="DanhMuchBang432">
    <w:name w:val="Danh Much Bang432"/>
    <w:uiPriority w:val="99"/>
    <w:pPr>
      <w:numPr>
        <w:numId w:val="5"/>
      </w:numPr>
    </w:pPr>
  </w:style>
  <w:style w:type="numbering" w:customStyle="1" w:styleId="Style41432">
    <w:name w:val="Style41432"/>
    <w:uiPriority w:val="99"/>
    <w:pPr>
      <w:numPr>
        <w:numId w:val="4"/>
      </w:numPr>
    </w:pPr>
  </w:style>
  <w:style w:type="numbering" w:customStyle="1" w:styleId="MyList212">
    <w:name w:val="My List212"/>
    <w:pPr>
      <w:numPr>
        <w:numId w:val="20"/>
      </w:numPr>
    </w:pPr>
  </w:style>
  <w:style w:type="numbering" w:customStyle="1" w:styleId="MyList23">
    <w:name w:val="My List23"/>
    <w:pPr>
      <w:numPr>
        <w:numId w:val="27"/>
      </w:numPr>
    </w:pPr>
  </w:style>
  <w:style w:type="numbering" w:customStyle="1" w:styleId="Bng44">
    <w:name w:val="Bảng44"/>
    <w:uiPriority w:val="99"/>
    <w:pPr>
      <w:numPr>
        <w:numId w:val="24"/>
      </w:numPr>
    </w:pPr>
  </w:style>
  <w:style w:type="numbering" w:customStyle="1" w:styleId="Style523">
    <w:name w:val="Style523"/>
    <w:uiPriority w:val="99"/>
    <w:pPr>
      <w:numPr>
        <w:numId w:val="65"/>
      </w:numPr>
    </w:pPr>
  </w:style>
  <w:style w:type="numbering" w:customStyle="1" w:styleId="Style4242">
    <w:name w:val="Style4242"/>
    <w:uiPriority w:val="99"/>
    <w:pPr>
      <w:numPr>
        <w:numId w:val="36"/>
      </w:numPr>
    </w:pPr>
  </w:style>
  <w:style w:type="numbering" w:customStyle="1" w:styleId="Style482">
    <w:name w:val="Style482"/>
    <w:uiPriority w:val="99"/>
    <w:pPr>
      <w:numPr>
        <w:numId w:val="67"/>
      </w:numPr>
    </w:pPr>
  </w:style>
  <w:style w:type="numbering" w:customStyle="1" w:styleId="Style410">
    <w:name w:val="Style410"/>
    <w:uiPriority w:val="99"/>
  </w:style>
  <w:style w:type="numbering" w:customStyle="1" w:styleId="Style419">
    <w:name w:val="Style419"/>
    <w:uiPriority w:val="99"/>
    <w:pPr>
      <w:numPr>
        <w:numId w:val="37"/>
      </w:numPr>
    </w:pPr>
  </w:style>
  <w:style w:type="numbering" w:customStyle="1" w:styleId="Style323">
    <w:name w:val="Style323"/>
    <w:uiPriority w:val="99"/>
    <w:pPr>
      <w:numPr>
        <w:numId w:val="38"/>
      </w:numPr>
    </w:pPr>
  </w:style>
  <w:style w:type="numbering" w:customStyle="1" w:styleId="Bng9">
    <w:name w:val="Bảng9"/>
    <w:uiPriority w:val="99"/>
    <w:pPr>
      <w:numPr>
        <w:numId w:val="39"/>
      </w:numPr>
    </w:pPr>
  </w:style>
  <w:style w:type="numbering" w:customStyle="1" w:styleId="DanhMuchBang422">
    <w:name w:val="Danh Much Bang422"/>
    <w:uiPriority w:val="99"/>
    <w:pPr>
      <w:numPr>
        <w:numId w:val="40"/>
      </w:numPr>
    </w:pPr>
  </w:style>
  <w:style w:type="numbering" w:customStyle="1" w:styleId="Style623">
    <w:name w:val="Style623"/>
    <w:uiPriority w:val="99"/>
    <w:pPr>
      <w:numPr>
        <w:numId w:val="41"/>
      </w:numPr>
    </w:pPr>
  </w:style>
  <w:style w:type="numbering" w:customStyle="1" w:styleId="Style723">
    <w:name w:val="Style723"/>
    <w:uiPriority w:val="99"/>
    <w:pPr>
      <w:numPr>
        <w:numId w:val="42"/>
      </w:numPr>
    </w:pPr>
  </w:style>
  <w:style w:type="numbering" w:customStyle="1" w:styleId="Style5212">
    <w:name w:val="Style5212"/>
    <w:uiPriority w:val="99"/>
    <w:pPr>
      <w:numPr>
        <w:numId w:val="43"/>
      </w:numPr>
    </w:pPr>
  </w:style>
  <w:style w:type="numbering" w:customStyle="1" w:styleId="Style4412">
    <w:name w:val="Style4412"/>
    <w:uiPriority w:val="99"/>
    <w:pPr>
      <w:numPr>
        <w:numId w:val="44"/>
      </w:numPr>
    </w:pPr>
  </w:style>
  <w:style w:type="numbering" w:customStyle="1" w:styleId="MyList3">
    <w:name w:val="My List3"/>
    <w:pPr>
      <w:numPr>
        <w:numId w:val="45"/>
      </w:numPr>
    </w:pPr>
  </w:style>
  <w:style w:type="numbering" w:customStyle="1" w:styleId="Style41412">
    <w:name w:val="Style41412"/>
    <w:uiPriority w:val="99"/>
    <w:pPr>
      <w:numPr>
        <w:numId w:val="46"/>
      </w:numPr>
    </w:pPr>
  </w:style>
  <w:style w:type="numbering" w:customStyle="1" w:styleId="Style223">
    <w:name w:val="Style223"/>
    <w:uiPriority w:val="99"/>
    <w:pPr>
      <w:numPr>
        <w:numId w:val="47"/>
      </w:numPr>
    </w:pPr>
  </w:style>
  <w:style w:type="numbering" w:customStyle="1" w:styleId="Style4532">
    <w:name w:val="Style4532"/>
    <w:uiPriority w:val="99"/>
    <w:pPr>
      <w:numPr>
        <w:numId w:val="48"/>
      </w:numPr>
    </w:pPr>
  </w:style>
  <w:style w:type="numbering" w:customStyle="1" w:styleId="Style454">
    <w:name w:val="Style454"/>
    <w:uiPriority w:val="99"/>
    <w:pPr>
      <w:numPr>
        <w:numId w:val="49"/>
      </w:numPr>
    </w:pPr>
  </w:style>
  <w:style w:type="character" w:customStyle="1" w:styleId="UnresolvedMention7">
    <w:name w:val="Unresolved Mention7"/>
    <w:uiPriority w:val="99"/>
    <w:unhideWhenUsed/>
    <w:rPr>
      <w:color w:val="605E5C"/>
      <w:shd w:val="clear" w:color="auto" w:fill="E1DFDD"/>
    </w:rPr>
  </w:style>
  <w:style w:type="numbering" w:customStyle="1" w:styleId="MyList2111">
    <w:name w:val="My List2111"/>
    <w:pPr>
      <w:numPr>
        <w:numId w:val="56"/>
      </w:numPr>
    </w:pPr>
  </w:style>
  <w:style w:type="numbering" w:customStyle="1" w:styleId="Style45211">
    <w:name w:val="Style45211"/>
    <w:uiPriority w:val="99"/>
    <w:pPr>
      <w:numPr>
        <w:numId w:val="51"/>
      </w:numPr>
    </w:pPr>
  </w:style>
  <w:style w:type="numbering" w:customStyle="1" w:styleId="Style41711">
    <w:name w:val="Style41711"/>
    <w:uiPriority w:val="99"/>
    <w:pPr>
      <w:numPr>
        <w:numId w:val="66"/>
      </w:numPr>
    </w:pPr>
  </w:style>
  <w:style w:type="numbering" w:customStyle="1" w:styleId="Bng711">
    <w:name w:val="Bảng711"/>
    <w:uiPriority w:val="99"/>
    <w:pPr>
      <w:numPr>
        <w:numId w:val="53"/>
      </w:numPr>
    </w:pPr>
  </w:style>
  <w:style w:type="numbering" w:customStyle="1" w:styleId="Style413111">
    <w:name w:val="Style413111"/>
    <w:uiPriority w:val="99"/>
    <w:pPr>
      <w:numPr>
        <w:numId w:val="50"/>
      </w:numPr>
    </w:pPr>
  </w:style>
  <w:style w:type="numbering" w:customStyle="1" w:styleId="DanhMuchBang3111">
    <w:name w:val="Danh Much Bang3111"/>
    <w:uiPriority w:val="99"/>
    <w:pPr>
      <w:numPr>
        <w:numId w:val="52"/>
      </w:numPr>
    </w:pPr>
  </w:style>
  <w:style w:type="numbering" w:customStyle="1" w:styleId="Style414311">
    <w:name w:val="Style414311"/>
    <w:uiPriority w:val="99"/>
    <w:pPr>
      <w:numPr>
        <w:numId w:val="54"/>
      </w:numPr>
    </w:pPr>
  </w:style>
  <w:style w:type="numbering" w:customStyle="1" w:styleId="DanhMuchBang4311">
    <w:name w:val="Danh Much Bang4311"/>
    <w:uiPriority w:val="99"/>
    <w:pPr>
      <w:numPr>
        <w:numId w:val="55"/>
      </w:numPr>
    </w:pPr>
  </w:style>
  <w:style w:type="numbering" w:customStyle="1" w:styleId="NoList29">
    <w:name w:val="No List29"/>
    <w:next w:val="NoList"/>
    <w:uiPriority w:val="99"/>
    <w:semiHidden/>
    <w:unhideWhenUsed/>
  </w:style>
  <w:style w:type="character" w:customStyle="1" w:styleId="font51">
    <w:name w:val="font51"/>
    <w:rPr>
      <w:rFonts w:ascii="Times New Roman" w:hAnsi="Times New Roman" w:cs="Times New Roman" w:hint="default"/>
      <w:color w:val="000000"/>
      <w:u w:val="none"/>
    </w:rPr>
  </w:style>
  <w:style w:type="character" w:customStyle="1" w:styleId="font61">
    <w:name w:val="font61"/>
    <w:rPr>
      <w:rFonts w:ascii="Times New Roman" w:hAnsi="Times New Roman" w:cs="Times New Roman" w:hint="default"/>
      <w:strike/>
      <w:color w:val="000000"/>
    </w:rPr>
  </w:style>
  <w:style w:type="paragraph" w:customStyle="1" w:styleId="font0">
    <w:name w:val="font0"/>
    <w:basedOn w:val="Normal"/>
    <w:pPr>
      <w:spacing w:before="100" w:beforeAutospacing="1" w:after="100" w:afterAutospacing="1"/>
    </w:pPr>
    <w:rPr>
      <w:rFonts w:ascii="Calibri" w:hAnsi="Calibri" w:cs="Calibri"/>
      <w:color w:val="000000"/>
      <w:sz w:val="24"/>
      <w:szCs w:val="24"/>
    </w:rPr>
  </w:style>
  <w:style w:type="paragraph" w:customStyle="1" w:styleId="font2">
    <w:name w:val="font2"/>
    <w:basedOn w:val="Normal"/>
    <w:pPr>
      <w:spacing w:before="100" w:beforeAutospacing="1" w:after="100" w:afterAutospacing="1"/>
    </w:pPr>
    <w:rPr>
      <w:rFonts w:ascii="Calibri" w:hAnsi="Calibri" w:cs="Calibri"/>
      <w:color w:val="000000"/>
      <w:sz w:val="24"/>
      <w:szCs w:val="24"/>
    </w:rPr>
  </w:style>
  <w:style w:type="paragraph" w:customStyle="1" w:styleId="font3">
    <w:name w:val="font3"/>
    <w:basedOn w:val="Normal"/>
    <w:pPr>
      <w:spacing w:before="100" w:beforeAutospacing="1" w:after="100" w:afterAutospacing="1"/>
    </w:pPr>
    <w:rPr>
      <w:b/>
      <w:bCs/>
      <w:color w:val="000000"/>
      <w:sz w:val="24"/>
      <w:szCs w:val="24"/>
    </w:rPr>
  </w:style>
  <w:style w:type="paragraph" w:customStyle="1" w:styleId="font4">
    <w:name w:val="font4"/>
    <w:basedOn w:val="Normal"/>
    <w:pPr>
      <w:spacing w:before="100" w:beforeAutospacing="1" w:after="100" w:afterAutospacing="1"/>
    </w:pPr>
    <w:rPr>
      <w:b/>
      <w:bCs/>
      <w:color w:val="000000"/>
      <w:sz w:val="24"/>
      <w:szCs w:val="24"/>
    </w:rPr>
  </w:style>
  <w:style w:type="paragraph" w:customStyle="1" w:styleId="et2">
    <w:name w:val="et2"/>
    <w:basedOn w:val="Normal"/>
    <w:pPr>
      <w:spacing w:before="100" w:beforeAutospacing="1" w:after="100" w:afterAutospacing="1"/>
    </w:pPr>
    <w:rPr>
      <w:color w:val="000000"/>
      <w:sz w:val="24"/>
      <w:szCs w:val="24"/>
    </w:rPr>
  </w:style>
  <w:style w:type="paragraph" w:customStyle="1" w:styleId="et3">
    <w:name w:val="et3"/>
    <w:basedOn w:val="Normal"/>
    <w:pPr>
      <w:spacing w:before="100" w:beforeAutospacing="1" w:after="100" w:afterAutospacing="1"/>
      <w:jc w:val="center"/>
    </w:pPr>
    <w:rPr>
      <w:color w:val="000000"/>
      <w:sz w:val="24"/>
      <w:szCs w:val="24"/>
    </w:rPr>
  </w:style>
  <w:style w:type="paragraph" w:customStyle="1" w:styleId="et4">
    <w:name w:val="et4"/>
    <w:basedOn w:val="Normal"/>
    <w:pPr>
      <w:spacing w:before="100" w:beforeAutospacing="1" w:after="100" w:afterAutospacing="1"/>
      <w:jc w:val="center"/>
    </w:pPr>
    <w:rPr>
      <w:color w:val="000000"/>
      <w:sz w:val="24"/>
      <w:szCs w:val="24"/>
    </w:rPr>
  </w:style>
  <w:style w:type="paragraph" w:customStyle="1" w:styleId="et5">
    <w:name w:val="et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4"/>
      <w:szCs w:val="24"/>
    </w:rPr>
  </w:style>
  <w:style w:type="paragraph" w:customStyle="1" w:styleId="et6">
    <w:name w:val="et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4"/>
      <w:szCs w:val="24"/>
    </w:rPr>
  </w:style>
  <w:style w:type="paragraph" w:customStyle="1" w:styleId="et7">
    <w:name w:val="et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color w:val="000000"/>
      <w:sz w:val="24"/>
      <w:szCs w:val="24"/>
    </w:rPr>
  </w:style>
  <w:style w:type="paragraph" w:customStyle="1" w:styleId="et8">
    <w:name w:val="et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b/>
      <w:bCs/>
      <w:color w:val="000000"/>
      <w:sz w:val="24"/>
      <w:szCs w:val="24"/>
    </w:rPr>
  </w:style>
  <w:style w:type="paragraph" w:customStyle="1" w:styleId="et9">
    <w:name w:val="et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et10">
    <w:name w:val="et1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24"/>
      <w:szCs w:val="24"/>
    </w:rPr>
  </w:style>
  <w:style w:type="paragraph" w:customStyle="1" w:styleId="et11">
    <w:name w:val="et1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character" w:customStyle="1" w:styleId="Vnbnnidung1">
    <w:name w:val="Văn b?n n?i dung_"/>
    <w:link w:val="Vnbnnidung10"/>
    <w:uiPriority w:val="99"/>
    <w:locked/>
    <w:rPr>
      <w:spacing w:val="3"/>
      <w:sz w:val="25"/>
      <w:szCs w:val="25"/>
      <w:shd w:val="clear" w:color="auto" w:fill="FFFFFF"/>
    </w:rPr>
  </w:style>
  <w:style w:type="paragraph" w:customStyle="1" w:styleId="Vnbnnidung10">
    <w:name w:val="Văn b?n n?i dung1"/>
    <w:basedOn w:val="Normal"/>
    <w:link w:val="Vnbnnidung1"/>
    <w:uiPriority w:val="99"/>
    <w:pPr>
      <w:widowControl w:val="0"/>
      <w:shd w:val="clear" w:color="auto" w:fill="FFFFFF"/>
      <w:spacing w:after="60" w:line="299" w:lineRule="exact"/>
      <w:jc w:val="both"/>
    </w:pPr>
    <w:rPr>
      <w:spacing w:val="3"/>
      <w:sz w:val="25"/>
      <w:szCs w:val="25"/>
    </w:rPr>
  </w:style>
  <w:style w:type="paragraph" w:customStyle="1" w:styleId="NormalKernat6pt">
    <w:name w:val="Normal + Kern at 6 pt"/>
    <w:aliases w:val="Condensed by  0.2 pt + Raised by  6 pt,Not Expanded by..."/>
    <w:basedOn w:val="Normal"/>
    <w:pPr>
      <w:ind w:firstLine="720"/>
      <w:jc w:val="both"/>
    </w:pPr>
    <w:rPr>
      <w:rFonts w:ascii=".VnTime" w:hAnsi=".VnTime"/>
      <w:spacing w:val="-4"/>
      <w:kern w:val="12"/>
      <w:szCs w:val="24"/>
    </w:rPr>
  </w:style>
  <w:style w:type="table" w:customStyle="1" w:styleId="TableNormal6">
    <w:name w:val="TableNormal6"/>
    <w:pPr>
      <w:spacing w:after="200" w:line="276" w:lineRule="auto"/>
    </w:pPr>
    <w:rPr>
      <w:rFonts w:ascii="Calibri" w:eastAsia="Calibri" w:hAnsi="Calibri" w:cs="Calibri"/>
      <w:sz w:val="22"/>
      <w:szCs w:val="22"/>
      <w:lang w:val="e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0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92E8C-223D-431E-85C2-EB232FCFC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3792</Words>
  <Characters>13841</Characters>
  <Application>Microsoft Office Word</Application>
  <DocSecurity>0</DocSecurity>
  <Lines>115</Lines>
  <Paragraphs>35</Paragraphs>
  <ScaleCrop>false</ScaleCrop>
  <HeadingPairs>
    <vt:vector size="2" baseType="variant">
      <vt:variant>
        <vt:lpstr>Title</vt:lpstr>
      </vt:variant>
      <vt:variant>
        <vt:i4>1</vt:i4>
      </vt:variant>
    </vt:vector>
  </HeadingPairs>
  <TitlesOfParts>
    <vt:vector size="1" baseType="lpstr">
      <vt:lpstr>Phòng Công nghiệp - Xây dựng - Giao thông - UBND tỉnh Thanh Hóa</vt:lpstr>
    </vt:vector>
  </TitlesOfParts>
  <Company>UBTINH</Company>
  <LinksUpToDate>false</LinksUpToDate>
  <CharactersWithSpaces>17598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Công nghiệp - Xây dựng - Giao thông - UBND tỉnh Thanh Hóa</dc:title>
  <dc:creator>HITECHCO</dc:creator>
  <cp:lastModifiedBy>HELLO</cp:lastModifiedBy>
  <cp:revision>7</cp:revision>
  <cp:lastPrinted>2026-05-25T11:25:00Z</cp:lastPrinted>
  <dcterms:created xsi:type="dcterms:W3CDTF">2026-05-25T14:16:00Z</dcterms:created>
  <dcterms:modified xsi:type="dcterms:W3CDTF">2026-05-25T14:29:00Z</dcterms:modified>
</cp:coreProperties>
</file>